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Theme="minorEastAsia" w:hAnsiTheme="minorEastAsia" w:eastAsiaTheme="minorEastAsia"/>
          <w:b/>
          <w:bCs/>
        </w:rPr>
      </w:pPr>
    </w:p>
    <w:p>
      <w:pPr>
        <w:pStyle w:val="170"/>
        <w:ind w:left="578" w:hanging="578"/>
        <w:rPr>
          <w:rFonts w:asciiTheme="minorEastAsia" w:hAnsiTheme="minorEastAsia" w:eastAsiaTheme="minorEastAsia"/>
        </w:rPr>
      </w:pPr>
      <w:bookmarkStart w:id="0" w:name="_Toc77210935"/>
      <w:bookmarkStart w:id="1" w:name="_Toc77211225"/>
      <w:bookmarkStart w:id="2" w:name="_Toc80747307"/>
      <w:bookmarkStart w:id="3" w:name="_Toc80781455"/>
      <w:bookmarkStart w:id="4" w:name="_Toc80747105"/>
      <w:bookmarkStart w:id="5" w:name="_Toc80545950"/>
      <w:bookmarkStart w:id="6" w:name="_Toc77217564"/>
      <w:bookmarkStart w:id="7" w:name="_Toc80782148"/>
      <w:bookmarkStart w:id="8" w:name="_Toc77211942"/>
      <w:bookmarkStart w:id="9" w:name="_Toc77217135"/>
      <w:bookmarkStart w:id="10" w:name="_Toc77211892"/>
      <w:bookmarkStart w:id="11" w:name="_Toc80747416"/>
      <w:bookmarkStart w:id="12" w:name="_Toc80781332"/>
      <w:bookmarkStart w:id="13" w:name="_Toc80781102"/>
      <w:r>
        <w:rPr>
          <w:rFonts w:hint="eastAsia" w:asciiTheme="minorEastAsia" w:hAnsiTheme="minorEastAsia" w:eastAsiaTheme="minorEastAsia"/>
        </w:rPr>
        <w:t>报价分析表</w:t>
      </w:r>
      <w:bookmarkEnd w:id="0"/>
      <w:bookmarkEnd w:id="1"/>
      <w:bookmarkEnd w:id="2"/>
      <w:bookmarkEnd w:id="3"/>
      <w:bookmarkEnd w:id="4"/>
      <w:bookmarkEnd w:id="5"/>
      <w:bookmarkEnd w:id="6"/>
      <w:bookmarkEnd w:id="7"/>
      <w:bookmarkEnd w:id="8"/>
      <w:bookmarkEnd w:id="9"/>
      <w:bookmarkEnd w:id="10"/>
      <w:bookmarkEnd w:id="11"/>
      <w:bookmarkEnd w:id="12"/>
      <w:bookmarkEnd w:id="13"/>
    </w:p>
    <w:p/>
    <w:tbl>
      <w:tblPr>
        <w:tblStyle w:val="88"/>
        <w:tblW w:w="8627" w:type="dxa"/>
        <w:jc w:val="center"/>
        <w:tblLayout w:type="autofit"/>
        <w:tblCellMar>
          <w:top w:w="0" w:type="dxa"/>
          <w:left w:w="108" w:type="dxa"/>
          <w:bottom w:w="0" w:type="dxa"/>
          <w:right w:w="108" w:type="dxa"/>
        </w:tblCellMar>
      </w:tblPr>
      <w:tblGrid>
        <w:gridCol w:w="993"/>
        <w:gridCol w:w="2390"/>
        <w:gridCol w:w="2390"/>
        <w:gridCol w:w="2854"/>
      </w:tblGrid>
      <w:tr>
        <w:tblPrEx>
          <w:tblCellMar>
            <w:top w:w="0" w:type="dxa"/>
            <w:left w:w="108" w:type="dxa"/>
            <w:bottom w:w="0" w:type="dxa"/>
            <w:right w:w="108" w:type="dxa"/>
          </w:tblCellMar>
        </w:tblPrEx>
        <w:trPr>
          <w:trHeight w:val="842" w:hRule="atLeast"/>
          <w:jc w:val="center"/>
        </w:trPr>
        <w:tc>
          <w:tcPr>
            <w:tcW w:w="8626"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价格汇总表</w:t>
            </w:r>
          </w:p>
        </w:tc>
      </w:tr>
      <w:tr>
        <w:tblPrEx>
          <w:tblCellMar>
            <w:top w:w="0" w:type="dxa"/>
            <w:left w:w="108" w:type="dxa"/>
            <w:bottom w:w="0" w:type="dxa"/>
            <w:right w:w="108" w:type="dxa"/>
          </w:tblCellMar>
        </w:tblPrEx>
        <w:trPr>
          <w:trHeight w:val="842" w:hRule="atLeast"/>
          <w:jc w:val="center"/>
        </w:trPr>
        <w:tc>
          <w:tcPr>
            <w:tcW w:w="99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序号</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名称</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Arial"/>
                <w:color w:val="000000"/>
                <w:kern w:val="0"/>
                <w:sz w:val="24"/>
                <w:szCs w:val="24"/>
                <w:lang w:val="en-US" w:eastAsia="zh-CN"/>
              </w:rPr>
            </w:pPr>
            <w:r>
              <w:rPr>
                <w:rFonts w:hint="eastAsia" w:ascii="宋体" w:hAnsi="宋体" w:cs="Arial"/>
                <w:color w:val="000000"/>
                <w:kern w:val="0"/>
                <w:sz w:val="24"/>
                <w:szCs w:val="24"/>
              </w:rPr>
              <w:t>金额</w:t>
            </w:r>
            <w:r>
              <w:rPr>
                <w:rFonts w:hint="eastAsia" w:ascii="宋体" w:hAnsi="宋体" w:cs="Arial"/>
                <w:color w:val="000000"/>
                <w:kern w:val="0"/>
                <w:sz w:val="24"/>
                <w:szCs w:val="24"/>
                <w:lang w:eastAsia="zh-CN"/>
              </w:rPr>
              <w:t>（</w:t>
            </w:r>
            <w:r>
              <w:rPr>
                <w:rFonts w:hint="eastAsia" w:ascii="宋体" w:hAnsi="宋体" w:cs="Arial"/>
                <w:color w:val="000000"/>
                <w:kern w:val="0"/>
                <w:sz w:val="24"/>
                <w:szCs w:val="24"/>
                <w:lang w:val="en-US" w:eastAsia="zh-CN"/>
              </w:rPr>
              <w:t>元</w:t>
            </w:r>
            <w:r>
              <w:rPr>
                <w:rFonts w:hint="eastAsia" w:ascii="宋体" w:hAnsi="宋体" w:cs="Arial"/>
                <w:color w:val="000000"/>
                <w:kern w:val="0"/>
                <w:sz w:val="24"/>
                <w:szCs w:val="24"/>
                <w:lang w:eastAsia="zh-CN"/>
              </w:rPr>
              <w:t>）</w:t>
            </w:r>
          </w:p>
        </w:tc>
        <w:tc>
          <w:tcPr>
            <w:tcW w:w="28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备注</w:t>
            </w:r>
          </w:p>
        </w:tc>
      </w:tr>
      <w:tr>
        <w:tblPrEx>
          <w:tblCellMar>
            <w:top w:w="0" w:type="dxa"/>
            <w:left w:w="108" w:type="dxa"/>
            <w:bottom w:w="0" w:type="dxa"/>
            <w:right w:w="108" w:type="dxa"/>
          </w:tblCellMar>
        </w:tblPrEx>
        <w:trPr>
          <w:trHeight w:val="842" w:hRule="atLeast"/>
          <w:jc w:val="center"/>
        </w:trPr>
        <w:tc>
          <w:tcPr>
            <w:tcW w:w="99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1</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智能化清单</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ascii="宋体" w:hAnsi="宋体" w:cs="Arial"/>
                <w:color w:val="000000"/>
                <w:kern w:val="0"/>
                <w:sz w:val="24"/>
                <w:szCs w:val="24"/>
              </w:rPr>
              <w:t>1796018.01</w:t>
            </w:r>
          </w:p>
        </w:tc>
        <w:tc>
          <w:tcPr>
            <w:tcW w:w="28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p>
        </w:tc>
      </w:tr>
      <w:tr>
        <w:tblPrEx>
          <w:tblCellMar>
            <w:top w:w="0" w:type="dxa"/>
            <w:left w:w="108" w:type="dxa"/>
            <w:bottom w:w="0" w:type="dxa"/>
            <w:right w:w="108" w:type="dxa"/>
          </w:tblCellMar>
        </w:tblPrEx>
        <w:trPr>
          <w:trHeight w:val="842" w:hRule="atLeast"/>
          <w:jc w:val="center"/>
        </w:trPr>
        <w:tc>
          <w:tcPr>
            <w:tcW w:w="99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2</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装修清单</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141981.99</w:t>
            </w:r>
          </w:p>
        </w:tc>
        <w:tc>
          <w:tcPr>
            <w:tcW w:w="28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bookmarkStart w:id="34" w:name="_GoBack"/>
            <w:bookmarkEnd w:id="34"/>
          </w:p>
        </w:tc>
      </w:tr>
      <w:tr>
        <w:tblPrEx>
          <w:tblCellMar>
            <w:top w:w="0" w:type="dxa"/>
            <w:left w:w="108" w:type="dxa"/>
            <w:bottom w:w="0" w:type="dxa"/>
            <w:right w:w="108" w:type="dxa"/>
          </w:tblCellMar>
        </w:tblPrEx>
        <w:trPr>
          <w:trHeight w:val="842" w:hRule="atLeast"/>
          <w:jc w:val="center"/>
        </w:trPr>
        <w:tc>
          <w:tcPr>
            <w:tcW w:w="99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3</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汇总</w:t>
            </w:r>
          </w:p>
        </w:tc>
        <w:tc>
          <w:tcPr>
            <w:tcW w:w="239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Arial"/>
                <w:color w:val="000000"/>
                <w:kern w:val="0"/>
                <w:sz w:val="24"/>
                <w:szCs w:val="24"/>
              </w:rPr>
            </w:pPr>
            <w:r>
              <w:rPr>
                <w:rFonts w:hint="eastAsia" w:ascii="宋体" w:hAnsi="宋体" w:cs="Arial"/>
                <w:color w:val="000000"/>
                <w:kern w:val="0"/>
                <w:sz w:val="24"/>
                <w:szCs w:val="24"/>
              </w:rPr>
              <w:t>1938000</w:t>
            </w:r>
          </w:p>
        </w:tc>
        <w:tc>
          <w:tcPr>
            <w:tcW w:w="285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color w:val="000000"/>
                <w:kern w:val="0"/>
                <w:sz w:val="24"/>
                <w:szCs w:val="24"/>
              </w:rPr>
            </w:pPr>
          </w:p>
        </w:tc>
      </w:tr>
    </w:tbl>
    <w:p/>
    <w:p>
      <w:pPr>
        <w:pStyle w:val="2"/>
      </w:pPr>
      <w:r>
        <w:br w:type="page"/>
      </w:r>
    </w:p>
    <w:p>
      <w:pPr>
        <w:pStyle w:val="171"/>
      </w:pPr>
      <w:bookmarkStart w:id="14" w:name="_Toc80747417"/>
      <w:bookmarkStart w:id="15" w:name="_Toc80781456"/>
      <w:bookmarkStart w:id="16" w:name="_Toc80781103"/>
      <w:bookmarkStart w:id="17" w:name="_Toc80782149"/>
      <w:bookmarkStart w:id="18" w:name="_Toc80781333"/>
      <w:bookmarkStart w:id="19" w:name="_Toc80545951"/>
      <w:bookmarkStart w:id="20" w:name="_Toc80747308"/>
      <w:bookmarkStart w:id="21" w:name="_Toc80747106"/>
      <w:r>
        <w:rPr>
          <w:rFonts w:hint="eastAsia"/>
        </w:rPr>
        <w:t>货物分项报价表</w:t>
      </w:r>
      <w:bookmarkEnd w:id="14"/>
      <w:bookmarkEnd w:id="15"/>
      <w:bookmarkEnd w:id="16"/>
      <w:bookmarkEnd w:id="17"/>
      <w:bookmarkEnd w:id="18"/>
      <w:bookmarkEnd w:id="19"/>
      <w:bookmarkEnd w:id="20"/>
      <w:bookmarkEnd w:id="21"/>
    </w:p>
    <w:p>
      <w:pPr>
        <w:jc w:val="center"/>
        <w:rPr>
          <w:rFonts w:asciiTheme="minorEastAsia" w:hAnsiTheme="minorEastAsia" w:eastAsiaTheme="minorEastAsia"/>
          <w:b/>
          <w:bCs/>
        </w:rPr>
      </w:pPr>
      <w:r>
        <w:rPr>
          <w:rFonts w:hint="eastAsia" w:asciiTheme="minorEastAsia" w:hAnsiTheme="minorEastAsia" w:eastAsiaTheme="minorEastAsia"/>
          <w:b/>
          <w:bCs/>
        </w:rPr>
        <w:t>货物分项报价表</w:t>
      </w:r>
    </w:p>
    <w:p>
      <w:pPr>
        <w:rPr>
          <w:rFonts w:asciiTheme="minorEastAsia" w:hAnsiTheme="minorEastAsia" w:eastAsiaTheme="minorEastAsia"/>
          <w:sz w:val="24"/>
        </w:rPr>
      </w:pPr>
      <w:r>
        <w:rPr>
          <w:rFonts w:hint="eastAsia" w:asciiTheme="minorEastAsia" w:hAnsiTheme="minorEastAsia" w:eastAsiaTheme="minorEastAsia"/>
          <w:sz w:val="24"/>
        </w:rPr>
        <w:t>项目编号、包号：</w:t>
      </w:r>
      <w:r>
        <w:rPr>
          <w:rFonts w:asciiTheme="minorEastAsia" w:hAnsiTheme="minorEastAsia" w:eastAsiaTheme="minorEastAsia"/>
          <w:sz w:val="24"/>
        </w:rPr>
        <w:t>SDGP371302202102000444</w:t>
      </w:r>
      <w:r>
        <w:rPr>
          <w:rFonts w:hint="eastAsia" w:asciiTheme="minorEastAsia" w:hAnsiTheme="minorEastAsia" w:eastAsiaTheme="minorEastAsia"/>
          <w:sz w:val="24"/>
        </w:rPr>
        <w:t>、A包</w:t>
      </w:r>
    </w:p>
    <w:p>
      <w:pPr>
        <w:rPr>
          <w:rFonts w:asciiTheme="minorEastAsia" w:hAnsiTheme="minorEastAsia" w:eastAsiaTheme="minorEastAsia"/>
          <w:sz w:val="24"/>
        </w:rPr>
      </w:pPr>
      <w:r>
        <w:rPr>
          <w:rFonts w:hint="eastAsia" w:asciiTheme="minorEastAsia" w:hAnsiTheme="minorEastAsia" w:eastAsiaTheme="minorEastAsia"/>
          <w:sz w:val="24"/>
        </w:rPr>
        <w:t>报价单位：人民币元</w:t>
      </w:r>
    </w:p>
    <w:tbl>
      <w:tblPr>
        <w:tblStyle w:val="88"/>
        <w:tblW w:w="5407" w:type="pct"/>
        <w:tblInd w:w="-176" w:type="dxa"/>
        <w:tblLayout w:type="fixed"/>
        <w:tblCellMar>
          <w:top w:w="0" w:type="dxa"/>
          <w:left w:w="108" w:type="dxa"/>
          <w:bottom w:w="0" w:type="dxa"/>
          <w:right w:w="108" w:type="dxa"/>
        </w:tblCellMar>
      </w:tblPr>
      <w:tblGrid>
        <w:gridCol w:w="711"/>
        <w:gridCol w:w="655"/>
        <w:gridCol w:w="483"/>
        <w:gridCol w:w="566"/>
        <w:gridCol w:w="1415"/>
        <w:gridCol w:w="712"/>
        <w:gridCol w:w="710"/>
        <w:gridCol w:w="1276"/>
        <w:gridCol w:w="994"/>
        <w:gridCol w:w="852"/>
        <w:gridCol w:w="848"/>
      </w:tblGrid>
      <w:tr>
        <w:tblPrEx>
          <w:tblCellMar>
            <w:top w:w="0" w:type="dxa"/>
            <w:left w:w="108" w:type="dxa"/>
            <w:bottom w:w="0" w:type="dxa"/>
            <w:right w:w="108" w:type="dxa"/>
          </w:tblCellMar>
        </w:tblPrEx>
        <w:trPr>
          <w:trHeight w:val="990" w:hRule="atLeast"/>
        </w:trPr>
        <w:tc>
          <w:tcPr>
            <w:tcW w:w="385" w:type="pc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编号</w:t>
            </w:r>
          </w:p>
        </w:tc>
        <w:tc>
          <w:tcPr>
            <w:tcW w:w="355"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货物名称</w:t>
            </w:r>
          </w:p>
        </w:tc>
        <w:tc>
          <w:tcPr>
            <w:tcW w:w="26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数量</w:t>
            </w:r>
          </w:p>
        </w:tc>
        <w:tc>
          <w:tcPr>
            <w:tcW w:w="30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单位</w:t>
            </w:r>
          </w:p>
        </w:tc>
        <w:tc>
          <w:tcPr>
            <w:tcW w:w="76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制造商</w:t>
            </w:r>
          </w:p>
        </w:tc>
        <w:tc>
          <w:tcPr>
            <w:tcW w:w="38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产地</w:t>
            </w:r>
          </w:p>
        </w:tc>
        <w:tc>
          <w:tcPr>
            <w:tcW w:w="385"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品牌</w:t>
            </w:r>
          </w:p>
        </w:tc>
        <w:tc>
          <w:tcPr>
            <w:tcW w:w="692"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型号</w:t>
            </w:r>
          </w:p>
        </w:tc>
        <w:tc>
          <w:tcPr>
            <w:tcW w:w="539"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单价</w:t>
            </w:r>
          </w:p>
        </w:tc>
        <w:tc>
          <w:tcPr>
            <w:tcW w:w="462"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合价</w:t>
            </w:r>
          </w:p>
        </w:tc>
        <w:tc>
          <w:tcPr>
            <w:tcW w:w="461"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是否为小微企业产品</w:t>
            </w:r>
          </w:p>
        </w:tc>
      </w:tr>
      <w:tr>
        <w:tblPrEx>
          <w:tblCellMar>
            <w:top w:w="0" w:type="dxa"/>
            <w:left w:w="108" w:type="dxa"/>
            <w:bottom w:w="0" w:type="dxa"/>
            <w:right w:w="108" w:type="dxa"/>
          </w:tblCellMar>
        </w:tblPrEx>
        <w:trPr>
          <w:trHeight w:val="255"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Arial"/>
                <w:b/>
                <w:bCs/>
                <w:kern w:val="0"/>
                <w:sz w:val="20"/>
                <w:szCs w:val="20"/>
              </w:rPr>
            </w:pPr>
            <w:r>
              <w:rPr>
                <w:rFonts w:hint="eastAsia" w:ascii="宋体" w:hAnsi="宋体" w:cs="Arial"/>
                <w:b/>
                <w:bCs/>
                <w:kern w:val="0"/>
                <w:sz w:val="20"/>
                <w:szCs w:val="20"/>
              </w:rPr>
              <w:t>一、会商室室内LED大屏模块</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LED小间距显示屏P1.25COB</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9.2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BSU63D12\BSU33D12</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61000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561200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1.2</w:t>
            </w:r>
          </w:p>
        </w:tc>
        <w:tc>
          <w:tcPr>
            <w:tcW w:w="355"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播控系统核心设备及播控软件</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LPSX-S4</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2280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9120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vMerge w:val="continue"/>
            <w:tcBorders>
              <w:top w:val="nil"/>
              <w:left w:val="single" w:color="auto" w:sz="4" w:space="0"/>
              <w:bottom w:val="single" w:color="000000" w:sz="4" w:space="0"/>
              <w:right w:val="single" w:color="auto" w:sz="4" w:space="0"/>
            </w:tcBorders>
            <w:vAlign w:val="center"/>
          </w:tcPr>
          <w:p>
            <w:pPr>
              <w:widowControl/>
              <w:rPr>
                <w:rFonts w:ascii="宋体" w:hAnsi="宋体" w:cs="Arial"/>
                <w:kern w:val="0"/>
                <w:sz w:val="20"/>
                <w:szCs w:val="20"/>
              </w:rPr>
            </w:pPr>
          </w:p>
        </w:tc>
        <w:tc>
          <w:tcPr>
            <w:tcW w:w="355" w:type="pct"/>
            <w:vMerge w:val="continue"/>
            <w:tcBorders>
              <w:top w:val="nil"/>
              <w:left w:val="single" w:color="auto" w:sz="4" w:space="0"/>
              <w:bottom w:val="single" w:color="000000" w:sz="4" w:space="0"/>
              <w:right w:val="single" w:color="auto" w:sz="4" w:space="0"/>
            </w:tcBorders>
            <w:vAlign w:val="center"/>
          </w:tcPr>
          <w:p>
            <w:pPr>
              <w:widowControl/>
              <w:rPr>
                <w:rFonts w:ascii="宋体" w:hAnsi="宋体" w:cs="Arial"/>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LED显示屏视频处理器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XSC-S7</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w:t>
            </w:r>
            <w:r>
              <w:rPr>
                <w:rFonts w:ascii="宋体" w:hAnsi="宋体" w:cs="Arial"/>
                <w:kern w:val="0"/>
                <w:sz w:val="20"/>
                <w:szCs w:val="20"/>
              </w:rPr>
              <w:t>2</w:t>
            </w:r>
            <w:r>
              <w:rPr>
                <w:rFonts w:hint="eastAsia" w:ascii="宋体" w:hAnsi="宋体" w:cs="Arial"/>
                <w:kern w:val="0"/>
                <w:sz w:val="20"/>
                <w:szCs w:val="20"/>
              </w:rPr>
              <w:t>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w:t>
            </w:r>
            <w:r>
              <w:rPr>
                <w:rFonts w:ascii="宋体" w:hAnsi="宋体" w:cs="Arial"/>
                <w:kern w:val="0"/>
                <w:sz w:val="20"/>
                <w:szCs w:val="20"/>
              </w:rPr>
              <w:t>2</w:t>
            </w:r>
            <w:r>
              <w:rPr>
                <w:rFonts w:hint="eastAsia" w:ascii="宋体" w:hAnsi="宋体" w:cs="Arial"/>
                <w:kern w:val="0"/>
                <w:sz w:val="20"/>
                <w:szCs w:val="20"/>
              </w:rPr>
              <w:t>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1.4</w:t>
            </w:r>
          </w:p>
        </w:tc>
        <w:tc>
          <w:tcPr>
            <w:tcW w:w="355" w:type="pct"/>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支架结构、边框、安装调试</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6600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vMerge w:val="continue"/>
            <w:tcBorders>
              <w:top w:val="nil"/>
              <w:left w:val="single" w:color="auto" w:sz="4" w:space="0"/>
              <w:bottom w:val="single" w:color="000000" w:sz="4" w:space="0"/>
              <w:right w:val="single" w:color="auto" w:sz="4" w:space="0"/>
            </w:tcBorders>
            <w:vAlign w:val="center"/>
          </w:tcPr>
          <w:p>
            <w:pPr>
              <w:widowControl/>
              <w:rPr>
                <w:rFonts w:ascii="宋体" w:hAnsi="宋体" w:cs="Arial"/>
                <w:kern w:val="0"/>
                <w:sz w:val="20"/>
                <w:szCs w:val="20"/>
              </w:rPr>
            </w:pPr>
          </w:p>
        </w:tc>
        <w:tc>
          <w:tcPr>
            <w:tcW w:w="355" w:type="pct"/>
            <w:vMerge w:val="continue"/>
            <w:tcBorders>
              <w:top w:val="nil"/>
              <w:left w:val="single" w:color="auto" w:sz="4" w:space="0"/>
              <w:bottom w:val="single" w:color="000000" w:sz="4" w:space="0"/>
              <w:right w:val="single" w:color="auto" w:sz="4" w:space="0"/>
            </w:tcBorders>
            <w:vAlign w:val="center"/>
          </w:tcPr>
          <w:p>
            <w:pPr>
              <w:widowControl/>
              <w:rPr>
                <w:rFonts w:ascii="宋体" w:hAnsi="宋体" w:cs="Arial"/>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m</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2600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配电箱</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5200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5200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强弱电线缆线材</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深圳蓝普视讯科技有限公司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蓝普视讯</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Arial"/>
                <w:b/>
                <w:bCs/>
                <w:kern w:val="0"/>
                <w:sz w:val="20"/>
                <w:szCs w:val="20"/>
              </w:rPr>
            </w:pPr>
            <w:r>
              <w:rPr>
                <w:rFonts w:hint="eastAsia" w:ascii="宋体" w:hAnsi="宋体" w:cs="Arial"/>
                <w:b/>
                <w:bCs/>
                <w:kern w:val="0"/>
                <w:sz w:val="20"/>
                <w:szCs w:val="20"/>
              </w:rPr>
              <w:t>二、会商室系统模块</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全频音响</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只</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VM-W304</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1750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7000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功放</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VM-P2200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2510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5020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报告席话筒</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VT-U964E</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5130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10260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立式演讲话筒</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VT-U964E</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5130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10260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调音台</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VM-T0802</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2970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2970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反馈抑制器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VM-K7230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3400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3400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2.7</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数字音频处理器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VM-X0808</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6470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6470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2.8</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电源时序器【8路可控型】</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VM-S280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3420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3420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2.9</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讨论计时数字会议系统主机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VM-2200M</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6520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6520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2.10</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会议发言主席</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支</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VM-2206C</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2170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2170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会议发言代表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8</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支</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VM-2206D</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2050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16400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会商摄像机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华为技术有限公司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HUAWEI</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Cloudlink Camera 200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18810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18810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会商终端</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华为技术有限公司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HUAWEI</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Cloudlink Box 300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381</w:t>
            </w:r>
            <w:r>
              <w:rPr>
                <w:rFonts w:ascii="宋体" w:hAnsi="宋体" w:cs="Arial"/>
                <w:kern w:val="0"/>
                <w:sz w:val="20"/>
                <w:szCs w:val="20"/>
              </w:rPr>
              <w:t>08.01</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381</w:t>
            </w:r>
            <w:r>
              <w:rPr>
                <w:rFonts w:ascii="宋体" w:hAnsi="宋体" w:cs="Arial"/>
                <w:kern w:val="0"/>
                <w:sz w:val="20"/>
                <w:szCs w:val="20"/>
              </w:rPr>
              <w:t>08.01</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LED欢迎屏</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北京中恒智联广告有限公司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北京</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中恒光电</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P4.75</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7200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控制电脑</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联想（北京）有限公司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北京</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Lenovo</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启天M428</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4500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22500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升降器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7</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山东菲迈信息技术有限公司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济南</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FUMAY</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FM-Z215</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5970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41790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2.17</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机柜</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山东鲁康</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济宁</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鲁康</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LK-H7020D</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2510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2510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2.18</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一拖一风管中央空调</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大金空调有限公司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上海</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大金</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FNBQF05AA/RNBQF05BAY</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21460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21460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2.19</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热交换器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大金空调有限公司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上海</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大金</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VAM150GMVE</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6380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6380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2.20</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新风系统</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大金空调有限公司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上海</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大金</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VAM150GMVE</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11950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11950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中控系统</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VZ-DC01</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19610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19610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智慧化中央控制软件</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VZ-ZKGLR</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1370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1370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平板电脑</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Apple Inc.</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Apple</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MUU32CH/A</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4220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4220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无线路由器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华为技术有限公司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HUAWEI</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WS5200 V2</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280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280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电源控制器【8路控制】</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VZ-DP08</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3310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3310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会议桌</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米</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4500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28800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2.27</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椅子</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25</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把</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760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19000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2.28</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沙发椅</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把</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成都市全友家私销售有限公司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成都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全友</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DX106010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850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5100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2.29</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圆桌</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个</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成都市全友家私销售有限公司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成都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全友</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126321</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910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2730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2.30</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窗帘</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75</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4500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2.31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窗纱</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75</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2250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Arial"/>
                <w:b/>
                <w:bCs/>
                <w:kern w:val="0"/>
                <w:sz w:val="20"/>
                <w:szCs w:val="20"/>
              </w:rPr>
            </w:pPr>
            <w:r>
              <w:rPr>
                <w:rFonts w:hint="eastAsia" w:ascii="宋体" w:hAnsi="宋体" w:cs="Arial"/>
                <w:b/>
                <w:bCs/>
                <w:kern w:val="0"/>
                <w:sz w:val="20"/>
                <w:szCs w:val="20"/>
              </w:rPr>
              <w:t>三、监控告警系统模块</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应急指挥调度平台</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深圳市宇隆移动互联网有限公司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宇隆</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r>
              <w:rPr>
                <w:rFonts w:ascii="宋体" w:hAnsi="宋体" w:cs="Arial"/>
                <w:kern w:val="0"/>
                <w:sz w:val="20"/>
                <w:szCs w:val="20"/>
              </w:rPr>
              <w:t>771</w:t>
            </w:r>
            <w:r>
              <w:rPr>
                <w:rFonts w:hint="eastAsia" w:ascii="宋体" w:hAnsi="宋体" w:cs="Arial"/>
                <w:kern w:val="0"/>
                <w:sz w:val="20"/>
                <w:szCs w:val="20"/>
              </w:rPr>
              <w:t>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r>
              <w:rPr>
                <w:rFonts w:ascii="宋体" w:hAnsi="宋体" w:cs="Arial"/>
                <w:kern w:val="0"/>
                <w:sz w:val="20"/>
                <w:szCs w:val="20"/>
              </w:rPr>
              <w:t>771</w:t>
            </w:r>
            <w:r>
              <w:rPr>
                <w:rFonts w:hint="eastAsia" w:ascii="宋体" w:hAnsi="宋体" w:cs="Arial"/>
                <w:kern w:val="0"/>
                <w:sz w:val="20"/>
                <w:szCs w:val="20"/>
              </w:rPr>
              <w:t>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3公里热成像云台</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DS-2TD6237-50H4L/W</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52500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52500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400万轻智能警戒网络摄像机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DS-2CD2T46FDXHA3-IS</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23100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全彩智能警戒球机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iDS-2DE7432MW-AB</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5500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16500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120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枪球一体机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DS-2SK8C244IMX-D/AR(40F0)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13690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27380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120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枪球一体机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DS-2SK8C244IMX-D/AR(32F0)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10500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21000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3.7</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硬盘录像机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DS-8664N-I16</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10490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10490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3.8</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硬盘</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16</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杭州海康威视数字技术股份有限公司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杭州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hikvision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ST6000VX001</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1820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29120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3.9</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交换机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深圳市信锐网科技术有限公司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SUNDRAY</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XS3200-28X-SI</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4650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9300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3.10</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收发器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普联技术有限公司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TP-LINK</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TL-FC314B-20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380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5320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收发器机架</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普联技术有限公司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TP-LINK</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TL-FC1400</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1550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1550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定制杆</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880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2640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6米立杆及地笼基础</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2850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5700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4米立杆及地笼基础</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根</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1850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18500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设备箱</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个</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2600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网线、电源线、光缆</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宗</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50000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50000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3.17</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 xml:space="preserve">单兵侦查飞行平台    </w:t>
            </w:r>
          </w:p>
        </w:tc>
        <w:tc>
          <w:tcPr>
            <w:tcW w:w="2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深圳市大疆百旺科技有限公司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大疆</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经纬 Matrice 300 RTK</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68400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68400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3.18</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单兵侦查飞行平台电池</w:t>
            </w:r>
          </w:p>
        </w:tc>
        <w:tc>
          <w:tcPr>
            <w:tcW w:w="2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组</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深圳市大疆百旺科技有限公司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大疆</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TB60 智能电池</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12540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25080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3.19</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下置双云台安装件</w:t>
            </w:r>
          </w:p>
        </w:tc>
        <w:tc>
          <w:tcPr>
            <w:tcW w:w="2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套</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深圳市大疆百旺科技有限公司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大疆</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MATRICE 300 RTK 下置双云台安装件</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3990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3990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3.20</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四传感器云台相机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深圳市大疆百旺科技有限公司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大疆</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禅思 Zenmuse H20T</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68260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68260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飞行平台下置喊话器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广州成至智能机器科技有限公司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成至</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M130喊话器</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17470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17470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无人机视频回传编码器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深圳市麦恩科技有限公司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麦恩</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Q7 4G直播编码器</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5930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5930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72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无人机视频回传解码器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深圳市麦恩科技有限公司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麦恩</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MV-1005S-J</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1690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1690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探照灯</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广州成至智能机器科技有限公司</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成至</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GL60</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15730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15730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3.25</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储存卡</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张</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闪迪科技</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上海</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闪迪</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128G</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300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3.26</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保险</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宗</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中国太平保险</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临沂</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太平</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14960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14960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3.27</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培训</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人</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国产</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12540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12540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3.28</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数字对讲机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22</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深圳市宇隆移动互联网有限公司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宇隆</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YL-T1Pro</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13200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3.29</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单兵执法记录仪</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深圳市宇隆移动互联网有限公司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深圳</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宇隆</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YL-T5</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1710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6840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3.30</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流量卡</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张</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中国联通</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临沂</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联通</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定制</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820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3280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48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3.31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互联网专线</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条</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中国联通</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临沂</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联通</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百兆</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49300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49300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5000" w:type="pct"/>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cs="Arial"/>
                <w:b/>
                <w:bCs/>
                <w:kern w:val="0"/>
                <w:sz w:val="20"/>
                <w:szCs w:val="20"/>
              </w:rPr>
            </w:pPr>
            <w:r>
              <w:rPr>
                <w:rFonts w:hint="eastAsia" w:ascii="宋体" w:hAnsi="宋体" w:cs="Arial"/>
                <w:b/>
                <w:bCs/>
                <w:kern w:val="0"/>
                <w:sz w:val="20"/>
                <w:szCs w:val="20"/>
              </w:rPr>
              <w:t>四、IP广播系统模块</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4.1</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IP广播服务器</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IP-6000M</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29700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29700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4.2</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全天候室外防水IP音柱</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10</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IP-6064S</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3650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36500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4.3</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网络数据采集主机</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IP-6038</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4160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4160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960" w:hRule="atLeast"/>
        </w:trPr>
        <w:tc>
          <w:tcPr>
            <w:tcW w:w="385"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4.4</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网络无线麦克</w:t>
            </w:r>
          </w:p>
        </w:tc>
        <w:tc>
          <w:tcPr>
            <w:tcW w:w="2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1</w:t>
            </w:r>
          </w:p>
        </w:tc>
        <w:tc>
          <w:tcPr>
            <w:tcW w:w="30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台</w:t>
            </w:r>
          </w:p>
        </w:tc>
        <w:tc>
          <w:tcPr>
            <w:tcW w:w="76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广州市沃云电子产品有限公司</w:t>
            </w:r>
          </w:p>
        </w:tc>
        <w:tc>
          <w:tcPr>
            <w:tcW w:w="38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广州</w:t>
            </w:r>
          </w:p>
        </w:tc>
        <w:tc>
          <w:tcPr>
            <w:tcW w:w="38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vokon</w:t>
            </w:r>
          </w:p>
        </w:tc>
        <w:tc>
          <w:tcPr>
            <w:tcW w:w="69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IP-6045</w:t>
            </w:r>
          </w:p>
        </w:tc>
        <w:tc>
          <w:tcPr>
            <w:tcW w:w="53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4100</w:t>
            </w:r>
          </w:p>
        </w:tc>
        <w:tc>
          <w:tcPr>
            <w:tcW w:w="46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4100</w:t>
            </w:r>
          </w:p>
        </w:tc>
        <w:tc>
          <w:tcPr>
            <w:tcW w:w="461"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否</w:t>
            </w:r>
          </w:p>
        </w:tc>
      </w:tr>
      <w:tr>
        <w:tblPrEx>
          <w:tblCellMar>
            <w:top w:w="0" w:type="dxa"/>
            <w:left w:w="108" w:type="dxa"/>
            <w:bottom w:w="0" w:type="dxa"/>
            <w:right w:w="108" w:type="dxa"/>
          </w:tblCellMar>
        </w:tblPrEx>
        <w:trPr>
          <w:trHeight w:val="255" w:hRule="atLeast"/>
        </w:trPr>
        <w:tc>
          <w:tcPr>
            <w:tcW w:w="385"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A</w:t>
            </w:r>
          </w:p>
        </w:tc>
        <w:tc>
          <w:tcPr>
            <w:tcW w:w="35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0"/>
                <w:szCs w:val="20"/>
              </w:rPr>
            </w:pPr>
            <w:r>
              <w:rPr>
                <w:rFonts w:hint="eastAsia" w:ascii="宋体" w:hAnsi="宋体" w:cs="Arial"/>
                <w:kern w:val="0"/>
                <w:sz w:val="20"/>
                <w:szCs w:val="20"/>
              </w:rPr>
              <w:t>总计</w:t>
            </w:r>
          </w:p>
        </w:tc>
        <w:tc>
          <w:tcPr>
            <w:tcW w:w="2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3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76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386"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38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69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539"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c>
          <w:tcPr>
            <w:tcW w:w="462"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1799000</w:t>
            </w:r>
          </w:p>
        </w:tc>
        <w:tc>
          <w:tcPr>
            <w:tcW w:w="461"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0"/>
                <w:szCs w:val="20"/>
              </w:rPr>
            </w:pPr>
            <w:r>
              <w:rPr>
                <w:rFonts w:hint="eastAsia" w:ascii="宋体" w:hAnsi="宋体" w:cs="Arial"/>
                <w:kern w:val="0"/>
                <w:sz w:val="20"/>
                <w:szCs w:val="20"/>
              </w:rPr>
              <w:t>　</w:t>
            </w:r>
          </w:p>
        </w:tc>
      </w:tr>
    </w:tbl>
    <w:p>
      <w:pPr>
        <w:spacing w:line="360" w:lineRule="auto"/>
        <w:rPr>
          <w:sz w:val="24"/>
          <w:szCs w:val="24"/>
        </w:rPr>
      </w:pPr>
      <w:bookmarkStart w:id="22" w:name="_Toc80747418"/>
      <w:bookmarkStart w:id="23" w:name="_Toc77217136"/>
      <w:bookmarkStart w:id="24" w:name="_Toc77211943"/>
      <w:bookmarkStart w:id="25" w:name="_Toc74416410"/>
      <w:bookmarkStart w:id="26" w:name="_Toc80545952"/>
      <w:bookmarkStart w:id="27" w:name="_Toc80747107"/>
      <w:bookmarkStart w:id="28" w:name="_Toc80747309"/>
      <w:bookmarkStart w:id="29" w:name="_Toc77211893"/>
      <w:bookmarkStart w:id="30" w:name="_Toc77211226"/>
      <w:bookmarkStart w:id="31" w:name="_Toc77217565"/>
      <w:bookmarkStart w:id="32" w:name="_Toc77210936"/>
      <w:r>
        <w:rPr>
          <w:rFonts w:hint="eastAsia"/>
          <w:sz w:val="24"/>
          <w:szCs w:val="24"/>
        </w:rPr>
        <w:t>说明：1、供应商必须填写主要产品的品牌、型号。</w:t>
      </w:r>
    </w:p>
    <w:p>
      <w:pPr>
        <w:spacing w:line="360" w:lineRule="auto"/>
        <w:rPr>
          <w:sz w:val="24"/>
          <w:szCs w:val="24"/>
        </w:rPr>
      </w:pPr>
      <w:r>
        <w:rPr>
          <w:rFonts w:hint="eastAsia"/>
          <w:sz w:val="24"/>
          <w:szCs w:val="24"/>
        </w:rPr>
        <w:t>2、供应商须填写相关内容。</w:t>
      </w:r>
    </w:p>
    <w:p>
      <w:pPr>
        <w:spacing w:line="360" w:lineRule="auto"/>
        <w:rPr>
          <w:sz w:val="24"/>
          <w:szCs w:val="24"/>
        </w:rPr>
      </w:pPr>
      <w:r>
        <w:rPr>
          <w:rFonts w:hint="eastAsia"/>
          <w:sz w:val="24"/>
          <w:szCs w:val="24"/>
        </w:rPr>
        <w:t>3、如所报产品为强制性认证产品，应如实、准确填报，并提供认证证书。</w:t>
      </w:r>
    </w:p>
    <w:p>
      <w:pPr>
        <w:pStyle w:val="171"/>
      </w:pPr>
      <w:bookmarkStart w:id="33" w:name="_Toc80782150"/>
      <w:r>
        <w:rPr>
          <w:rFonts w:hint="eastAsia"/>
        </w:rPr>
        <w:t>装饰工程量清单</w:t>
      </w:r>
      <w:bookmarkEnd w:id="33"/>
    </w:p>
    <w:p>
      <w:r>
        <w:drawing>
          <wp:inline distT="0" distB="0" distL="0" distR="0">
            <wp:extent cx="5158740" cy="6766560"/>
            <wp:effectExtent l="0" t="0" r="381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5164902" cy="6774654"/>
                    </a:xfrm>
                    <a:prstGeom prst="rect">
                      <a:avLst/>
                    </a:prstGeom>
                  </pic:spPr>
                </pic:pic>
              </a:graphicData>
            </a:graphic>
          </wp:inline>
        </w:drawing>
      </w:r>
    </w:p>
    <w:p>
      <w:pPr>
        <w:pStyle w:val="2"/>
      </w:pPr>
    </w:p>
    <w:p>
      <w:r>
        <w:drawing>
          <wp:inline distT="0" distB="0" distL="0" distR="0">
            <wp:extent cx="5274310" cy="8211185"/>
            <wp:effectExtent l="0" t="0" r="2540" b="0"/>
            <wp:docPr id="42747" name="图片 4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47" name="图片 4274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8211185"/>
                    </a:xfrm>
                    <a:prstGeom prst="rect">
                      <a:avLst/>
                    </a:prstGeom>
                    <a:noFill/>
                    <a:ln>
                      <a:noFill/>
                    </a:ln>
                  </pic:spPr>
                </pic:pic>
              </a:graphicData>
            </a:graphic>
          </wp:inline>
        </w:drawing>
      </w:r>
    </w:p>
    <w:p>
      <w:r>
        <w:rPr>
          <w:rFonts w:hint="eastAsia"/>
        </w:rPr>
        <w:drawing>
          <wp:inline distT="0" distB="0" distL="0" distR="0">
            <wp:extent cx="5274310" cy="8195310"/>
            <wp:effectExtent l="0" t="0" r="2540" b="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211185"/>
            <wp:effectExtent l="0" t="0" r="2540" b="0"/>
            <wp:docPr id="472" name="图片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4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8211185"/>
                    </a:xfrm>
                    <a:prstGeom prst="rect">
                      <a:avLst/>
                    </a:prstGeom>
                    <a:noFill/>
                    <a:ln>
                      <a:noFill/>
                    </a:ln>
                  </pic:spPr>
                </pic:pic>
              </a:graphicData>
            </a:graphic>
          </wp:inline>
        </w:drawing>
      </w:r>
      <w:r>
        <w:rPr>
          <w:rFonts w:hint="eastAsia"/>
        </w:rPr>
        <w:drawing>
          <wp:inline distT="0" distB="0" distL="0" distR="0">
            <wp:extent cx="5274310" cy="8195310"/>
            <wp:effectExtent l="0" t="0" r="2540" b="0"/>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 name="图片 4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195310"/>
            <wp:effectExtent l="0" t="0" r="2540" b="0"/>
            <wp:docPr id="480" name="图片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图片 4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271510"/>
            <wp:effectExtent l="0" t="0" r="2540" b="0"/>
            <wp:docPr id="482" name="图片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图片 4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4310" cy="8271510"/>
                    </a:xfrm>
                    <a:prstGeom prst="rect">
                      <a:avLst/>
                    </a:prstGeom>
                    <a:noFill/>
                    <a:ln>
                      <a:noFill/>
                    </a:ln>
                  </pic:spPr>
                </pic:pic>
              </a:graphicData>
            </a:graphic>
          </wp:inline>
        </w:drawing>
      </w:r>
      <w:r>
        <w:rPr>
          <w:rFonts w:hint="eastAsia"/>
        </w:rPr>
        <w:drawing>
          <wp:inline distT="0" distB="0" distL="0" distR="0">
            <wp:extent cx="5274310" cy="8271510"/>
            <wp:effectExtent l="0" t="0" r="2540" b="0"/>
            <wp:docPr id="483" name="图片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 name="图片 4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4310" cy="8271510"/>
                    </a:xfrm>
                    <a:prstGeom prst="rect">
                      <a:avLst/>
                    </a:prstGeom>
                    <a:noFill/>
                    <a:ln>
                      <a:noFill/>
                    </a:ln>
                  </pic:spPr>
                </pic:pic>
              </a:graphicData>
            </a:graphic>
          </wp:inline>
        </w:drawing>
      </w:r>
      <w:r>
        <w:rPr>
          <w:rFonts w:hint="eastAsia"/>
        </w:rPr>
        <w:drawing>
          <wp:inline distT="0" distB="0" distL="0" distR="0">
            <wp:extent cx="5274310" cy="8271510"/>
            <wp:effectExtent l="0" t="0" r="2540" b="0"/>
            <wp:docPr id="495" name="图片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 name="图片 4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8271510"/>
                    </a:xfrm>
                    <a:prstGeom prst="rect">
                      <a:avLst/>
                    </a:prstGeom>
                    <a:noFill/>
                    <a:ln>
                      <a:noFill/>
                    </a:ln>
                  </pic:spPr>
                </pic:pic>
              </a:graphicData>
            </a:graphic>
          </wp:inline>
        </w:drawing>
      </w:r>
      <w:r>
        <w:rPr>
          <w:rFonts w:hint="eastAsia"/>
        </w:rPr>
        <w:drawing>
          <wp:inline distT="0" distB="0" distL="0" distR="0">
            <wp:extent cx="5274310" cy="8265160"/>
            <wp:effectExtent l="0" t="0" r="2540" b="254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图片 49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8265160"/>
                    </a:xfrm>
                    <a:prstGeom prst="rect">
                      <a:avLst/>
                    </a:prstGeom>
                    <a:noFill/>
                    <a:ln>
                      <a:noFill/>
                    </a:ln>
                  </pic:spPr>
                </pic:pic>
              </a:graphicData>
            </a:graphic>
          </wp:inline>
        </w:drawing>
      </w:r>
      <w:r>
        <w:rPr>
          <w:rFonts w:hint="eastAsia"/>
        </w:rPr>
        <w:drawing>
          <wp:inline distT="0" distB="0" distL="0" distR="0">
            <wp:extent cx="5274310" cy="8277225"/>
            <wp:effectExtent l="0" t="0" r="2540" b="9525"/>
            <wp:docPr id="497" name="图片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 name="图片 4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74310" cy="8277225"/>
                    </a:xfrm>
                    <a:prstGeom prst="rect">
                      <a:avLst/>
                    </a:prstGeom>
                    <a:noFill/>
                    <a:ln>
                      <a:noFill/>
                    </a:ln>
                  </pic:spPr>
                </pic:pic>
              </a:graphicData>
            </a:graphic>
          </wp:inline>
        </w:drawing>
      </w:r>
      <w:r>
        <w:rPr>
          <w:rFonts w:hint="eastAsia"/>
        </w:rPr>
        <w:drawing>
          <wp:inline distT="0" distB="0" distL="0" distR="0">
            <wp:extent cx="5274310" cy="8241030"/>
            <wp:effectExtent l="0" t="0" r="2540" b="7620"/>
            <wp:docPr id="498" name="图片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图片 4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241030"/>
            <wp:effectExtent l="0" t="0" r="2540" b="7620"/>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4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246745"/>
            <wp:effectExtent l="0" t="0" r="2540" b="1905"/>
            <wp:docPr id="500" name="图片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图片 5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74310" cy="8246745"/>
                    </a:xfrm>
                    <a:prstGeom prst="rect">
                      <a:avLst/>
                    </a:prstGeom>
                    <a:noFill/>
                    <a:ln>
                      <a:noFill/>
                    </a:ln>
                  </pic:spPr>
                </pic:pic>
              </a:graphicData>
            </a:graphic>
          </wp:inline>
        </w:drawing>
      </w:r>
      <w:r>
        <w:rPr>
          <w:rFonts w:hint="eastAsia"/>
        </w:rPr>
        <w:drawing>
          <wp:inline distT="0" distB="0" distL="0" distR="0">
            <wp:extent cx="5274310" cy="8241030"/>
            <wp:effectExtent l="0" t="0" r="2540" b="7620"/>
            <wp:docPr id="501" name="图片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图片 5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241030"/>
            <wp:effectExtent l="0" t="0" r="2540" b="762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241030"/>
            <wp:effectExtent l="0" t="0" r="2540" b="762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246745"/>
            <wp:effectExtent l="0" t="0" r="2540" b="1905"/>
            <wp:docPr id="504" name="图片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图片 5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274310" cy="8246745"/>
                    </a:xfrm>
                    <a:prstGeom prst="rect">
                      <a:avLst/>
                    </a:prstGeom>
                    <a:noFill/>
                    <a:ln>
                      <a:noFill/>
                    </a:ln>
                  </pic:spPr>
                </pic:pic>
              </a:graphicData>
            </a:graphic>
          </wp:inline>
        </w:drawing>
      </w:r>
      <w:r>
        <w:rPr>
          <w:rFonts w:hint="eastAsia"/>
        </w:rPr>
        <w:drawing>
          <wp:inline distT="0" distB="0" distL="0" distR="0">
            <wp:extent cx="5274310" cy="8195310"/>
            <wp:effectExtent l="0" t="0" r="2540" b="0"/>
            <wp:docPr id="551" name="图片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 name="图片 55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211185"/>
            <wp:effectExtent l="0" t="0" r="2540" b="0"/>
            <wp:docPr id="554" name="图片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图片 55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274310" cy="8211185"/>
                    </a:xfrm>
                    <a:prstGeom prst="rect">
                      <a:avLst/>
                    </a:prstGeom>
                    <a:noFill/>
                    <a:ln>
                      <a:noFill/>
                    </a:ln>
                  </pic:spPr>
                </pic:pic>
              </a:graphicData>
            </a:graphic>
          </wp:inline>
        </w:drawing>
      </w:r>
      <w:r>
        <w:rPr>
          <w:rFonts w:hint="eastAsia"/>
        </w:rPr>
        <w:drawing>
          <wp:inline distT="0" distB="0" distL="0" distR="0">
            <wp:extent cx="5274310" cy="8221345"/>
            <wp:effectExtent l="0" t="0" r="2540" b="8255"/>
            <wp:docPr id="642" name="图片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 name="图片 6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274310" cy="8221345"/>
                    </a:xfrm>
                    <a:prstGeom prst="rect">
                      <a:avLst/>
                    </a:prstGeom>
                    <a:noFill/>
                    <a:ln>
                      <a:noFill/>
                    </a:ln>
                  </pic:spPr>
                </pic:pic>
              </a:graphicData>
            </a:graphic>
          </wp:inline>
        </w:drawing>
      </w:r>
      <w:r>
        <w:rPr>
          <w:rFonts w:hint="eastAsia"/>
        </w:rPr>
        <w:drawing>
          <wp:inline distT="0" distB="0" distL="0" distR="0">
            <wp:extent cx="5274310" cy="8214995"/>
            <wp:effectExtent l="0" t="0" r="2540" b="0"/>
            <wp:docPr id="644" name="图片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图片 6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274310" cy="8214995"/>
                    </a:xfrm>
                    <a:prstGeom prst="rect">
                      <a:avLst/>
                    </a:prstGeom>
                    <a:noFill/>
                    <a:ln>
                      <a:noFill/>
                    </a:ln>
                  </pic:spPr>
                </pic:pic>
              </a:graphicData>
            </a:graphic>
          </wp:inline>
        </w:drawing>
      </w:r>
      <w:r>
        <w:rPr>
          <w:rFonts w:hint="eastAsia"/>
        </w:rPr>
        <w:drawing>
          <wp:inline distT="0" distB="0" distL="0" distR="0">
            <wp:extent cx="5274310" cy="8217535"/>
            <wp:effectExtent l="0" t="0" r="2540" b="0"/>
            <wp:docPr id="645" name="图片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 name="图片 6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274310" cy="8217535"/>
                    </a:xfrm>
                    <a:prstGeom prst="rect">
                      <a:avLst/>
                    </a:prstGeom>
                    <a:noFill/>
                    <a:ln>
                      <a:noFill/>
                    </a:ln>
                  </pic:spPr>
                </pic:pic>
              </a:graphicData>
            </a:graphic>
          </wp:inline>
        </w:drawing>
      </w:r>
      <w:r>
        <w:rPr>
          <w:rFonts w:hint="eastAsia"/>
        </w:rPr>
        <w:drawing>
          <wp:inline distT="0" distB="0" distL="0" distR="0">
            <wp:extent cx="5274310" cy="8195310"/>
            <wp:effectExtent l="0" t="0" r="2540" b="0"/>
            <wp:docPr id="903" name="图片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 name="图片 90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195310"/>
            <wp:effectExtent l="0" t="0" r="2540" b="0"/>
            <wp:docPr id="904" name="图片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 name="图片 90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265160"/>
            <wp:effectExtent l="0" t="0" r="2540" b="2540"/>
            <wp:docPr id="905" name="图片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 name="图片 9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274310" cy="8265160"/>
                    </a:xfrm>
                    <a:prstGeom prst="rect">
                      <a:avLst/>
                    </a:prstGeom>
                    <a:noFill/>
                    <a:ln>
                      <a:noFill/>
                    </a:ln>
                  </pic:spPr>
                </pic:pic>
              </a:graphicData>
            </a:graphic>
          </wp:inline>
        </w:drawing>
      </w:r>
      <w:r>
        <w:rPr>
          <w:rFonts w:hint="eastAsia"/>
        </w:rPr>
        <w:drawing>
          <wp:inline distT="0" distB="0" distL="0" distR="0">
            <wp:extent cx="5274310" cy="8246110"/>
            <wp:effectExtent l="0" t="0" r="2540" b="2540"/>
            <wp:docPr id="906" name="图片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 name="图片 90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74310" cy="8246110"/>
                    </a:xfrm>
                    <a:prstGeom prst="rect">
                      <a:avLst/>
                    </a:prstGeom>
                    <a:noFill/>
                    <a:ln>
                      <a:noFill/>
                    </a:ln>
                  </pic:spPr>
                </pic:pic>
              </a:graphicData>
            </a:graphic>
          </wp:inline>
        </w:drawing>
      </w:r>
      <w:r>
        <w:rPr>
          <w:rFonts w:hint="eastAsia"/>
        </w:rPr>
        <w:drawing>
          <wp:inline distT="0" distB="0" distL="0" distR="0">
            <wp:extent cx="5274310" cy="8259445"/>
            <wp:effectExtent l="0" t="0" r="2540" b="8255"/>
            <wp:docPr id="907" name="图片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 name="图片 90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274310" cy="8259445"/>
                    </a:xfrm>
                    <a:prstGeom prst="rect">
                      <a:avLst/>
                    </a:prstGeom>
                    <a:noFill/>
                    <a:ln>
                      <a:noFill/>
                    </a:ln>
                  </pic:spPr>
                </pic:pic>
              </a:graphicData>
            </a:graphic>
          </wp:inline>
        </w:drawing>
      </w:r>
      <w:r>
        <w:rPr>
          <w:rFonts w:hint="eastAsia"/>
        </w:rPr>
        <w:drawing>
          <wp:inline distT="0" distB="0" distL="0" distR="0">
            <wp:extent cx="5274310" cy="8241030"/>
            <wp:effectExtent l="0" t="0" r="2540" b="7620"/>
            <wp:docPr id="913" name="图片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 name="图片 9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228330"/>
            <wp:effectExtent l="0" t="0" r="2540" b="1270"/>
            <wp:docPr id="914" name="图片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 name="图片 9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274310" cy="8228330"/>
                    </a:xfrm>
                    <a:prstGeom prst="rect">
                      <a:avLst/>
                    </a:prstGeom>
                    <a:noFill/>
                    <a:ln>
                      <a:noFill/>
                    </a:ln>
                  </pic:spPr>
                </pic:pic>
              </a:graphicData>
            </a:graphic>
          </wp:inline>
        </w:drawing>
      </w:r>
      <w:r>
        <w:rPr>
          <w:rFonts w:hint="eastAsia"/>
        </w:rPr>
        <w:drawing>
          <wp:inline distT="0" distB="0" distL="0" distR="0">
            <wp:extent cx="5274310" cy="8241030"/>
            <wp:effectExtent l="0" t="0" r="2540" b="7620"/>
            <wp:docPr id="915" name="图片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 name="图片 9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274310" cy="8241030"/>
                    </a:xfrm>
                    <a:prstGeom prst="rect">
                      <a:avLst/>
                    </a:prstGeom>
                    <a:noFill/>
                    <a:ln>
                      <a:noFill/>
                    </a:ln>
                  </pic:spPr>
                </pic:pic>
              </a:graphicData>
            </a:graphic>
          </wp:inline>
        </w:drawing>
      </w:r>
      <w:r>
        <w:rPr>
          <w:rFonts w:hint="eastAsia"/>
        </w:rPr>
        <w:drawing>
          <wp:inline distT="0" distB="0" distL="0" distR="0">
            <wp:extent cx="5274310" cy="8195310"/>
            <wp:effectExtent l="0" t="0" r="2540" b="0"/>
            <wp:docPr id="916" name="图片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 name="图片 9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r>
        <w:rPr>
          <w:rFonts w:hint="eastAsia"/>
        </w:rPr>
        <w:drawing>
          <wp:inline distT="0" distB="0" distL="0" distR="0">
            <wp:extent cx="5274310" cy="8205470"/>
            <wp:effectExtent l="0" t="0" r="2540" b="5080"/>
            <wp:docPr id="917" name="图片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 name="图片 9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274310" cy="8205470"/>
                    </a:xfrm>
                    <a:prstGeom prst="rect">
                      <a:avLst/>
                    </a:prstGeom>
                    <a:noFill/>
                    <a:ln>
                      <a:noFill/>
                    </a:ln>
                  </pic:spPr>
                </pic:pic>
              </a:graphicData>
            </a:graphic>
          </wp:inline>
        </w:drawing>
      </w:r>
      <w:r>
        <w:rPr>
          <w:rFonts w:hint="eastAsia"/>
        </w:rPr>
        <w:drawing>
          <wp:inline distT="0" distB="0" distL="0" distR="0">
            <wp:extent cx="5274310" cy="8221345"/>
            <wp:effectExtent l="0" t="0" r="2540" b="8255"/>
            <wp:docPr id="2968" name="图片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8" name="图片 296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5274310" cy="8221345"/>
                    </a:xfrm>
                    <a:prstGeom prst="rect">
                      <a:avLst/>
                    </a:prstGeom>
                    <a:noFill/>
                    <a:ln>
                      <a:noFill/>
                    </a:ln>
                  </pic:spPr>
                </pic:pic>
              </a:graphicData>
            </a:graphic>
          </wp:inline>
        </w:drawing>
      </w:r>
      <w:r>
        <w:rPr>
          <w:rFonts w:hint="eastAsia"/>
        </w:rPr>
        <w:drawing>
          <wp:inline distT="0" distB="0" distL="0" distR="0">
            <wp:extent cx="5274310" cy="8214995"/>
            <wp:effectExtent l="0" t="0" r="2540" b="0"/>
            <wp:docPr id="2969" name="图片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 name="图片 296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274310" cy="8214995"/>
                    </a:xfrm>
                    <a:prstGeom prst="rect">
                      <a:avLst/>
                    </a:prstGeom>
                    <a:noFill/>
                    <a:ln>
                      <a:noFill/>
                    </a:ln>
                  </pic:spPr>
                </pic:pic>
              </a:graphicData>
            </a:graphic>
          </wp:inline>
        </w:drawing>
      </w:r>
      <w:r>
        <w:rPr>
          <w:rFonts w:hint="eastAsia"/>
        </w:rPr>
        <w:drawing>
          <wp:inline distT="0" distB="0" distL="0" distR="0">
            <wp:extent cx="5274310" cy="8217535"/>
            <wp:effectExtent l="0" t="0" r="2540" b="0"/>
            <wp:docPr id="2970" name="图片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 name="图片 29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274310" cy="8217535"/>
                    </a:xfrm>
                    <a:prstGeom prst="rect">
                      <a:avLst/>
                    </a:prstGeom>
                    <a:noFill/>
                    <a:ln>
                      <a:noFill/>
                    </a:ln>
                  </pic:spPr>
                </pic:pic>
              </a:graphicData>
            </a:graphic>
          </wp:inline>
        </w:drawing>
      </w:r>
      <w:r>
        <w:rPr>
          <w:rFonts w:hint="eastAsia"/>
        </w:rPr>
        <w:drawing>
          <wp:inline distT="0" distB="0" distL="0" distR="0">
            <wp:extent cx="5274310" cy="8195310"/>
            <wp:effectExtent l="0" t="0" r="2540" b="0"/>
            <wp:docPr id="2971" name="图片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 name="图片 29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274310" cy="8195310"/>
                    </a:xfrm>
                    <a:prstGeom prst="rect">
                      <a:avLst/>
                    </a:prstGeom>
                    <a:noFill/>
                    <a:ln>
                      <a:noFill/>
                    </a:ln>
                  </pic:spPr>
                </pic:pic>
              </a:graphicData>
            </a:graphic>
          </wp:inline>
        </w:drawing>
      </w:r>
    </w:p>
    <w:p>
      <w:pPr>
        <w:pStyle w:val="2"/>
      </w:pPr>
      <w:r>
        <w:br w:type="page"/>
      </w:r>
      <w:bookmarkEnd w:id="22"/>
      <w:bookmarkEnd w:id="23"/>
      <w:bookmarkEnd w:id="24"/>
      <w:bookmarkEnd w:id="25"/>
      <w:bookmarkEnd w:id="26"/>
      <w:bookmarkEnd w:id="27"/>
      <w:bookmarkEnd w:id="28"/>
      <w:bookmarkEnd w:id="29"/>
      <w:bookmarkEnd w:id="30"/>
      <w:bookmarkEnd w:id="31"/>
      <w:bookmarkEnd w:id="32"/>
    </w:p>
    <w:sectPr>
      <w:footerReference r:id="rId3" w:type="default"/>
      <w:pgSz w:w="11906" w:h="16838"/>
      <w:pgMar w:top="1440" w:right="1797" w:bottom="1440" w:left="1797" w:header="851" w:footer="992" w:gutter="0"/>
      <w:cols w:space="425"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Bodoni MT">
    <w:panose1 w:val="02070603080606020203"/>
    <w:charset w:val="00"/>
    <w:family w:val="roman"/>
    <w:pitch w:val="default"/>
    <w:sig w:usb0="00000003" w:usb1="00000000" w:usb2="00000000" w:usb3="00000000" w:csb0="200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ArialUnicodeMS">
    <w:altName w:val="宋体"/>
    <w:panose1 w:val="00000000000000000000"/>
    <w:charset w:val="86"/>
    <w:family w:val="auto"/>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Garamond">
    <w:panose1 w:val="02020404030301010803"/>
    <w:charset w:val="00"/>
    <w:family w:val="roman"/>
    <w:pitch w:val="default"/>
    <w:sig w:usb0="00000287" w:usb1="00000000" w:usb2="00000000" w:usb3="00000000" w:csb0="0000009F" w:csb1="DFD70000"/>
  </w:font>
  <w:font w:name="Book Antiqua">
    <w:panose1 w:val="02040602050305030304"/>
    <w:charset w:val="00"/>
    <w:family w:val="roman"/>
    <w:pitch w:val="default"/>
    <w:sig w:usb0="00000287" w:usb1="00000000" w:usb2="00000000" w:usb3="00000000" w:csb0="2000009F" w:csb1="DFD7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Black">
    <w:panose1 w:val="020B0A04020102020204"/>
    <w:charset w:val="00"/>
    <w:family w:val="swiss"/>
    <w:pitch w:val="default"/>
    <w:sig w:usb0="A00002AF" w:usb1="400078FB" w:usb2="00000000" w:usb3="00000000" w:csb0="6000009F" w:csb1="DFD7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oúì.">
    <w:altName w:val="微软雅黑"/>
    <w:panose1 w:val="00000000000000000000"/>
    <w:charset w:val="86"/>
    <w:family w:val="swiss"/>
    <w:pitch w:val="default"/>
    <w:sig w:usb0="00000000" w:usb1="00000000" w:usb2="00000010" w:usb3="00000000" w:csb0="00040000" w:csb1="00000000"/>
  </w:font>
  <w:font w:name="PPJCMI+Arial">
    <w:altName w:val="微软雅黑"/>
    <w:panose1 w:val="00000000000000000000"/>
    <w:charset w:val="86"/>
    <w:family w:val="swiss"/>
    <w:pitch w:val="default"/>
    <w:sig w:usb0="00000000" w:usb1="00000000" w:usb2="00000010" w:usb3="00000000" w:csb0="00040000" w:csb1="00000000"/>
  </w:font>
  <w:font w:name="..ì.">
    <w:altName w:val="微软雅黑"/>
    <w:panose1 w:val="00000000000000000000"/>
    <w:charset w:val="86"/>
    <w:family w:val="swiss"/>
    <w:pitch w:val="default"/>
    <w:sig w:usb0="00000000" w:usb1="00000000" w:usb2="00000010" w:usb3="00000000" w:csb0="00040000" w:csb1="00000000"/>
  </w:font>
  <w:font w:name="LineDraw">
    <w:altName w:val="Courier New"/>
    <w:panose1 w:val="00000000000000000000"/>
    <w:charset w:val="00"/>
    <w:family w:val="modern"/>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_GBK">
    <w:altName w:val="黑体"/>
    <w:panose1 w:val="00000000000000000000"/>
    <w:charset w:val="86"/>
    <w:family w:val="script"/>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Shell Dlg">
    <w:altName w:val="Microsoft Sans Serif"/>
    <w:panose1 w:val="020B0604020202020204"/>
    <w:charset w:val="00"/>
    <w:family w:val="swiss"/>
    <w:pitch w:val="default"/>
    <w:sig w:usb0="00000000" w:usb1="00000000" w:usb2="00000008" w:usb3="00000000" w:csb0="000101FF" w:csb1="00000000"/>
  </w:font>
  <w:font w:name="Microsoft Sans Serif">
    <w:panose1 w:val="020B0604020202020204"/>
    <w:charset w:val="00"/>
    <w:family w:val="auto"/>
    <w:pitch w:val="default"/>
    <w:sig w:usb0="E5002EFF" w:usb1="C000605B" w:usb2="00000029" w:usb3="00000000" w:csb0="200101FF" w:csb1="20280000"/>
  </w:font>
  <w:font w:name="昆仑仿宋">
    <w:altName w:val="黑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Tunga">
    <w:altName w:val="Segoe Print"/>
    <w:panose1 w:val="000004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Helvetica">
    <w:panose1 w:val="020B0504020202030204"/>
    <w:charset w:val="00"/>
    <w:family w:val="swiss"/>
    <w:pitch w:val="default"/>
    <w:sig w:usb0="00000007" w:usb1="00000000" w:usb2="00000000" w:usb3="00000000" w:csb0="00000093" w:csb1="00000000"/>
  </w:font>
  <w:font w:name="Futura Bk">
    <w:altName w:val="宋体"/>
    <w:panose1 w:val="00000000000000000000"/>
    <w:charset w:val="86"/>
    <w:family w:val="swiss"/>
    <w:pitch w:val="default"/>
    <w:sig w:usb0="00000000" w:usb1="00000000" w:usb2="00000000" w:usb3="00000000" w:csb0="00000000" w:csb1="00000000"/>
  </w:font>
  <w:font w:name="ITCCenturyBookT">
    <w:altName w:val="宋体"/>
    <w:panose1 w:val="00000000000000000000"/>
    <w:charset w:val="86"/>
    <w:family w:val="auto"/>
    <w:pitch w:val="default"/>
    <w:sig w:usb0="00000000" w:usb1="00000000" w:usb2="00000000" w:usb3="00000000" w:csb0="00000000" w:csb1="00000000"/>
  </w:font>
  <w:font w:name="IDCSansSerif">
    <w:altName w:val="宋体"/>
    <w:panose1 w:val="00000000000000000000"/>
    <w:charset w:val="86"/>
    <w:family w:val="auto"/>
    <w:pitch w:val="default"/>
    <w:sig w:usb0="00000000" w:usb1="00000000" w:usb2="00000000" w:usb3="00000000" w:csb0="00000000" w:csb1="00000000"/>
  </w:font>
  <w:font w:name="Futura Hv">
    <w:altName w:val="宋体"/>
    <w:panose1 w:val="00000000000000000000"/>
    <w:charset w:val="86"/>
    <w:family w:val="swiss"/>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a..DD..">
    <w:altName w:val="宋体"/>
    <w:panose1 w:val="00000000000000000000"/>
    <w:charset w:val="86"/>
    <w:family w:val="swiss"/>
    <w:pitch w:val="default"/>
    <w:sig w:usb0="00000000" w:usb1="00000000" w:usb2="00000010" w:usb3="00000000" w:csb0="00040000" w:csb1="00000000"/>
  </w:font>
  <w:font w:name="文鼎粗黑">
    <w:altName w:val="宋体"/>
    <w:panose1 w:val="00000000000000000000"/>
    <w:charset w:val="86"/>
    <w:family w:val="modern"/>
    <w:pitch w:val="default"/>
    <w:sig w:usb0="00000000" w:usb1="00000000" w:usb2="00000010" w:usb3="00000000" w:csb0="00040000" w:csb1="00000000"/>
  </w:font>
  <w:font w:name="Vrinda">
    <w:altName w:val="Segoe Print"/>
    <w:panose1 w:val="00000400000000000000"/>
    <w:charset w:val="00"/>
    <w:family w:val="swiss"/>
    <w:pitch w:val="default"/>
    <w:sig w:usb0="00000000" w:usb1="00000000" w:usb2="00000000" w:usb3="00000000" w:csb0="00000001" w:csb1="00000000"/>
  </w:font>
  <w:font w:name="方正中等线_GBK">
    <w:altName w:val="微软雅黑"/>
    <w:panose1 w:val="00000000000000000000"/>
    <w:charset w:val="86"/>
    <w:family w:val="script"/>
    <w:pitch w:val="default"/>
    <w:sig w:usb0="00000000" w:usb1="00000000" w:usb2="00000010" w:usb3="00000000" w:csb0="00040000" w:csb1="00000000"/>
  </w:font>
  <w:font w:name="Frutiger-Bold">
    <w:altName w:val="Times New Roman"/>
    <w:panose1 w:val="00000000000000000000"/>
    <w:charset w:val="00"/>
    <w:family w:val="auto"/>
    <w:pitch w:val="default"/>
    <w:sig w:usb0="00000000" w:usb1="00000000" w:usb2="00000000" w:usb3="00000000" w:csb0="00000009" w:csb1="00000000"/>
  </w:font>
  <w:font w:name="Frutiger-Roman">
    <w:altName w:val="Times New Roman"/>
    <w:panose1 w:val="00000000000000000000"/>
    <w:charset w:val="00"/>
    <w:family w:val="auto"/>
    <w:pitch w:val="default"/>
    <w:sig w:usb0="00000000" w:usb1="00000000" w:usb2="00000000" w:usb3="00000000" w:csb0="00000009" w:csb1="00000000"/>
  </w:font>
  <w:font w:name="五">
    <w:altName w:val="黑体"/>
    <w:panose1 w:val="00000000000000000000"/>
    <w:charset w:val="86"/>
    <w:family w:val="auto"/>
    <w:pitch w:val="default"/>
    <w:sig w:usb0="00000000" w:usb1="00000000" w:usb2="00000010" w:usb3="00000000" w:csb0="00040000" w:csb1="00000000"/>
  </w:font>
  <w:font w:name="汉仪细等线简">
    <w:altName w:val="宋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宋">
    <w:altName w:val="黑体"/>
    <w:panose1 w:val="00000000000000000000"/>
    <w:charset w:val="86"/>
    <w:family w:val="auto"/>
    <w:pitch w:val="default"/>
    <w:sig w:usb0="00000000" w:usb1="00000000" w:usb2="00000010" w:usb3="00000000" w:csb0="00040000" w:csb1="00000000"/>
  </w:font>
  <w:font w:name="仿宋_GB23">
    <w:altName w:val="黑体"/>
    <w:panose1 w:val="00000000000000000000"/>
    <w:charset w:val="86"/>
    <w:family w:val="modern"/>
    <w:pitch w:val="default"/>
    <w:sig w:usb0="00000000" w:usb1="00000000" w:usb2="00000010" w:usb3="00000000" w:csb0="00040000" w:csb1="00000000"/>
  </w:font>
  <w:font w:name="ZapfDingbats">
    <w:altName w:val="Segoe Print"/>
    <w:panose1 w:val="00000000000000000000"/>
    <w:charset w:val="02"/>
    <w:family w:val="decorative"/>
    <w:pitch w:val="default"/>
    <w:sig w:usb0="00000000" w:usb1="00000000" w:usb2="00000000" w:usb3="00000000" w:csb0="80000000" w:csb1="00000000"/>
  </w:font>
  <w:font w:name="方正仿宋简体">
    <w:altName w:val="微软雅黑"/>
    <w:panose1 w:val="00000000000000000000"/>
    <w:charset w:val="86"/>
    <w:family w:val="auto"/>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DFKai-SB">
    <w:altName w:val="MingLiU-ExtB"/>
    <w:panose1 w:val="00000000000000000000"/>
    <w:charset w:val="88"/>
    <w:family w:val="script"/>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CG Times">
    <w:panose1 w:val="02020603050405020304"/>
    <w:charset w:val="00"/>
    <w:family w:val="roman"/>
    <w:pitch w:val="default"/>
    <w:sig w:usb0="00000007" w:usb1="00000000" w:usb2="00000000" w:usb3="00000000" w:csb0="00000093"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文鼎书宋繁">
    <w:altName w:val="宋体"/>
    <w:panose1 w:val="00000000000000000000"/>
    <w:charset w:val="86"/>
    <w:family w:val="modern"/>
    <w:pitch w:val="default"/>
    <w:sig w:usb0="00000000" w:usb1="00000000" w:usb2="00000010" w:usb3="00000000" w:csb0="00040000" w:csb1="00000000"/>
  </w:font>
  <w:font w:name="昆仑楷体">
    <w:altName w:val="黑体"/>
    <w:panose1 w:val="00000000000000000000"/>
    <w:charset w:val="86"/>
    <w:family w:val="modern"/>
    <w:pitch w:val="default"/>
    <w:sig w:usb0="00000000" w:usb1="00000000" w:usb2="00000010" w:usb3="00000000" w:csb0="00040000" w:csb1="00000000"/>
  </w:font>
  <w:font w:name="FuturaA Md BT">
    <w:altName w:val="Lucida Sans Unicode"/>
    <w:panose1 w:val="00000000000000000000"/>
    <w:charset w:val="00"/>
    <w:family w:val="swiss"/>
    <w:pitch w:val="default"/>
    <w:sig w:usb0="00000000" w:usb1="00000000" w:usb2="00000000" w:usb3="00000000" w:csb0="0000001B" w:csb1="00000000"/>
  </w:font>
  <w:font w:name="Lucida Sans Unicode">
    <w:panose1 w:val="020B0602030504020204"/>
    <w:charset w:val="00"/>
    <w:family w:val="auto"/>
    <w:pitch w:val="default"/>
    <w:sig w:usb0="80001AFF" w:usb1="0000396B" w:usb2="00000000" w:usb3="00000000" w:csb0="200000BF" w:csb1="D7F70000"/>
  </w:font>
  <w:font w:name="FuturaA Bk BT">
    <w:altName w:val="Times New Roman"/>
    <w:panose1 w:val="00000000000000000000"/>
    <w:charset w:val="00"/>
    <w:family w:val="roman"/>
    <w:pitch w:val="default"/>
    <w:sig w:usb0="00000000" w:usb1="00000000" w:usb2="00000000" w:usb3="00000000" w:csb0="00040001" w:csb1="00000000"/>
  </w:font>
  <w:font w:name="華康細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Angsana New">
    <w:altName w:val="Microsoft Sans Serif"/>
    <w:panose1 w:val="02020603050405020304"/>
    <w:charset w:val="DE"/>
    <w:family w:val="roman"/>
    <w:pitch w:val="default"/>
    <w:sig w:usb0="00000000" w:usb1="00000000" w:usb2="00000000" w:usb3="00000000" w:csb0="00010001" w:csb1="00000000"/>
  </w:font>
  <w:font w:name="Tms Rmn">
    <w:altName w:val="Segoe Print"/>
    <w:panose1 w:val="02020603040505020304"/>
    <w:charset w:val="00"/>
    <w:family w:val="roman"/>
    <w:pitch w:val="default"/>
    <w:sig w:usb0="00000000" w:usb1="00000000" w:usb2="00000000" w:usb3="00000000" w:csb0="00000001" w:csb1="00000000"/>
  </w:font>
  <w:font w:name="Courier">
    <w:panose1 w:val="02060409020205020404"/>
    <w:charset w:val="00"/>
    <w:family w:val="modern"/>
    <w:pitch w:val="default"/>
    <w:sig w:usb0="00000007" w:usb1="00000000" w:usb2="00000000" w:usb3="00000000" w:csb0="00000093" w:csb1="00000000"/>
  </w:font>
  <w:font w:name="汉仪中等线简">
    <w:altName w:val="宋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长城仿宋">
    <w:altName w:val="黑体"/>
    <w:panose1 w:val="00000000000000000000"/>
    <w:charset w:val="86"/>
    <w:family w:val="modern"/>
    <w:pitch w:val="default"/>
    <w:sig w:usb0="00000000" w:usb1="00000000" w:usb2="00000010" w:usb3="00000000" w:csb0="00040000" w:csb1="00000000"/>
  </w:font>
  <w:font w:name="Helvetica-Narrow">
    <w:altName w:val="Arial Narrow"/>
    <w:panose1 w:val="00000000000000000000"/>
    <w:charset w:val="00"/>
    <w:family w:val="swiss"/>
    <w:pitch w:val="default"/>
    <w:sig w:usb0="00000000" w:usb1="00000000" w:usb2="00000000" w:usb3="00000000" w:csb0="00000001" w:csb1="00000000"/>
  </w:font>
  <w:font w:name="仿宋体">
    <w:altName w:val="仿宋"/>
    <w:panose1 w:val="00000000000000000000"/>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0674012"/>
    </w:sdtPr>
    <w:sdtContent>
      <w:p>
        <w:pPr>
          <w:pStyle w:val="55"/>
          <w:jc w:val="center"/>
        </w:pPr>
        <w:r>
          <w:fldChar w:fldCharType="begin"/>
        </w:r>
        <w:r>
          <w:instrText xml:space="preserve">PAGE   \* MERGEFORMAT</w:instrText>
        </w:r>
        <w:r>
          <w:fldChar w:fldCharType="separate"/>
        </w:r>
        <w:r>
          <w:rPr>
            <w:lang w:val="zh-CN"/>
          </w:rPr>
          <w:t>1206</w:t>
        </w:r>
        <w:r>
          <w:fldChar w:fldCharType="end"/>
        </w:r>
      </w:p>
    </w:sdtContent>
  </w:sdt>
  <w:p>
    <w:pPr>
      <w:pStyle w:val="55"/>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2px;height:12px" o:bullet="t">
        <v:imagedata r:id="rId1" o:title=""/>
      </v:shape>
    </w:pict>
  </w:numPicBullet>
  <w:numPicBullet w:numPicBulletId="1">
    <w:pict>
      <v:shape id="1" type="#_x0000_t75" style="width:12px;height:12px" o:bullet="t">
        <v:imagedata r:id="rId2" o:title=""/>
      </v:shape>
    </w:pict>
  </w:numPicBullet>
  <w:abstractNum w:abstractNumId="0">
    <w:nsid w:val="FFFFFF7C"/>
    <w:multiLevelType w:val="singleLevel"/>
    <w:tmpl w:val="FFFFFF7C"/>
    <w:lvl w:ilvl="0" w:tentative="0">
      <w:start w:val="1"/>
      <w:numFmt w:val="decimal"/>
      <w:pStyle w:val="65"/>
      <w:lvlText w:val="%1."/>
      <w:lvlJc w:val="left"/>
      <w:pPr>
        <w:tabs>
          <w:tab w:val="left" w:pos="5025"/>
        </w:tabs>
        <w:ind w:left="5025" w:leftChars="800" w:hanging="360" w:hangingChars="200"/>
      </w:pPr>
    </w:lvl>
  </w:abstractNum>
  <w:abstractNum w:abstractNumId="1">
    <w:nsid w:val="FFFFFF7E"/>
    <w:multiLevelType w:val="singleLevel"/>
    <w:tmpl w:val="FFFFFF7E"/>
    <w:lvl w:ilvl="0" w:tentative="0">
      <w:start w:val="1"/>
      <w:numFmt w:val="decimal"/>
      <w:pStyle w:val="37"/>
      <w:lvlText w:val="%1."/>
      <w:lvlJc w:val="left"/>
      <w:pPr>
        <w:tabs>
          <w:tab w:val="left" w:pos="1200"/>
        </w:tabs>
        <w:ind w:left="1200" w:leftChars="400" w:hanging="360" w:hangingChars="200"/>
      </w:pPr>
    </w:lvl>
  </w:abstractNum>
  <w:abstractNum w:abstractNumId="2">
    <w:nsid w:val="FFFFFF7F"/>
    <w:multiLevelType w:val="singleLevel"/>
    <w:tmpl w:val="FFFFFF7F"/>
    <w:lvl w:ilvl="0" w:tentative="0">
      <w:start w:val="1"/>
      <w:numFmt w:val="decimal"/>
      <w:pStyle w:val="1602"/>
      <w:lvlText w:val="%1."/>
      <w:lvlJc w:val="left"/>
      <w:pPr>
        <w:tabs>
          <w:tab w:val="left" w:pos="780"/>
        </w:tabs>
        <w:ind w:left="780" w:leftChars="200" w:hanging="360" w:hangingChars="200"/>
      </w:pPr>
    </w:lvl>
  </w:abstractNum>
  <w:abstractNum w:abstractNumId="3">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4">
    <w:nsid w:val="FFFFFF82"/>
    <w:multiLevelType w:val="singleLevel"/>
    <w:tmpl w:val="FFFFFF82"/>
    <w:lvl w:ilvl="0" w:tentative="0">
      <w:start w:val="1"/>
      <w:numFmt w:val="bullet"/>
      <w:pStyle w:val="34"/>
      <w:lvlText w:val=""/>
      <w:lvlJc w:val="left"/>
      <w:pPr>
        <w:tabs>
          <w:tab w:val="left" w:pos="1200"/>
        </w:tabs>
        <w:ind w:left="1200" w:leftChars="400" w:hanging="360" w:hangingChars="200"/>
      </w:pPr>
      <w:rPr>
        <w:rFonts w:hint="default" w:ascii="Wingdings" w:hAnsi="Wingdings"/>
      </w:rPr>
    </w:lvl>
  </w:abstractNum>
  <w:abstractNum w:abstractNumId="5">
    <w:nsid w:val="FFFFFF83"/>
    <w:multiLevelType w:val="singleLevel"/>
    <w:tmpl w:val="FFFFFF83"/>
    <w:lvl w:ilvl="0" w:tentative="0">
      <w:start w:val="1"/>
      <w:numFmt w:val="bullet"/>
      <w:pStyle w:val="1436"/>
      <w:lvlText w:val=""/>
      <w:lvlJc w:val="left"/>
      <w:pPr>
        <w:tabs>
          <w:tab w:val="left" w:pos="780"/>
        </w:tabs>
        <w:ind w:left="780" w:leftChars="200" w:hanging="360" w:hangingChars="200"/>
      </w:pPr>
      <w:rPr>
        <w:rFonts w:hint="default" w:ascii="Wingdings" w:hAnsi="Wingdings"/>
      </w:rPr>
    </w:lvl>
  </w:abstractNum>
  <w:abstractNum w:abstractNumId="6">
    <w:nsid w:val="05F23B14"/>
    <w:multiLevelType w:val="multilevel"/>
    <w:tmpl w:val="05F23B14"/>
    <w:lvl w:ilvl="0" w:tentative="0">
      <w:start w:val="1"/>
      <w:numFmt w:val="chineseCountingThousand"/>
      <w:suff w:val="space"/>
      <w:lvlText w:val="第%1章"/>
      <w:lvlJc w:val="left"/>
      <w:pPr>
        <w:ind w:left="-1276" w:hanging="425"/>
      </w:pPr>
      <w:rPr>
        <w:rFonts w:hint="eastAsia"/>
      </w:rPr>
    </w:lvl>
    <w:lvl w:ilvl="1" w:tentative="0">
      <w:start w:val="1"/>
      <w:numFmt w:val="decimal"/>
      <w:pStyle w:val="1730"/>
      <w:suff w:val="space"/>
      <w:lvlText w:val="%2."/>
      <w:lvlJc w:val="left"/>
      <w:pPr>
        <w:ind w:left="-709" w:hanging="567"/>
      </w:pPr>
      <w:rPr>
        <w:rFonts w:hint="eastAsia"/>
      </w:rPr>
    </w:lvl>
    <w:lvl w:ilvl="2" w:tentative="0">
      <w:start w:val="1"/>
      <w:numFmt w:val="decimal"/>
      <w:suff w:val="space"/>
      <w:lvlText w:val="%2.%3."/>
      <w:lvlJc w:val="left"/>
      <w:pPr>
        <w:ind w:left="-283" w:hanging="567"/>
      </w:pPr>
      <w:rPr>
        <w:rFonts w:hint="eastAsia"/>
      </w:rPr>
    </w:lvl>
    <w:lvl w:ilvl="3" w:tentative="0">
      <w:start w:val="1"/>
      <w:numFmt w:val="decimal"/>
      <w:suff w:val="space"/>
      <w:lvlText w:val="%2.%3.%4."/>
      <w:lvlJc w:val="left"/>
      <w:pPr>
        <w:ind w:left="-425" w:firstLine="0"/>
      </w:pPr>
      <w:rPr>
        <w:rFonts w:hint="eastAsia"/>
      </w:rPr>
    </w:lvl>
    <w:lvl w:ilvl="4" w:tentative="0">
      <w:start w:val="1"/>
      <w:numFmt w:val="decimal"/>
      <w:suff w:val="space"/>
      <w:lvlText w:val="%2.%3.%4.%5."/>
      <w:lvlJc w:val="left"/>
      <w:pPr>
        <w:ind w:left="856" w:hanging="856"/>
      </w:pPr>
      <w:rPr>
        <w:rFonts w:hint="eastAsia"/>
      </w:rPr>
    </w:lvl>
    <w:lvl w:ilvl="5" w:tentative="0">
      <w:start w:val="1"/>
      <w:numFmt w:val="decimal"/>
      <w:lvlText w:val="%1.%2.%3.%4.%5.%6"/>
      <w:lvlJc w:val="left"/>
      <w:pPr>
        <w:tabs>
          <w:tab w:val="left" w:pos="1559"/>
        </w:tabs>
        <w:ind w:left="1559" w:hanging="1134"/>
      </w:pPr>
      <w:rPr>
        <w:rFonts w:hint="eastAsia"/>
      </w:rPr>
    </w:lvl>
    <w:lvl w:ilvl="6" w:tentative="0">
      <w:start w:val="1"/>
      <w:numFmt w:val="decimal"/>
      <w:lvlText w:val="%1.%2.%3.%4.%5.%6.%7"/>
      <w:lvlJc w:val="left"/>
      <w:pPr>
        <w:tabs>
          <w:tab w:val="left" w:pos="2126"/>
        </w:tabs>
        <w:ind w:left="2126" w:hanging="1276"/>
      </w:pPr>
      <w:rPr>
        <w:rFonts w:hint="eastAsia"/>
      </w:rPr>
    </w:lvl>
    <w:lvl w:ilvl="7" w:tentative="0">
      <w:start w:val="1"/>
      <w:numFmt w:val="decimal"/>
      <w:lvlText w:val="%1.%2.%3.%4.%5.%6.%7.%8"/>
      <w:lvlJc w:val="left"/>
      <w:pPr>
        <w:tabs>
          <w:tab w:val="left" w:pos="2693"/>
        </w:tabs>
        <w:ind w:left="2693" w:hanging="1418"/>
      </w:pPr>
      <w:rPr>
        <w:rFonts w:hint="eastAsia"/>
      </w:rPr>
    </w:lvl>
    <w:lvl w:ilvl="8" w:tentative="0">
      <w:start w:val="1"/>
      <w:numFmt w:val="decimal"/>
      <w:lvlText w:val="%1.%2.%3.%4.%5.%6.%7.%8.%9"/>
      <w:lvlJc w:val="left"/>
      <w:pPr>
        <w:tabs>
          <w:tab w:val="left" w:pos="3401"/>
        </w:tabs>
        <w:ind w:left="3401" w:hanging="1700"/>
      </w:pPr>
      <w:rPr>
        <w:rFonts w:hint="eastAsia"/>
      </w:rPr>
    </w:lvl>
  </w:abstractNum>
  <w:abstractNum w:abstractNumId="7">
    <w:nsid w:val="05FB1309"/>
    <w:multiLevelType w:val="multilevel"/>
    <w:tmpl w:val="05FB1309"/>
    <w:lvl w:ilvl="0" w:tentative="0">
      <w:start w:val="1"/>
      <w:numFmt w:val="bullet"/>
      <w:pStyle w:val="2266"/>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069528D2"/>
    <w:multiLevelType w:val="multilevel"/>
    <w:tmpl w:val="069528D2"/>
    <w:lvl w:ilvl="0" w:tentative="0">
      <w:start w:val="1"/>
      <w:numFmt w:val="bullet"/>
      <w:pStyle w:val="2206"/>
      <w:lvlText w:val=""/>
      <w:lvlJc w:val="left"/>
      <w:pPr>
        <w:tabs>
          <w:tab w:val="left" w:pos="1256"/>
        </w:tabs>
        <w:ind w:left="1256" w:hanging="420"/>
      </w:pPr>
      <w:rPr>
        <w:rFonts w:hint="default" w:ascii="Wingdings" w:hAnsi="Wingdings"/>
      </w:rPr>
    </w:lvl>
    <w:lvl w:ilvl="1" w:tentative="0">
      <w:start w:val="1"/>
      <w:numFmt w:val="bullet"/>
      <w:lvlText w:val=""/>
      <w:lvlJc w:val="left"/>
      <w:pPr>
        <w:tabs>
          <w:tab w:val="left" w:pos="1818"/>
        </w:tabs>
        <w:ind w:left="1818" w:hanging="420"/>
      </w:pPr>
      <w:rPr>
        <w:rFonts w:hint="default" w:ascii="Wingdings" w:hAnsi="Wingdings"/>
      </w:rPr>
    </w:lvl>
    <w:lvl w:ilvl="2" w:tentative="0">
      <w:start w:val="1"/>
      <w:numFmt w:val="bullet"/>
      <w:lvlText w:val=""/>
      <w:lvlJc w:val="left"/>
      <w:pPr>
        <w:tabs>
          <w:tab w:val="left" w:pos="2238"/>
        </w:tabs>
        <w:ind w:left="2238" w:hanging="420"/>
      </w:pPr>
      <w:rPr>
        <w:rFonts w:hint="default" w:ascii="Wingdings" w:hAnsi="Wingdings"/>
      </w:rPr>
    </w:lvl>
    <w:lvl w:ilvl="3" w:tentative="0">
      <w:start w:val="1"/>
      <w:numFmt w:val="bullet"/>
      <w:lvlText w:val=""/>
      <w:lvlJc w:val="left"/>
      <w:pPr>
        <w:tabs>
          <w:tab w:val="left" w:pos="2658"/>
        </w:tabs>
        <w:ind w:left="2658" w:hanging="420"/>
      </w:pPr>
      <w:rPr>
        <w:rFonts w:hint="default" w:ascii="Wingdings" w:hAnsi="Wingdings"/>
      </w:rPr>
    </w:lvl>
    <w:lvl w:ilvl="4" w:tentative="0">
      <w:start w:val="1"/>
      <w:numFmt w:val="bullet"/>
      <w:lvlText w:val=""/>
      <w:lvlJc w:val="left"/>
      <w:pPr>
        <w:tabs>
          <w:tab w:val="left" w:pos="3078"/>
        </w:tabs>
        <w:ind w:left="3078" w:hanging="420"/>
      </w:pPr>
      <w:rPr>
        <w:rFonts w:hint="default" w:ascii="Wingdings" w:hAnsi="Wingdings"/>
      </w:rPr>
    </w:lvl>
    <w:lvl w:ilvl="5" w:tentative="0">
      <w:start w:val="1"/>
      <w:numFmt w:val="bullet"/>
      <w:lvlText w:val=""/>
      <w:lvlJc w:val="left"/>
      <w:pPr>
        <w:tabs>
          <w:tab w:val="left" w:pos="3498"/>
        </w:tabs>
        <w:ind w:left="3498" w:hanging="420"/>
      </w:pPr>
      <w:rPr>
        <w:rFonts w:hint="default" w:ascii="Wingdings" w:hAnsi="Wingdings"/>
      </w:rPr>
    </w:lvl>
    <w:lvl w:ilvl="6" w:tentative="0">
      <w:start w:val="1"/>
      <w:numFmt w:val="bullet"/>
      <w:lvlText w:val=""/>
      <w:lvlJc w:val="left"/>
      <w:pPr>
        <w:tabs>
          <w:tab w:val="left" w:pos="3918"/>
        </w:tabs>
        <w:ind w:left="3918" w:hanging="420"/>
      </w:pPr>
      <w:rPr>
        <w:rFonts w:hint="default" w:ascii="Wingdings" w:hAnsi="Wingdings"/>
      </w:rPr>
    </w:lvl>
    <w:lvl w:ilvl="7" w:tentative="0">
      <w:start w:val="1"/>
      <w:numFmt w:val="bullet"/>
      <w:lvlText w:val=""/>
      <w:lvlJc w:val="left"/>
      <w:pPr>
        <w:tabs>
          <w:tab w:val="left" w:pos="4338"/>
        </w:tabs>
        <w:ind w:left="4338" w:hanging="420"/>
      </w:pPr>
      <w:rPr>
        <w:rFonts w:hint="default" w:ascii="Wingdings" w:hAnsi="Wingdings"/>
      </w:rPr>
    </w:lvl>
    <w:lvl w:ilvl="8" w:tentative="0">
      <w:start w:val="1"/>
      <w:numFmt w:val="bullet"/>
      <w:lvlText w:val=""/>
      <w:lvlJc w:val="left"/>
      <w:pPr>
        <w:tabs>
          <w:tab w:val="left" w:pos="4758"/>
        </w:tabs>
        <w:ind w:left="4758" w:hanging="420"/>
      </w:pPr>
      <w:rPr>
        <w:rFonts w:hint="default" w:ascii="Wingdings" w:hAnsi="Wingdings"/>
      </w:rPr>
    </w:lvl>
  </w:abstractNum>
  <w:abstractNum w:abstractNumId="9">
    <w:nsid w:val="06C03726"/>
    <w:multiLevelType w:val="multilevel"/>
    <w:tmpl w:val="06C03726"/>
    <w:lvl w:ilvl="0" w:tentative="0">
      <w:start w:val="1"/>
      <w:numFmt w:val="bullet"/>
      <w:pStyle w:val="19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06CA165B"/>
    <w:multiLevelType w:val="multilevel"/>
    <w:tmpl w:val="06CA165B"/>
    <w:lvl w:ilvl="0" w:tentative="0">
      <w:start w:val="1"/>
      <w:numFmt w:val="decimal"/>
      <w:pStyle w:val="2972"/>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07E34F2C"/>
    <w:multiLevelType w:val="multilevel"/>
    <w:tmpl w:val="07E34F2C"/>
    <w:lvl w:ilvl="0" w:tentative="0">
      <w:start w:val="1"/>
      <w:numFmt w:val="bullet"/>
      <w:pStyle w:val="2484"/>
      <w:lvlText w:val=""/>
      <w:lvlJc w:val="left"/>
      <w:pPr>
        <w:tabs>
          <w:tab w:val="left" w:pos="794"/>
        </w:tabs>
        <w:ind w:left="794" w:hanging="397"/>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08111797"/>
    <w:multiLevelType w:val="multilevel"/>
    <w:tmpl w:val="08111797"/>
    <w:lvl w:ilvl="0" w:tentative="0">
      <w:start w:val="1"/>
      <w:numFmt w:val="decimal"/>
      <w:pStyle w:val="2531"/>
      <w:lvlText w:val="3.2.4.%1  "/>
      <w:lvlJc w:val="left"/>
      <w:pPr>
        <w:tabs>
          <w:tab w:val="left" w:pos="635"/>
        </w:tabs>
        <w:ind w:left="635" w:hanging="425"/>
      </w:pPr>
      <w:rPr>
        <w:rFonts w:hint="eastAsia"/>
      </w:rPr>
    </w:lvl>
    <w:lvl w:ilvl="1" w:tentative="0">
      <w:start w:val="5"/>
      <w:numFmt w:val="none"/>
      <w:lvlText w:val="6.1"/>
      <w:lvlJc w:val="left"/>
      <w:pPr>
        <w:tabs>
          <w:tab w:val="left" w:pos="1202"/>
        </w:tabs>
        <w:ind w:left="1202" w:hanging="567"/>
      </w:pPr>
      <w:rPr>
        <w:rFonts w:hint="eastAsia"/>
      </w:rPr>
    </w:lvl>
    <w:lvl w:ilvl="2" w:tentative="0">
      <w:start w:val="1"/>
      <w:numFmt w:val="decimal"/>
      <w:lvlText w:val="%1.%2.%3"/>
      <w:lvlJc w:val="left"/>
      <w:pPr>
        <w:tabs>
          <w:tab w:val="left" w:pos="1628"/>
        </w:tabs>
        <w:ind w:left="1628" w:hanging="567"/>
      </w:pPr>
      <w:rPr>
        <w:rFonts w:hint="eastAsia"/>
      </w:rPr>
    </w:lvl>
    <w:lvl w:ilvl="3" w:tentative="0">
      <w:start w:val="1"/>
      <w:numFmt w:val="decimal"/>
      <w:lvlText w:val="%4.1"/>
      <w:lvlJc w:val="left"/>
      <w:pPr>
        <w:tabs>
          <w:tab w:val="left" w:pos="2194"/>
        </w:tabs>
        <w:ind w:left="2194" w:hanging="708"/>
      </w:pPr>
      <w:rPr>
        <w:rFonts w:hint="eastAsia"/>
      </w:rPr>
    </w:lvl>
    <w:lvl w:ilvl="4" w:tentative="0">
      <w:start w:val="1"/>
      <w:numFmt w:val="decimal"/>
      <w:lvlText w:val="%1.%2.%3.%4.%5"/>
      <w:lvlJc w:val="left"/>
      <w:pPr>
        <w:tabs>
          <w:tab w:val="left" w:pos="2761"/>
        </w:tabs>
        <w:ind w:left="2761" w:hanging="850"/>
      </w:pPr>
      <w:rPr>
        <w:rFonts w:hint="eastAsia"/>
      </w:rPr>
    </w:lvl>
    <w:lvl w:ilvl="5" w:tentative="0">
      <w:start w:val="1"/>
      <w:numFmt w:val="decimal"/>
      <w:lvlText w:val="%1.%2.%3.%4.%5.%6"/>
      <w:lvlJc w:val="left"/>
      <w:pPr>
        <w:tabs>
          <w:tab w:val="left" w:pos="3470"/>
        </w:tabs>
        <w:ind w:left="3470" w:hanging="1134"/>
      </w:pPr>
      <w:rPr>
        <w:rFonts w:hint="eastAsia"/>
      </w:rPr>
    </w:lvl>
    <w:lvl w:ilvl="6" w:tentative="0">
      <w:start w:val="1"/>
      <w:numFmt w:val="decimal"/>
      <w:lvlText w:val="%1.%2.%3.%4.%5.%6.%7"/>
      <w:lvlJc w:val="left"/>
      <w:pPr>
        <w:tabs>
          <w:tab w:val="left" w:pos="4037"/>
        </w:tabs>
        <w:ind w:left="4037" w:hanging="1276"/>
      </w:pPr>
      <w:rPr>
        <w:rFonts w:hint="eastAsia"/>
      </w:rPr>
    </w:lvl>
    <w:lvl w:ilvl="7" w:tentative="0">
      <w:start w:val="1"/>
      <w:numFmt w:val="decimal"/>
      <w:lvlText w:val="%1.%2.%3.%4.%5.%6.%7.%8"/>
      <w:lvlJc w:val="left"/>
      <w:pPr>
        <w:tabs>
          <w:tab w:val="left" w:pos="4604"/>
        </w:tabs>
        <w:ind w:left="4604" w:hanging="1418"/>
      </w:pPr>
      <w:rPr>
        <w:rFonts w:hint="eastAsia"/>
      </w:rPr>
    </w:lvl>
    <w:lvl w:ilvl="8" w:tentative="0">
      <w:start w:val="1"/>
      <w:numFmt w:val="decimal"/>
      <w:lvlText w:val="%1.%2.%3.%4.%5.%6.%7.%8.%9"/>
      <w:lvlJc w:val="left"/>
      <w:pPr>
        <w:tabs>
          <w:tab w:val="left" w:pos="5312"/>
        </w:tabs>
        <w:ind w:left="5312" w:hanging="1700"/>
      </w:pPr>
      <w:rPr>
        <w:rFonts w:hint="eastAsia"/>
      </w:rPr>
    </w:lvl>
  </w:abstractNum>
  <w:abstractNum w:abstractNumId="13">
    <w:nsid w:val="0A760F1C"/>
    <w:multiLevelType w:val="multilevel"/>
    <w:tmpl w:val="0A760F1C"/>
    <w:lvl w:ilvl="0" w:tentative="0">
      <w:start w:val="1"/>
      <w:numFmt w:val="decimal"/>
      <w:pStyle w:val="899"/>
      <w:suff w:val="space"/>
      <w:lvlText w:val="(%1)"/>
      <w:lvlJc w:val="left"/>
      <w:pPr>
        <w:ind w:left="0" w:firstLine="0"/>
      </w:pPr>
      <w:rPr>
        <w:rFonts w:hint="eastAsia" w:ascii="黑体" w:hAnsi="黑体" w:eastAsia="黑体"/>
        <w:b/>
        <w:i w:val="0"/>
        <w:sz w:val="32"/>
        <w:szCs w:val="28"/>
      </w:rPr>
    </w:lvl>
    <w:lvl w:ilvl="1" w:tentative="0">
      <w:start w:val="1"/>
      <w:numFmt w:val="decimal"/>
      <w:pStyle w:val="898"/>
      <w:suff w:val="space"/>
      <w:lvlText w:val="%1.%2"/>
      <w:lvlJc w:val="left"/>
      <w:pPr>
        <w:ind w:left="0" w:firstLine="0"/>
      </w:pPr>
      <w:rPr>
        <w:rFonts w:hint="eastAsia" w:ascii="黑体" w:hAnsi="黑体" w:eastAsia="黑体"/>
        <w:b/>
        <w:i w:val="0"/>
        <w:sz w:val="30"/>
        <w:szCs w:val="24"/>
      </w:rPr>
    </w:lvl>
    <w:lvl w:ilvl="2" w:tentative="0">
      <w:start w:val="1"/>
      <w:numFmt w:val="decimal"/>
      <w:pStyle w:val="897"/>
      <w:suff w:val="space"/>
      <w:lvlText w:val="%1.%2.%3"/>
      <w:lvlJc w:val="left"/>
      <w:pPr>
        <w:ind w:left="426" w:firstLine="0"/>
      </w:pPr>
      <w:rPr>
        <w:rFonts w:hint="eastAsia" w:ascii="黑体" w:hAnsi="黑体" w:eastAsia="黑体"/>
        <w:b/>
        <w:i w:val="0"/>
        <w:sz w:val="28"/>
        <w:szCs w:val="24"/>
      </w:rPr>
    </w:lvl>
    <w:lvl w:ilvl="3" w:tentative="0">
      <w:start w:val="1"/>
      <w:numFmt w:val="decimal"/>
      <w:pStyle w:val="900"/>
      <w:suff w:val="space"/>
      <w:lvlText w:val="%1.%2.%3.%4"/>
      <w:lvlJc w:val="left"/>
      <w:pPr>
        <w:ind w:left="0" w:firstLine="737"/>
      </w:pPr>
      <w:rPr>
        <w:rFonts w:hint="eastAsia" w:ascii="黑体" w:hAnsi="黑体" w:eastAsia="黑体"/>
        <w:b/>
        <w:i w:val="0"/>
        <w:sz w:val="24"/>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4">
    <w:nsid w:val="0B18364B"/>
    <w:multiLevelType w:val="multilevel"/>
    <w:tmpl w:val="0B18364B"/>
    <w:lvl w:ilvl="0" w:tentative="0">
      <w:start w:val="1"/>
      <w:numFmt w:val="chineseCountingThousand"/>
      <w:pStyle w:val="2307"/>
      <w:lvlText w:val="(%1)"/>
      <w:lvlJc w:val="left"/>
      <w:pPr>
        <w:ind w:left="1129" w:hanging="420"/>
      </w:p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5">
    <w:nsid w:val="0BEA4E99"/>
    <w:multiLevelType w:val="multilevel"/>
    <w:tmpl w:val="0BEA4E99"/>
    <w:lvl w:ilvl="0" w:tentative="0">
      <w:start w:val="1"/>
      <w:numFmt w:val="bullet"/>
      <w:pStyle w:val="3802"/>
      <w:lvlText w:val=""/>
      <w:lvlJc w:val="left"/>
      <w:pPr>
        <w:tabs>
          <w:tab w:val="left" w:pos="360"/>
        </w:tabs>
        <w:ind w:left="0" w:firstLine="0"/>
      </w:pPr>
      <w:rPr>
        <w:rFonts w:hint="default" w:ascii="Wingdings" w:hAnsi="Wingdings"/>
        <w:sz w:val="14"/>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0BEC0874"/>
    <w:multiLevelType w:val="multilevel"/>
    <w:tmpl w:val="0BEC0874"/>
    <w:lvl w:ilvl="0" w:tentative="0">
      <w:start w:val="1"/>
      <w:numFmt w:val="decimal"/>
      <w:pStyle w:val="1503"/>
      <w:lvlText w:val="%1"/>
      <w:lvlJc w:val="left"/>
      <w:pPr>
        <w:ind w:left="432" w:hanging="432"/>
      </w:pPr>
    </w:lvl>
    <w:lvl w:ilvl="1" w:tentative="0">
      <w:start w:val="1"/>
      <w:numFmt w:val="decimal"/>
      <w:pStyle w:val="150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7">
    <w:nsid w:val="0C9D1AFF"/>
    <w:multiLevelType w:val="multilevel"/>
    <w:tmpl w:val="0C9D1AFF"/>
    <w:lvl w:ilvl="0" w:tentative="0">
      <w:start w:val="1"/>
      <w:numFmt w:val="bullet"/>
      <w:pStyle w:val="3010"/>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0D273AB8"/>
    <w:multiLevelType w:val="multilevel"/>
    <w:tmpl w:val="0D273AB8"/>
    <w:lvl w:ilvl="0" w:tentative="0">
      <w:start w:val="1"/>
      <w:numFmt w:val="bullet"/>
      <w:pStyle w:val="1039"/>
      <w:lvlText w:val=""/>
      <w:lvlJc w:val="left"/>
      <w:pPr>
        <w:tabs>
          <w:tab w:val="left" w:pos="987"/>
        </w:tabs>
        <w:ind w:left="987" w:hanging="420"/>
      </w:pPr>
      <w:rPr>
        <w:rFonts w:hint="default" w:ascii="Wingdings" w:hAnsi="Wingdings"/>
      </w:rPr>
    </w:lvl>
    <w:lvl w:ilvl="1" w:tentative="0">
      <w:start w:val="1"/>
      <w:numFmt w:val="decimal"/>
      <w:lvlText w:val="%2."/>
      <w:lvlJc w:val="left"/>
      <w:pPr>
        <w:tabs>
          <w:tab w:val="left" w:pos="1407"/>
        </w:tabs>
        <w:ind w:left="1407" w:hanging="420"/>
      </w:p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9">
    <w:nsid w:val="0EAA41DF"/>
    <w:multiLevelType w:val="multilevel"/>
    <w:tmpl w:val="0EAA41DF"/>
    <w:lvl w:ilvl="0" w:tentative="0">
      <w:start w:val="1"/>
      <w:numFmt w:val="bullet"/>
      <w:pStyle w:val="2024"/>
      <w:lvlText w:val=""/>
      <w:lvlJc w:val="left"/>
      <w:pPr>
        <w:tabs>
          <w:tab w:val="left" w:pos="0"/>
        </w:tabs>
        <w:ind w:left="0" w:firstLine="480"/>
      </w:pPr>
      <w:rPr>
        <w:rFonts w:hint="default" w:ascii="Wingdings" w:hAnsi="Wingdings" w:eastAsia="宋体"/>
        <w:sz w:val="24"/>
      </w:rPr>
    </w:lvl>
    <w:lvl w:ilvl="1" w:tentative="0">
      <w:start w:val="1"/>
      <w:numFmt w:val="bullet"/>
      <w:lvlText w:val=""/>
      <w:lvlJc w:val="left"/>
      <w:pPr>
        <w:tabs>
          <w:tab w:val="left" w:pos="840"/>
        </w:tabs>
        <w:ind w:left="840" w:hanging="420"/>
      </w:pPr>
      <w:rPr>
        <w:rFonts w:hint="default" w:ascii="Wingdings" w:hAnsi="Wingdings"/>
        <w:sz w:val="24"/>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108875C5"/>
    <w:multiLevelType w:val="multilevel"/>
    <w:tmpl w:val="108875C5"/>
    <w:lvl w:ilvl="0" w:tentative="0">
      <w:start w:val="1"/>
      <w:numFmt w:val="bullet"/>
      <w:pStyle w:val="1679"/>
      <w:lvlText w:val=""/>
      <w:lvlJc w:val="left"/>
      <w:pPr>
        <w:tabs>
          <w:tab w:val="left" w:pos="360"/>
        </w:tabs>
        <w:ind w:left="36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115B7682"/>
    <w:multiLevelType w:val="multilevel"/>
    <w:tmpl w:val="115B7682"/>
    <w:lvl w:ilvl="0" w:tentative="0">
      <w:start w:val="1"/>
      <w:numFmt w:val="decimal"/>
      <w:pStyle w:val="926"/>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1213164D"/>
    <w:multiLevelType w:val="multilevel"/>
    <w:tmpl w:val="1213164D"/>
    <w:lvl w:ilvl="0" w:tentative="0">
      <w:start w:val="1"/>
      <w:numFmt w:val="decimal"/>
      <w:pStyle w:val="820"/>
      <w:lvlText w:val="%1、"/>
      <w:lvlJc w:val="left"/>
      <w:pPr>
        <w:ind w:left="854" w:hanging="420"/>
      </w:pPr>
      <w:rPr>
        <w:rFonts w:hint="eastAsia" w:ascii="宋体" w:eastAsia="宋体" w:cs="Times New Roman"/>
        <w:b w:val="0"/>
        <w:bCs w:val="0"/>
        <w:i w:val="0"/>
        <w:iCs w:val="0"/>
        <w:caps w:val="0"/>
        <w:smallCaps w:val="0"/>
        <w:strike w:val="0"/>
        <w:dstrike w:val="0"/>
        <w:vanish w:val="0"/>
        <w:color w:val="000000"/>
        <w:spacing w:val="0"/>
        <w:position w:val="0"/>
        <w:sz w:val="24"/>
        <w:u w:val="none"/>
        <w:vertAlign w:val="baseline"/>
      </w:rPr>
    </w:lvl>
    <w:lvl w:ilvl="1" w:tentative="0">
      <w:start w:val="1"/>
      <w:numFmt w:val="lowerLetter"/>
      <w:lvlText w:val="%2)"/>
      <w:lvlJc w:val="left"/>
      <w:pPr>
        <w:ind w:left="1274" w:hanging="420"/>
      </w:pPr>
    </w:lvl>
    <w:lvl w:ilvl="2" w:tentative="0">
      <w:start w:val="1"/>
      <w:numFmt w:val="lowerRoman"/>
      <w:lvlText w:val="%3."/>
      <w:lvlJc w:val="right"/>
      <w:pPr>
        <w:ind w:left="1694" w:hanging="420"/>
      </w:pPr>
    </w:lvl>
    <w:lvl w:ilvl="3" w:tentative="0">
      <w:start w:val="1"/>
      <w:numFmt w:val="decimal"/>
      <w:lvlText w:val="%4."/>
      <w:lvlJc w:val="left"/>
      <w:pPr>
        <w:ind w:left="2114" w:hanging="420"/>
      </w:pPr>
    </w:lvl>
    <w:lvl w:ilvl="4" w:tentative="0">
      <w:start w:val="1"/>
      <w:numFmt w:val="lowerLetter"/>
      <w:lvlText w:val="%5)"/>
      <w:lvlJc w:val="left"/>
      <w:pPr>
        <w:ind w:left="2534" w:hanging="420"/>
      </w:pPr>
    </w:lvl>
    <w:lvl w:ilvl="5" w:tentative="0">
      <w:start w:val="1"/>
      <w:numFmt w:val="lowerRoman"/>
      <w:lvlText w:val="%6."/>
      <w:lvlJc w:val="right"/>
      <w:pPr>
        <w:ind w:left="2954" w:hanging="420"/>
      </w:pPr>
    </w:lvl>
    <w:lvl w:ilvl="6" w:tentative="0">
      <w:start w:val="1"/>
      <w:numFmt w:val="decimal"/>
      <w:lvlText w:val="%7."/>
      <w:lvlJc w:val="left"/>
      <w:pPr>
        <w:ind w:left="3374" w:hanging="420"/>
      </w:pPr>
    </w:lvl>
    <w:lvl w:ilvl="7" w:tentative="0">
      <w:start w:val="1"/>
      <w:numFmt w:val="lowerLetter"/>
      <w:lvlText w:val="%8)"/>
      <w:lvlJc w:val="left"/>
      <w:pPr>
        <w:ind w:left="3794" w:hanging="420"/>
      </w:pPr>
    </w:lvl>
    <w:lvl w:ilvl="8" w:tentative="0">
      <w:start w:val="1"/>
      <w:numFmt w:val="lowerRoman"/>
      <w:lvlText w:val="%9."/>
      <w:lvlJc w:val="right"/>
      <w:pPr>
        <w:ind w:left="4214" w:hanging="420"/>
      </w:pPr>
    </w:lvl>
  </w:abstractNum>
  <w:abstractNum w:abstractNumId="23">
    <w:nsid w:val="13044084"/>
    <w:multiLevelType w:val="multilevel"/>
    <w:tmpl w:val="13044084"/>
    <w:lvl w:ilvl="0" w:tentative="0">
      <w:start w:val="1"/>
      <w:numFmt w:val="decimal"/>
      <w:lvlText w:val="%1."/>
      <w:lvlJc w:val="left"/>
      <w:pPr>
        <w:tabs>
          <w:tab w:val="left" w:pos="840"/>
        </w:tabs>
        <w:ind w:left="840" w:hanging="420"/>
      </w:pPr>
    </w:lvl>
    <w:lvl w:ilvl="1" w:tentative="0">
      <w:start w:val="1"/>
      <w:numFmt w:val="lowerLetter"/>
      <w:pStyle w:val="2047"/>
      <w:lvlText w:val="%2)"/>
      <w:lvlJc w:val="left"/>
      <w:pPr>
        <w:tabs>
          <w:tab w:val="left" w:pos="1260"/>
        </w:tabs>
        <w:ind w:left="1260" w:hanging="420"/>
      </w:pPr>
    </w:lvl>
    <w:lvl w:ilvl="2" w:tentative="0">
      <w:start w:val="1"/>
      <w:numFmt w:val="upperLetter"/>
      <w:lvlText w:val="%3）"/>
      <w:lvlJc w:val="left"/>
      <w:pPr>
        <w:tabs>
          <w:tab w:val="left" w:pos="1743"/>
        </w:tabs>
        <w:ind w:left="1743" w:hanging="750"/>
      </w:pPr>
      <w:rPr>
        <w:rFonts w:hint="default"/>
      </w:rPr>
    </w:lvl>
    <w:lvl w:ilvl="3" w:tentative="0">
      <w:start w:val="1"/>
      <w:numFmt w:val="decimal"/>
      <w:lvlText w:val="%4."/>
      <w:lvlJc w:val="left"/>
      <w:pPr>
        <w:tabs>
          <w:tab w:val="left" w:pos="2100"/>
        </w:tabs>
        <w:ind w:left="2100" w:hanging="420"/>
      </w:pPr>
    </w:lvl>
    <w:lvl w:ilvl="4" w:tentative="0">
      <w:start w:val="1"/>
      <w:numFmt w:val="decimal"/>
      <w:lvlText w:val="%5、"/>
      <w:lvlJc w:val="left"/>
      <w:pPr>
        <w:tabs>
          <w:tab w:val="left" w:pos="2820"/>
        </w:tabs>
        <w:ind w:left="2820" w:hanging="720"/>
      </w:pPr>
      <w:rPr>
        <w:rFonts w:hint="default"/>
      </w:r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137A63EB"/>
    <w:multiLevelType w:val="multilevel"/>
    <w:tmpl w:val="137A63EB"/>
    <w:lvl w:ilvl="0" w:tentative="0">
      <w:start w:val="1"/>
      <w:numFmt w:val="bullet"/>
      <w:pStyle w:val="2297"/>
      <w:lvlText w:val=""/>
      <w:lvlJc w:val="left"/>
      <w:pPr>
        <w:ind w:left="840" w:hanging="420"/>
      </w:pPr>
      <w:rPr>
        <w:rFonts w:hint="default" w:ascii="Wingdings" w:hAnsi="Wingdings"/>
        <w:sz w:val="16"/>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5">
    <w:nsid w:val="13D92318"/>
    <w:multiLevelType w:val="multilevel"/>
    <w:tmpl w:val="13D92318"/>
    <w:lvl w:ilvl="0" w:tentative="0">
      <w:start w:val="1"/>
      <w:numFmt w:val="bullet"/>
      <w:pStyle w:val="784"/>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6">
    <w:nsid w:val="14066038"/>
    <w:multiLevelType w:val="multilevel"/>
    <w:tmpl w:val="14066038"/>
    <w:lvl w:ilvl="0" w:tentative="0">
      <w:start w:val="1"/>
      <w:numFmt w:val="bullet"/>
      <w:pStyle w:val="774"/>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0"/>
      <w:numFmt w:val="bullet"/>
      <w:lvlText w:val="—"/>
      <w:lvlJc w:val="left"/>
      <w:pPr>
        <w:tabs>
          <w:tab w:val="left" w:pos="2040"/>
        </w:tabs>
        <w:ind w:left="2040" w:hanging="360"/>
      </w:pPr>
      <w:rPr>
        <w:rFonts w:hint="eastAsia" w:ascii="宋体" w:hAnsi="宋体" w:eastAsia="宋体"/>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142325F7"/>
    <w:multiLevelType w:val="multilevel"/>
    <w:tmpl w:val="142325F7"/>
    <w:lvl w:ilvl="0" w:tentative="0">
      <w:start w:val="1"/>
      <w:numFmt w:val="upperLetter"/>
      <w:pStyle w:val="1652"/>
      <w:suff w:val="nothing"/>
      <w:lvlText w:val="%1 "/>
      <w:lvlJc w:val="left"/>
      <w:rPr>
        <w:rFonts w:hint="default" w:ascii="Book Antiqua" w:hAnsi="Book Antiqua" w:cs="Book Antiqua"/>
        <w:b/>
        <w:bCs/>
        <w:i w:val="0"/>
        <w:iCs w:val="0"/>
        <w:caps w:val="0"/>
        <w:strike w:val="0"/>
        <w:dstrike w:val="0"/>
        <w:vanish w:val="0"/>
        <w:color w:val="auto"/>
        <w:sz w:val="10"/>
        <w:szCs w:val="10"/>
        <w:vertAlign w:val="baseline"/>
      </w:rPr>
    </w:lvl>
    <w:lvl w:ilvl="1" w:tentative="0">
      <w:start w:val="1"/>
      <w:numFmt w:val="decimal"/>
      <w:suff w:val="nothing"/>
      <w:lvlText w:val="%1.%2 "/>
      <w:lvlJc w:val="left"/>
      <w:pPr>
        <w:ind w:left="567"/>
      </w:pPr>
      <w:rPr>
        <w:rFonts w:hint="default" w:ascii="Book Antiqua" w:hAnsi="Book Antiqua" w:cs="Book Antiqua"/>
        <w:b/>
        <w:bCs/>
        <w:i w:val="0"/>
        <w:iCs w:val="0"/>
        <w:caps w:val="0"/>
        <w:strike w:val="0"/>
        <w:dstrike w:val="0"/>
        <w:vanish w:val="0"/>
        <w:color w:val="000000"/>
        <w:sz w:val="30"/>
        <w:szCs w:val="30"/>
        <w:vertAlign w:val="baseline"/>
      </w:rPr>
    </w:lvl>
    <w:lvl w:ilvl="2" w:tentative="0">
      <w:start w:val="1"/>
      <w:numFmt w:val="decimal"/>
      <w:suff w:val="nothing"/>
      <w:lvlText w:val="%1.%2.%3 "/>
      <w:lvlJc w:val="left"/>
      <w:pPr>
        <w:ind w:left="567"/>
      </w:pPr>
      <w:rPr>
        <w:rFonts w:hint="default" w:ascii="Book Antiqua" w:hAnsi="Book Antiqua" w:cs="Book Antiqua"/>
        <w:b/>
        <w:bCs/>
        <w:i w:val="0"/>
        <w:iCs w:val="0"/>
        <w:caps w:val="0"/>
        <w:strike w:val="0"/>
        <w:dstrike w:val="0"/>
        <w:vanish w:val="0"/>
        <w:color w:val="000000"/>
        <w:sz w:val="24"/>
        <w:szCs w:val="24"/>
        <w:vertAlign w:val="baseline"/>
      </w:rPr>
    </w:lvl>
    <w:lvl w:ilvl="3" w:tentative="0">
      <w:start w:val="1"/>
      <w:numFmt w:val="decimal"/>
      <w:suff w:val="nothing"/>
      <w:lvlText w:val="%4. "/>
      <w:lvlJc w:val="left"/>
      <w:pPr>
        <w:ind w:left="1701"/>
      </w:pPr>
      <w:rPr>
        <w:rFonts w:hint="default" w:ascii="Arial" w:hAnsi="Arial" w:cs="Arial"/>
        <w:b/>
        <w:bCs/>
        <w:i w:val="0"/>
        <w:iCs w:val="0"/>
        <w:caps w:val="0"/>
        <w:strike w:val="0"/>
        <w:dstrike w:val="0"/>
        <w:vanish w:val="0"/>
        <w:color w:val="000000"/>
        <w:sz w:val="20"/>
        <w:szCs w:val="20"/>
        <w:vertAlign w:val="baseline"/>
      </w:rPr>
    </w:lvl>
    <w:lvl w:ilvl="4" w:tentative="0">
      <w:start w:val="1"/>
      <w:numFmt w:val="decimal"/>
      <w:lvlRestart w:val="0"/>
      <w:suff w:val="nothing"/>
      <w:lvlText w:val="Figure %1-%5 "/>
      <w:lvlJc w:val="left"/>
      <w:pPr>
        <w:ind w:left="1701"/>
      </w:pPr>
      <w:rPr>
        <w:rFonts w:hint="default" w:ascii="Times New Roman" w:hAnsi="Times New Roman" w:cs="Times New Roman"/>
        <w:b/>
        <w:bCs/>
        <w:i w:val="0"/>
        <w:iCs w:val="0"/>
        <w:sz w:val="18"/>
        <w:szCs w:val="18"/>
        <w:u w:val="none"/>
      </w:rPr>
    </w:lvl>
    <w:lvl w:ilvl="5" w:tentative="0">
      <w:start w:val="1"/>
      <w:numFmt w:val="decimal"/>
      <w:lvlRestart w:val="0"/>
      <w:suff w:val="nothing"/>
      <w:lvlText w:val="Table %1-%6 "/>
      <w:lvlJc w:val="left"/>
      <w:pPr>
        <w:ind w:left="1701"/>
      </w:pPr>
      <w:rPr>
        <w:rFonts w:hint="default" w:ascii="Times New Roman" w:hAnsi="Times New Roman" w:cs="Times New Roman"/>
        <w:b/>
        <w:bCs/>
        <w:i w:val="0"/>
        <w:iCs w:val="0"/>
        <w:sz w:val="18"/>
        <w:szCs w:val="18"/>
      </w:rPr>
    </w:lvl>
    <w:lvl w:ilvl="6" w:tentative="0">
      <w:start w:val="1"/>
      <w:numFmt w:val="decimal"/>
      <w:lvlRestart w:val="0"/>
      <w:suff w:val="nothing"/>
      <w:lvlText w:val="%7)   "/>
      <w:lvlJc w:val="left"/>
      <w:pPr>
        <w:ind w:left="1701"/>
      </w:pPr>
      <w:rPr>
        <w:rFonts w:hint="default" w:ascii="Arial" w:hAnsi="Arial" w:cs="Arial"/>
        <w:b w:val="0"/>
        <w:bCs w:val="0"/>
        <w:i w:val="0"/>
        <w:iCs w:val="0"/>
        <w:sz w:val="21"/>
        <w:szCs w:val="21"/>
        <w:u w:val="none"/>
      </w:rPr>
    </w:lvl>
    <w:lvl w:ilvl="7" w:tentative="0">
      <w:start w:val="1"/>
      <w:numFmt w:val="none"/>
      <w:lvlRestart w:val="0"/>
      <w:suff w:val="nothing"/>
      <w:lvlText w:val=""/>
      <w:lvlJc w:val="center"/>
      <w:pPr>
        <w:ind w:left="-567"/>
      </w:pPr>
      <w:rPr>
        <w:rFonts w:hint="default" w:ascii="Times New Roman" w:hAnsi="Times New Roman" w:cs="Times New Roman"/>
        <w:b/>
        <w:bCs/>
        <w:i w:val="0"/>
        <w:iCs w:val="0"/>
        <w:strike w:val="0"/>
        <w:dstrike w:val="0"/>
        <w:color w:val="auto"/>
        <w:sz w:val="22"/>
        <w:szCs w:val="22"/>
        <w:vertAlign w:val="baseline"/>
      </w:rPr>
    </w:lvl>
    <w:lvl w:ilvl="8" w:tentative="0">
      <w:start w:val="1"/>
      <w:numFmt w:val="none"/>
      <w:lvlRestart w:val="0"/>
      <w:suff w:val="space"/>
      <w:lvlText w:val=""/>
      <w:lvlJc w:val="left"/>
      <w:pPr>
        <w:ind w:left="1276" w:firstLine="1134"/>
      </w:pPr>
      <w:rPr>
        <w:rFonts w:hint="eastAsia"/>
        <w:b/>
        <w:bCs/>
        <w:i w:val="0"/>
        <w:iCs w:val="0"/>
        <w:color w:val="000000"/>
        <w:sz w:val="144"/>
        <w:szCs w:val="144"/>
      </w:rPr>
    </w:lvl>
  </w:abstractNum>
  <w:abstractNum w:abstractNumId="28">
    <w:nsid w:val="15B921BF"/>
    <w:multiLevelType w:val="multilevel"/>
    <w:tmpl w:val="15B921BF"/>
    <w:lvl w:ilvl="0" w:tentative="0">
      <w:start w:val="1"/>
      <w:numFmt w:val="chineseCountingThousand"/>
      <w:suff w:val="space"/>
      <w:lvlText w:val="第%1章"/>
      <w:lvlJc w:val="left"/>
      <w:pPr>
        <w:ind w:left="1145" w:hanging="425"/>
      </w:pPr>
      <w:rPr>
        <w:rFonts w:hint="eastAsia" w:cs="Times New Roman"/>
      </w:rPr>
    </w:lvl>
    <w:lvl w:ilvl="1" w:tentative="0">
      <w:start w:val="1"/>
      <w:numFmt w:val="chineseCountingThousand"/>
      <w:suff w:val="space"/>
      <w:lvlText w:val="%2、"/>
      <w:lvlJc w:val="left"/>
      <w:pPr>
        <w:ind w:left="992" w:hanging="992"/>
      </w:pPr>
      <w:rPr>
        <w:rFonts w:hint="eastAsia" w:cs="Times New Roman"/>
      </w:rPr>
    </w:lvl>
    <w:lvl w:ilvl="2" w:tentative="0">
      <w:start w:val="1"/>
      <w:numFmt w:val="decimal"/>
      <w:suff w:val="space"/>
      <w:lvlText w:val="%3."/>
      <w:lvlJc w:val="left"/>
      <w:pPr>
        <w:ind w:left="1418" w:hanging="1418"/>
      </w:pPr>
      <w:rPr>
        <w:rFonts w:hint="eastAsia" w:cs="Times New Roman"/>
      </w:rPr>
    </w:lvl>
    <w:lvl w:ilvl="3" w:tentative="0">
      <w:start w:val="1"/>
      <w:numFmt w:val="bullet"/>
      <w:pStyle w:val="2132"/>
      <w:lvlText w:val=""/>
      <w:lvlJc w:val="left"/>
      <w:pPr>
        <w:tabs>
          <w:tab w:val="left" w:pos="1440"/>
        </w:tabs>
        <w:ind w:left="708" w:hanging="708"/>
      </w:pPr>
      <w:rPr>
        <w:rFonts w:hint="default" w:ascii="Wingdings" w:hAnsi="Wingdings" w:cs="Times New Roman"/>
      </w:rPr>
    </w:lvl>
    <w:lvl w:ilvl="4" w:tentative="0">
      <w:start w:val="1"/>
      <w:numFmt w:val="decimal"/>
      <w:lvlText w:val="%1.%2.%3.%4.%5"/>
      <w:lvlJc w:val="left"/>
      <w:pPr>
        <w:tabs>
          <w:tab w:val="left" w:pos="3861"/>
        </w:tabs>
        <w:ind w:left="2551" w:hanging="850"/>
      </w:pPr>
      <w:rPr>
        <w:rFonts w:hint="eastAsia" w:cs="Times New Roman"/>
      </w:rPr>
    </w:lvl>
    <w:lvl w:ilvl="5" w:tentative="0">
      <w:start w:val="1"/>
      <w:numFmt w:val="decimal"/>
      <w:lvlText w:val="%1.%2.%3.%4.%5.%6"/>
      <w:lvlJc w:val="left"/>
      <w:pPr>
        <w:tabs>
          <w:tab w:val="left" w:pos="4646"/>
        </w:tabs>
        <w:ind w:left="3260" w:hanging="1134"/>
      </w:pPr>
      <w:rPr>
        <w:rFonts w:hint="eastAsia" w:cs="Times New Roman"/>
      </w:rPr>
    </w:lvl>
    <w:lvl w:ilvl="6" w:tentative="0">
      <w:start w:val="1"/>
      <w:numFmt w:val="decimal"/>
      <w:lvlText w:val="%1.%2.%3.%4.%5.%6.%7"/>
      <w:lvlJc w:val="left"/>
      <w:pPr>
        <w:tabs>
          <w:tab w:val="left" w:pos="5431"/>
        </w:tabs>
        <w:ind w:left="3827" w:hanging="1276"/>
      </w:pPr>
      <w:rPr>
        <w:rFonts w:hint="eastAsia" w:cs="Times New Roman"/>
      </w:rPr>
    </w:lvl>
    <w:lvl w:ilvl="7" w:tentative="0">
      <w:start w:val="1"/>
      <w:numFmt w:val="decimal"/>
      <w:lvlText w:val="%1.%2.%3.%4.%5.%6.%7.%8"/>
      <w:lvlJc w:val="left"/>
      <w:pPr>
        <w:tabs>
          <w:tab w:val="left" w:pos="6216"/>
        </w:tabs>
        <w:ind w:left="4394" w:hanging="1418"/>
      </w:pPr>
      <w:rPr>
        <w:rFonts w:hint="eastAsia" w:cs="Times New Roman"/>
      </w:rPr>
    </w:lvl>
    <w:lvl w:ilvl="8" w:tentative="0">
      <w:start w:val="1"/>
      <w:numFmt w:val="decimal"/>
      <w:lvlText w:val="%1.%2.%3.%4.%5.%6.%7.%8.%9"/>
      <w:lvlJc w:val="left"/>
      <w:pPr>
        <w:tabs>
          <w:tab w:val="left" w:pos="7002"/>
        </w:tabs>
        <w:ind w:left="5102" w:hanging="1700"/>
      </w:pPr>
      <w:rPr>
        <w:rFonts w:hint="eastAsia" w:cs="Times New Roman"/>
      </w:rPr>
    </w:lvl>
  </w:abstractNum>
  <w:abstractNum w:abstractNumId="29">
    <w:nsid w:val="1A130671"/>
    <w:multiLevelType w:val="multilevel"/>
    <w:tmpl w:val="1A130671"/>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pStyle w:val="594"/>
      <w:lvlText w:val=""/>
      <w:lvlJc w:val="left"/>
      <w:pPr>
        <w:ind w:left="1820" w:hanging="420"/>
      </w:pPr>
      <w:rPr>
        <w:rFonts w:hint="default" w:ascii="Wingdings" w:hAnsi="Wingdings"/>
      </w:rPr>
    </w:lvl>
    <w:lvl w:ilvl="3" w:tentative="0">
      <w:start w:val="1"/>
      <w:numFmt w:val="bullet"/>
      <w:pStyle w:val="595"/>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30">
    <w:nsid w:val="1A317783"/>
    <w:multiLevelType w:val="multilevel"/>
    <w:tmpl w:val="1A317783"/>
    <w:lvl w:ilvl="0" w:tentative="0">
      <w:start w:val="1"/>
      <w:numFmt w:val="bullet"/>
      <w:pStyle w:val="2020"/>
      <w:lvlText w:val=""/>
      <w:lvlJc w:val="left"/>
      <w:pPr>
        <w:tabs>
          <w:tab w:val="left" w:pos="1275"/>
        </w:tabs>
        <w:ind w:left="1275" w:hanging="420"/>
      </w:pPr>
      <w:rPr>
        <w:rFonts w:hint="default" w:ascii="Wingdings" w:hAnsi="Wingdings"/>
      </w:rPr>
    </w:lvl>
    <w:lvl w:ilvl="1" w:tentative="0">
      <w:start w:val="1"/>
      <w:numFmt w:val="lowerLetter"/>
      <w:lvlText w:val="%2)"/>
      <w:lvlJc w:val="left"/>
      <w:pPr>
        <w:tabs>
          <w:tab w:val="left" w:pos="1695"/>
        </w:tabs>
        <w:ind w:left="1695" w:hanging="420"/>
      </w:pPr>
    </w:lvl>
    <w:lvl w:ilvl="2" w:tentative="0">
      <w:start w:val="1"/>
      <w:numFmt w:val="lowerRoman"/>
      <w:lvlText w:val="%3."/>
      <w:lvlJc w:val="right"/>
      <w:pPr>
        <w:tabs>
          <w:tab w:val="left" w:pos="2115"/>
        </w:tabs>
        <w:ind w:left="2115" w:hanging="420"/>
      </w:pPr>
    </w:lvl>
    <w:lvl w:ilvl="3" w:tentative="0">
      <w:start w:val="1"/>
      <w:numFmt w:val="decimal"/>
      <w:lvlText w:val="%4."/>
      <w:lvlJc w:val="left"/>
      <w:pPr>
        <w:tabs>
          <w:tab w:val="left" w:pos="2535"/>
        </w:tabs>
        <w:ind w:left="2535" w:hanging="420"/>
      </w:pPr>
    </w:lvl>
    <w:lvl w:ilvl="4" w:tentative="0">
      <w:start w:val="1"/>
      <w:numFmt w:val="lowerLetter"/>
      <w:lvlText w:val="%5)"/>
      <w:lvlJc w:val="left"/>
      <w:pPr>
        <w:tabs>
          <w:tab w:val="left" w:pos="2955"/>
        </w:tabs>
        <w:ind w:left="2955" w:hanging="420"/>
      </w:pPr>
    </w:lvl>
    <w:lvl w:ilvl="5" w:tentative="0">
      <w:start w:val="1"/>
      <w:numFmt w:val="lowerRoman"/>
      <w:lvlText w:val="%6."/>
      <w:lvlJc w:val="right"/>
      <w:pPr>
        <w:tabs>
          <w:tab w:val="left" w:pos="3375"/>
        </w:tabs>
        <w:ind w:left="3375" w:hanging="420"/>
      </w:pPr>
    </w:lvl>
    <w:lvl w:ilvl="6" w:tentative="0">
      <w:start w:val="1"/>
      <w:numFmt w:val="decimal"/>
      <w:lvlText w:val="%7."/>
      <w:lvlJc w:val="left"/>
      <w:pPr>
        <w:tabs>
          <w:tab w:val="left" w:pos="3795"/>
        </w:tabs>
        <w:ind w:left="3795" w:hanging="420"/>
      </w:pPr>
    </w:lvl>
    <w:lvl w:ilvl="7" w:tentative="0">
      <w:start w:val="1"/>
      <w:numFmt w:val="lowerLetter"/>
      <w:lvlText w:val="%8)"/>
      <w:lvlJc w:val="left"/>
      <w:pPr>
        <w:tabs>
          <w:tab w:val="left" w:pos="4215"/>
        </w:tabs>
        <w:ind w:left="4215" w:hanging="420"/>
      </w:pPr>
    </w:lvl>
    <w:lvl w:ilvl="8" w:tentative="0">
      <w:start w:val="1"/>
      <w:numFmt w:val="lowerRoman"/>
      <w:lvlText w:val="%9."/>
      <w:lvlJc w:val="right"/>
      <w:pPr>
        <w:tabs>
          <w:tab w:val="left" w:pos="4635"/>
        </w:tabs>
        <w:ind w:left="4635" w:hanging="420"/>
      </w:pPr>
    </w:lvl>
  </w:abstractNum>
  <w:abstractNum w:abstractNumId="31">
    <w:nsid w:val="1ACC486B"/>
    <w:multiLevelType w:val="multilevel"/>
    <w:tmpl w:val="1ACC486B"/>
    <w:lvl w:ilvl="0" w:tentative="0">
      <w:start w:val="1"/>
      <w:numFmt w:val="bullet"/>
      <w:pStyle w:val="1063"/>
      <w:lvlText w:val=""/>
      <w:lvlJc w:val="left"/>
      <w:pPr>
        <w:tabs>
          <w:tab w:val="left" w:pos="820"/>
        </w:tabs>
        <w:ind w:left="8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1C0C28C5"/>
    <w:multiLevelType w:val="multilevel"/>
    <w:tmpl w:val="1C0C28C5"/>
    <w:lvl w:ilvl="0" w:tentative="0">
      <w:start w:val="1"/>
      <w:numFmt w:val="bullet"/>
      <w:pStyle w:val="1612"/>
      <w:lvlText w:val=""/>
      <w:lvlJc w:val="left"/>
      <w:pPr>
        <w:tabs>
          <w:tab w:val="left" w:pos="620"/>
        </w:tabs>
        <w:ind w:left="6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3">
    <w:nsid w:val="1C4E0FED"/>
    <w:multiLevelType w:val="multilevel"/>
    <w:tmpl w:val="1C4E0FED"/>
    <w:lvl w:ilvl="0" w:tentative="0">
      <w:start w:val="1"/>
      <w:numFmt w:val="decimal"/>
      <w:pStyle w:val="1281"/>
      <w:lvlText w:val="11.%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DFA443A"/>
    <w:multiLevelType w:val="multilevel"/>
    <w:tmpl w:val="1DFA443A"/>
    <w:lvl w:ilvl="0" w:tentative="0">
      <w:start w:val="1"/>
      <w:numFmt w:val="bullet"/>
      <w:pStyle w:val="2305"/>
      <w:lvlText w:val=""/>
      <w:lvlJc w:val="left"/>
      <w:pPr>
        <w:tabs>
          <w:tab w:val="left" w:pos="846"/>
        </w:tabs>
        <w:ind w:left="846" w:hanging="420"/>
      </w:pPr>
      <w:rPr>
        <w:rFonts w:hint="default" w:ascii="Wingdings" w:hAnsi="Wingdings"/>
      </w:rPr>
    </w:lvl>
    <w:lvl w:ilvl="1" w:tentative="0">
      <w:start w:val="1"/>
      <w:numFmt w:val="bullet"/>
      <w:pStyle w:val="2303"/>
      <w:lvlText w:val=""/>
      <w:lvlJc w:val="left"/>
      <w:pPr>
        <w:tabs>
          <w:tab w:val="left" w:pos="1266"/>
        </w:tabs>
        <w:ind w:left="1266"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1EBF2A24"/>
    <w:multiLevelType w:val="multilevel"/>
    <w:tmpl w:val="1EBF2A24"/>
    <w:lvl w:ilvl="0" w:tentative="0">
      <w:start w:val="1"/>
      <w:numFmt w:val="decimal"/>
      <w:pStyle w:val="2142"/>
      <w:lvlText w:val="%1."/>
      <w:lvlJc w:val="left"/>
      <w:pPr>
        <w:tabs>
          <w:tab w:val="left" w:pos="42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1FB75CDE"/>
    <w:multiLevelType w:val="multilevel"/>
    <w:tmpl w:val="1FB75CDE"/>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chineseCountingThousand"/>
      <w:suff w:val="nothing"/>
      <w:lvlText w:val="%3、"/>
      <w:lvlJc w:val="left"/>
      <w:pPr>
        <w:ind w:left="720" w:hanging="720"/>
      </w:pPr>
      <w:rPr>
        <w:rFonts w:hint="eastAsia"/>
      </w:rPr>
    </w:lvl>
    <w:lvl w:ilvl="3" w:tentative="0">
      <w:start w:val="1"/>
      <w:numFmt w:val="decimal"/>
      <w:pStyle w:val="3997"/>
      <w:lvlText w:val="%4)"/>
      <w:lvlJc w:val="left"/>
      <w:pPr>
        <w:tabs>
          <w:tab w:val="left" w:pos="420"/>
        </w:tabs>
        <w:ind w:left="958" w:hanging="419"/>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7">
    <w:nsid w:val="208A7ABE"/>
    <w:multiLevelType w:val="multilevel"/>
    <w:tmpl w:val="208A7ABE"/>
    <w:lvl w:ilvl="0" w:tentative="0">
      <w:start w:val="1"/>
      <w:numFmt w:val="decimal"/>
      <w:pStyle w:val="555"/>
      <w:suff w:val="space"/>
      <w:lvlText w:val="表%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20B87141"/>
    <w:multiLevelType w:val="multilevel"/>
    <w:tmpl w:val="20B87141"/>
    <w:lvl w:ilvl="0" w:tentative="0">
      <w:start w:val="1"/>
      <w:numFmt w:val="decimal"/>
      <w:pStyle w:val="768"/>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21020E15"/>
    <w:multiLevelType w:val="multilevel"/>
    <w:tmpl w:val="21020E15"/>
    <w:lvl w:ilvl="0" w:tentative="0">
      <w:start w:val="1"/>
      <w:numFmt w:val="bullet"/>
      <w:pStyle w:val="81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21893511"/>
    <w:multiLevelType w:val="multilevel"/>
    <w:tmpl w:val="21893511"/>
    <w:lvl w:ilvl="0" w:tentative="0">
      <w:start w:val="1"/>
      <w:numFmt w:val="decimal"/>
      <w:pStyle w:val="2433"/>
      <w:lvlText w:val="[%1]"/>
      <w:lvlJc w:val="left"/>
      <w:pPr>
        <w:tabs>
          <w:tab w:val="left" w:pos="420"/>
        </w:tabs>
        <w:ind w:left="42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1">
    <w:nsid w:val="23F52D02"/>
    <w:multiLevelType w:val="multilevel"/>
    <w:tmpl w:val="23F52D02"/>
    <w:lvl w:ilvl="0" w:tentative="0">
      <w:start w:val="1"/>
      <w:numFmt w:val="bullet"/>
      <w:pStyle w:val="2554"/>
      <w:lvlText w:val=""/>
      <w:lvlJc w:val="left"/>
      <w:pPr>
        <w:tabs>
          <w:tab w:val="left" w:pos="902"/>
        </w:tabs>
        <w:ind w:left="902" w:hanging="420"/>
      </w:pPr>
      <w:rPr>
        <w:rFonts w:hint="default" w:ascii="Wingdings" w:hAnsi="Wingdings"/>
      </w:rPr>
    </w:lvl>
    <w:lvl w:ilvl="1" w:tentative="0">
      <w:start w:val="1"/>
      <w:numFmt w:val="bullet"/>
      <w:lvlText w:val=""/>
      <w:lvlJc w:val="left"/>
      <w:pPr>
        <w:tabs>
          <w:tab w:val="left" w:pos="1322"/>
        </w:tabs>
        <w:ind w:left="1322" w:hanging="420"/>
      </w:pPr>
      <w:rPr>
        <w:rFonts w:hint="default" w:ascii="Wingdings" w:hAnsi="Wingdings"/>
      </w:rPr>
    </w:lvl>
    <w:lvl w:ilvl="2" w:tentative="0">
      <w:start w:val="1"/>
      <w:numFmt w:val="bullet"/>
      <w:lvlText w:val=""/>
      <w:lvlJc w:val="left"/>
      <w:pPr>
        <w:tabs>
          <w:tab w:val="left" w:pos="1742"/>
        </w:tabs>
        <w:ind w:left="1742" w:hanging="420"/>
      </w:pPr>
      <w:rPr>
        <w:rFonts w:hint="default" w:ascii="Wingdings" w:hAnsi="Wingdings"/>
      </w:rPr>
    </w:lvl>
    <w:lvl w:ilvl="3" w:tentative="0">
      <w:start w:val="1"/>
      <w:numFmt w:val="bullet"/>
      <w:lvlText w:val=""/>
      <w:lvlJc w:val="left"/>
      <w:pPr>
        <w:tabs>
          <w:tab w:val="left" w:pos="2162"/>
        </w:tabs>
        <w:ind w:left="2162" w:hanging="420"/>
      </w:pPr>
      <w:rPr>
        <w:rFonts w:hint="default" w:ascii="Wingdings" w:hAnsi="Wingdings"/>
      </w:rPr>
    </w:lvl>
    <w:lvl w:ilvl="4" w:tentative="0">
      <w:start w:val="1"/>
      <w:numFmt w:val="bullet"/>
      <w:lvlText w:val=""/>
      <w:lvlJc w:val="left"/>
      <w:pPr>
        <w:tabs>
          <w:tab w:val="left" w:pos="2582"/>
        </w:tabs>
        <w:ind w:left="2582" w:hanging="420"/>
      </w:pPr>
      <w:rPr>
        <w:rFonts w:hint="default" w:ascii="Wingdings" w:hAnsi="Wingdings"/>
      </w:rPr>
    </w:lvl>
    <w:lvl w:ilvl="5" w:tentative="0">
      <w:start w:val="1"/>
      <w:numFmt w:val="bullet"/>
      <w:lvlText w:val=""/>
      <w:lvlJc w:val="left"/>
      <w:pPr>
        <w:tabs>
          <w:tab w:val="left" w:pos="3002"/>
        </w:tabs>
        <w:ind w:left="3002" w:hanging="420"/>
      </w:pPr>
      <w:rPr>
        <w:rFonts w:hint="default" w:ascii="Wingdings" w:hAnsi="Wingdings"/>
      </w:rPr>
    </w:lvl>
    <w:lvl w:ilvl="6" w:tentative="0">
      <w:start w:val="1"/>
      <w:numFmt w:val="bullet"/>
      <w:lvlText w:val=""/>
      <w:lvlJc w:val="left"/>
      <w:pPr>
        <w:tabs>
          <w:tab w:val="left" w:pos="3422"/>
        </w:tabs>
        <w:ind w:left="3422" w:hanging="420"/>
      </w:pPr>
      <w:rPr>
        <w:rFonts w:hint="default" w:ascii="Wingdings" w:hAnsi="Wingdings"/>
      </w:rPr>
    </w:lvl>
    <w:lvl w:ilvl="7" w:tentative="0">
      <w:start w:val="1"/>
      <w:numFmt w:val="bullet"/>
      <w:lvlText w:val=""/>
      <w:lvlJc w:val="left"/>
      <w:pPr>
        <w:tabs>
          <w:tab w:val="left" w:pos="3842"/>
        </w:tabs>
        <w:ind w:left="3842" w:hanging="420"/>
      </w:pPr>
      <w:rPr>
        <w:rFonts w:hint="default" w:ascii="Wingdings" w:hAnsi="Wingdings"/>
      </w:rPr>
    </w:lvl>
    <w:lvl w:ilvl="8" w:tentative="0">
      <w:start w:val="1"/>
      <w:numFmt w:val="bullet"/>
      <w:lvlText w:val=""/>
      <w:lvlJc w:val="left"/>
      <w:pPr>
        <w:tabs>
          <w:tab w:val="left" w:pos="4262"/>
        </w:tabs>
        <w:ind w:left="4262" w:hanging="420"/>
      </w:pPr>
      <w:rPr>
        <w:rFonts w:hint="default" w:ascii="Wingdings" w:hAnsi="Wingdings"/>
      </w:rPr>
    </w:lvl>
  </w:abstractNum>
  <w:abstractNum w:abstractNumId="42">
    <w:nsid w:val="250B3D73"/>
    <w:multiLevelType w:val="multilevel"/>
    <w:tmpl w:val="250B3D73"/>
    <w:lvl w:ilvl="0" w:tentative="0">
      <w:start w:val="1"/>
      <w:numFmt w:val="decimal"/>
      <w:pStyle w:val="759"/>
      <w:lvlText w:val="%1）"/>
      <w:lvlJc w:val="left"/>
      <w:pPr>
        <w:ind w:left="900" w:hanging="420"/>
      </w:pPr>
      <w:rPr>
        <w:rFonts w:hint="default"/>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3">
    <w:nsid w:val="258B77A0"/>
    <w:multiLevelType w:val="multilevel"/>
    <w:tmpl w:val="258B77A0"/>
    <w:lvl w:ilvl="0" w:tentative="0">
      <w:start w:val="0"/>
      <w:numFmt w:val="none"/>
      <w:pStyle w:val="2037"/>
      <w:lvlText w:val=""/>
      <w:lvlJc w:val="left"/>
      <w:pPr>
        <w:tabs>
          <w:tab w:val="left" w:pos="360"/>
        </w:tabs>
        <w:ind w:left="720" w:hanging="360"/>
      </w:pPr>
      <w:rPr>
        <w:rFonts w:hint="default" w:ascii="Wingdings" w:hAnsi="Wingdings"/>
      </w:rPr>
    </w:lvl>
    <w:lvl w:ilvl="1" w:tentative="0">
      <w:start w:val="1"/>
      <w:numFmt w:val="lowerLetter"/>
      <w:lvlText w:val="%2)"/>
      <w:lvlJc w:val="left"/>
      <w:pPr>
        <w:tabs>
          <w:tab w:val="left" w:pos="1200"/>
        </w:tabs>
        <w:ind w:left="1200" w:hanging="420"/>
      </w:pPr>
    </w:lvl>
    <w:lvl w:ilvl="2" w:tentative="0">
      <w:start w:val="1"/>
      <w:numFmt w:val="decimal"/>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44">
    <w:nsid w:val="263F022F"/>
    <w:multiLevelType w:val="singleLevel"/>
    <w:tmpl w:val="263F022F"/>
    <w:lvl w:ilvl="0" w:tentative="0">
      <w:start w:val="1"/>
      <w:numFmt w:val="bullet"/>
      <w:pStyle w:val="2909"/>
      <w:lvlText w:val=""/>
      <w:lvlJc w:val="left"/>
      <w:pPr>
        <w:tabs>
          <w:tab w:val="left" w:pos="1895"/>
        </w:tabs>
        <w:ind w:left="1895" w:hanging="425"/>
      </w:pPr>
      <w:rPr>
        <w:rFonts w:hint="default" w:ascii="Symbol" w:hAnsi="Symbol"/>
      </w:rPr>
    </w:lvl>
  </w:abstractNum>
  <w:abstractNum w:abstractNumId="45">
    <w:nsid w:val="26C871D8"/>
    <w:multiLevelType w:val="multilevel"/>
    <w:tmpl w:val="26C871D8"/>
    <w:lvl w:ilvl="0" w:tentative="0">
      <w:start w:val="1"/>
      <w:numFmt w:val="bullet"/>
      <w:pStyle w:val="1855"/>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6">
    <w:nsid w:val="26E421C3"/>
    <w:multiLevelType w:val="multilevel"/>
    <w:tmpl w:val="26E421C3"/>
    <w:lvl w:ilvl="0" w:tentative="0">
      <w:start w:val="1"/>
      <w:numFmt w:val="bullet"/>
      <w:pStyle w:val="3746"/>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7">
    <w:nsid w:val="2830795B"/>
    <w:multiLevelType w:val="singleLevel"/>
    <w:tmpl w:val="2830795B"/>
    <w:lvl w:ilvl="0" w:tentative="0">
      <w:start w:val="1"/>
      <w:numFmt w:val="none"/>
      <w:pStyle w:val="1815"/>
      <w:lvlText w:val="产品编号"/>
      <w:lvlJc w:val="left"/>
      <w:pPr>
        <w:tabs>
          <w:tab w:val="left" w:pos="3957"/>
        </w:tabs>
        <w:ind w:left="3385" w:hanging="868"/>
      </w:pPr>
      <w:rPr>
        <w:rFonts w:hint="eastAsia"/>
        <w:b/>
        <w:i w:val="0"/>
      </w:rPr>
    </w:lvl>
  </w:abstractNum>
  <w:abstractNum w:abstractNumId="48">
    <w:nsid w:val="28F27C96"/>
    <w:multiLevelType w:val="multilevel"/>
    <w:tmpl w:val="28F27C96"/>
    <w:lvl w:ilvl="0" w:tentative="0">
      <w:start w:val="1"/>
      <w:numFmt w:val="chineseCountingThousand"/>
      <w:suff w:val="space"/>
      <w:lvlText w:val="第%1章"/>
      <w:lvlJc w:val="left"/>
      <w:pPr>
        <w:ind w:left="0" w:firstLine="0"/>
      </w:pPr>
      <w:rPr>
        <w:rFonts w:hint="eastAsia"/>
      </w:rPr>
    </w:lvl>
    <w:lvl w:ilvl="1" w:tentative="0">
      <w:start w:val="1"/>
      <w:numFmt w:val="decimal"/>
      <w:suff w:val="space"/>
      <w:lvlText w:val="%2."/>
      <w:lvlJc w:val="left"/>
      <w:pPr>
        <w:ind w:left="0" w:firstLine="0"/>
      </w:pPr>
      <w:rPr>
        <w:rFonts w:hint="eastAsia"/>
      </w:rPr>
    </w:lvl>
    <w:lvl w:ilvl="2" w:tentative="0">
      <w:start w:val="1"/>
      <w:numFmt w:val="decimal"/>
      <w:pStyle w:val="4002"/>
      <w:suff w:val="space"/>
      <w:lvlText w:val="%2.%3."/>
      <w:lvlJc w:val="left"/>
      <w:pPr>
        <w:ind w:left="567" w:hanging="567"/>
      </w:pPr>
      <w:rPr>
        <w:rFonts w:hint="eastAsia"/>
      </w:rPr>
    </w:lvl>
    <w:lvl w:ilvl="3" w:tentative="0">
      <w:start w:val="1"/>
      <w:numFmt w:val="decimal"/>
      <w:pStyle w:val="4003"/>
      <w:suff w:val="space"/>
      <w:lvlText w:val="%2.%3.%4."/>
      <w:lvlJc w:val="left"/>
      <w:pPr>
        <w:ind w:left="1211" w:hanging="851"/>
      </w:pPr>
      <w:rPr>
        <w:rFonts w:hint="eastAsia"/>
      </w:rPr>
    </w:lvl>
    <w:lvl w:ilvl="4" w:tentative="0">
      <w:start w:val="1"/>
      <w:numFmt w:val="decimal"/>
      <w:pStyle w:val="4004"/>
      <w:suff w:val="space"/>
      <w:lvlText w:val="%2.%3.%4.%5."/>
      <w:lvlJc w:val="left"/>
      <w:pPr>
        <w:ind w:left="0" w:firstLine="0"/>
      </w:pPr>
      <w:rPr>
        <w:rFonts w:hint="default" w:ascii="Times New Roman" w:hAnsi="Times New Roman" w:eastAsia="宋体" w:cs="Times New Roman"/>
      </w:rPr>
    </w:lvl>
    <w:lvl w:ilvl="5" w:tentative="0">
      <w:start w:val="1"/>
      <w:numFmt w:val="decimal"/>
      <w:suff w:val="space"/>
      <w:lvlText w:val="%2.%3.%4.%5.%6."/>
      <w:lvlJc w:val="left"/>
      <w:pPr>
        <w:ind w:left="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9">
    <w:nsid w:val="2936417B"/>
    <w:multiLevelType w:val="multilevel"/>
    <w:tmpl w:val="2936417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2013"/>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0">
    <w:nsid w:val="2A8D227C"/>
    <w:multiLevelType w:val="multilevel"/>
    <w:tmpl w:val="2A8D227C"/>
    <w:lvl w:ilvl="0" w:tentative="0">
      <w:start w:val="1"/>
      <w:numFmt w:val="chineseCountingThousand"/>
      <w:pStyle w:val="912"/>
      <w:suff w:val="nothing"/>
      <w:lvlText w:val="第%1部分"/>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51">
    <w:nsid w:val="2B7676BD"/>
    <w:multiLevelType w:val="multilevel"/>
    <w:tmpl w:val="2B7676BD"/>
    <w:lvl w:ilvl="0" w:tentative="0">
      <w:start w:val="1"/>
      <w:numFmt w:val="decimal"/>
      <w:pStyle w:val="1171"/>
      <w:lvlText w:val="图%1："/>
      <w:lvlJc w:val="left"/>
      <w:pPr>
        <w:ind w:left="900" w:hanging="420"/>
      </w:pPr>
      <w:rPr>
        <w:rFonts w:hint="eastAsia"/>
        <w:position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2">
    <w:nsid w:val="2BF16DFD"/>
    <w:multiLevelType w:val="multilevel"/>
    <w:tmpl w:val="2BF16DFD"/>
    <w:lvl w:ilvl="0" w:tentative="0">
      <w:start w:val="1"/>
      <w:numFmt w:val="bullet"/>
      <w:pStyle w:val="3934"/>
      <w:lvlText w:val=""/>
      <w:lvlJc w:val="left"/>
      <w:pPr>
        <w:tabs>
          <w:tab w:val="left" w:pos="720"/>
        </w:tabs>
        <w:ind w:left="720" w:hanging="36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3">
    <w:nsid w:val="2C5917C3"/>
    <w:multiLevelType w:val="multilevel"/>
    <w:tmpl w:val="2C5917C3"/>
    <w:lvl w:ilvl="0" w:tentative="0">
      <w:start w:val="1"/>
      <w:numFmt w:val="none"/>
      <w:pStyle w:val="915"/>
      <w:suff w:val="nothing"/>
      <w:lvlText w:val="%1——"/>
      <w:lvlJc w:val="left"/>
      <w:pPr>
        <w:ind w:left="1401" w:hanging="408"/>
      </w:pPr>
      <w:rPr>
        <w:rFonts w:hint="eastAsia"/>
      </w:rPr>
    </w:lvl>
    <w:lvl w:ilvl="1" w:tentative="0">
      <w:start w:val="1"/>
      <w:numFmt w:val="bullet"/>
      <w:pStyle w:val="916"/>
      <w:lvlText w:val=""/>
      <w:lvlJc w:val="left"/>
      <w:pPr>
        <w:tabs>
          <w:tab w:val="left" w:pos="760"/>
        </w:tabs>
        <w:ind w:left="1264" w:hanging="413"/>
      </w:pPr>
      <w:rPr>
        <w:rFonts w:hint="default" w:ascii="Symbol" w:hAnsi="Symbol"/>
        <w:color w:val="auto"/>
      </w:rPr>
    </w:lvl>
    <w:lvl w:ilvl="2" w:tentative="0">
      <w:start w:val="1"/>
      <w:numFmt w:val="bullet"/>
      <w:pStyle w:val="91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4">
    <w:nsid w:val="2DFA0CE2"/>
    <w:multiLevelType w:val="multilevel"/>
    <w:tmpl w:val="2DFA0CE2"/>
    <w:lvl w:ilvl="0" w:tentative="0">
      <w:start w:val="1"/>
      <w:numFmt w:val="decimal"/>
      <w:lvlText w:val="%1)"/>
      <w:lvlJc w:val="left"/>
      <w:pPr>
        <w:tabs>
          <w:tab w:val="left" w:pos="964"/>
        </w:tabs>
        <w:ind w:left="964" w:hanging="482"/>
      </w:pPr>
      <w:rPr>
        <w:rFonts w:hint="eastAsia"/>
        <w:sz w:val="24"/>
        <w:szCs w:val="24"/>
      </w:rPr>
    </w:lvl>
    <w:lvl w:ilvl="1" w:tentative="0">
      <w:start w:val="1"/>
      <w:numFmt w:val="decimal"/>
      <w:lvlText w:val="%2."/>
      <w:lvlJc w:val="left"/>
      <w:pPr>
        <w:tabs>
          <w:tab w:val="left" w:pos="482"/>
        </w:tabs>
        <w:ind w:left="482" w:hanging="482"/>
      </w:pPr>
      <w:rPr>
        <w:rFonts w:hint="eastAsia"/>
        <w:sz w:val="24"/>
        <w:szCs w:val="24"/>
      </w:rPr>
    </w:lvl>
    <w:lvl w:ilvl="2" w:tentative="0">
      <w:start w:val="1"/>
      <w:numFmt w:val="decimal"/>
      <w:pStyle w:val="2299"/>
      <w:lvlText w:val="%3)"/>
      <w:lvlJc w:val="left"/>
      <w:pPr>
        <w:tabs>
          <w:tab w:val="left" w:pos="1191"/>
        </w:tabs>
        <w:ind w:left="1191" w:hanging="482"/>
      </w:pPr>
      <w:rPr>
        <w:rFonts w:hint="eastAsia"/>
        <w:sz w:val="24"/>
        <w:szCs w:val="24"/>
      </w:rPr>
    </w:lvl>
    <w:lvl w:ilvl="3" w:tentative="0">
      <w:start w:val="1"/>
      <w:numFmt w:val="bullet"/>
      <w:lvlText w:val=""/>
      <w:lvlJc w:val="left"/>
      <w:pPr>
        <w:tabs>
          <w:tab w:val="left" w:pos="964"/>
        </w:tabs>
        <w:ind w:left="964" w:hanging="482"/>
      </w:pPr>
      <w:rPr>
        <w:rFonts w:hint="default" w:ascii="Wingdings" w:hAnsi="Wingdings"/>
        <w:sz w:val="24"/>
        <w:szCs w:val="24"/>
      </w:rPr>
    </w:lvl>
    <w:lvl w:ilvl="4" w:tentative="0">
      <w:start w:val="1"/>
      <w:numFmt w:val="lowerLetter"/>
      <w:lvlText w:val="%5."/>
      <w:lvlJc w:val="left"/>
      <w:pPr>
        <w:tabs>
          <w:tab w:val="left" w:pos="2520"/>
        </w:tabs>
        <w:ind w:left="2520" w:hanging="360"/>
      </w:pPr>
      <w:rPr>
        <w:rFonts w:hint="default"/>
        <w:b/>
      </w:rPr>
    </w:lvl>
    <w:lvl w:ilvl="5" w:tentative="0">
      <w:start w:val="1"/>
      <w:numFmt w:val="decimal"/>
      <w:lvlText w:val="（%6）"/>
      <w:lvlJc w:val="left"/>
      <w:pPr>
        <w:tabs>
          <w:tab w:val="left" w:pos="3300"/>
        </w:tabs>
        <w:ind w:left="3300" w:hanging="720"/>
      </w:pPr>
      <w:rPr>
        <w:rFonts w:hint="default"/>
      </w:rPr>
    </w:lvl>
    <w:lvl w:ilvl="6" w:tentative="0">
      <w:start w:val="1"/>
      <w:numFmt w:val="decimal"/>
      <w:lvlText w:val="%7，"/>
      <w:lvlJc w:val="left"/>
      <w:pPr>
        <w:ind w:left="3720" w:hanging="720"/>
      </w:pPr>
      <w:rPr>
        <w:rFonts w:hint="default"/>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55">
    <w:nsid w:val="2E843FE6"/>
    <w:multiLevelType w:val="multilevel"/>
    <w:tmpl w:val="2E843FE6"/>
    <w:lvl w:ilvl="0" w:tentative="0">
      <w:start w:val="1"/>
      <w:numFmt w:val="decimal"/>
      <w:pStyle w:val="208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6">
    <w:nsid w:val="2E970E0A"/>
    <w:multiLevelType w:val="multilevel"/>
    <w:tmpl w:val="2E970E0A"/>
    <w:lvl w:ilvl="0" w:tentative="0">
      <w:start w:val="1"/>
      <w:numFmt w:val="lowerLetter"/>
      <w:pStyle w:val="93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31"/>
      <w:lvlText w:val="%2)"/>
      <w:lvlJc w:val="left"/>
      <w:pPr>
        <w:tabs>
          <w:tab w:val="left" w:pos="1260"/>
        </w:tabs>
        <w:ind w:left="1259" w:hanging="419"/>
      </w:pPr>
      <w:rPr>
        <w:rFonts w:hint="eastAsia"/>
      </w:rPr>
    </w:lvl>
    <w:lvl w:ilvl="2" w:tentative="0">
      <w:start w:val="1"/>
      <w:numFmt w:val="decimal"/>
      <w:pStyle w:val="93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7">
    <w:nsid w:val="2ECC1048"/>
    <w:multiLevelType w:val="multilevel"/>
    <w:tmpl w:val="2ECC1048"/>
    <w:lvl w:ilvl="0" w:tentative="0">
      <w:start w:val="1"/>
      <w:numFmt w:val="decimal"/>
      <w:pStyle w:val="1247"/>
      <w:lvlText w:val="4.2.1.%1"/>
      <w:lvlJc w:val="left"/>
      <w:pPr>
        <w:ind w:left="420" w:hanging="420"/>
      </w:pPr>
      <w:rPr>
        <w:rFonts w:hint="eastAsia"/>
        <w:b w:val="0"/>
      </w:rPr>
    </w:lvl>
    <w:lvl w:ilvl="1" w:tentative="0">
      <w:start w:val="1"/>
      <w:numFmt w:val="decimal"/>
      <w:lvlText w:val="4.2.%2"/>
      <w:lvlJc w:val="left"/>
      <w:pPr>
        <w:tabs>
          <w:tab w:val="left" w:pos="-62"/>
        </w:tabs>
        <w:ind w:left="840" w:hanging="420"/>
      </w:pPr>
      <w:rPr>
        <w:rFonts w:hint="eastAsia"/>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F022513"/>
    <w:multiLevelType w:val="multilevel"/>
    <w:tmpl w:val="2F022513"/>
    <w:lvl w:ilvl="0" w:tentative="0">
      <w:start w:val="1"/>
      <w:numFmt w:val="upperLetter"/>
      <w:pStyle w:val="2429"/>
      <w:suff w:val="space"/>
      <w:lvlText w:val="附录%1"/>
      <w:lvlJc w:val="left"/>
      <w:rPr>
        <w:rFonts w:hint="default" w:ascii="Arial" w:hAnsi="Arial" w:eastAsia="黑体" w:cs="Times New Roman"/>
        <w:b/>
        <w:i w:val="0"/>
        <w:sz w:val="28"/>
        <w:szCs w:val="28"/>
      </w:rPr>
    </w:lvl>
    <w:lvl w:ilvl="1" w:tentative="0">
      <w:start w:val="1"/>
      <w:numFmt w:val="decimal"/>
      <w:pStyle w:val="2431"/>
      <w:lvlText w:val="%1.%2"/>
      <w:lvlJc w:val="left"/>
      <w:pPr>
        <w:tabs>
          <w:tab w:val="left" w:pos="578"/>
        </w:tabs>
      </w:pPr>
      <w:rPr>
        <w:rFonts w:hint="default" w:ascii="Arial" w:hAnsi="Arial" w:eastAsia="黑体" w:cs="Times New Roman"/>
        <w:b/>
        <w:i w:val="0"/>
        <w:sz w:val="24"/>
        <w:szCs w:val="24"/>
      </w:rPr>
    </w:lvl>
    <w:lvl w:ilvl="2" w:tentative="0">
      <w:start w:val="1"/>
      <w:numFmt w:val="decimal"/>
      <w:pStyle w:val="2430"/>
      <w:lvlText w:val="%1.%2.%3"/>
      <w:lvlJc w:val="left"/>
      <w:pPr>
        <w:tabs>
          <w:tab w:val="left" w:pos="578"/>
        </w:tabs>
      </w:pPr>
      <w:rPr>
        <w:rFonts w:hint="default" w:ascii="Arial" w:hAnsi="Arial" w:eastAsia="黑体" w:cs="Times New Roman"/>
        <w:b/>
        <w:i w:val="0"/>
        <w:sz w:val="21"/>
        <w:szCs w:val="21"/>
      </w:rPr>
    </w:lvl>
    <w:lvl w:ilvl="3" w:tentative="0">
      <w:start w:val="1"/>
      <w:numFmt w:val="decimal"/>
      <w:pStyle w:val="2432"/>
      <w:lvlText w:val="%4．"/>
      <w:lvlJc w:val="left"/>
      <w:pPr>
        <w:tabs>
          <w:tab w:val="left" w:pos="862"/>
        </w:tabs>
        <w:ind w:firstLine="420"/>
      </w:pPr>
      <w:rPr>
        <w:rFonts w:hint="default" w:ascii="Arial" w:hAnsi="Arial" w:eastAsia="黑体" w:cs="Times New Roman"/>
        <w:b w:val="0"/>
        <w:i w:val="0"/>
        <w:sz w:val="21"/>
        <w:szCs w:val="21"/>
      </w:rPr>
    </w:lvl>
    <w:lvl w:ilvl="4" w:tentative="0">
      <w:start w:val="1"/>
      <w:numFmt w:val="decimal"/>
      <w:lvlText w:val="%1.%2.%3.%4.%5"/>
      <w:lvlJc w:val="left"/>
      <w:pPr>
        <w:tabs>
          <w:tab w:val="left" w:pos="1628"/>
        </w:tabs>
        <w:ind w:left="1628" w:hanging="1008"/>
      </w:pPr>
      <w:rPr>
        <w:rFonts w:hint="eastAsia" w:cs="Times New Roman"/>
      </w:rPr>
    </w:lvl>
    <w:lvl w:ilvl="5" w:tentative="0">
      <w:start w:val="1"/>
      <w:numFmt w:val="decimal"/>
      <w:lvlText w:val="%1.%2.%3.%4.%5.%6"/>
      <w:lvlJc w:val="left"/>
      <w:pPr>
        <w:tabs>
          <w:tab w:val="left" w:pos="1772"/>
        </w:tabs>
        <w:ind w:left="1772" w:hanging="1152"/>
      </w:pPr>
      <w:rPr>
        <w:rFonts w:hint="eastAsia" w:cs="Times New Roman"/>
      </w:rPr>
    </w:lvl>
    <w:lvl w:ilvl="6" w:tentative="0">
      <w:start w:val="1"/>
      <w:numFmt w:val="decimal"/>
      <w:lvlText w:val="%1.%2.%3.%4.%5.%6.%7"/>
      <w:lvlJc w:val="left"/>
      <w:pPr>
        <w:tabs>
          <w:tab w:val="left" w:pos="1916"/>
        </w:tabs>
        <w:ind w:left="1916" w:hanging="1296"/>
      </w:pPr>
      <w:rPr>
        <w:rFonts w:hint="eastAsia" w:cs="Times New Roman"/>
      </w:rPr>
    </w:lvl>
    <w:lvl w:ilvl="7" w:tentative="0">
      <w:start w:val="1"/>
      <w:numFmt w:val="decimal"/>
      <w:lvlText w:val="%1.%2.%3.%4.%5.%6.%7.%8"/>
      <w:lvlJc w:val="left"/>
      <w:pPr>
        <w:tabs>
          <w:tab w:val="left" w:pos="2060"/>
        </w:tabs>
        <w:ind w:left="2060" w:hanging="1440"/>
      </w:pPr>
      <w:rPr>
        <w:rFonts w:hint="eastAsia" w:cs="Times New Roman"/>
      </w:rPr>
    </w:lvl>
    <w:lvl w:ilvl="8" w:tentative="0">
      <w:start w:val="1"/>
      <w:numFmt w:val="decimal"/>
      <w:lvlText w:val="%1.%2.%3.%4.%5.%6.%7.%8.%9"/>
      <w:lvlJc w:val="left"/>
      <w:pPr>
        <w:tabs>
          <w:tab w:val="left" w:pos="2204"/>
        </w:tabs>
        <w:ind w:left="2204" w:hanging="1584"/>
      </w:pPr>
      <w:rPr>
        <w:rFonts w:hint="eastAsia" w:cs="Times New Roman"/>
      </w:rPr>
    </w:lvl>
  </w:abstractNum>
  <w:abstractNum w:abstractNumId="59">
    <w:nsid w:val="2F645A9D"/>
    <w:multiLevelType w:val="multilevel"/>
    <w:tmpl w:val="2F645A9D"/>
    <w:lvl w:ilvl="0" w:tentative="0">
      <w:start w:val="1"/>
      <w:numFmt w:val="bullet"/>
      <w:pStyle w:val="1647"/>
      <w:lvlText w:val=""/>
      <w:lvlJc w:val="left"/>
      <w:pPr>
        <w:tabs>
          <w:tab w:val="left" w:pos="284"/>
        </w:tabs>
        <w:ind w:left="284" w:hanging="284"/>
      </w:pPr>
      <w:rPr>
        <w:rFonts w:hint="default" w:ascii="Wingdings" w:hAnsi="Wingdings" w:cs="Wingdings"/>
        <w:caps w:val="0"/>
        <w:strike w:val="0"/>
        <w:dstrike w:val="0"/>
        <w:vanish w:val="0"/>
        <w:color w:val="000000"/>
        <w:sz w:val="13"/>
        <w:szCs w:val="13"/>
        <w:vertAlign w:val="baseline"/>
      </w:rPr>
    </w:lvl>
    <w:lvl w:ilvl="1" w:tentative="0">
      <w:start w:val="1"/>
      <w:numFmt w:val="bullet"/>
      <w:lvlText w:val=""/>
      <w:lvlJc w:val="left"/>
      <w:pPr>
        <w:tabs>
          <w:tab w:val="left" w:pos="840"/>
        </w:tabs>
        <w:ind w:left="840" w:hanging="420"/>
      </w:pPr>
      <w:rPr>
        <w:rFonts w:hint="default" w:ascii="Wingdings" w:hAnsi="Wingdings" w:cs="Wingdings"/>
      </w:rPr>
    </w:lvl>
    <w:lvl w:ilvl="2" w:tentative="0">
      <w:start w:val="1"/>
      <w:numFmt w:val="bullet"/>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60">
    <w:nsid w:val="2F7B38D0"/>
    <w:multiLevelType w:val="multilevel"/>
    <w:tmpl w:val="2F7B38D0"/>
    <w:lvl w:ilvl="0" w:tentative="0">
      <w:start w:val="1"/>
      <w:numFmt w:val="decimal"/>
      <w:pStyle w:val="2309"/>
      <w:lvlText w:val="%1）"/>
      <w:lvlJc w:val="left"/>
      <w:pPr>
        <w:tabs>
          <w:tab w:val="left" w:pos="198"/>
        </w:tabs>
        <w:ind w:left="839" w:hanging="436"/>
      </w:pPr>
      <w:rPr>
        <w:rFonts w:hint="default" w:ascii="Times New Roman" w:hAnsi="Times New Roman" w:eastAsia="宋体"/>
        <w:b/>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1">
    <w:nsid w:val="2F7F5AA1"/>
    <w:multiLevelType w:val="multilevel"/>
    <w:tmpl w:val="2F7F5AA1"/>
    <w:lvl w:ilvl="0" w:tentative="0">
      <w:start w:val="1"/>
      <w:numFmt w:val="bullet"/>
      <w:pStyle w:val="2362"/>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2">
    <w:nsid w:val="2F7F5E0B"/>
    <w:multiLevelType w:val="multilevel"/>
    <w:tmpl w:val="2F7F5E0B"/>
    <w:lvl w:ilvl="0" w:tentative="0">
      <w:start w:val="1"/>
      <w:numFmt w:val="decimal"/>
      <w:pStyle w:val="1271"/>
      <w:suff w:val="nothing"/>
      <w:lvlText w:val="%1、"/>
      <w:lvlJc w:val="left"/>
      <w:pPr>
        <w:ind w:left="1079" w:hanging="510"/>
      </w:pPr>
      <w:rPr>
        <w:rFonts w:hint="default"/>
      </w:rPr>
    </w:lvl>
    <w:lvl w:ilvl="1" w:tentative="0">
      <w:start w:val="1"/>
      <w:numFmt w:val="lowerLetter"/>
      <w:pStyle w:val="1272"/>
      <w:lvlText w:val="%2)"/>
      <w:lvlJc w:val="left"/>
      <w:pPr>
        <w:ind w:left="1409" w:hanging="420"/>
      </w:pPr>
      <w:rPr>
        <w:rFonts w:hint="eastAsia"/>
      </w:rPr>
    </w:lvl>
    <w:lvl w:ilvl="2" w:tentative="0">
      <w:start w:val="1"/>
      <w:numFmt w:val="lowerRoman"/>
      <w:pStyle w:val="1273"/>
      <w:lvlText w:val="%3."/>
      <w:lvlJc w:val="right"/>
      <w:pPr>
        <w:ind w:left="1829" w:hanging="420"/>
      </w:pPr>
      <w:rPr>
        <w:rFonts w:hint="eastAsia"/>
      </w:rPr>
    </w:lvl>
    <w:lvl w:ilvl="3" w:tentative="0">
      <w:start w:val="1"/>
      <w:numFmt w:val="decimal"/>
      <w:lvlText w:val="%4."/>
      <w:lvlJc w:val="left"/>
      <w:pPr>
        <w:ind w:left="2249" w:hanging="420"/>
      </w:pPr>
      <w:rPr>
        <w:rFonts w:hint="eastAsia"/>
      </w:rPr>
    </w:lvl>
    <w:lvl w:ilvl="4" w:tentative="0">
      <w:start w:val="1"/>
      <w:numFmt w:val="lowerLetter"/>
      <w:lvlText w:val="%5)"/>
      <w:lvlJc w:val="left"/>
      <w:pPr>
        <w:ind w:left="2669" w:hanging="420"/>
      </w:pPr>
      <w:rPr>
        <w:rFonts w:hint="eastAsia"/>
      </w:rPr>
    </w:lvl>
    <w:lvl w:ilvl="5" w:tentative="0">
      <w:start w:val="1"/>
      <w:numFmt w:val="lowerRoman"/>
      <w:lvlText w:val="%6."/>
      <w:lvlJc w:val="right"/>
      <w:pPr>
        <w:ind w:left="3089" w:hanging="420"/>
      </w:pPr>
      <w:rPr>
        <w:rFonts w:hint="eastAsia"/>
      </w:rPr>
    </w:lvl>
    <w:lvl w:ilvl="6" w:tentative="0">
      <w:start w:val="1"/>
      <w:numFmt w:val="decimal"/>
      <w:lvlText w:val="%7."/>
      <w:lvlJc w:val="left"/>
      <w:pPr>
        <w:ind w:left="3509" w:hanging="420"/>
      </w:pPr>
      <w:rPr>
        <w:rFonts w:hint="eastAsia"/>
      </w:rPr>
    </w:lvl>
    <w:lvl w:ilvl="7" w:tentative="0">
      <w:start w:val="1"/>
      <w:numFmt w:val="lowerLetter"/>
      <w:lvlText w:val="%8)"/>
      <w:lvlJc w:val="left"/>
      <w:pPr>
        <w:ind w:left="3929" w:hanging="420"/>
      </w:pPr>
      <w:rPr>
        <w:rFonts w:hint="eastAsia"/>
      </w:rPr>
    </w:lvl>
    <w:lvl w:ilvl="8" w:tentative="0">
      <w:start w:val="1"/>
      <w:numFmt w:val="lowerRoman"/>
      <w:lvlText w:val="%9."/>
      <w:lvlJc w:val="right"/>
      <w:pPr>
        <w:ind w:left="4349" w:hanging="420"/>
      </w:pPr>
      <w:rPr>
        <w:rFonts w:hint="eastAsia"/>
      </w:rPr>
    </w:lvl>
  </w:abstractNum>
  <w:abstractNum w:abstractNumId="63">
    <w:nsid w:val="3023722A"/>
    <w:multiLevelType w:val="multilevel"/>
    <w:tmpl w:val="3023722A"/>
    <w:lvl w:ilvl="0" w:tentative="0">
      <w:start w:val="1"/>
      <w:numFmt w:val="decimal"/>
      <w:pStyle w:val="2357"/>
      <w:lvlText w:val="%1"/>
      <w:lvlJc w:val="left"/>
      <w:pPr>
        <w:ind w:left="425" w:hanging="425"/>
      </w:pPr>
      <w:rPr>
        <w:rFonts w:hint="eastAsia"/>
      </w:rPr>
    </w:lvl>
    <w:lvl w:ilvl="1" w:tentative="0">
      <w:start w:val="1"/>
      <w:numFmt w:val="decimal"/>
      <w:lvlText w:val="%1.%2"/>
      <w:lvlJc w:val="left"/>
      <w:pPr>
        <w:ind w:left="425" w:hanging="425"/>
      </w:pPr>
      <w:rPr>
        <w:rFonts w:hint="eastAsia"/>
      </w:rPr>
    </w:lvl>
    <w:lvl w:ilvl="2" w:tentative="0">
      <w:start w:val="1"/>
      <w:numFmt w:val="decimal"/>
      <w:lvlText w:val="%1.%2.%3"/>
      <w:lvlJc w:val="left"/>
      <w:pPr>
        <w:ind w:left="425" w:hanging="425"/>
      </w:pPr>
      <w:rPr>
        <w:rFonts w:hint="eastAsia"/>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pStyle w:val="177"/>
      <w:lvlText w:val="%1.%2.%3.%4.%5.%6.%7.%8.%9"/>
      <w:lvlJc w:val="left"/>
      <w:pPr>
        <w:ind w:left="0" w:firstLine="0"/>
      </w:pPr>
      <w:rPr>
        <w:rFonts w:hint="eastAsia"/>
      </w:rPr>
    </w:lvl>
  </w:abstractNum>
  <w:abstractNum w:abstractNumId="64">
    <w:nsid w:val="305B4BDE"/>
    <w:multiLevelType w:val="multilevel"/>
    <w:tmpl w:val="305B4BDE"/>
    <w:lvl w:ilvl="0" w:tentative="0">
      <w:start w:val="1"/>
      <w:numFmt w:val="decimal"/>
      <w:suff w:val="space"/>
      <w:lvlText w:val="第%1章 "/>
      <w:lvlJc w:val="left"/>
      <w:pPr>
        <w:ind w:left="0" w:firstLine="0"/>
      </w:pPr>
      <w:rPr>
        <w:rFonts w:hint="eastAsia"/>
      </w:rPr>
    </w:lvl>
    <w:lvl w:ilvl="1" w:tentative="0">
      <w:start w:val="1"/>
      <w:numFmt w:val="decimal"/>
      <w:pStyle w:val="3068"/>
      <w:suff w:val="space"/>
      <w:lvlText w:val="%1.%2 "/>
      <w:lvlJc w:val="left"/>
      <w:pPr>
        <w:ind w:left="0" w:firstLine="0"/>
      </w:pPr>
      <w:rPr>
        <w:rFonts w:hint="eastAsia"/>
      </w:rPr>
    </w:lvl>
    <w:lvl w:ilvl="2" w:tentative="0">
      <w:start w:val="1"/>
      <w:numFmt w:val="decimal"/>
      <w:pStyle w:val="3069"/>
      <w:lvlText w:val="%1.%2.%3"/>
      <w:lvlJc w:val="left"/>
      <w:pPr>
        <w:tabs>
          <w:tab w:val="left" w:pos="1080"/>
        </w:tabs>
        <w:ind w:left="0" w:firstLine="0"/>
      </w:pPr>
      <w:rPr>
        <w:rFonts w:hint="eastAsia"/>
      </w:rPr>
    </w:lvl>
    <w:lvl w:ilvl="3" w:tentative="0">
      <w:start w:val="1"/>
      <w:numFmt w:val="decimal"/>
      <w:lvlRestart w:val="1"/>
      <w:pStyle w:val="3070"/>
      <w:suff w:val="space"/>
      <w:lvlText w:val="表%1-%4 "/>
      <w:lvlJc w:val="left"/>
      <w:pPr>
        <w:ind w:left="0" w:firstLine="0"/>
      </w:pPr>
      <w:rPr>
        <w:rFonts w:hint="eastAsia"/>
      </w:rPr>
    </w:lvl>
    <w:lvl w:ilvl="4" w:tentative="0">
      <w:start w:val="1"/>
      <w:numFmt w:val="decimal"/>
      <w:lvlRestart w:val="1"/>
      <w:pStyle w:val="3071"/>
      <w:suff w:val="space"/>
      <w:lvlText w:val="图%1-%5 "/>
      <w:lvlJc w:val="left"/>
      <w:pPr>
        <w:ind w:left="0" w:firstLine="0"/>
      </w:pPr>
      <w:rPr>
        <w:rFonts w:hint="eastAsia"/>
      </w:rPr>
    </w:lvl>
    <w:lvl w:ilvl="5" w:tentative="0">
      <w:start w:val="1"/>
      <w:numFmt w:val="decimal"/>
      <w:lvlText w:val="%1.%2.%3.%4.%5.%6"/>
      <w:lvlJc w:val="left"/>
      <w:pPr>
        <w:tabs>
          <w:tab w:val="left" w:pos="3820"/>
        </w:tabs>
        <w:ind w:left="3820" w:hanging="1134"/>
      </w:pPr>
      <w:rPr>
        <w:rFonts w:hint="eastAsia"/>
      </w:rPr>
    </w:lvl>
    <w:lvl w:ilvl="6" w:tentative="0">
      <w:start w:val="1"/>
      <w:numFmt w:val="decimal"/>
      <w:lvlText w:val="%1.%2.%3.%4.%5.%6.%7"/>
      <w:lvlJc w:val="left"/>
      <w:pPr>
        <w:tabs>
          <w:tab w:val="left" w:pos="4387"/>
        </w:tabs>
        <w:ind w:left="4387" w:hanging="1276"/>
      </w:pPr>
      <w:rPr>
        <w:rFonts w:hint="eastAsia"/>
      </w:rPr>
    </w:lvl>
    <w:lvl w:ilvl="7" w:tentative="0">
      <w:start w:val="1"/>
      <w:numFmt w:val="decimal"/>
      <w:lvlText w:val="%1.%2.%3.%4.%5.%6.%7.%8"/>
      <w:lvlJc w:val="left"/>
      <w:pPr>
        <w:tabs>
          <w:tab w:val="left" w:pos="4954"/>
        </w:tabs>
        <w:ind w:left="4954" w:hanging="1418"/>
      </w:pPr>
      <w:rPr>
        <w:rFonts w:hint="eastAsia"/>
      </w:rPr>
    </w:lvl>
    <w:lvl w:ilvl="8" w:tentative="0">
      <w:start w:val="1"/>
      <w:numFmt w:val="decimal"/>
      <w:lvlText w:val="%1.%2.%3.%4.%5.%6.%7.%8.%9"/>
      <w:lvlJc w:val="left"/>
      <w:pPr>
        <w:tabs>
          <w:tab w:val="left" w:pos="5662"/>
        </w:tabs>
        <w:ind w:left="5662" w:hanging="1700"/>
      </w:pPr>
      <w:rPr>
        <w:rFonts w:hint="eastAsia"/>
      </w:rPr>
    </w:lvl>
  </w:abstractNum>
  <w:abstractNum w:abstractNumId="65">
    <w:nsid w:val="3146156C"/>
    <w:multiLevelType w:val="multilevel"/>
    <w:tmpl w:val="3146156C"/>
    <w:lvl w:ilvl="0" w:tentative="0">
      <w:start w:val="1"/>
      <w:numFmt w:val="decimal"/>
      <w:pStyle w:val="57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6">
    <w:nsid w:val="318C0DD1"/>
    <w:multiLevelType w:val="multilevel"/>
    <w:tmpl w:val="318C0DD1"/>
    <w:lvl w:ilvl="0" w:tentative="0">
      <w:start w:val="1"/>
      <w:numFmt w:val="decimal"/>
      <w:pStyle w:val="3006"/>
      <w:lvlText w:val="%1）"/>
      <w:lvlJc w:val="left"/>
      <w:pPr>
        <w:tabs>
          <w:tab w:val="left" w:pos="780"/>
        </w:tabs>
        <w:ind w:left="780" w:hanging="360"/>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67">
    <w:nsid w:val="31B0642F"/>
    <w:multiLevelType w:val="multilevel"/>
    <w:tmpl w:val="31B0642F"/>
    <w:lvl w:ilvl="0" w:tentative="0">
      <w:start w:val="1"/>
      <w:numFmt w:val="decimal"/>
      <w:pStyle w:val="92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Letter"/>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325A6743"/>
    <w:multiLevelType w:val="multilevel"/>
    <w:tmpl w:val="325A6743"/>
    <w:lvl w:ilvl="0" w:tentative="0">
      <w:start w:val="1"/>
      <w:numFmt w:val="decimal"/>
      <w:pStyle w:val="904"/>
      <w:lvlText w:val="%1、"/>
      <w:lvlJc w:val="left"/>
      <w:pPr>
        <w:ind w:left="0" w:firstLine="454"/>
      </w:pPr>
      <w:rPr>
        <w:rFonts w:hint="eastAsia" w:ascii="黑体" w:hAnsi="黑体" w:eastAsia="黑体"/>
        <w:b/>
        <w:i w:val="0"/>
        <w:sz w:val="24"/>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69">
    <w:nsid w:val="32790331"/>
    <w:multiLevelType w:val="multilevel"/>
    <w:tmpl w:val="32790331"/>
    <w:lvl w:ilvl="0" w:tentative="0">
      <w:start w:val="1"/>
      <w:numFmt w:val="chineseCountingThousand"/>
      <w:pStyle w:val="2126"/>
      <w:lvlText w:val="第%1章"/>
      <w:lvlJc w:val="left"/>
      <w:pPr>
        <w:tabs>
          <w:tab w:val="left" w:pos="720"/>
        </w:tabs>
        <w:ind w:left="720" w:hanging="432"/>
      </w:pPr>
      <w:rPr>
        <w:rFonts w:hint="eastAsia"/>
      </w:rPr>
    </w:lvl>
    <w:lvl w:ilvl="1" w:tentative="0">
      <w:start w:val="1"/>
      <w:numFmt w:val="decimal"/>
      <w:lvlText w:val="%2."/>
      <w:lvlJc w:val="left"/>
      <w:pPr>
        <w:tabs>
          <w:tab w:val="left" w:pos="864"/>
        </w:tabs>
        <w:ind w:left="864" w:hanging="576"/>
      </w:pPr>
      <w:rPr>
        <w:rFonts w:hint="eastAsia"/>
      </w:rPr>
    </w:lvl>
    <w:lvl w:ilvl="2" w:tentative="0">
      <w:start w:val="1"/>
      <w:numFmt w:val="decimal"/>
      <w:lvlText w:val="%2.%3."/>
      <w:lvlJc w:val="left"/>
      <w:pPr>
        <w:tabs>
          <w:tab w:val="left" w:pos="900"/>
        </w:tabs>
        <w:ind w:left="900" w:hanging="720"/>
      </w:pPr>
      <w:rPr>
        <w:rFonts w:hint="eastAsia"/>
      </w:rPr>
    </w:lvl>
    <w:lvl w:ilvl="3" w:tentative="0">
      <w:start w:val="1"/>
      <w:numFmt w:val="decimal"/>
      <w:lvlText w:val="%2.%3.%4."/>
      <w:lvlJc w:val="left"/>
      <w:pPr>
        <w:tabs>
          <w:tab w:val="left" w:pos="1152"/>
        </w:tabs>
        <w:ind w:left="1152" w:hanging="864"/>
      </w:pPr>
      <w:rPr>
        <w:rFonts w:hint="eastAsia"/>
      </w:rPr>
    </w:lvl>
    <w:lvl w:ilvl="4" w:tentative="0">
      <w:start w:val="1"/>
      <w:numFmt w:val="decimal"/>
      <w:lvlText w:val="%2.%3.%4.%5."/>
      <w:lvlJc w:val="left"/>
      <w:pPr>
        <w:tabs>
          <w:tab w:val="left" w:pos="1296"/>
        </w:tabs>
        <w:ind w:left="1296" w:hanging="1008"/>
      </w:pPr>
      <w:rPr>
        <w:rFonts w:hint="eastAsia"/>
      </w:rPr>
    </w:lvl>
    <w:lvl w:ilvl="5" w:tentative="0">
      <w:start w:val="1"/>
      <w:numFmt w:val="decimal"/>
      <w:lvlText w:val="%1.%2.%3.%4.%5.%6"/>
      <w:lvlJc w:val="left"/>
      <w:pPr>
        <w:tabs>
          <w:tab w:val="left" w:pos="1440"/>
        </w:tabs>
        <w:ind w:left="1440" w:hanging="1152"/>
      </w:pPr>
      <w:rPr>
        <w:rFonts w:hint="eastAsia"/>
      </w:rPr>
    </w:lvl>
    <w:lvl w:ilvl="6" w:tentative="0">
      <w:start w:val="1"/>
      <w:numFmt w:val="decimal"/>
      <w:lvlText w:val="%1.%2.%3.%4.%5.%6.%7"/>
      <w:lvlJc w:val="left"/>
      <w:pPr>
        <w:tabs>
          <w:tab w:val="left" w:pos="1584"/>
        </w:tabs>
        <w:ind w:left="1584" w:hanging="1296"/>
      </w:pPr>
      <w:rPr>
        <w:rFonts w:hint="eastAsia"/>
      </w:rPr>
    </w:lvl>
    <w:lvl w:ilvl="7" w:tentative="0">
      <w:start w:val="1"/>
      <w:numFmt w:val="decimal"/>
      <w:lvlText w:val="%1.%2.%3.%4.%5.%6.%7.%8"/>
      <w:lvlJc w:val="left"/>
      <w:pPr>
        <w:tabs>
          <w:tab w:val="left" w:pos="1728"/>
        </w:tabs>
        <w:ind w:left="1728" w:hanging="1440"/>
      </w:pPr>
      <w:rPr>
        <w:rFonts w:hint="eastAsia"/>
      </w:rPr>
    </w:lvl>
    <w:lvl w:ilvl="8" w:tentative="0">
      <w:start w:val="1"/>
      <w:numFmt w:val="decimal"/>
      <w:lvlText w:val="%1.%2.%3.%4.%5.%6.%7.%8.%9"/>
      <w:lvlJc w:val="left"/>
      <w:pPr>
        <w:tabs>
          <w:tab w:val="left" w:pos="1872"/>
        </w:tabs>
        <w:ind w:left="1872" w:hanging="1584"/>
      </w:pPr>
      <w:rPr>
        <w:rFonts w:hint="eastAsia"/>
      </w:rPr>
    </w:lvl>
  </w:abstractNum>
  <w:abstractNum w:abstractNumId="70">
    <w:nsid w:val="32FB7DB0"/>
    <w:multiLevelType w:val="multilevel"/>
    <w:tmpl w:val="32FB7DB0"/>
    <w:lvl w:ilvl="0" w:tentative="0">
      <w:start w:val="1"/>
      <w:numFmt w:val="japaneseCounting"/>
      <w:pStyle w:val="2613"/>
      <w:lvlText w:val="第%1章  "/>
      <w:lvlJc w:val="center"/>
      <w:pPr>
        <w:tabs>
          <w:tab w:val="left" w:pos="4374"/>
        </w:tabs>
        <w:ind w:left="4374" w:hanging="1134"/>
      </w:pPr>
      <w:rPr>
        <w:rFonts w:hint="default" w:ascii="Times New Roman" w:hAnsi="Times New Roman" w:eastAsia="黑体"/>
        <w:b/>
        <w:i w:val="0"/>
        <w:sz w:val="32"/>
        <w:szCs w:val="32"/>
      </w:rPr>
    </w:lvl>
    <w:lvl w:ilvl="1" w:tentative="0">
      <w:start w:val="1"/>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1">
    <w:nsid w:val="3321265A"/>
    <w:multiLevelType w:val="multilevel"/>
    <w:tmpl w:val="3321265A"/>
    <w:lvl w:ilvl="0" w:tentative="0">
      <w:start w:val="1"/>
      <w:numFmt w:val="decimal"/>
      <w:pStyle w:val="1512"/>
      <w:lvlText w:val="(%1)"/>
      <w:lvlJc w:val="left"/>
      <w:pPr>
        <w:tabs>
          <w:tab w:val="left" w:pos="420"/>
        </w:tabs>
        <w:ind w:left="420" w:hanging="420"/>
      </w:pPr>
      <w:rPr>
        <w:rFonts w:hint="eastAsia"/>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2">
    <w:nsid w:val="335212AD"/>
    <w:multiLevelType w:val="multilevel"/>
    <w:tmpl w:val="335212AD"/>
    <w:lvl w:ilvl="0" w:tentative="0">
      <w:start w:val="1"/>
      <w:numFmt w:val="bullet"/>
      <w:pStyle w:val="373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3">
    <w:nsid w:val="34001479"/>
    <w:multiLevelType w:val="multilevel"/>
    <w:tmpl w:val="34001479"/>
    <w:lvl w:ilvl="0" w:tentative="0">
      <w:start w:val="1"/>
      <w:numFmt w:val="bullet"/>
      <w:pStyle w:val="763"/>
      <w:lvlText w:val=""/>
      <w:lvlJc w:val="left"/>
      <w:pPr>
        <w:ind w:left="618"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74">
    <w:nsid w:val="34C23125"/>
    <w:multiLevelType w:val="multilevel"/>
    <w:tmpl w:val="34C23125"/>
    <w:lvl w:ilvl="0" w:tentative="0">
      <w:start w:val="1"/>
      <w:numFmt w:val="decimal"/>
      <w:isLgl/>
      <w:lvlText w:val="%1."/>
      <w:lvlJc w:val="left"/>
      <w:pPr>
        <w:tabs>
          <w:tab w:val="left" w:pos="828"/>
        </w:tabs>
        <w:ind w:left="828" w:hanging="828"/>
      </w:pPr>
      <w:rPr>
        <w:rFonts w:hint="eastAsia"/>
      </w:rPr>
    </w:lvl>
    <w:lvl w:ilvl="1" w:tentative="0">
      <w:start w:val="1"/>
      <w:numFmt w:val="decimal"/>
      <w:lvlText w:val="%1.%2."/>
      <w:lvlJc w:val="left"/>
      <w:pPr>
        <w:tabs>
          <w:tab w:val="left" w:pos="851"/>
        </w:tabs>
        <w:ind w:left="851" w:hanging="851"/>
      </w:pPr>
      <w:rPr>
        <w:rFonts w:hint="eastAsia" w:eastAsia="宋体"/>
        <w:sz w:val="30"/>
      </w:rPr>
    </w:lvl>
    <w:lvl w:ilvl="2" w:tentative="0">
      <w:start w:val="1"/>
      <w:numFmt w:val="decimal"/>
      <w:isLgl/>
      <w:lvlText w:val="5.1.%3"/>
      <w:lvlJc w:val="left"/>
      <w:pPr>
        <w:tabs>
          <w:tab w:val="left" w:pos="851"/>
        </w:tabs>
        <w:ind w:left="851" w:hanging="851"/>
      </w:pPr>
      <w:rPr>
        <w:rFonts w:hint="eastAsia"/>
      </w:rPr>
    </w:lvl>
    <w:lvl w:ilvl="3" w:tentative="0">
      <w:start w:val="1"/>
      <w:numFmt w:val="decimal"/>
      <w:pStyle w:val="991"/>
      <w:lvlText w:val="%1.%2.%3.%4."/>
      <w:lvlJc w:val="left"/>
      <w:pPr>
        <w:tabs>
          <w:tab w:val="left" w:pos="1254"/>
        </w:tabs>
        <w:ind w:left="1254" w:hanging="851"/>
      </w:pPr>
      <w:rPr>
        <w:rFonts w:hint="eastAsia"/>
      </w:rPr>
    </w:lvl>
    <w:lvl w:ilvl="4" w:tentative="0">
      <w:start w:val="1"/>
      <w:numFmt w:val="decimal"/>
      <w:lvlText w:val="%1.%2.%3.%4.%5."/>
      <w:lvlJc w:val="left"/>
      <w:pPr>
        <w:tabs>
          <w:tab w:val="left" w:pos="1395"/>
        </w:tabs>
        <w:ind w:left="1395" w:hanging="992"/>
      </w:pPr>
      <w:rPr>
        <w:rFonts w:hint="eastAsia"/>
      </w:rPr>
    </w:lvl>
    <w:lvl w:ilvl="5" w:tentative="0">
      <w:start w:val="1"/>
      <w:numFmt w:val="decimal"/>
      <w:lvlText w:val="%1.%2.%3.%4.%5.%6."/>
      <w:lvlJc w:val="left"/>
      <w:pPr>
        <w:tabs>
          <w:tab w:val="left" w:pos="1537"/>
        </w:tabs>
        <w:ind w:left="1537" w:hanging="1134"/>
      </w:pPr>
      <w:rPr>
        <w:rFonts w:hint="eastAsia"/>
      </w:rPr>
    </w:lvl>
    <w:lvl w:ilvl="6" w:tentative="0">
      <w:start w:val="1"/>
      <w:numFmt w:val="decimal"/>
      <w:lvlText w:val="%1.%2.%3.%4.%5.%6.%7."/>
      <w:lvlJc w:val="left"/>
      <w:pPr>
        <w:tabs>
          <w:tab w:val="left" w:pos="1679"/>
        </w:tabs>
        <w:ind w:left="1679" w:hanging="1276"/>
      </w:pPr>
      <w:rPr>
        <w:rFonts w:hint="eastAsia"/>
      </w:rPr>
    </w:lvl>
    <w:lvl w:ilvl="7" w:tentative="0">
      <w:start w:val="1"/>
      <w:numFmt w:val="decimal"/>
      <w:lvlText w:val="%1.%2.%3.%4.%5.%6.%7.%8."/>
      <w:lvlJc w:val="left"/>
      <w:pPr>
        <w:tabs>
          <w:tab w:val="left" w:pos="1821"/>
        </w:tabs>
        <w:ind w:left="1821" w:hanging="1418"/>
      </w:pPr>
      <w:rPr>
        <w:rFonts w:hint="eastAsia"/>
      </w:rPr>
    </w:lvl>
    <w:lvl w:ilvl="8" w:tentative="0">
      <w:start w:val="1"/>
      <w:numFmt w:val="decimal"/>
      <w:lvlText w:val="%1.%2.%3.%4.%5.%6.%7.%8.%9."/>
      <w:lvlJc w:val="left"/>
      <w:pPr>
        <w:tabs>
          <w:tab w:val="left" w:pos="1962"/>
        </w:tabs>
        <w:ind w:left="1962" w:hanging="1559"/>
      </w:pPr>
      <w:rPr>
        <w:rFonts w:hint="eastAsia"/>
      </w:rPr>
    </w:lvl>
  </w:abstractNum>
  <w:abstractNum w:abstractNumId="75">
    <w:nsid w:val="35C62902"/>
    <w:multiLevelType w:val="multilevel"/>
    <w:tmpl w:val="35C62902"/>
    <w:lvl w:ilvl="0" w:tentative="0">
      <w:start w:val="2"/>
      <w:numFmt w:val="decimal"/>
      <w:lvlText w:val="2.1.%1"/>
      <w:lvlJc w:val="left"/>
      <w:pPr>
        <w:tabs>
          <w:tab w:val="left" w:pos="0"/>
        </w:tabs>
        <w:ind w:left="425" w:hanging="425"/>
      </w:pPr>
      <w:rPr>
        <w:rFonts w:hint="eastAsia"/>
      </w:rPr>
    </w:lvl>
    <w:lvl w:ilvl="1" w:tentative="0">
      <w:start w:val="1"/>
      <w:numFmt w:val="decimal"/>
      <w:suff w:val="nothing"/>
      <w:lvlText w:val="2.%2 "/>
      <w:lvlJc w:val="left"/>
      <w:pPr>
        <w:ind w:left="567" w:hanging="567"/>
      </w:pPr>
      <w:rPr>
        <w:rFonts w:hint="eastAsia"/>
      </w:rPr>
    </w:lvl>
    <w:lvl w:ilvl="2" w:tentative="0">
      <w:start w:val="1"/>
      <w:numFmt w:val="decimal"/>
      <w:pStyle w:val="925"/>
      <w:lvlText w:val="%3)"/>
      <w:lvlJc w:val="left"/>
      <w:pPr>
        <w:tabs>
          <w:tab w:val="left" w:pos="0"/>
        </w:tabs>
        <w:ind w:left="709" w:hanging="709"/>
      </w:pPr>
      <w:rPr>
        <w:rFonts w:hint="eastAsia"/>
      </w:rPr>
    </w:lvl>
    <w:lvl w:ilvl="3" w:tentative="0">
      <w:start w:val="1"/>
      <w:numFmt w:val="decimal"/>
      <w:lvlText w:val="%1.%2.%3.%4."/>
      <w:lvlJc w:val="left"/>
      <w:pPr>
        <w:tabs>
          <w:tab w:val="left" w:pos="0"/>
        </w:tabs>
        <w:ind w:left="851" w:hanging="851"/>
      </w:pPr>
      <w:rPr>
        <w:rFonts w:hint="eastAsia"/>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76">
    <w:nsid w:val="36516F90"/>
    <w:multiLevelType w:val="multilevel"/>
    <w:tmpl w:val="36516F90"/>
    <w:lvl w:ilvl="0" w:tentative="0">
      <w:start w:val="1"/>
      <w:numFmt w:val="decimal"/>
      <w:pStyle w:val="2436"/>
      <w:lvlText w:val="(%1)"/>
      <w:lvlJc w:val="left"/>
      <w:pPr>
        <w:tabs>
          <w:tab w:val="left" w:pos="839"/>
        </w:tabs>
        <w:ind w:left="839" w:hanging="419"/>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7">
    <w:nsid w:val="36CF6F0A"/>
    <w:multiLevelType w:val="multilevel"/>
    <w:tmpl w:val="36CF6F0A"/>
    <w:lvl w:ilvl="0" w:tentative="0">
      <w:start w:val="1"/>
      <w:numFmt w:val="bullet"/>
      <w:pStyle w:val="37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8">
    <w:nsid w:val="3746462F"/>
    <w:multiLevelType w:val="multilevel"/>
    <w:tmpl w:val="3746462F"/>
    <w:lvl w:ilvl="0" w:tentative="0">
      <w:start w:val="1"/>
      <w:numFmt w:val="decimal"/>
      <w:pStyle w:val="1749"/>
      <w:lvlText w:val="%1."/>
      <w:lvlJc w:val="left"/>
      <w:pPr>
        <w:tabs>
          <w:tab w:val="left" w:pos="360"/>
        </w:tabs>
        <w:ind w:left="360" w:hanging="360"/>
      </w:pPr>
    </w:lvl>
    <w:lvl w:ilvl="1" w:tentative="0">
      <w:start w:val="1"/>
      <w:numFmt w:val="lowerLetter"/>
      <w:pStyle w:val="1752"/>
      <w:lvlText w:val="%2)"/>
      <w:lvlJc w:val="left"/>
      <w:pPr>
        <w:tabs>
          <w:tab w:val="left" w:pos="360"/>
        </w:tabs>
        <w:ind w:left="360" w:hanging="360"/>
      </w:pPr>
    </w:lvl>
    <w:lvl w:ilvl="2" w:tentative="0">
      <w:start w:val="1"/>
      <w:numFmt w:val="lowerRoman"/>
      <w:pStyle w:val="1754"/>
      <w:lvlText w:val="%3)"/>
      <w:lvlJc w:val="left"/>
      <w:pPr>
        <w:tabs>
          <w:tab w:val="left" w:pos="720"/>
        </w:tabs>
        <w:ind w:left="360" w:hanging="360"/>
      </w:pPr>
    </w:lvl>
    <w:lvl w:ilvl="3" w:tentative="0">
      <w:start w:val="1"/>
      <w:numFmt w:val="none"/>
      <w:lvlText w:val=""/>
      <w:lvlJc w:val="left"/>
      <w:pPr>
        <w:tabs>
          <w:tab w:val="left" w:pos="1440"/>
        </w:tabs>
        <w:ind w:left="1440" w:hanging="360"/>
      </w:pPr>
    </w:lvl>
    <w:lvl w:ilvl="4" w:tentative="0">
      <w:start w:val="1"/>
      <w:numFmt w:val="none"/>
      <w:lvlText w:val=""/>
      <w:lvlJc w:val="left"/>
      <w:pPr>
        <w:tabs>
          <w:tab w:val="left" w:pos="1800"/>
        </w:tabs>
        <w:ind w:left="1800" w:hanging="360"/>
      </w:pPr>
    </w:lvl>
    <w:lvl w:ilvl="5" w:tentative="0">
      <w:start w:val="1"/>
      <w:numFmt w:val="none"/>
      <w:lvlText w:val=""/>
      <w:lvlJc w:val="left"/>
      <w:pPr>
        <w:tabs>
          <w:tab w:val="left" w:pos="2160"/>
        </w:tabs>
        <w:ind w:left="2160" w:hanging="360"/>
      </w:pPr>
    </w:lvl>
    <w:lvl w:ilvl="6" w:tentative="0">
      <w:start w:val="1"/>
      <w:numFmt w:val="none"/>
      <w:lvlText w:val=""/>
      <w:lvlJc w:val="left"/>
      <w:pPr>
        <w:tabs>
          <w:tab w:val="left" w:pos="2520"/>
        </w:tabs>
        <w:ind w:left="2520" w:hanging="360"/>
      </w:pPr>
    </w:lvl>
    <w:lvl w:ilvl="7" w:tentative="0">
      <w:start w:val="1"/>
      <w:numFmt w:val="none"/>
      <w:lvlText w:val=""/>
      <w:lvlJc w:val="left"/>
      <w:pPr>
        <w:tabs>
          <w:tab w:val="left" w:pos="2880"/>
        </w:tabs>
        <w:ind w:left="2880" w:hanging="360"/>
      </w:pPr>
    </w:lvl>
    <w:lvl w:ilvl="8" w:tentative="0">
      <w:start w:val="1"/>
      <w:numFmt w:val="none"/>
      <w:lvlText w:val=""/>
      <w:lvlJc w:val="left"/>
      <w:pPr>
        <w:tabs>
          <w:tab w:val="left" w:pos="3240"/>
        </w:tabs>
        <w:ind w:left="3240" w:hanging="360"/>
      </w:pPr>
    </w:lvl>
  </w:abstractNum>
  <w:abstractNum w:abstractNumId="79">
    <w:nsid w:val="37EA48EC"/>
    <w:multiLevelType w:val="multilevel"/>
    <w:tmpl w:val="37EA48EC"/>
    <w:lvl w:ilvl="0" w:tentative="0">
      <w:start w:val="1"/>
      <w:numFmt w:val="decimal"/>
      <w:pStyle w:val="2092"/>
      <w:suff w:val="space"/>
      <w:lvlText w:val="第%1章"/>
      <w:lvlJc w:val="left"/>
      <w:pPr>
        <w:ind w:left="540" w:firstLine="0"/>
      </w:pPr>
      <w:rPr>
        <w:rFonts w:hint="default" w:cs="Times New Roman"/>
        <w:b/>
        <w:bCs w:val="0"/>
        <w:i w:val="0"/>
        <w:iCs w:val="0"/>
        <w:caps w:val="0"/>
        <w:smallCaps w:val="0"/>
        <w:strike w:val="0"/>
        <w:dstrike w:val="0"/>
        <w:vanish w:val="0"/>
        <w:color w:val="000000"/>
        <w:spacing w:val="0"/>
        <w:position w:val="0"/>
        <w:sz w:val="44"/>
        <w:szCs w:val="44"/>
        <w:u w:val="none"/>
        <w:vertAlign w:val="baseline"/>
      </w:rPr>
    </w:lvl>
    <w:lvl w:ilvl="1" w:tentative="0">
      <w:start w:val="1"/>
      <w:numFmt w:val="decimal"/>
      <w:isLgl/>
      <w:suff w:val="space"/>
      <w:lvlText w:val="%1.%2"/>
      <w:lvlJc w:val="left"/>
      <w:pPr>
        <w:ind w:left="540" w:firstLine="0"/>
      </w:pPr>
      <w:rPr>
        <w:rFonts w:hint="default" w:ascii="Arial" w:hAnsi="Arial" w:eastAsia="仿宋_GB2312"/>
        <w:b/>
        <w:i w:val="0"/>
        <w:sz w:val="32"/>
        <w:szCs w:val="32"/>
      </w:rPr>
    </w:lvl>
    <w:lvl w:ilvl="2" w:tentative="0">
      <w:start w:val="1"/>
      <w:numFmt w:val="decimal"/>
      <w:isLgl/>
      <w:suff w:val="space"/>
      <w:lvlText w:val="%1.%2.%3"/>
      <w:lvlJc w:val="left"/>
      <w:pPr>
        <w:ind w:left="540" w:firstLine="0"/>
      </w:pPr>
      <w:rPr>
        <w:rFonts w:hint="default" w:ascii="Arial" w:hAnsi="Arial" w:eastAsia="宋体"/>
        <w:b/>
        <w:i w:val="0"/>
        <w:sz w:val="30"/>
        <w:szCs w:val="30"/>
      </w:rPr>
    </w:lvl>
    <w:lvl w:ilvl="3" w:tentative="0">
      <w:start w:val="1"/>
      <w:numFmt w:val="decimal"/>
      <w:isLgl/>
      <w:suff w:val="space"/>
      <w:lvlText w:val="%1.%2.%3.%4"/>
      <w:lvlJc w:val="left"/>
      <w:pPr>
        <w:ind w:left="540" w:firstLine="0"/>
      </w:pPr>
      <w:rPr>
        <w:rFonts w:hint="default" w:cs="Times New Roman"/>
        <w:b/>
        <w:bCs w:val="0"/>
        <w:i w:val="0"/>
        <w:iCs w:val="0"/>
        <w:caps w:val="0"/>
        <w:smallCaps w:val="0"/>
        <w:strike w:val="0"/>
        <w:dstrike w:val="0"/>
        <w:vanish w:val="0"/>
        <w:color w:val="000000"/>
        <w:spacing w:val="0"/>
        <w:position w:val="0"/>
        <w:sz w:val="28"/>
        <w:szCs w:val="28"/>
        <w:u w:val="none"/>
        <w:vertAlign w:val="baseline"/>
      </w:rPr>
    </w:lvl>
    <w:lvl w:ilvl="4" w:tentative="0">
      <w:start w:val="1"/>
      <w:numFmt w:val="decimal"/>
      <w:isLgl/>
      <w:suff w:val="space"/>
      <w:lvlText w:val="%1.%2.%3.%4.%5"/>
      <w:lvlJc w:val="left"/>
      <w:pPr>
        <w:ind w:left="540" w:firstLine="0"/>
      </w:pPr>
      <w:rPr>
        <w:rFonts w:hint="default" w:ascii="Arial" w:hAnsi="Arial" w:eastAsia="宋体" w:cs="Times New Roman"/>
        <w:b/>
        <w:bCs w:val="0"/>
        <w:i w:val="0"/>
        <w:iCs w:val="0"/>
        <w:caps w:val="0"/>
        <w:strike w:val="0"/>
        <w:dstrike w:val="0"/>
        <w:vanish w:val="0"/>
        <w:color w:val="000000"/>
        <w:spacing w:val="0"/>
        <w:position w:val="0"/>
        <w:sz w:val="21"/>
        <w:szCs w:val="21"/>
        <w:u w:val="none"/>
        <w:vertAlign w:val="baseline"/>
      </w:rPr>
    </w:lvl>
    <w:lvl w:ilvl="5" w:tentative="0">
      <w:start w:val="1"/>
      <w:numFmt w:val="decimal"/>
      <w:isLgl/>
      <w:suff w:val="space"/>
      <w:lvlText w:val="%1.%2.%3.%4.%5.%6"/>
      <w:lvlJc w:val="left"/>
      <w:pPr>
        <w:ind w:left="540" w:firstLine="0"/>
      </w:pPr>
      <w:rPr>
        <w:rFonts w:hint="eastAsia"/>
      </w:rPr>
    </w:lvl>
    <w:lvl w:ilvl="6" w:tentative="0">
      <w:start w:val="1"/>
      <w:numFmt w:val="decimal"/>
      <w:isLgl/>
      <w:suff w:val="space"/>
      <w:lvlText w:val="%1.%2.%3.%4.%5.%6.%7"/>
      <w:lvlJc w:val="left"/>
      <w:pPr>
        <w:ind w:left="540" w:firstLine="0"/>
      </w:pPr>
      <w:rPr>
        <w:rFonts w:hint="eastAsia"/>
      </w:rPr>
    </w:lvl>
    <w:lvl w:ilvl="7" w:tentative="0">
      <w:start w:val="1"/>
      <w:numFmt w:val="decimal"/>
      <w:isLgl/>
      <w:suff w:val="space"/>
      <w:lvlText w:val="%1.%2.%3.%4.%5.%6.%7.%8"/>
      <w:lvlJc w:val="left"/>
      <w:pPr>
        <w:ind w:left="540" w:firstLine="0"/>
      </w:pPr>
      <w:rPr>
        <w:rFonts w:hint="eastAsia"/>
      </w:rPr>
    </w:lvl>
    <w:lvl w:ilvl="8" w:tentative="0">
      <w:start w:val="1"/>
      <w:numFmt w:val="decimal"/>
      <w:isLgl/>
      <w:suff w:val="space"/>
      <w:lvlText w:val="%1.%2.%3.%4.%5.%6.%7.%8.%9"/>
      <w:lvlJc w:val="left"/>
      <w:pPr>
        <w:ind w:left="540" w:firstLine="0"/>
      </w:pPr>
      <w:rPr>
        <w:rFonts w:hint="eastAsia"/>
      </w:rPr>
    </w:lvl>
  </w:abstractNum>
  <w:abstractNum w:abstractNumId="80">
    <w:nsid w:val="386C4144"/>
    <w:multiLevelType w:val="multilevel"/>
    <w:tmpl w:val="386C4144"/>
    <w:lvl w:ilvl="0" w:tentative="0">
      <w:start w:val="1"/>
      <w:numFmt w:val="bullet"/>
      <w:pStyle w:val="909"/>
      <w:lvlText w:val=""/>
      <w:lvlPicBulletId w:val="0"/>
      <w:lvlJc w:val="left"/>
      <w:pPr>
        <w:ind w:left="900" w:hanging="420"/>
      </w:pPr>
      <w:rPr>
        <w:rFonts w:hint="default" w:ascii="Symbol" w:hAnsi="Symbol"/>
        <w:color w:val="auto"/>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1">
    <w:nsid w:val="388A43AC"/>
    <w:multiLevelType w:val="multilevel"/>
    <w:tmpl w:val="388A43AC"/>
    <w:lvl w:ilvl="0" w:tentative="0">
      <w:start w:val="1"/>
      <w:numFmt w:val="decimal"/>
      <w:pStyle w:val="1533"/>
      <w:lvlText w:val="%1."/>
      <w:lvlJc w:val="left"/>
      <w:pPr>
        <w:tabs>
          <w:tab w:val="left" w:pos="879"/>
        </w:tabs>
        <w:ind w:left="879" w:hanging="397"/>
      </w:pPr>
      <w:rPr>
        <w:rFonts w:hint="eastAsia"/>
      </w:rPr>
    </w:lvl>
    <w:lvl w:ilvl="1" w:tentative="0">
      <w:start w:val="1"/>
      <w:numFmt w:val="decimal"/>
      <w:pStyle w:val="1534"/>
      <w:lvlText w:val="%2)"/>
      <w:lvlJc w:val="left"/>
      <w:pPr>
        <w:tabs>
          <w:tab w:val="left" w:pos="1281"/>
        </w:tabs>
        <w:ind w:left="1281" w:hanging="402"/>
      </w:pPr>
      <w:rPr>
        <w:rFonts w:hint="default"/>
      </w:rPr>
    </w:lvl>
    <w:lvl w:ilvl="2" w:tentative="0">
      <w:start w:val="1"/>
      <w:numFmt w:val="bullet"/>
      <w:pStyle w:val="1535"/>
      <w:lvlText w:val=""/>
      <w:lvlJc w:val="left"/>
      <w:pPr>
        <w:tabs>
          <w:tab w:val="left" w:pos="1678"/>
        </w:tabs>
        <w:ind w:left="1678" w:hanging="397"/>
      </w:pPr>
      <w:rPr>
        <w:rFonts w:hint="default" w:ascii="Symbol" w:hAnsi="Symbol"/>
        <w:color w:val="auto"/>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2">
    <w:nsid w:val="39065811"/>
    <w:multiLevelType w:val="multilevel"/>
    <w:tmpl w:val="39065811"/>
    <w:lvl w:ilvl="0" w:tentative="0">
      <w:start w:val="1"/>
      <w:numFmt w:val="chineseCountingThousand"/>
      <w:pStyle w:val="373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3">
    <w:nsid w:val="3A2C6381"/>
    <w:multiLevelType w:val="multilevel"/>
    <w:tmpl w:val="3A2C6381"/>
    <w:lvl w:ilvl="0" w:tentative="0">
      <w:start w:val="1"/>
      <w:numFmt w:val="decimal"/>
      <w:pStyle w:val="617"/>
      <w:lvlText w:val="%1."/>
      <w:lvlJc w:val="left"/>
      <w:pPr>
        <w:tabs>
          <w:tab w:val="left" w:pos="425"/>
        </w:tabs>
        <w:ind w:left="425" w:hanging="425"/>
      </w:pPr>
      <w:rPr>
        <w:rFonts w:hint="default" w:ascii="Arial Unicode MS" w:hAnsi="Arial Unicode MS" w:eastAsia="Arial Unicode MS" w:cs="Arial Unicode MS"/>
      </w:rPr>
    </w:lvl>
    <w:lvl w:ilvl="1" w:tentative="0">
      <w:start w:val="1"/>
      <w:numFmt w:val="decimal"/>
      <w:pStyle w:val="217"/>
      <w:lvlText w:val="%1.%2."/>
      <w:lvlJc w:val="left"/>
      <w:pPr>
        <w:tabs>
          <w:tab w:val="left" w:pos="747"/>
        </w:tabs>
        <w:ind w:left="747" w:hanging="567"/>
      </w:pPr>
      <w:rPr>
        <w:rFonts w:ascii="Arial Unicode MS" w:hAnsi="Arial Unicode MS" w:eastAsia="Arial Unicode MS" w:cs="Arial Unicode MS"/>
      </w:rPr>
    </w:lvl>
    <w:lvl w:ilvl="2" w:tentative="0">
      <w:start w:val="1"/>
      <w:numFmt w:val="decimal"/>
      <w:pStyle w:val="250"/>
      <w:lvlText w:val="%1.%2.%3."/>
      <w:lvlJc w:val="left"/>
      <w:pPr>
        <w:tabs>
          <w:tab w:val="left" w:pos="1429"/>
        </w:tabs>
        <w:ind w:left="1429" w:hanging="709"/>
      </w:pPr>
      <w:rPr>
        <w:rFonts w:hint="default" w:ascii="Arial" w:hAnsi="Arial" w:cs="Arial"/>
      </w:rPr>
    </w:lvl>
    <w:lvl w:ilvl="3" w:tentative="0">
      <w:start w:val="1"/>
      <w:numFmt w:val="decimal"/>
      <w:lvlText w:val="%1.%2.%3.%4."/>
      <w:lvlJc w:val="left"/>
      <w:pPr>
        <w:tabs>
          <w:tab w:val="left" w:pos="851"/>
        </w:tabs>
        <w:ind w:left="851" w:hanging="851"/>
      </w:pPr>
      <w:rPr>
        <w:rFonts w:hint="default" w:ascii="Arial" w:hAnsi="Arial" w:cs="Arial"/>
      </w:rPr>
    </w:lvl>
    <w:lvl w:ilvl="4" w:tentative="0">
      <w:start w:val="1"/>
      <w:numFmt w:val="decimal"/>
      <w:lvlText w:val="%1.%2.%3.%4.%5."/>
      <w:lvlJc w:val="left"/>
      <w:pPr>
        <w:tabs>
          <w:tab w:val="left" w:pos="992"/>
        </w:tabs>
        <w:ind w:left="992" w:hanging="992"/>
      </w:pPr>
      <w:rPr>
        <w:rFonts w:hint="default" w:ascii="Arial" w:hAnsi="Arial" w:cs="Arial"/>
      </w:rPr>
    </w:lvl>
    <w:lvl w:ilvl="5" w:tentative="0">
      <w:start w:val="1"/>
      <w:numFmt w:val="decimal"/>
      <w:lvlText w:val="%1.%2.%3.%4.%5.%6."/>
      <w:lvlJc w:val="left"/>
      <w:pPr>
        <w:tabs>
          <w:tab w:val="left" w:pos="1134"/>
        </w:tabs>
        <w:ind w:left="1134" w:hanging="1134"/>
      </w:pPr>
      <w:rPr>
        <w:rFonts w:hint="default" w:ascii="Arial" w:hAnsi="Arial" w:cs="Arial"/>
        <w:b/>
      </w:rPr>
    </w:lvl>
    <w:lvl w:ilvl="6" w:tentative="0">
      <w:start w:val="1"/>
      <w:numFmt w:val="decimal"/>
      <w:lvlText w:val="%1.%2.%3.%4.%5.%6.%7."/>
      <w:lvlJc w:val="left"/>
      <w:pPr>
        <w:tabs>
          <w:tab w:val="left" w:pos="1276"/>
        </w:tabs>
        <w:ind w:left="1276" w:hanging="1276"/>
      </w:pPr>
      <w:rPr>
        <w:rFonts w:hint="default" w:ascii="Arial" w:hAnsi="Arial" w:cs="Arial"/>
        <w:b/>
      </w:rPr>
    </w:lvl>
    <w:lvl w:ilvl="7" w:tentative="0">
      <w:start w:val="1"/>
      <w:numFmt w:val="decimal"/>
      <w:lvlText w:val="%1.%2.%3.%4.%5.%6.%7.%8."/>
      <w:lvlJc w:val="left"/>
      <w:pPr>
        <w:tabs>
          <w:tab w:val="left" w:pos="1418"/>
        </w:tabs>
        <w:ind w:left="1418" w:hanging="1418"/>
      </w:pPr>
      <w:rPr>
        <w:rFonts w:hint="default" w:ascii="Arial" w:hAnsi="Arial" w:cs="Arial"/>
      </w:rPr>
    </w:lvl>
    <w:lvl w:ilvl="8" w:tentative="0">
      <w:start w:val="1"/>
      <w:numFmt w:val="decimal"/>
      <w:pStyle w:val="758"/>
      <w:lvlText w:val="%1.%2.%3.%4.%5.%6.%7.%8.%9."/>
      <w:lvlJc w:val="left"/>
      <w:pPr>
        <w:tabs>
          <w:tab w:val="left" w:pos="1559"/>
        </w:tabs>
        <w:ind w:left="1559" w:hanging="1559"/>
      </w:pPr>
    </w:lvl>
  </w:abstractNum>
  <w:abstractNum w:abstractNumId="84">
    <w:nsid w:val="3A687884"/>
    <w:multiLevelType w:val="multilevel"/>
    <w:tmpl w:val="3A687884"/>
    <w:lvl w:ilvl="0" w:tentative="0">
      <w:start w:val="1"/>
      <w:numFmt w:val="bullet"/>
      <w:pStyle w:val="23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5">
    <w:nsid w:val="3B697931"/>
    <w:multiLevelType w:val="multilevel"/>
    <w:tmpl w:val="3B697931"/>
    <w:lvl w:ilvl="0" w:tentative="0">
      <w:start w:val="1"/>
      <w:numFmt w:val="bullet"/>
      <w:pStyle w:val="1563"/>
      <w:lvlText w:val=""/>
      <w:lvlJc w:val="left"/>
      <w:pPr>
        <w:tabs>
          <w:tab w:val="left" w:pos="84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6">
    <w:nsid w:val="3C3157DB"/>
    <w:multiLevelType w:val="multilevel"/>
    <w:tmpl w:val="3C3157DB"/>
    <w:lvl w:ilvl="0" w:tentative="0">
      <w:start w:val="1"/>
      <w:numFmt w:val="bullet"/>
      <w:pStyle w:val="3008"/>
      <w:lvlText w:val="–"/>
      <w:lvlJc w:val="left"/>
      <w:pPr>
        <w:ind w:left="1697" w:hanging="420"/>
      </w:pPr>
      <w:rPr>
        <w:rFonts w:hint="eastAsia" w:ascii="宋体" w:hAnsi="宋体" w:eastAsia="宋体"/>
      </w:rPr>
    </w:lvl>
    <w:lvl w:ilvl="1" w:tentative="0">
      <w:start w:val="1"/>
      <w:numFmt w:val="bullet"/>
      <w:lvlText w:val=""/>
      <w:lvlJc w:val="left"/>
      <w:pPr>
        <w:ind w:left="2117" w:hanging="420"/>
      </w:pPr>
      <w:rPr>
        <w:rFonts w:hint="default" w:ascii="Wingdings" w:hAnsi="Wingdings"/>
      </w:rPr>
    </w:lvl>
    <w:lvl w:ilvl="2" w:tentative="0">
      <w:start w:val="1"/>
      <w:numFmt w:val="bullet"/>
      <w:lvlText w:val=""/>
      <w:lvlJc w:val="left"/>
      <w:pPr>
        <w:ind w:left="2537" w:hanging="420"/>
      </w:pPr>
      <w:rPr>
        <w:rFonts w:hint="default" w:ascii="Wingdings" w:hAnsi="Wingdings"/>
      </w:rPr>
    </w:lvl>
    <w:lvl w:ilvl="3" w:tentative="0">
      <w:start w:val="1"/>
      <w:numFmt w:val="bullet"/>
      <w:lvlText w:val=""/>
      <w:lvlJc w:val="left"/>
      <w:pPr>
        <w:ind w:left="2957" w:hanging="420"/>
      </w:pPr>
      <w:rPr>
        <w:rFonts w:hint="default" w:ascii="Wingdings" w:hAnsi="Wingdings"/>
      </w:rPr>
    </w:lvl>
    <w:lvl w:ilvl="4" w:tentative="0">
      <w:start w:val="1"/>
      <w:numFmt w:val="bullet"/>
      <w:lvlText w:val=""/>
      <w:lvlJc w:val="left"/>
      <w:pPr>
        <w:ind w:left="3377" w:hanging="420"/>
      </w:pPr>
      <w:rPr>
        <w:rFonts w:hint="default" w:ascii="Wingdings" w:hAnsi="Wingdings"/>
      </w:rPr>
    </w:lvl>
    <w:lvl w:ilvl="5" w:tentative="0">
      <w:start w:val="1"/>
      <w:numFmt w:val="bullet"/>
      <w:lvlText w:val=""/>
      <w:lvlJc w:val="left"/>
      <w:pPr>
        <w:ind w:left="3797" w:hanging="420"/>
      </w:pPr>
      <w:rPr>
        <w:rFonts w:hint="default" w:ascii="Wingdings" w:hAnsi="Wingdings"/>
      </w:rPr>
    </w:lvl>
    <w:lvl w:ilvl="6" w:tentative="0">
      <w:start w:val="1"/>
      <w:numFmt w:val="bullet"/>
      <w:lvlText w:val=""/>
      <w:lvlJc w:val="left"/>
      <w:pPr>
        <w:ind w:left="4217" w:hanging="420"/>
      </w:pPr>
      <w:rPr>
        <w:rFonts w:hint="default" w:ascii="Wingdings" w:hAnsi="Wingdings"/>
      </w:rPr>
    </w:lvl>
    <w:lvl w:ilvl="7" w:tentative="0">
      <w:start w:val="1"/>
      <w:numFmt w:val="bullet"/>
      <w:lvlText w:val=""/>
      <w:lvlJc w:val="left"/>
      <w:pPr>
        <w:ind w:left="4637" w:hanging="420"/>
      </w:pPr>
      <w:rPr>
        <w:rFonts w:hint="default" w:ascii="Wingdings" w:hAnsi="Wingdings"/>
      </w:rPr>
    </w:lvl>
    <w:lvl w:ilvl="8" w:tentative="0">
      <w:start w:val="1"/>
      <w:numFmt w:val="bullet"/>
      <w:lvlText w:val=""/>
      <w:lvlJc w:val="left"/>
      <w:pPr>
        <w:ind w:left="5057" w:hanging="420"/>
      </w:pPr>
      <w:rPr>
        <w:rFonts w:hint="default" w:ascii="Wingdings" w:hAnsi="Wingdings"/>
      </w:rPr>
    </w:lvl>
  </w:abstractNum>
  <w:abstractNum w:abstractNumId="87">
    <w:nsid w:val="3C636DC6"/>
    <w:multiLevelType w:val="singleLevel"/>
    <w:tmpl w:val="3C636DC6"/>
    <w:lvl w:ilvl="0" w:tentative="0">
      <w:start w:val="1"/>
      <w:numFmt w:val="bullet"/>
      <w:pStyle w:val="1548"/>
      <w:lvlText w:val=""/>
      <w:lvlJc w:val="left"/>
      <w:pPr>
        <w:tabs>
          <w:tab w:val="left" w:pos="425"/>
        </w:tabs>
        <w:ind w:left="425" w:hanging="425"/>
      </w:pPr>
      <w:rPr>
        <w:rFonts w:hint="default" w:ascii="Wingdings" w:hAnsi="Wingdings"/>
      </w:rPr>
    </w:lvl>
  </w:abstractNum>
  <w:abstractNum w:abstractNumId="88">
    <w:nsid w:val="3C64098E"/>
    <w:multiLevelType w:val="multilevel"/>
    <w:tmpl w:val="3C64098E"/>
    <w:lvl w:ilvl="0" w:tentative="0">
      <w:start w:val="1"/>
      <w:numFmt w:val="bullet"/>
      <w:pStyle w:val="1928"/>
      <w:lvlText w:val=""/>
      <w:lvlJc w:val="left"/>
      <w:pPr>
        <w:tabs>
          <w:tab w:val="left" w:pos="851"/>
        </w:tabs>
        <w:ind w:left="851" w:hanging="284"/>
      </w:pPr>
      <w:rPr>
        <w:rFonts w:hint="default" w:ascii="Wingdings" w:hAnsi="Wingdings"/>
        <w:b w:val="0"/>
        <w:i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9">
    <w:nsid w:val="3DEF4B6E"/>
    <w:multiLevelType w:val="multilevel"/>
    <w:tmpl w:val="3DEF4B6E"/>
    <w:lvl w:ilvl="0" w:tentative="0">
      <w:start w:val="1"/>
      <w:numFmt w:val="decimal"/>
      <w:lvlText w:val="%1"/>
      <w:lvlJc w:val="left"/>
      <w:pPr>
        <w:tabs>
          <w:tab w:val="left" w:pos="425"/>
        </w:tabs>
        <w:ind w:left="425" w:hanging="425"/>
      </w:pPr>
      <w:rPr>
        <w:rFonts w:hint="eastAsia"/>
      </w:rPr>
    </w:lvl>
    <w:lvl w:ilvl="1" w:tentative="0">
      <w:start w:val="3"/>
      <w:numFmt w:val="decimal"/>
      <w:lvlText w:val="%1.%2"/>
      <w:lvlJc w:val="left"/>
      <w:pPr>
        <w:tabs>
          <w:tab w:val="left" w:pos="992"/>
        </w:tabs>
        <w:ind w:left="992" w:hanging="567"/>
      </w:pPr>
      <w:rPr>
        <w:rFonts w:hint="eastAsia"/>
      </w:rPr>
    </w:lvl>
    <w:lvl w:ilvl="2" w:tentative="0">
      <w:start w:val="1"/>
      <w:numFmt w:val="decimal"/>
      <w:lvlRestart w:val="1"/>
      <w:pStyle w:val="527"/>
      <w:lvlText w:val="%1.%2.%3"/>
      <w:lvlJc w:val="left"/>
      <w:pPr>
        <w:tabs>
          <w:tab w:val="left" w:pos="0"/>
        </w:tabs>
        <w:ind w:left="0" w:firstLine="0"/>
      </w:pPr>
      <w:rPr>
        <w:rFonts w:hint="eastAsia" w:ascii="宋体" w:hAnsi="宋体" w:eastAsia="宋体"/>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90">
    <w:nsid w:val="3E452EDE"/>
    <w:multiLevelType w:val="singleLevel"/>
    <w:tmpl w:val="3E452EDE"/>
    <w:lvl w:ilvl="0" w:tentative="0">
      <w:start w:val="1"/>
      <w:numFmt w:val="bullet"/>
      <w:pStyle w:val="1746"/>
      <w:lvlText w:val=""/>
      <w:lvlJc w:val="left"/>
      <w:pPr>
        <w:tabs>
          <w:tab w:val="left" w:pos="720"/>
        </w:tabs>
        <w:ind w:left="720" w:hanging="360"/>
      </w:pPr>
      <w:rPr>
        <w:rFonts w:hint="default" w:ascii="Symbol" w:hAnsi="Symbol"/>
        <w:b w:val="0"/>
        <w:i w:val="0"/>
        <w:sz w:val="20"/>
      </w:rPr>
    </w:lvl>
  </w:abstractNum>
  <w:abstractNum w:abstractNumId="91">
    <w:nsid w:val="3EBB3C91"/>
    <w:multiLevelType w:val="multilevel"/>
    <w:tmpl w:val="3EBB3C91"/>
    <w:lvl w:ilvl="0" w:tentative="0">
      <w:start w:val="1"/>
      <w:numFmt w:val="chineseCountingThousand"/>
      <w:suff w:val="space"/>
      <w:lvlText w:val="%1. "/>
      <w:lvlJc w:val="left"/>
      <w:pPr>
        <w:ind w:left="1617" w:hanging="907"/>
      </w:pPr>
      <w:rPr>
        <w:rFonts w:hint="eastAsia"/>
        <w:lang w:val="en-US"/>
      </w:rPr>
    </w:lvl>
    <w:lvl w:ilvl="1" w:tentative="0">
      <w:start w:val="1"/>
      <w:numFmt w:val="decimal"/>
      <w:pStyle w:val="2372"/>
      <w:isLgl/>
      <w:suff w:val="space"/>
      <w:lvlText w:val="%1.%2 "/>
      <w:lvlJc w:val="left"/>
      <w:pPr>
        <w:ind w:left="794" w:hanging="794"/>
      </w:pPr>
      <w:rPr>
        <w:rFonts w:hint="eastAsia"/>
        <w:sz w:val="24"/>
        <w:szCs w:val="24"/>
        <w:lang w:eastAsia="zh-CN"/>
      </w:rPr>
    </w:lvl>
    <w:lvl w:ilvl="2" w:tentative="0">
      <w:start w:val="1"/>
      <w:numFmt w:val="decimal"/>
      <w:isLgl/>
      <w:suff w:val="space"/>
      <w:lvlText w:val="%1.%2.%3 "/>
      <w:lvlJc w:val="left"/>
      <w:pPr>
        <w:ind w:left="907" w:hanging="907"/>
      </w:pPr>
      <w:rPr>
        <w:rFonts w:hint="eastAsia"/>
        <w:sz w:val="24"/>
        <w:szCs w:val="24"/>
      </w:rPr>
    </w:lvl>
    <w:lvl w:ilvl="3" w:tentative="0">
      <w:start w:val="1"/>
      <w:numFmt w:val="decimal"/>
      <w:isLgl/>
      <w:suff w:val="space"/>
      <w:lvlText w:val="%1.%2.%3.%4 "/>
      <w:lvlJc w:val="left"/>
      <w:pPr>
        <w:ind w:left="1021" w:hanging="1021"/>
      </w:pPr>
      <w:rPr>
        <w:rFonts w:hint="eastAsia"/>
      </w:rPr>
    </w:lvl>
    <w:lvl w:ilvl="4" w:tentative="0">
      <w:start w:val="1"/>
      <w:numFmt w:val="decimal"/>
      <w:isLgl/>
      <w:suff w:val="space"/>
      <w:lvlText w:val="%1.%2.%3.%4.%5 "/>
      <w:lvlJc w:val="left"/>
      <w:pPr>
        <w:ind w:left="1134" w:hanging="1134"/>
      </w:pPr>
      <w:rPr>
        <w:rFonts w:hint="eastAsia"/>
      </w:rPr>
    </w:lvl>
    <w:lvl w:ilvl="5" w:tentative="0">
      <w:start w:val="1"/>
      <w:numFmt w:val="decimal"/>
      <w:isLgl/>
      <w:suff w:val="space"/>
      <w:lvlText w:val="%1.%2.%3.%4.%5.%6 "/>
      <w:lvlJc w:val="left"/>
      <w:pPr>
        <w:ind w:left="1247" w:hanging="1247"/>
      </w:pPr>
      <w:rPr>
        <w:rFonts w:hint="eastAsia"/>
      </w:rPr>
    </w:lvl>
    <w:lvl w:ilvl="6" w:tentative="0">
      <w:start w:val="1"/>
      <w:numFmt w:val="decimal"/>
      <w:lvlRestart w:val="1"/>
      <w:isLgl/>
      <w:suff w:val="space"/>
      <w:lvlText w:val="图 %1.%7 "/>
      <w:lvlJc w:val="left"/>
      <w:pPr>
        <w:ind w:left="0" w:firstLine="0"/>
      </w:pPr>
      <w:rPr>
        <w:rFonts w:hint="eastAsia"/>
      </w:rPr>
    </w:lvl>
    <w:lvl w:ilvl="7" w:tentative="0">
      <w:start w:val="1"/>
      <w:numFmt w:val="decimal"/>
      <w:lvlRestart w:val="1"/>
      <w:isLgl/>
      <w:suff w:val="space"/>
      <w:lvlText w:val="表 %1.%8 "/>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92">
    <w:nsid w:val="423773D6"/>
    <w:multiLevelType w:val="multilevel"/>
    <w:tmpl w:val="423773D6"/>
    <w:lvl w:ilvl="0" w:tentative="0">
      <w:start w:val="1"/>
      <w:numFmt w:val="bullet"/>
      <w:pStyle w:val="1451"/>
      <w:lvlText w:val=""/>
      <w:lvlJc w:val="left"/>
      <w:pPr>
        <w:tabs>
          <w:tab w:val="left" w:pos="960"/>
        </w:tabs>
        <w:ind w:left="960" w:hanging="420"/>
      </w:pPr>
      <w:rPr>
        <w:rFonts w:hint="default" w:ascii="Wingdings" w:hAnsi="Wingdings"/>
      </w:rPr>
    </w:lvl>
    <w:lvl w:ilvl="1" w:tentative="0">
      <w:start w:val="1"/>
      <w:numFmt w:val="bullet"/>
      <w:lvlText w:val=""/>
      <w:lvlJc w:val="left"/>
      <w:pPr>
        <w:tabs>
          <w:tab w:val="left" w:pos="1380"/>
        </w:tabs>
        <w:ind w:left="1380" w:hanging="420"/>
      </w:pPr>
      <w:rPr>
        <w:rFonts w:hint="default" w:ascii="Wingdings" w:hAnsi="Wingdings"/>
      </w:rPr>
    </w:lvl>
    <w:lvl w:ilvl="2" w:tentative="0">
      <w:start w:val="1"/>
      <w:numFmt w:val="bullet"/>
      <w:lvlText w:val=""/>
      <w:lvlJc w:val="left"/>
      <w:pPr>
        <w:tabs>
          <w:tab w:val="left" w:pos="1800"/>
        </w:tabs>
        <w:ind w:left="1800" w:hanging="420"/>
      </w:pPr>
      <w:rPr>
        <w:rFonts w:hint="default" w:ascii="Wingdings" w:hAnsi="Wingdings"/>
      </w:rPr>
    </w:lvl>
    <w:lvl w:ilvl="3" w:tentative="0">
      <w:start w:val="1"/>
      <w:numFmt w:val="bullet"/>
      <w:lvlText w:val=""/>
      <w:lvlJc w:val="left"/>
      <w:pPr>
        <w:tabs>
          <w:tab w:val="left" w:pos="2220"/>
        </w:tabs>
        <w:ind w:left="2220" w:hanging="420"/>
      </w:pPr>
      <w:rPr>
        <w:rFonts w:hint="default" w:ascii="Wingdings" w:hAnsi="Wingdings"/>
      </w:rPr>
    </w:lvl>
    <w:lvl w:ilvl="4" w:tentative="0">
      <w:start w:val="1"/>
      <w:numFmt w:val="bullet"/>
      <w:lvlText w:val=""/>
      <w:lvlJc w:val="left"/>
      <w:pPr>
        <w:tabs>
          <w:tab w:val="left" w:pos="2640"/>
        </w:tabs>
        <w:ind w:left="2640" w:hanging="420"/>
      </w:pPr>
      <w:rPr>
        <w:rFonts w:hint="default" w:ascii="Wingdings" w:hAnsi="Wingdings"/>
      </w:rPr>
    </w:lvl>
    <w:lvl w:ilvl="5" w:tentative="0">
      <w:start w:val="1"/>
      <w:numFmt w:val="bullet"/>
      <w:lvlText w:val=""/>
      <w:lvlJc w:val="left"/>
      <w:pPr>
        <w:tabs>
          <w:tab w:val="left" w:pos="3060"/>
        </w:tabs>
        <w:ind w:left="3060" w:hanging="420"/>
      </w:pPr>
      <w:rPr>
        <w:rFonts w:hint="default" w:ascii="Wingdings" w:hAnsi="Wingdings"/>
      </w:rPr>
    </w:lvl>
    <w:lvl w:ilvl="6" w:tentative="0">
      <w:start w:val="1"/>
      <w:numFmt w:val="bullet"/>
      <w:lvlText w:val=""/>
      <w:lvlJc w:val="left"/>
      <w:pPr>
        <w:tabs>
          <w:tab w:val="left" w:pos="3480"/>
        </w:tabs>
        <w:ind w:left="3480" w:hanging="420"/>
      </w:pPr>
      <w:rPr>
        <w:rFonts w:hint="default" w:ascii="Wingdings" w:hAnsi="Wingdings"/>
      </w:rPr>
    </w:lvl>
    <w:lvl w:ilvl="7" w:tentative="0">
      <w:start w:val="1"/>
      <w:numFmt w:val="bullet"/>
      <w:lvlText w:val=""/>
      <w:lvlJc w:val="left"/>
      <w:pPr>
        <w:tabs>
          <w:tab w:val="left" w:pos="3900"/>
        </w:tabs>
        <w:ind w:left="3900" w:hanging="420"/>
      </w:pPr>
      <w:rPr>
        <w:rFonts w:hint="default" w:ascii="Wingdings" w:hAnsi="Wingdings"/>
      </w:rPr>
    </w:lvl>
    <w:lvl w:ilvl="8" w:tentative="0">
      <w:start w:val="1"/>
      <w:numFmt w:val="bullet"/>
      <w:lvlText w:val=""/>
      <w:lvlJc w:val="left"/>
      <w:pPr>
        <w:tabs>
          <w:tab w:val="left" w:pos="4320"/>
        </w:tabs>
        <w:ind w:left="4320" w:hanging="420"/>
      </w:pPr>
      <w:rPr>
        <w:rFonts w:hint="default" w:ascii="Wingdings" w:hAnsi="Wingdings"/>
      </w:rPr>
    </w:lvl>
  </w:abstractNum>
  <w:abstractNum w:abstractNumId="93">
    <w:nsid w:val="423C4574"/>
    <w:multiLevelType w:val="multilevel"/>
    <w:tmpl w:val="423C4574"/>
    <w:lvl w:ilvl="0" w:tentative="0">
      <w:start w:val="1"/>
      <w:numFmt w:val="decimal"/>
      <w:pStyle w:val="822"/>
      <w:lvlText w:val="（%1）"/>
      <w:lvlJc w:val="left"/>
      <w:pPr>
        <w:ind w:left="620" w:hanging="420"/>
      </w:pPr>
      <w:rPr>
        <w:rFonts w:hint="eastAsia" w:ascii="宋体" w:eastAsia="宋体"/>
        <w:b w:val="0"/>
        <w:bCs w:val="0"/>
        <w:i w:val="0"/>
        <w:iCs w:val="0"/>
        <w:caps w:val="0"/>
        <w:smallCaps w:val="0"/>
        <w:strike w:val="0"/>
        <w:dstrike w:val="0"/>
        <w:vanish w:val="0"/>
        <w:color w:val="000000"/>
        <w:spacing w:val="0"/>
        <w:position w:val="0"/>
        <w:sz w:val="24"/>
        <w:u w:val="none"/>
        <w:vertAlign w:val="baseline"/>
      </w:rPr>
    </w:lvl>
    <w:lvl w:ilvl="1" w:tentative="0">
      <w:start w:val="1"/>
      <w:numFmt w:val="decimal"/>
      <w:lvlText w:val="%2）"/>
      <w:lvlJc w:val="left"/>
      <w:pPr>
        <w:ind w:left="1650" w:hanging="840"/>
      </w:pPr>
      <w:rPr>
        <w:rFonts w:hint="default"/>
      </w:rPr>
    </w:lvl>
    <w:lvl w:ilvl="2" w:tentative="0">
      <w:start w:val="1"/>
      <w:numFmt w:val="lowerRoman"/>
      <w:lvlText w:val="%3."/>
      <w:lvlJc w:val="right"/>
      <w:pPr>
        <w:ind w:left="1650" w:hanging="420"/>
      </w:pPr>
    </w:lvl>
    <w:lvl w:ilvl="3" w:tentative="0">
      <w:start w:val="1"/>
      <w:numFmt w:val="decimal"/>
      <w:lvlText w:val="%4."/>
      <w:lvlJc w:val="left"/>
      <w:pPr>
        <w:ind w:left="2070" w:hanging="420"/>
      </w:pPr>
    </w:lvl>
    <w:lvl w:ilvl="4" w:tentative="0">
      <w:start w:val="1"/>
      <w:numFmt w:val="lowerLetter"/>
      <w:lvlText w:val="%5)"/>
      <w:lvlJc w:val="left"/>
      <w:pPr>
        <w:ind w:left="2490" w:hanging="420"/>
      </w:pPr>
    </w:lvl>
    <w:lvl w:ilvl="5" w:tentative="0">
      <w:start w:val="1"/>
      <w:numFmt w:val="lowerRoman"/>
      <w:lvlText w:val="%6."/>
      <w:lvlJc w:val="right"/>
      <w:pPr>
        <w:ind w:left="2910" w:hanging="420"/>
      </w:pPr>
    </w:lvl>
    <w:lvl w:ilvl="6" w:tentative="0">
      <w:start w:val="1"/>
      <w:numFmt w:val="decimal"/>
      <w:lvlText w:val="%7."/>
      <w:lvlJc w:val="left"/>
      <w:pPr>
        <w:ind w:left="3330" w:hanging="420"/>
      </w:pPr>
    </w:lvl>
    <w:lvl w:ilvl="7" w:tentative="0">
      <w:start w:val="1"/>
      <w:numFmt w:val="lowerLetter"/>
      <w:lvlText w:val="%8)"/>
      <w:lvlJc w:val="left"/>
      <w:pPr>
        <w:ind w:left="3750" w:hanging="420"/>
      </w:pPr>
    </w:lvl>
    <w:lvl w:ilvl="8" w:tentative="0">
      <w:start w:val="1"/>
      <w:numFmt w:val="lowerRoman"/>
      <w:lvlText w:val="%9."/>
      <w:lvlJc w:val="right"/>
      <w:pPr>
        <w:ind w:left="4170" w:hanging="420"/>
      </w:pPr>
    </w:lvl>
  </w:abstractNum>
  <w:abstractNum w:abstractNumId="94">
    <w:nsid w:val="429F1C96"/>
    <w:multiLevelType w:val="multilevel"/>
    <w:tmpl w:val="429F1C96"/>
    <w:lvl w:ilvl="0" w:tentative="0">
      <w:start w:val="1"/>
      <w:numFmt w:val="decimal"/>
      <w:pStyle w:val="1065"/>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5">
    <w:nsid w:val="43106F01"/>
    <w:multiLevelType w:val="multilevel"/>
    <w:tmpl w:val="43106F01"/>
    <w:lvl w:ilvl="0" w:tentative="0">
      <w:start w:val="1"/>
      <w:numFmt w:val="decimal"/>
      <w:pStyle w:val="2113"/>
      <w:lvlText w:val="%1)"/>
      <w:lvlJc w:val="left"/>
      <w:pPr>
        <w:tabs>
          <w:tab w:val="left" w:pos="817"/>
        </w:tabs>
        <w:ind w:left="817"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96">
    <w:nsid w:val="442F77BD"/>
    <w:multiLevelType w:val="multilevel"/>
    <w:tmpl w:val="442F77BD"/>
    <w:lvl w:ilvl="0" w:tentative="0">
      <w:start w:val="1"/>
      <w:numFmt w:val="decimal"/>
      <w:lvlText w:val="1.%1"/>
      <w:lvlJc w:val="left"/>
      <w:pPr>
        <w:tabs>
          <w:tab w:val="left" w:pos="644"/>
        </w:tabs>
        <w:ind w:left="644" w:hanging="420"/>
      </w:pPr>
      <w:rPr>
        <w:rFonts w:hint="eastAsia"/>
      </w:rPr>
    </w:lvl>
    <w:lvl w:ilvl="1" w:tentative="0">
      <w:start w:val="1"/>
      <w:numFmt w:val="bullet"/>
      <w:pStyle w:val="195"/>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7">
    <w:nsid w:val="45341726"/>
    <w:multiLevelType w:val="multilevel"/>
    <w:tmpl w:val="45341726"/>
    <w:lvl w:ilvl="0" w:tentative="0">
      <w:start w:val="1"/>
      <w:numFmt w:val="chineseCountingThousand"/>
      <w:suff w:val="space"/>
      <w:lvlText w:val="第%1章"/>
      <w:lvlJc w:val="center"/>
      <w:pPr>
        <w:ind w:left="1044" w:firstLine="576"/>
      </w:pPr>
      <w:rPr>
        <w:rFonts w:hint="eastAsia" w:eastAsia="黑体"/>
        <w:b/>
        <w:i w:val="0"/>
        <w:sz w:val="44"/>
        <w:szCs w:val="44"/>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1980" w:firstLine="0"/>
      </w:pPr>
      <w:rPr>
        <w:rFonts w:hint="eastAsia"/>
      </w:rPr>
    </w:lvl>
    <w:lvl w:ilvl="3" w:tentative="0">
      <w:start w:val="1"/>
      <w:numFmt w:val="decimal"/>
      <w:pStyle w:val="1049"/>
      <w:isLgl/>
      <w:suff w:val="space"/>
      <w:lvlText w:val="%1.%2.%3.%4"/>
      <w:lvlJc w:val="left"/>
      <w:pPr>
        <w:ind w:left="0" w:firstLine="0"/>
      </w:pPr>
      <w:rPr>
        <w:rFonts w:hint="eastAsia"/>
      </w:rPr>
    </w:lvl>
    <w:lvl w:ilvl="4" w:tentative="0">
      <w:start w:val="1"/>
      <w:numFmt w:val="decimal"/>
      <w:lvlText w:val="%1.%2.%3.%4.%5"/>
      <w:lvlJc w:val="left"/>
      <w:pPr>
        <w:tabs>
          <w:tab w:val="left" w:pos="2263"/>
        </w:tabs>
        <w:ind w:left="2263" w:hanging="850"/>
      </w:pPr>
      <w:rPr>
        <w:rFonts w:hint="eastAsia"/>
      </w:rPr>
    </w:lvl>
    <w:lvl w:ilvl="5" w:tentative="0">
      <w:start w:val="1"/>
      <w:numFmt w:val="decimal"/>
      <w:lvlText w:val="%1.%2.%3.%4.%5.%6"/>
      <w:lvlJc w:val="left"/>
      <w:pPr>
        <w:tabs>
          <w:tab w:val="left" w:pos="2972"/>
        </w:tabs>
        <w:ind w:left="2972" w:hanging="1134"/>
      </w:pPr>
      <w:rPr>
        <w:rFonts w:hint="eastAsia"/>
      </w:rPr>
    </w:lvl>
    <w:lvl w:ilvl="6" w:tentative="0">
      <w:start w:val="1"/>
      <w:numFmt w:val="decimal"/>
      <w:lvlText w:val="%1.%2.%3.%4.%5.%6.%7"/>
      <w:lvlJc w:val="left"/>
      <w:pPr>
        <w:tabs>
          <w:tab w:val="left" w:pos="3539"/>
        </w:tabs>
        <w:ind w:left="3539" w:hanging="1276"/>
      </w:pPr>
      <w:rPr>
        <w:rFonts w:hint="eastAsia"/>
      </w:rPr>
    </w:lvl>
    <w:lvl w:ilvl="7" w:tentative="0">
      <w:start w:val="1"/>
      <w:numFmt w:val="decimal"/>
      <w:lvlText w:val="%1.%2.%3.%4.%5.%6.%7.%8"/>
      <w:lvlJc w:val="left"/>
      <w:pPr>
        <w:tabs>
          <w:tab w:val="left" w:pos="4106"/>
        </w:tabs>
        <w:ind w:left="4106" w:hanging="1418"/>
      </w:pPr>
      <w:rPr>
        <w:rFonts w:hint="eastAsia"/>
      </w:rPr>
    </w:lvl>
    <w:lvl w:ilvl="8" w:tentative="0">
      <w:start w:val="1"/>
      <w:numFmt w:val="decimal"/>
      <w:lvlText w:val="%1.%2.%3.%4.%5.%6.%7.%8.%9"/>
      <w:lvlJc w:val="left"/>
      <w:pPr>
        <w:tabs>
          <w:tab w:val="left" w:pos="4814"/>
        </w:tabs>
        <w:ind w:left="4814" w:hanging="1700"/>
      </w:pPr>
      <w:rPr>
        <w:rFonts w:hint="eastAsia"/>
      </w:rPr>
    </w:lvl>
  </w:abstractNum>
  <w:abstractNum w:abstractNumId="98">
    <w:nsid w:val="46806F7D"/>
    <w:multiLevelType w:val="multilevel"/>
    <w:tmpl w:val="46806F7D"/>
    <w:lvl w:ilvl="0" w:tentative="0">
      <w:start w:val="1"/>
      <w:numFmt w:val="none"/>
      <w:pStyle w:val="1367"/>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9">
    <w:nsid w:val="46AD1327"/>
    <w:multiLevelType w:val="multilevel"/>
    <w:tmpl w:val="46AD1327"/>
    <w:lvl w:ilvl="0" w:tentative="0">
      <w:start w:val="1"/>
      <w:numFmt w:val="chineseCountingThousand"/>
      <w:suff w:val="space"/>
      <w:lvlText w:val="第%1章"/>
      <w:lvlJc w:val="left"/>
      <w:pPr>
        <w:ind w:left="0" w:firstLine="0"/>
      </w:pPr>
      <w:rPr>
        <w:rFonts w:hint="eastAsia"/>
      </w:rPr>
    </w:lvl>
    <w:lvl w:ilvl="1" w:tentative="0">
      <w:start w:val="1"/>
      <w:numFmt w:val="chineseCountingThousand"/>
      <w:pStyle w:val="4001"/>
      <w:lvlText w:val="第%2节"/>
      <w:lvlJc w:val="left"/>
      <w:pPr>
        <w:ind w:left="0" w:firstLine="0"/>
      </w:pPr>
      <w:rPr>
        <w:rFonts w:hint="eastAsia"/>
      </w:rPr>
    </w:lvl>
    <w:lvl w:ilvl="2" w:tentative="0">
      <w:start w:val="1"/>
      <w:numFmt w:val="decimal"/>
      <w:suff w:val="space"/>
      <w:lvlText w:val="%2.%3."/>
      <w:lvlJc w:val="left"/>
      <w:pPr>
        <w:ind w:left="567" w:hanging="567"/>
      </w:pPr>
      <w:rPr>
        <w:rFonts w:hint="eastAsia"/>
      </w:rPr>
    </w:lvl>
    <w:lvl w:ilvl="3" w:tentative="0">
      <w:start w:val="1"/>
      <w:numFmt w:val="decimal"/>
      <w:suff w:val="space"/>
      <w:lvlText w:val="%2.%3.%4."/>
      <w:lvlJc w:val="left"/>
      <w:pPr>
        <w:ind w:left="1211" w:hanging="851"/>
      </w:pPr>
      <w:rPr>
        <w:rFonts w:hint="eastAsia"/>
      </w:rPr>
    </w:lvl>
    <w:lvl w:ilvl="4" w:tentative="0">
      <w:start w:val="1"/>
      <w:numFmt w:val="decimal"/>
      <w:suff w:val="space"/>
      <w:lvlText w:val="%2.%3.%4.%5."/>
      <w:lvlJc w:val="left"/>
      <w:pPr>
        <w:ind w:left="0" w:firstLine="0"/>
      </w:pPr>
      <w:rPr>
        <w:rFonts w:hint="default" w:ascii="Times New Roman" w:hAnsi="Times New Roman" w:eastAsia="宋体" w:cs="Times New Roman"/>
      </w:rPr>
    </w:lvl>
    <w:lvl w:ilvl="5" w:tentative="0">
      <w:start w:val="1"/>
      <w:numFmt w:val="decimal"/>
      <w:suff w:val="space"/>
      <w:lvlText w:val="%2.%3.%4.%5.%6."/>
      <w:lvlJc w:val="left"/>
      <w:pPr>
        <w:ind w:left="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0">
    <w:nsid w:val="473034A9"/>
    <w:multiLevelType w:val="multilevel"/>
    <w:tmpl w:val="473034A9"/>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3090"/>
      <w:lvlText w:val="-"/>
      <w:lvlJc w:val="left"/>
      <w:pPr>
        <w:tabs>
          <w:tab w:val="left" w:pos="1260"/>
        </w:tabs>
        <w:ind w:left="1260" w:hanging="420"/>
      </w:pPr>
      <w:rPr>
        <w:rFonts w:hint="eastAsia" w:ascii="Batang" w:hAnsi="Batang" w:eastAsia="Batang"/>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01">
    <w:nsid w:val="47F37F83"/>
    <w:multiLevelType w:val="multilevel"/>
    <w:tmpl w:val="47F37F83"/>
    <w:lvl w:ilvl="0" w:tentative="0">
      <w:start w:val="1"/>
      <w:numFmt w:val="decimal"/>
      <w:suff w:val="space"/>
      <w:lvlText w:val="第 %1 章"/>
      <w:lvlJc w:val="center"/>
      <w:pPr>
        <w:ind w:left="0"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b w:val="0"/>
        <w:i w:val="0"/>
        <w:sz w:val="30"/>
      </w:rPr>
    </w:lvl>
    <w:lvl w:ilvl="4" w:tentative="0">
      <w:start w:val="1"/>
      <w:numFmt w:val="decimal"/>
      <w:isLgl/>
      <w:suff w:val="space"/>
      <w:lvlText w:val="%1.%2.%3.%4.%5"/>
      <w:lvlJc w:val="left"/>
      <w:pPr>
        <w:ind w:left="2268" w:hanging="2268"/>
      </w:pPr>
      <w:rPr>
        <w:rFonts w:hint="default" w:ascii="Arial" w:hAnsi="Arial" w:eastAsia="黑体"/>
        <w:b w:val="0"/>
        <w:i w:val="0"/>
        <w:sz w:val="28"/>
      </w:rPr>
    </w:lvl>
    <w:lvl w:ilvl="5" w:tentative="0">
      <w:start w:val="1"/>
      <w:numFmt w:val="decimal"/>
      <w:isLgl/>
      <w:lvlText w:val="%1.%2.%3.%4.%5.%6"/>
      <w:lvlJc w:val="left"/>
      <w:pPr>
        <w:tabs>
          <w:tab w:val="left" w:pos="1992"/>
        </w:tabs>
        <w:ind w:left="2268" w:hanging="2268"/>
      </w:pPr>
      <w:rPr>
        <w:rFonts w:hint="eastAsia"/>
      </w:rPr>
    </w:lvl>
    <w:lvl w:ilvl="6" w:tentative="0">
      <w:start w:val="1"/>
      <w:numFmt w:val="decimal"/>
      <w:lvlText w:val="%1.%2.%3.%4.%5.%6.%7"/>
      <w:lvlJc w:val="left"/>
      <w:pPr>
        <w:tabs>
          <w:tab w:val="left" w:pos="2136"/>
        </w:tabs>
        <w:ind w:left="2136" w:hanging="1296"/>
      </w:pPr>
      <w:rPr>
        <w:rFonts w:hint="eastAsia"/>
      </w:rPr>
    </w:lvl>
    <w:lvl w:ilvl="7" w:tentative="0">
      <w:start w:val="1"/>
      <w:numFmt w:val="decimal"/>
      <w:pStyle w:val="560"/>
      <w:suff w:val="space"/>
      <w:lvlText w:val="%1.%2.%3.%4.%5.%6.%7.%8"/>
      <w:lvlJc w:val="left"/>
      <w:pPr>
        <w:ind w:left="2268" w:hanging="2268"/>
      </w:pPr>
      <w:rPr>
        <w:rFonts w:hint="eastAsia"/>
      </w:rPr>
    </w:lvl>
    <w:lvl w:ilvl="8" w:tentative="0">
      <w:start w:val="1"/>
      <w:numFmt w:val="decimal"/>
      <w:lvlText w:val="%1.%2.%3.%4.%5.%6.%7.%8.%9"/>
      <w:lvlJc w:val="left"/>
      <w:pPr>
        <w:tabs>
          <w:tab w:val="left" w:pos="2424"/>
        </w:tabs>
        <w:ind w:left="2424" w:hanging="1584"/>
      </w:pPr>
      <w:rPr>
        <w:rFonts w:hint="eastAsia"/>
      </w:rPr>
    </w:lvl>
  </w:abstractNum>
  <w:abstractNum w:abstractNumId="102">
    <w:nsid w:val="480524E2"/>
    <w:multiLevelType w:val="multilevel"/>
    <w:tmpl w:val="480524E2"/>
    <w:lvl w:ilvl="0" w:tentative="0">
      <w:start w:val="1"/>
      <w:numFmt w:val="bullet"/>
      <w:pStyle w:val="1531"/>
      <w:lvlText w:val=""/>
      <w:lvlJc w:val="left"/>
      <w:pPr>
        <w:tabs>
          <w:tab w:val="left" w:pos="288"/>
        </w:tabs>
        <w:ind w:left="288" w:hanging="288"/>
      </w:pPr>
      <w:rPr>
        <w:rFonts w:hint="default" w:ascii="Symbol" w:hAnsi="Symbol"/>
        <w:sz w:val="18"/>
      </w:rPr>
    </w:lvl>
    <w:lvl w:ilvl="1" w:tentative="0">
      <w:start w:val="1"/>
      <w:numFmt w:val="bullet"/>
      <w:lvlText w:val=""/>
      <w:lvlJc w:val="left"/>
      <w:pPr>
        <w:tabs>
          <w:tab w:val="left" w:pos="576"/>
        </w:tabs>
        <w:ind w:left="576" w:hanging="288"/>
      </w:pPr>
      <w:rPr>
        <w:rFonts w:hint="default" w:ascii="Symbol" w:hAnsi="Symbol"/>
        <w:sz w:val="18"/>
      </w:rPr>
    </w:lvl>
    <w:lvl w:ilvl="2" w:tentative="0">
      <w:start w:val="1"/>
      <w:numFmt w:val="bullet"/>
      <w:lvlText w:val=""/>
      <w:lvlJc w:val="left"/>
      <w:pPr>
        <w:tabs>
          <w:tab w:val="left" w:pos="864"/>
        </w:tabs>
        <w:ind w:left="864" w:hanging="288"/>
      </w:pPr>
      <w:rPr>
        <w:rFonts w:hint="default" w:ascii="Wingdings" w:hAnsi="Wingdings"/>
      </w:rPr>
    </w:lvl>
    <w:lvl w:ilvl="3" w:tentative="0">
      <w:start w:val="1"/>
      <w:numFmt w:val="bullet"/>
      <w:lvlText w:val=""/>
      <w:lvlJc w:val="left"/>
      <w:pPr>
        <w:tabs>
          <w:tab w:val="left" w:pos="1152"/>
        </w:tabs>
        <w:ind w:left="1152" w:hanging="288"/>
      </w:pPr>
      <w:rPr>
        <w:rFonts w:hint="default" w:ascii="Symbol" w:hAnsi="Symbol"/>
        <w:sz w:val="18"/>
      </w:rPr>
    </w:lvl>
    <w:lvl w:ilvl="4" w:tentative="0">
      <w:start w:val="1"/>
      <w:numFmt w:val="bullet"/>
      <w:lvlText w:val=""/>
      <w:lvlJc w:val="left"/>
      <w:pPr>
        <w:tabs>
          <w:tab w:val="left" w:pos="1440"/>
        </w:tabs>
        <w:ind w:left="1440" w:hanging="288"/>
      </w:pPr>
      <w:rPr>
        <w:rFonts w:hint="default" w:ascii="Wingdings" w:hAnsi="Wingdings"/>
        <w:sz w:val="18"/>
      </w:rPr>
    </w:lvl>
    <w:lvl w:ilvl="5" w:tentative="0">
      <w:start w:val="1"/>
      <w:numFmt w:val="bullet"/>
      <w:lvlText w:val=""/>
      <w:lvlJc w:val="left"/>
      <w:pPr>
        <w:tabs>
          <w:tab w:val="left" w:pos="1728"/>
        </w:tabs>
        <w:ind w:left="1728" w:hanging="288"/>
      </w:pPr>
      <w:rPr>
        <w:rFonts w:hint="default" w:ascii="Symbol" w:hAnsi="Symbol"/>
        <w:sz w:val="18"/>
      </w:rPr>
    </w:lvl>
    <w:lvl w:ilvl="6" w:tentative="0">
      <w:start w:val="1"/>
      <w:numFmt w:val="bullet"/>
      <w:lvlText w:val=""/>
      <w:lvlJc w:val="left"/>
      <w:pPr>
        <w:tabs>
          <w:tab w:val="left" w:pos="2016"/>
        </w:tabs>
        <w:ind w:left="2016" w:hanging="288"/>
      </w:pPr>
      <w:rPr>
        <w:rFonts w:hint="default" w:ascii="Symbol" w:hAnsi="Symbol"/>
        <w:sz w:val="18"/>
      </w:rPr>
    </w:lvl>
    <w:lvl w:ilvl="7" w:tentative="0">
      <w:start w:val="1"/>
      <w:numFmt w:val="bullet"/>
      <w:lvlText w:val=""/>
      <w:lvlJc w:val="left"/>
      <w:pPr>
        <w:tabs>
          <w:tab w:val="left" w:pos="2304"/>
        </w:tabs>
        <w:ind w:left="2304" w:hanging="288"/>
      </w:pPr>
      <w:rPr>
        <w:rFonts w:hint="default" w:ascii="Symbol" w:hAnsi="Symbol"/>
      </w:rPr>
    </w:lvl>
    <w:lvl w:ilvl="8" w:tentative="0">
      <w:start w:val="1"/>
      <w:numFmt w:val="bullet"/>
      <w:lvlText w:val=""/>
      <w:lvlJc w:val="left"/>
      <w:pPr>
        <w:tabs>
          <w:tab w:val="left" w:pos="2592"/>
        </w:tabs>
        <w:ind w:left="2592" w:hanging="288"/>
      </w:pPr>
      <w:rPr>
        <w:rFonts w:hint="default" w:ascii="Symbol" w:hAnsi="Symbol"/>
      </w:rPr>
    </w:lvl>
  </w:abstractNum>
  <w:abstractNum w:abstractNumId="103">
    <w:nsid w:val="48BB7BEB"/>
    <w:multiLevelType w:val="singleLevel"/>
    <w:tmpl w:val="48BB7BEB"/>
    <w:lvl w:ilvl="0" w:tentative="0">
      <w:start w:val="1"/>
      <w:numFmt w:val="bullet"/>
      <w:pStyle w:val="1806"/>
      <w:lvlText w:val=""/>
      <w:lvlJc w:val="left"/>
      <w:pPr>
        <w:tabs>
          <w:tab w:val="left" w:pos="360"/>
        </w:tabs>
        <w:ind w:left="108" w:hanging="108"/>
      </w:pPr>
      <w:rPr>
        <w:rFonts w:hint="default" w:ascii="Symbol" w:hAnsi="Symbol"/>
        <w:sz w:val="12"/>
      </w:rPr>
    </w:lvl>
  </w:abstractNum>
  <w:abstractNum w:abstractNumId="104">
    <w:nsid w:val="4A515313"/>
    <w:multiLevelType w:val="multilevel"/>
    <w:tmpl w:val="4A515313"/>
    <w:lvl w:ilvl="0" w:tentative="0">
      <w:start w:val="1"/>
      <w:numFmt w:val="bullet"/>
      <w:pStyle w:val="1654"/>
      <w:lvlText w:val=""/>
      <w:lvlJc w:val="left"/>
      <w:pPr>
        <w:tabs>
          <w:tab w:val="left" w:pos="2552"/>
        </w:tabs>
        <w:ind w:left="2552" w:hanging="284"/>
      </w:pPr>
      <w:rPr>
        <w:rFonts w:hint="default" w:ascii="Wingdings" w:hAnsi="Wingdings"/>
        <w:sz w:val="16"/>
        <w:szCs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5">
    <w:nsid w:val="4AB30CBB"/>
    <w:multiLevelType w:val="multilevel"/>
    <w:tmpl w:val="4AB30CBB"/>
    <w:lvl w:ilvl="0" w:tentative="0">
      <w:start w:val="1"/>
      <w:numFmt w:val="bullet"/>
      <w:pStyle w:val="2544"/>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6">
    <w:nsid w:val="4B9D13A2"/>
    <w:multiLevelType w:val="multilevel"/>
    <w:tmpl w:val="4B9D13A2"/>
    <w:lvl w:ilvl="0" w:tentative="0">
      <w:start w:val="1"/>
      <w:numFmt w:val="bullet"/>
      <w:pStyle w:val="1936"/>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7">
    <w:nsid w:val="4C6E6E98"/>
    <w:multiLevelType w:val="multilevel"/>
    <w:tmpl w:val="4C6E6E98"/>
    <w:lvl w:ilvl="0" w:tentative="0">
      <w:start w:val="1"/>
      <w:numFmt w:val="bullet"/>
      <w:pStyle w:val="2533"/>
      <w:lvlText w:val=""/>
      <w:lvlJc w:val="left"/>
      <w:pPr>
        <w:tabs>
          <w:tab w:val="left" w:pos="3300"/>
        </w:tabs>
        <w:ind w:left="3300" w:hanging="420"/>
      </w:pPr>
      <w:rPr>
        <w:rFonts w:hint="default" w:ascii="Wingdings" w:hAnsi="Wingdings"/>
      </w:rPr>
    </w:lvl>
    <w:lvl w:ilvl="1" w:tentative="0">
      <w:start w:val="4"/>
      <w:numFmt w:val="japaneseCounting"/>
      <w:lvlText w:val="第%2章"/>
      <w:lvlJc w:val="left"/>
      <w:pPr>
        <w:tabs>
          <w:tab w:val="left" w:pos="1695"/>
        </w:tabs>
        <w:ind w:left="1695" w:hanging="1275"/>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20"/>
        </w:tabs>
        <w:ind w:left="1620" w:hanging="36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8">
    <w:nsid w:val="4CA75A52"/>
    <w:multiLevelType w:val="multilevel"/>
    <w:tmpl w:val="4CA75A52"/>
    <w:lvl w:ilvl="0" w:tentative="0">
      <w:start w:val="1"/>
      <w:numFmt w:val="decimal"/>
      <w:pStyle w:val="552"/>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109">
    <w:nsid w:val="4CB0311B"/>
    <w:multiLevelType w:val="multilevel"/>
    <w:tmpl w:val="4CB0311B"/>
    <w:lvl w:ilvl="0" w:tentative="0">
      <w:start w:val="1"/>
      <w:numFmt w:val="bullet"/>
      <w:pStyle w:val="1532"/>
      <w:lvlText w:val=""/>
      <w:lvlJc w:val="left"/>
      <w:pPr>
        <w:tabs>
          <w:tab w:val="left" w:pos="880"/>
        </w:tabs>
        <w:ind w:left="880" w:hanging="400"/>
      </w:pPr>
      <w:rPr>
        <w:rFonts w:hint="default" w:ascii="Wingdings" w:hAnsi="Wingdings"/>
      </w:rPr>
    </w:lvl>
    <w:lvl w:ilvl="1" w:tentative="0">
      <w:start w:val="1"/>
      <w:numFmt w:val="bullet"/>
      <w:lvlText w:val="-"/>
      <w:lvlJc w:val="left"/>
      <w:pPr>
        <w:tabs>
          <w:tab w:val="left" w:pos="1280"/>
        </w:tabs>
        <w:ind w:left="1280" w:hanging="400"/>
      </w:pPr>
      <w:rPr>
        <w:rFonts w:hint="default" w:ascii="Tunga" w:hAnsi="Tunga"/>
      </w:rPr>
    </w:lvl>
    <w:lvl w:ilvl="2" w:tentative="0">
      <w:start w:val="1"/>
      <w:numFmt w:val="bullet"/>
      <w:lvlText w:val=""/>
      <w:lvlJc w:val="left"/>
      <w:pPr>
        <w:tabs>
          <w:tab w:val="left" w:pos="1680"/>
        </w:tabs>
        <w:ind w:left="1680" w:hanging="400"/>
      </w:pPr>
      <w:rPr>
        <w:rFonts w:hint="default" w:ascii="Wingdings" w:hAnsi="Wingdings"/>
      </w:rPr>
    </w:lvl>
    <w:lvl w:ilvl="3" w:tentative="0">
      <w:start w:val="1"/>
      <w:numFmt w:val="lowerLetter"/>
      <w:lvlText w:val="%4."/>
      <w:lvlJc w:val="left"/>
      <w:pPr>
        <w:tabs>
          <w:tab w:val="left" w:pos="2080"/>
        </w:tabs>
        <w:ind w:left="2080" w:hanging="400"/>
      </w:pPr>
      <w:rPr>
        <w:rFonts w:hint="eastAsia"/>
      </w:rPr>
    </w:lvl>
    <w:lvl w:ilvl="4" w:tentative="0">
      <w:start w:val="1"/>
      <w:numFmt w:val="decimal"/>
      <w:lvlText w:val="%5."/>
      <w:lvlJc w:val="left"/>
      <w:pPr>
        <w:tabs>
          <w:tab w:val="left" w:pos="2384"/>
        </w:tabs>
        <w:ind w:left="2384" w:hanging="425"/>
      </w:pPr>
      <w:rPr>
        <w:rFonts w:hint="eastAsia"/>
      </w:rPr>
    </w:lvl>
    <w:lvl w:ilvl="5" w:tentative="0">
      <w:start w:val="1"/>
      <w:numFmt w:val="lowerLetter"/>
      <w:lvlText w:val="%6."/>
      <w:lvlJc w:val="left"/>
      <w:pPr>
        <w:tabs>
          <w:tab w:val="left" w:pos="2809"/>
        </w:tabs>
        <w:ind w:left="2809" w:hanging="425"/>
      </w:pPr>
      <w:rPr>
        <w:rFonts w:hint="eastAsia"/>
      </w:rPr>
    </w:lvl>
    <w:lvl w:ilvl="6" w:tentative="0">
      <w:start w:val="1"/>
      <w:numFmt w:val="lowerRoman"/>
      <w:lvlText w:val="%7."/>
      <w:lvlJc w:val="left"/>
      <w:pPr>
        <w:tabs>
          <w:tab w:val="left" w:pos="3235"/>
        </w:tabs>
        <w:ind w:left="3235" w:hanging="426"/>
      </w:pPr>
      <w:rPr>
        <w:rFonts w:hint="eastAsia"/>
      </w:rPr>
    </w:lvl>
    <w:lvl w:ilvl="7" w:tentative="0">
      <w:start w:val="1"/>
      <w:numFmt w:val="lowerLetter"/>
      <w:lvlText w:val="%8."/>
      <w:lvlJc w:val="left"/>
      <w:pPr>
        <w:tabs>
          <w:tab w:val="left" w:pos="3660"/>
        </w:tabs>
        <w:ind w:left="3660" w:hanging="425"/>
      </w:pPr>
      <w:rPr>
        <w:rFonts w:hint="eastAsia"/>
      </w:rPr>
    </w:lvl>
    <w:lvl w:ilvl="8" w:tentative="0">
      <w:start w:val="1"/>
      <w:numFmt w:val="lowerRoman"/>
      <w:lvlText w:val="%9."/>
      <w:lvlJc w:val="left"/>
      <w:pPr>
        <w:tabs>
          <w:tab w:val="left" w:pos="4085"/>
        </w:tabs>
        <w:ind w:left="4085" w:hanging="425"/>
      </w:pPr>
      <w:rPr>
        <w:rFonts w:hint="eastAsia"/>
      </w:rPr>
    </w:lvl>
  </w:abstractNum>
  <w:abstractNum w:abstractNumId="110">
    <w:nsid w:val="4CB2185A"/>
    <w:multiLevelType w:val="multilevel"/>
    <w:tmpl w:val="4CB2185A"/>
    <w:lvl w:ilvl="0" w:tentative="0">
      <w:start w:val="1"/>
      <w:numFmt w:val="chineseCountingThousand"/>
      <w:pStyle w:val="826"/>
      <w:lvlText w:val="(%1)"/>
      <w:lvlJc w:val="left"/>
      <w:pPr>
        <w:ind w:left="900" w:hanging="420"/>
      </w:pPr>
      <w:rPr>
        <w:b/>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1">
    <w:nsid w:val="4CBF751F"/>
    <w:multiLevelType w:val="multilevel"/>
    <w:tmpl w:val="4CBF751F"/>
    <w:lvl w:ilvl="0" w:tentative="0">
      <w:start w:val="1"/>
      <w:numFmt w:val="decimal"/>
      <w:lvlText w:val="%1."/>
      <w:lvlJc w:val="left"/>
      <w:pPr>
        <w:ind w:left="420" w:hanging="420"/>
      </w:pPr>
      <w:rPr>
        <w:rFonts w:hint="eastAsia" w:eastAsia="仿宋_GB2312"/>
        <w:color w:val="auto"/>
        <w:sz w:val="24"/>
      </w:rPr>
    </w:lvl>
    <w:lvl w:ilvl="1" w:tentative="0">
      <w:start w:val="1"/>
      <w:numFmt w:val="lowerLetter"/>
      <w:lvlText w:val="%2)"/>
      <w:lvlJc w:val="left"/>
      <w:pPr>
        <w:ind w:left="840" w:hanging="420"/>
      </w:pPr>
    </w:lvl>
    <w:lvl w:ilvl="2" w:tentative="0">
      <w:start w:val="1"/>
      <w:numFmt w:val="lowerRoman"/>
      <w:pStyle w:val="927"/>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4CED56A4"/>
    <w:multiLevelType w:val="multilevel"/>
    <w:tmpl w:val="4CED56A4"/>
    <w:lvl w:ilvl="0" w:tentative="0">
      <w:start w:val="1"/>
      <w:numFmt w:val="bullet"/>
      <w:pStyle w:val="3748"/>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13">
    <w:nsid w:val="4DAC0D8E"/>
    <w:multiLevelType w:val="multilevel"/>
    <w:tmpl w:val="4DAC0D8E"/>
    <w:lvl w:ilvl="0" w:tentative="0">
      <w:start w:val="1"/>
      <w:numFmt w:val="bullet"/>
      <w:pStyle w:val="1680"/>
      <w:lvlText w:val=""/>
      <w:lvlJc w:val="left"/>
      <w:pPr>
        <w:tabs>
          <w:tab w:val="left" w:pos="360"/>
        </w:tabs>
        <w:ind w:left="230" w:hanging="230"/>
      </w:pPr>
      <w:rPr>
        <w:rFonts w:hint="default" w:ascii="Symbol" w:hAnsi="Symbol"/>
        <w:color w:val="auto"/>
      </w:rPr>
    </w:lvl>
    <w:lvl w:ilvl="1" w:tentative="0">
      <w:start w:val="1"/>
      <w:numFmt w:val="bullet"/>
      <w:lvlText w:val="o"/>
      <w:lvlJc w:val="left"/>
      <w:pPr>
        <w:tabs>
          <w:tab w:val="left" w:pos="3744"/>
        </w:tabs>
        <w:ind w:left="3744" w:hanging="360"/>
      </w:pPr>
      <w:rPr>
        <w:rFonts w:hint="default" w:ascii="Courier New" w:hAnsi="Courier New"/>
      </w:rPr>
    </w:lvl>
    <w:lvl w:ilvl="2" w:tentative="0">
      <w:start w:val="1"/>
      <w:numFmt w:val="bullet"/>
      <w:lvlText w:val=""/>
      <w:lvlJc w:val="left"/>
      <w:pPr>
        <w:tabs>
          <w:tab w:val="left" w:pos="4464"/>
        </w:tabs>
        <w:ind w:left="4464" w:hanging="360"/>
      </w:pPr>
      <w:rPr>
        <w:rFonts w:hint="default" w:ascii="Wingdings" w:hAnsi="Wingdings"/>
      </w:rPr>
    </w:lvl>
    <w:lvl w:ilvl="3" w:tentative="0">
      <w:start w:val="1"/>
      <w:numFmt w:val="bullet"/>
      <w:lvlText w:val=""/>
      <w:lvlJc w:val="left"/>
      <w:pPr>
        <w:tabs>
          <w:tab w:val="left" w:pos="5184"/>
        </w:tabs>
        <w:ind w:left="5184" w:hanging="360"/>
      </w:pPr>
      <w:rPr>
        <w:rFonts w:hint="default" w:ascii="Symbol" w:hAnsi="Symbol"/>
      </w:rPr>
    </w:lvl>
    <w:lvl w:ilvl="4" w:tentative="0">
      <w:start w:val="1"/>
      <w:numFmt w:val="bullet"/>
      <w:lvlText w:val="o"/>
      <w:lvlJc w:val="left"/>
      <w:pPr>
        <w:tabs>
          <w:tab w:val="left" w:pos="5904"/>
        </w:tabs>
        <w:ind w:left="5904" w:hanging="360"/>
      </w:pPr>
      <w:rPr>
        <w:rFonts w:hint="default" w:ascii="Courier New" w:hAnsi="Courier New"/>
      </w:rPr>
    </w:lvl>
    <w:lvl w:ilvl="5" w:tentative="0">
      <w:start w:val="1"/>
      <w:numFmt w:val="bullet"/>
      <w:lvlText w:val=""/>
      <w:lvlJc w:val="left"/>
      <w:pPr>
        <w:tabs>
          <w:tab w:val="left" w:pos="6624"/>
        </w:tabs>
        <w:ind w:left="6624" w:hanging="360"/>
      </w:pPr>
      <w:rPr>
        <w:rFonts w:hint="default" w:ascii="Wingdings" w:hAnsi="Wingdings"/>
      </w:rPr>
    </w:lvl>
    <w:lvl w:ilvl="6" w:tentative="0">
      <w:start w:val="1"/>
      <w:numFmt w:val="bullet"/>
      <w:lvlText w:val=""/>
      <w:lvlJc w:val="left"/>
      <w:pPr>
        <w:tabs>
          <w:tab w:val="left" w:pos="7344"/>
        </w:tabs>
        <w:ind w:left="7344" w:hanging="360"/>
      </w:pPr>
      <w:rPr>
        <w:rFonts w:hint="default" w:ascii="Symbol" w:hAnsi="Symbol"/>
      </w:rPr>
    </w:lvl>
    <w:lvl w:ilvl="7" w:tentative="0">
      <w:start w:val="1"/>
      <w:numFmt w:val="bullet"/>
      <w:lvlText w:val="o"/>
      <w:lvlJc w:val="left"/>
      <w:pPr>
        <w:tabs>
          <w:tab w:val="left" w:pos="8064"/>
        </w:tabs>
        <w:ind w:left="8064" w:hanging="360"/>
      </w:pPr>
      <w:rPr>
        <w:rFonts w:hint="default" w:ascii="Courier New" w:hAnsi="Courier New"/>
      </w:rPr>
    </w:lvl>
    <w:lvl w:ilvl="8" w:tentative="0">
      <w:start w:val="1"/>
      <w:numFmt w:val="bullet"/>
      <w:lvlText w:val=""/>
      <w:lvlJc w:val="left"/>
      <w:pPr>
        <w:tabs>
          <w:tab w:val="left" w:pos="8784"/>
        </w:tabs>
        <w:ind w:left="8784" w:hanging="360"/>
      </w:pPr>
      <w:rPr>
        <w:rFonts w:hint="default" w:ascii="Wingdings" w:hAnsi="Wingdings"/>
      </w:rPr>
    </w:lvl>
  </w:abstractNum>
  <w:abstractNum w:abstractNumId="114">
    <w:nsid w:val="4E3507CC"/>
    <w:multiLevelType w:val="multilevel"/>
    <w:tmpl w:val="4E3507CC"/>
    <w:lvl w:ilvl="0" w:tentative="0">
      <w:start w:val="1"/>
      <w:numFmt w:val="bullet"/>
      <w:pStyle w:val="2207"/>
      <w:lvlText w:val=""/>
      <w:lvlJc w:val="left"/>
      <w:pPr>
        <w:ind w:left="735" w:hanging="420"/>
      </w:pPr>
      <w:rPr>
        <w:rFonts w:hint="default" w:ascii="Wingdings" w:hAnsi="Wingdings"/>
      </w:rPr>
    </w:lvl>
    <w:lvl w:ilvl="1" w:tentative="0">
      <w:start w:val="1"/>
      <w:numFmt w:val="bullet"/>
      <w:lvlText w:val=""/>
      <w:lvlJc w:val="left"/>
      <w:pPr>
        <w:ind w:left="1155" w:hanging="420"/>
      </w:pPr>
      <w:rPr>
        <w:rFonts w:hint="default" w:ascii="Wingdings" w:hAnsi="Wingdings"/>
      </w:rPr>
    </w:lvl>
    <w:lvl w:ilvl="2" w:tentative="0">
      <w:start w:val="1"/>
      <w:numFmt w:val="bullet"/>
      <w:lvlText w:val=""/>
      <w:lvlJc w:val="left"/>
      <w:pPr>
        <w:ind w:left="1575" w:hanging="420"/>
      </w:pPr>
      <w:rPr>
        <w:rFonts w:hint="default" w:ascii="Wingdings" w:hAnsi="Wingdings"/>
      </w:rPr>
    </w:lvl>
    <w:lvl w:ilvl="3" w:tentative="0">
      <w:start w:val="1"/>
      <w:numFmt w:val="bullet"/>
      <w:lvlText w:val=""/>
      <w:lvlJc w:val="left"/>
      <w:pPr>
        <w:ind w:left="1995" w:hanging="420"/>
      </w:pPr>
      <w:rPr>
        <w:rFonts w:hint="default" w:ascii="Wingdings" w:hAnsi="Wingdings"/>
      </w:rPr>
    </w:lvl>
    <w:lvl w:ilvl="4" w:tentative="0">
      <w:start w:val="1"/>
      <w:numFmt w:val="bullet"/>
      <w:lvlText w:val=""/>
      <w:lvlJc w:val="left"/>
      <w:pPr>
        <w:ind w:left="2415" w:hanging="420"/>
      </w:pPr>
      <w:rPr>
        <w:rFonts w:hint="default" w:ascii="Wingdings" w:hAnsi="Wingdings"/>
      </w:rPr>
    </w:lvl>
    <w:lvl w:ilvl="5" w:tentative="0">
      <w:start w:val="1"/>
      <w:numFmt w:val="bullet"/>
      <w:lvlText w:val=""/>
      <w:lvlJc w:val="left"/>
      <w:pPr>
        <w:ind w:left="2835" w:hanging="420"/>
      </w:pPr>
      <w:rPr>
        <w:rFonts w:hint="default" w:ascii="Wingdings" w:hAnsi="Wingdings"/>
      </w:rPr>
    </w:lvl>
    <w:lvl w:ilvl="6" w:tentative="0">
      <w:start w:val="1"/>
      <w:numFmt w:val="bullet"/>
      <w:lvlText w:val=""/>
      <w:lvlJc w:val="left"/>
      <w:pPr>
        <w:ind w:left="3255" w:hanging="420"/>
      </w:pPr>
      <w:rPr>
        <w:rFonts w:hint="default" w:ascii="Wingdings" w:hAnsi="Wingdings"/>
      </w:rPr>
    </w:lvl>
    <w:lvl w:ilvl="7" w:tentative="0">
      <w:start w:val="1"/>
      <w:numFmt w:val="bullet"/>
      <w:lvlText w:val=""/>
      <w:lvlJc w:val="left"/>
      <w:pPr>
        <w:ind w:left="3675" w:hanging="420"/>
      </w:pPr>
      <w:rPr>
        <w:rFonts w:hint="default" w:ascii="Wingdings" w:hAnsi="Wingdings"/>
      </w:rPr>
    </w:lvl>
    <w:lvl w:ilvl="8" w:tentative="0">
      <w:start w:val="1"/>
      <w:numFmt w:val="bullet"/>
      <w:lvlText w:val=""/>
      <w:lvlJc w:val="left"/>
      <w:pPr>
        <w:ind w:left="4095" w:hanging="420"/>
      </w:pPr>
      <w:rPr>
        <w:rFonts w:hint="default" w:ascii="Wingdings" w:hAnsi="Wingdings"/>
      </w:rPr>
    </w:lvl>
  </w:abstractNum>
  <w:abstractNum w:abstractNumId="115">
    <w:nsid w:val="4F302902"/>
    <w:multiLevelType w:val="multilevel"/>
    <w:tmpl w:val="4F302902"/>
    <w:lvl w:ilvl="0" w:tentative="0">
      <w:start w:val="1"/>
      <w:numFmt w:val="none"/>
      <w:pStyle w:val="1361"/>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6">
    <w:nsid w:val="4F7864A0"/>
    <w:multiLevelType w:val="multilevel"/>
    <w:tmpl w:val="4F7864A0"/>
    <w:lvl w:ilvl="0" w:tentative="0">
      <w:start w:val="1"/>
      <w:numFmt w:val="decimal"/>
      <w:pStyle w:val="1170"/>
      <w:lvlText w:val="表%1："/>
      <w:lvlJc w:val="left"/>
      <w:pPr>
        <w:ind w:left="420" w:hanging="420"/>
      </w:pPr>
      <w:rPr>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51975963"/>
    <w:multiLevelType w:val="multilevel"/>
    <w:tmpl w:val="51975963"/>
    <w:lvl w:ilvl="0" w:tentative="0">
      <w:start w:val="1"/>
      <w:numFmt w:val="decimal"/>
      <w:pStyle w:val="1536"/>
      <w:lvlText w:val="（%1） "/>
      <w:lvlJc w:val="left"/>
      <w:pPr>
        <w:tabs>
          <w:tab w:val="left" w:pos="879"/>
        </w:tabs>
        <w:ind w:left="879" w:hanging="397"/>
      </w:pPr>
      <w:rPr>
        <w:rFonts w:hint="eastAsia"/>
      </w:rPr>
    </w:lvl>
    <w:lvl w:ilvl="1" w:tentative="0">
      <w:start w:val="1"/>
      <w:numFmt w:val="bullet"/>
      <w:lvlText w:val=""/>
      <w:lvlJc w:val="left"/>
      <w:pPr>
        <w:tabs>
          <w:tab w:val="left" w:pos="1281"/>
        </w:tabs>
        <w:ind w:left="1281" w:hanging="402"/>
      </w:pPr>
      <w:rPr>
        <w:rFonts w:hint="default" w:ascii="Wingdings" w:hAnsi="Wingdings"/>
      </w:rPr>
    </w:lvl>
    <w:lvl w:ilvl="2" w:tentative="0">
      <w:start w:val="1"/>
      <w:numFmt w:val="bullet"/>
      <w:lvlText w:val=""/>
      <w:lvlJc w:val="left"/>
      <w:pPr>
        <w:tabs>
          <w:tab w:val="left" w:pos="1678"/>
        </w:tabs>
        <w:ind w:left="1678" w:hanging="397"/>
      </w:pPr>
      <w:rPr>
        <w:rFonts w:hint="default" w:ascii="Symbol" w:hAnsi="Symbol"/>
        <w:color w:val="auto"/>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8">
    <w:nsid w:val="520429AF"/>
    <w:multiLevelType w:val="multilevel"/>
    <w:tmpl w:val="520429AF"/>
    <w:lvl w:ilvl="0" w:tentative="0">
      <w:start w:val="1"/>
      <w:numFmt w:val="decimal"/>
      <w:pStyle w:val="1992"/>
      <w:lvlText w:val="(%1)"/>
      <w:lvlJc w:val="left"/>
      <w:pPr>
        <w:tabs>
          <w:tab w:val="left" w:pos="720"/>
        </w:tabs>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9">
    <w:nsid w:val="53BE65E3"/>
    <w:multiLevelType w:val="singleLevel"/>
    <w:tmpl w:val="53BE65E3"/>
    <w:lvl w:ilvl="0" w:tentative="0">
      <w:start w:val="1"/>
      <w:numFmt w:val="bullet"/>
      <w:pStyle w:val="2576"/>
      <w:lvlText w:val=""/>
      <w:lvlJc w:val="left"/>
      <w:pPr>
        <w:tabs>
          <w:tab w:val="left" w:pos="927"/>
        </w:tabs>
        <w:ind w:left="0" w:firstLine="567"/>
      </w:pPr>
      <w:rPr>
        <w:rFonts w:hint="default" w:ascii="Wingdings" w:hAnsi="Wingdings"/>
        <w:sz w:val="13"/>
      </w:rPr>
    </w:lvl>
  </w:abstractNum>
  <w:abstractNum w:abstractNumId="120">
    <w:nsid w:val="54E21CB9"/>
    <w:multiLevelType w:val="multilevel"/>
    <w:tmpl w:val="54E21CB9"/>
    <w:lvl w:ilvl="0" w:tentative="0">
      <w:start w:val="1"/>
      <w:numFmt w:val="decimal"/>
      <w:suff w:val="nothing"/>
      <w:lvlText w:val="第%1章 "/>
      <w:lvlJc w:val="left"/>
      <w:pPr>
        <w:ind w:left="2160" w:firstLine="0"/>
      </w:pPr>
      <w:rPr>
        <w:rFonts w:hint="eastAsia"/>
      </w:rPr>
    </w:lvl>
    <w:lvl w:ilvl="1" w:tentative="0">
      <w:start w:val="1"/>
      <w:numFmt w:val="decimal"/>
      <w:suff w:val="nothing"/>
      <w:lvlText w:val="%1.%2 "/>
      <w:lvlJc w:val="left"/>
      <w:pPr>
        <w:ind w:left="180" w:firstLine="0"/>
      </w:pPr>
      <w:rPr>
        <w:rFonts w:hint="default"/>
      </w:rPr>
    </w:lvl>
    <w:lvl w:ilvl="2" w:tentative="0">
      <w:start w:val="1"/>
      <w:numFmt w:val="decimal"/>
      <w:suff w:val="nothing"/>
      <w:lvlText w:val="%1.%2.%3 "/>
      <w:lvlJc w:val="left"/>
      <w:pPr>
        <w:ind w:left="2270" w:hanging="1010"/>
      </w:pPr>
      <w:rPr>
        <w:rFonts w:hint="eastAsia"/>
      </w:rPr>
    </w:lvl>
    <w:lvl w:ilvl="3" w:tentative="0">
      <w:start w:val="1"/>
      <w:numFmt w:val="decimal"/>
      <w:suff w:val="nothing"/>
      <w:lvlText w:val="%1.%2.%3.%4 "/>
      <w:lvlJc w:val="left"/>
      <w:pPr>
        <w:ind w:left="0" w:firstLine="0"/>
      </w:pPr>
      <w:rPr>
        <w:rFonts w:hint="eastAsia"/>
      </w:rPr>
    </w:lvl>
    <w:lvl w:ilvl="4" w:tentative="0">
      <w:start w:val="1"/>
      <w:numFmt w:val="decimal"/>
      <w:pStyle w:val="1564"/>
      <w:suff w:val="nothing"/>
      <w:lvlText w:val="%1.%2.%3.%4.%5 "/>
      <w:lvlJc w:val="left"/>
      <w:pPr>
        <w:ind w:left="0" w:firstLine="0"/>
      </w:pPr>
      <w:rPr>
        <w:rFonts w:hint="eastAsia"/>
      </w:rPr>
    </w:lvl>
    <w:lvl w:ilvl="5" w:tentative="0">
      <w:start w:val="1"/>
      <w:numFmt w:val="decimal"/>
      <w:suff w:val="nothing"/>
      <w:lvlText w:val="%1.%2.%3.%4.%5.%6 "/>
      <w:lvlJc w:val="left"/>
      <w:pPr>
        <w:ind w:left="0" w:firstLine="0"/>
      </w:pPr>
      <w:rPr>
        <w:rFonts w:hint="eastAsia"/>
      </w:rPr>
    </w:lvl>
    <w:lvl w:ilvl="6" w:tentative="0">
      <w:start w:val="1"/>
      <w:numFmt w:val="decimal"/>
      <w:suff w:val="nothing"/>
      <w:lvlText w:val="%7. "/>
      <w:lvlJc w:val="left"/>
      <w:pPr>
        <w:ind w:left="0" w:firstLine="0"/>
      </w:pPr>
      <w:rPr>
        <w:rFonts w:hint="eastAsia"/>
      </w:rPr>
    </w:lvl>
    <w:lvl w:ilvl="7" w:tentative="0">
      <w:start w:val="1"/>
      <w:numFmt w:val="decimal"/>
      <w:suff w:val="nothing"/>
      <w:lvlText w:val="%8). "/>
      <w:lvlJc w:val="left"/>
      <w:pPr>
        <w:ind w:left="0" w:firstLine="0"/>
      </w:pPr>
      <w:rPr>
        <w:rFonts w:hint="eastAsia"/>
      </w:rPr>
    </w:lvl>
    <w:lvl w:ilvl="8" w:tentative="0">
      <w:start w:val="1"/>
      <w:numFmt w:val="upperLetter"/>
      <w:suff w:val="nothing"/>
      <w:lvlText w:val="%9. "/>
      <w:lvlJc w:val="left"/>
      <w:pPr>
        <w:ind w:left="0" w:firstLine="0"/>
      </w:pPr>
      <w:rPr>
        <w:rFonts w:hint="eastAsia"/>
      </w:rPr>
    </w:lvl>
  </w:abstractNum>
  <w:abstractNum w:abstractNumId="121">
    <w:nsid w:val="55FE28E9"/>
    <w:multiLevelType w:val="singleLevel"/>
    <w:tmpl w:val="55FE28E9"/>
    <w:lvl w:ilvl="0" w:tentative="0">
      <w:start w:val="1"/>
      <w:numFmt w:val="bullet"/>
      <w:pStyle w:val="3683"/>
      <w:lvlText w:val=""/>
      <w:lvlJc w:val="left"/>
      <w:pPr>
        <w:tabs>
          <w:tab w:val="left" w:pos="964"/>
        </w:tabs>
        <w:ind w:left="964" w:hanging="397"/>
      </w:pPr>
      <w:rPr>
        <w:rFonts w:hint="default" w:ascii="Wingdings" w:hAnsi="Wingdings"/>
        <w:sz w:val="21"/>
      </w:rPr>
    </w:lvl>
  </w:abstractNum>
  <w:abstractNum w:abstractNumId="122">
    <w:nsid w:val="56070016"/>
    <w:multiLevelType w:val="multilevel"/>
    <w:tmpl w:val="56070016"/>
    <w:lvl w:ilvl="0" w:tentative="0">
      <w:start w:val="1"/>
      <w:numFmt w:val="bullet"/>
      <w:pStyle w:val="3020"/>
      <w:lvlText w:val=""/>
      <w:lvlJc w:val="left"/>
      <w:pPr>
        <w:tabs>
          <w:tab w:val="left" w:pos="620"/>
        </w:tabs>
        <w:ind w:left="620" w:hanging="420"/>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23">
    <w:nsid w:val="56FB4A56"/>
    <w:multiLevelType w:val="multilevel"/>
    <w:tmpl w:val="56FB4A56"/>
    <w:lvl w:ilvl="0" w:tentative="0">
      <w:start w:val="2"/>
      <w:numFmt w:val="decimal"/>
      <w:pStyle w:val="928"/>
      <w:lvlText w:val="2.1.%1"/>
      <w:lvlJc w:val="left"/>
      <w:pPr>
        <w:tabs>
          <w:tab w:val="left" w:pos="0"/>
        </w:tabs>
        <w:ind w:left="425" w:hanging="425"/>
      </w:pPr>
      <w:rPr>
        <w:rFonts w:hint="eastAsia"/>
      </w:rPr>
    </w:lvl>
    <w:lvl w:ilvl="1" w:tentative="0">
      <w:start w:val="1"/>
      <w:numFmt w:val="decimal"/>
      <w:pStyle w:val="929"/>
      <w:suff w:val="nothing"/>
      <w:lvlText w:val="2.%2 "/>
      <w:lvlJc w:val="left"/>
      <w:pPr>
        <w:ind w:left="567" w:hanging="567"/>
      </w:pPr>
      <w:rPr>
        <w:rFonts w:hint="eastAsia"/>
      </w:rPr>
    </w:lvl>
    <w:lvl w:ilvl="2" w:tentative="0">
      <w:start w:val="1"/>
      <w:numFmt w:val="decimal"/>
      <w:pStyle w:val="930"/>
      <w:lvlText w:val="%3)"/>
      <w:lvlJc w:val="left"/>
      <w:pPr>
        <w:tabs>
          <w:tab w:val="left" w:pos="0"/>
        </w:tabs>
        <w:ind w:left="709" w:hanging="709"/>
      </w:pPr>
      <w:rPr>
        <w:rFonts w:hint="eastAsia"/>
      </w:rPr>
    </w:lvl>
    <w:lvl w:ilvl="3" w:tentative="0">
      <w:start w:val="1"/>
      <w:numFmt w:val="decimal"/>
      <w:lvlText w:val="%1.%2.%3.%4."/>
      <w:lvlJc w:val="left"/>
      <w:pPr>
        <w:tabs>
          <w:tab w:val="left" w:pos="0"/>
        </w:tabs>
        <w:ind w:left="851" w:hanging="851"/>
      </w:pPr>
      <w:rPr>
        <w:rFonts w:hint="eastAsia"/>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124">
    <w:nsid w:val="582F4130"/>
    <w:multiLevelType w:val="singleLevel"/>
    <w:tmpl w:val="582F4130"/>
    <w:lvl w:ilvl="0" w:tentative="0">
      <w:start w:val="1"/>
      <w:numFmt w:val="bullet"/>
      <w:pStyle w:val="1745"/>
      <w:lvlText w:val=""/>
      <w:lvlJc w:val="left"/>
      <w:pPr>
        <w:tabs>
          <w:tab w:val="left" w:pos="360"/>
        </w:tabs>
        <w:ind w:left="360" w:hanging="360"/>
      </w:pPr>
      <w:rPr>
        <w:rFonts w:hint="default" w:ascii="Wingdings" w:hAnsi="Wingdings"/>
        <w:b w:val="0"/>
        <w:i w:val="0"/>
        <w:sz w:val="16"/>
      </w:rPr>
    </w:lvl>
  </w:abstractNum>
  <w:abstractNum w:abstractNumId="125">
    <w:nsid w:val="585E4EEC"/>
    <w:multiLevelType w:val="multilevel"/>
    <w:tmpl w:val="585E4EEC"/>
    <w:lvl w:ilvl="0" w:tentative="0">
      <w:start w:val="1"/>
      <w:numFmt w:val="decimal"/>
      <w:pStyle w:val="508"/>
      <w:lvlText w:val="（%1）"/>
      <w:lvlJc w:val="left"/>
      <w:pPr>
        <w:tabs>
          <w:tab w:val="left" w:pos="513"/>
        </w:tabs>
        <w:ind w:left="400" w:firstLine="0"/>
      </w:pPr>
      <w:rPr>
        <w:rFonts w:ascii="Times New Roman" w:hAnsi="Times New Roman" w:eastAsia="黑体" w:cs="Times New Roman"/>
        <w:sz w:val="28"/>
        <w:szCs w:val="28"/>
      </w:rPr>
    </w:lvl>
    <w:lvl w:ilvl="1" w:tentative="0">
      <w:start w:val="1"/>
      <w:numFmt w:val="bullet"/>
      <w:lvlText w:val=""/>
      <w:lvlJc w:val="left"/>
      <w:pPr>
        <w:tabs>
          <w:tab w:val="left" w:pos="1040"/>
        </w:tabs>
        <w:ind w:left="1040" w:hanging="420"/>
      </w:pPr>
      <w:rPr>
        <w:rFonts w:hint="default" w:ascii="Wingdings" w:hAnsi="Wingdings"/>
        <w:b w:val="0"/>
        <w:sz w:val="18"/>
        <w:szCs w:val="18"/>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26">
    <w:nsid w:val="58BD12E9"/>
    <w:multiLevelType w:val="multilevel"/>
    <w:tmpl w:val="58BD12E9"/>
    <w:lvl w:ilvl="0" w:tentative="0">
      <w:start w:val="1"/>
      <w:numFmt w:val="decimal"/>
      <w:pStyle w:val="196"/>
      <w:lvlText w:val="%1"/>
      <w:lvlJc w:val="left"/>
      <w:pPr>
        <w:ind w:left="425" w:hanging="425"/>
      </w:pPr>
      <w:rPr>
        <w:rFonts w:hint="eastAsia"/>
      </w:rPr>
    </w:lvl>
    <w:lvl w:ilvl="1" w:tentative="0">
      <w:start w:val="1"/>
      <w:numFmt w:val="decimal"/>
      <w:lvlText w:val="%1.%2"/>
      <w:lvlJc w:val="left"/>
      <w:pPr>
        <w:ind w:left="992" w:hanging="567"/>
      </w:pPr>
      <w:rPr>
        <w:rFonts w:hint="eastAsia"/>
        <w:sz w:val="28"/>
        <w:szCs w:val="28"/>
      </w:rPr>
    </w:lvl>
    <w:lvl w:ilvl="2" w:tentative="0">
      <w:start w:val="1"/>
      <w:numFmt w:val="decimal"/>
      <w:lvlText w:val="%1.%2.%3"/>
      <w:lvlJc w:val="left"/>
      <w:pPr>
        <w:ind w:left="1418" w:hanging="567"/>
      </w:pPr>
      <w:rPr>
        <w:rFonts w:hint="eastAsia"/>
      </w:rPr>
    </w:lvl>
    <w:lvl w:ilvl="3" w:tentative="0">
      <w:start w:val="1"/>
      <w:numFmt w:val="decimal"/>
      <w:pStyle w:val="199"/>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7">
    <w:nsid w:val="59183D4E"/>
    <w:multiLevelType w:val="multilevel"/>
    <w:tmpl w:val="59183D4E"/>
    <w:lvl w:ilvl="0" w:tentative="0">
      <w:start w:val="1"/>
      <w:numFmt w:val="bullet"/>
      <w:pStyle w:val="303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8">
    <w:nsid w:val="5D401DEC"/>
    <w:multiLevelType w:val="multilevel"/>
    <w:tmpl w:val="5D401DE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pStyle w:val="1475"/>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9">
    <w:nsid w:val="5E5B1DE6"/>
    <w:multiLevelType w:val="multilevel"/>
    <w:tmpl w:val="5E5B1DE6"/>
    <w:lvl w:ilvl="0" w:tentative="0">
      <w:start w:val="1"/>
      <w:numFmt w:val="bullet"/>
      <w:pStyle w:val="2325"/>
      <w:lvlText w:val=""/>
      <w:lvlJc w:val="left"/>
      <w:pPr>
        <w:ind w:left="770" w:hanging="420"/>
      </w:pPr>
      <w:rPr>
        <w:rFonts w:hint="default" w:ascii="Wingdings" w:hAnsi="Wingdings"/>
      </w:rPr>
    </w:lvl>
    <w:lvl w:ilvl="1" w:tentative="0">
      <w:start w:val="1"/>
      <w:numFmt w:val="bullet"/>
      <w:lvlText w:val=""/>
      <w:lvlJc w:val="left"/>
      <w:pPr>
        <w:ind w:left="1190" w:hanging="420"/>
      </w:pPr>
      <w:rPr>
        <w:rFonts w:hint="default" w:ascii="Wingdings" w:hAnsi="Wingdings"/>
      </w:rPr>
    </w:lvl>
    <w:lvl w:ilvl="2" w:tentative="0">
      <w:start w:val="1"/>
      <w:numFmt w:val="bullet"/>
      <w:lvlText w:val=""/>
      <w:lvlJc w:val="left"/>
      <w:pPr>
        <w:ind w:left="1610" w:hanging="420"/>
      </w:pPr>
      <w:rPr>
        <w:rFonts w:hint="default" w:ascii="Wingdings" w:hAnsi="Wingdings"/>
      </w:rPr>
    </w:lvl>
    <w:lvl w:ilvl="3" w:tentative="0">
      <w:start w:val="1"/>
      <w:numFmt w:val="bullet"/>
      <w:lvlText w:val=""/>
      <w:lvlJc w:val="left"/>
      <w:pPr>
        <w:ind w:left="2030" w:hanging="420"/>
      </w:pPr>
      <w:rPr>
        <w:rFonts w:hint="default" w:ascii="Wingdings" w:hAnsi="Wingdings"/>
      </w:rPr>
    </w:lvl>
    <w:lvl w:ilvl="4" w:tentative="0">
      <w:start w:val="1"/>
      <w:numFmt w:val="bullet"/>
      <w:lvlText w:val=""/>
      <w:lvlJc w:val="left"/>
      <w:pPr>
        <w:ind w:left="2450" w:hanging="420"/>
      </w:pPr>
      <w:rPr>
        <w:rFonts w:hint="default" w:ascii="Wingdings" w:hAnsi="Wingdings"/>
      </w:rPr>
    </w:lvl>
    <w:lvl w:ilvl="5" w:tentative="0">
      <w:start w:val="1"/>
      <w:numFmt w:val="bullet"/>
      <w:lvlText w:val=""/>
      <w:lvlJc w:val="left"/>
      <w:pPr>
        <w:ind w:left="2870" w:hanging="420"/>
      </w:pPr>
      <w:rPr>
        <w:rFonts w:hint="default" w:ascii="Wingdings" w:hAnsi="Wingdings"/>
      </w:rPr>
    </w:lvl>
    <w:lvl w:ilvl="6" w:tentative="0">
      <w:start w:val="1"/>
      <w:numFmt w:val="bullet"/>
      <w:lvlText w:val=""/>
      <w:lvlJc w:val="left"/>
      <w:pPr>
        <w:ind w:left="3290" w:hanging="420"/>
      </w:pPr>
      <w:rPr>
        <w:rFonts w:hint="default" w:ascii="Wingdings" w:hAnsi="Wingdings"/>
      </w:rPr>
    </w:lvl>
    <w:lvl w:ilvl="7" w:tentative="0">
      <w:start w:val="1"/>
      <w:numFmt w:val="bullet"/>
      <w:lvlText w:val=""/>
      <w:lvlJc w:val="left"/>
      <w:pPr>
        <w:ind w:left="3710" w:hanging="420"/>
      </w:pPr>
      <w:rPr>
        <w:rFonts w:hint="default" w:ascii="Wingdings" w:hAnsi="Wingdings"/>
      </w:rPr>
    </w:lvl>
    <w:lvl w:ilvl="8" w:tentative="0">
      <w:start w:val="1"/>
      <w:numFmt w:val="bullet"/>
      <w:lvlText w:val=""/>
      <w:lvlJc w:val="left"/>
      <w:pPr>
        <w:ind w:left="4130" w:hanging="420"/>
      </w:pPr>
      <w:rPr>
        <w:rFonts w:hint="default" w:ascii="Wingdings" w:hAnsi="Wingdings"/>
      </w:rPr>
    </w:lvl>
  </w:abstractNum>
  <w:abstractNum w:abstractNumId="130">
    <w:nsid w:val="5F062842"/>
    <w:multiLevelType w:val="multilevel"/>
    <w:tmpl w:val="5F062842"/>
    <w:lvl w:ilvl="0" w:tentative="0">
      <w:start w:val="1"/>
      <w:numFmt w:val="bullet"/>
      <w:pStyle w:val="1943"/>
      <w:lvlText w:val=""/>
      <w:lvlJc w:val="left"/>
      <w:pPr>
        <w:tabs>
          <w:tab w:val="left" w:pos="1200"/>
        </w:tabs>
        <w:ind w:left="1200" w:hanging="420"/>
      </w:pPr>
      <w:rPr>
        <w:rFonts w:hint="default" w:ascii="Wingdings" w:hAnsi="Wingdings"/>
      </w:rPr>
    </w:lvl>
    <w:lvl w:ilvl="1" w:tentative="0">
      <w:start w:val="1"/>
      <w:numFmt w:val="bullet"/>
      <w:lvlText w:val=""/>
      <w:lvlJc w:val="left"/>
      <w:pPr>
        <w:tabs>
          <w:tab w:val="left" w:pos="1620"/>
        </w:tabs>
        <w:ind w:left="1620" w:hanging="420"/>
      </w:pPr>
      <w:rPr>
        <w:rFonts w:hint="default" w:ascii="Wingdings" w:hAnsi="Wingdings"/>
      </w:rPr>
    </w:lvl>
    <w:lvl w:ilvl="2" w:tentative="0">
      <w:start w:val="1"/>
      <w:numFmt w:val="bullet"/>
      <w:lvlText w:val=""/>
      <w:lvlJc w:val="left"/>
      <w:pPr>
        <w:tabs>
          <w:tab w:val="left" w:pos="2040"/>
        </w:tabs>
        <w:ind w:left="2040" w:hanging="420"/>
      </w:pPr>
      <w:rPr>
        <w:rFonts w:hint="default" w:ascii="Wingdings" w:hAnsi="Wingdings"/>
      </w:rPr>
    </w:lvl>
    <w:lvl w:ilvl="3" w:tentative="0">
      <w:start w:val="1"/>
      <w:numFmt w:val="bullet"/>
      <w:lvlText w:val=""/>
      <w:lvlJc w:val="left"/>
      <w:pPr>
        <w:tabs>
          <w:tab w:val="left" w:pos="2460"/>
        </w:tabs>
        <w:ind w:left="2460" w:hanging="420"/>
      </w:pPr>
      <w:rPr>
        <w:rFonts w:hint="default" w:ascii="Wingdings" w:hAnsi="Wingdings"/>
      </w:rPr>
    </w:lvl>
    <w:lvl w:ilvl="4" w:tentative="0">
      <w:start w:val="1"/>
      <w:numFmt w:val="bullet"/>
      <w:lvlText w:val=""/>
      <w:lvlJc w:val="left"/>
      <w:pPr>
        <w:tabs>
          <w:tab w:val="left" w:pos="2880"/>
        </w:tabs>
        <w:ind w:left="2880" w:hanging="420"/>
      </w:pPr>
      <w:rPr>
        <w:rFonts w:hint="default" w:ascii="Wingdings" w:hAnsi="Wingdings"/>
      </w:rPr>
    </w:lvl>
    <w:lvl w:ilvl="5" w:tentative="0">
      <w:start w:val="1"/>
      <w:numFmt w:val="bullet"/>
      <w:lvlText w:val=""/>
      <w:lvlJc w:val="left"/>
      <w:pPr>
        <w:tabs>
          <w:tab w:val="left" w:pos="3300"/>
        </w:tabs>
        <w:ind w:left="3300" w:hanging="420"/>
      </w:pPr>
      <w:rPr>
        <w:rFonts w:hint="default" w:ascii="Wingdings" w:hAnsi="Wingdings"/>
      </w:rPr>
    </w:lvl>
    <w:lvl w:ilvl="6" w:tentative="0">
      <w:start w:val="1"/>
      <w:numFmt w:val="bullet"/>
      <w:lvlText w:val=""/>
      <w:lvlJc w:val="left"/>
      <w:pPr>
        <w:tabs>
          <w:tab w:val="left" w:pos="3720"/>
        </w:tabs>
        <w:ind w:left="3720" w:hanging="420"/>
      </w:pPr>
      <w:rPr>
        <w:rFonts w:hint="default" w:ascii="Wingdings" w:hAnsi="Wingdings"/>
      </w:rPr>
    </w:lvl>
    <w:lvl w:ilvl="7" w:tentative="0">
      <w:start w:val="1"/>
      <w:numFmt w:val="bullet"/>
      <w:lvlText w:val=""/>
      <w:lvlJc w:val="left"/>
      <w:pPr>
        <w:tabs>
          <w:tab w:val="left" w:pos="4140"/>
        </w:tabs>
        <w:ind w:left="4140" w:hanging="420"/>
      </w:pPr>
      <w:rPr>
        <w:rFonts w:hint="default" w:ascii="Wingdings" w:hAnsi="Wingdings"/>
      </w:rPr>
    </w:lvl>
    <w:lvl w:ilvl="8" w:tentative="0">
      <w:start w:val="1"/>
      <w:numFmt w:val="bullet"/>
      <w:lvlText w:val=""/>
      <w:lvlJc w:val="left"/>
      <w:pPr>
        <w:tabs>
          <w:tab w:val="left" w:pos="4560"/>
        </w:tabs>
        <w:ind w:left="4560" w:hanging="420"/>
      </w:pPr>
      <w:rPr>
        <w:rFonts w:hint="default" w:ascii="Wingdings" w:hAnsi="Wingdings"/>
      </w:rPr>
    </w:lvl>
  </w:abstractNum>
  <w:abstractNum w:abstractNumId="131">
    <w:nsid w:val="5F0E743C"/>
    <w:multiLevelType w:val="multilevel"/>
    <w:tmpl w:val="5F0E743C"/>
    <w:lvl w:ilvl="0" w:tentative="0">
      <w:start w:val="1"/>
      <w:numFmt w:val="chineseCountingThousand"/>
      <w:suff w:val="space"/>
      <w:lvlText w:val="第%1章"/>
      <w:lvlJc w:val="left"/>
      <w:pPr>
        <w:ind w:left="1145" w:hanging="425"/>
      </w:pPr>
      <w:rPr>
        <w:rFonts w:hint="eastAsia" w:cs="Times New Roman"/>
      </w:rPr>
    </w:lvl>
    <w:lvl w:ilvl="1" w:tentative="0">
      <w:start w:val="1"/>
      <w:numFmt w:val="chineseCountingThousand"/>
      <w:pStyle w:val="2134"/>
      <w:suff w:val="space"/>
      <w:lvlText w:val="%2、"/>
      <w:lvlJc w:val="left"/>
      <w:pPr>
        <w:ind w:left="992" w:hanging="992"/>
      </w:pPr>
      <w:rPr>
        <w:rFonts w:hint="eastAsia" w:cs="Times New Roman"/>
      </w:rPr>
    </w:lvl>
    <w:lvl w:ilvl="2" w:tentative="0">
      <w:start w:val="1"/>
      <w:numFmt w:val="decimal"/>
      <w:pStyle w:val="2133"/>
      <w:suff w:val="space"/>
      <w:lvlText w:val="%3."/>
      <w:lvlJc w:val="left"/>
      <w:pPr>
        <w:ind w:left="1418" w:hanging="1418"/>
      </w:pPr>
      <w:rPr>
        <w:rFonts w:hint="eastAsia" w:cs="Times New Roman"/>
      </w:rPr>
    </w:lvl>
    <w:lvl w:ilvl="3" w:tentative="0">
      <w:start w:val="1"/>
      <w:numFmt w:val="decimal"/>
      <w:lvlText w:val="%4)."/>
      <w:lvlJc w:val="left"/>
      <w:pPr>
        <w:tabs>
          <w:tab w:val="left" w:pos="1440"/>
        </w:tabs>
        <w:ind w:left="708" w:hanging="708"/>
      </w:pPr>
      <w:rPr>
        <w:rFonts w:hint="eastAsia" w:cs="Times New Roman"/>
      </w:rPr>
    </w:lvl>
    <w:lvl w:ilvl="4" w:tentative="0">
      <w:start w:val="1"/>
      <w:numFmt w:val="decimal"/>
      <w:lvlText w:val="%1.%2.%3.%4.%5"/>
      <w:lvlJc w:val="left"/>
      <w:pPr>
        <w:tabs>
          <w:tab w:val="left" w:pos="3861"/>
        </w:tabs>
        <w:ind w:left="2551" w:hanging="850"/>
      </w:pPr>
      <w:rPr>
        <w:rFonts w:hint="eastAsia" w:cs="Times New Roman"/>
      </w:rPr>
    </w:lvl>
    <w:lvl w:ilvl="5" w:tentative="0">
      <w:start w:val="1"/>
      <w:numFmt w:val="decimal"/>
      <w:lvlText w:val="%1.%2.%3.%4.%5.%6"/>
      <w:lvlJc w:val="left"/>
      <w:pPr>
        <w:tabs>
          <w:tab w:val="left" w:pos="4646"/>
        </w:tabs>
        <w:ind w:left="3260" w:hanging="1134"/>
      </w:pPr>
      <w:rPr>
        <w:rFonts w:hint="eastAsia" w:cs="Times New Roman"/>
      </w:rPr>
    </w:lvl>
    <w:lvl w:ilvl="6" w:tentative="0">
      <w:start w:val="1"/>
      <w:numFmt w:val="decimal"/>
      <w:lvlText w:val="%1.%2.%3.%4.%5.%6.%7"/>
      <w:lvlJc w:val="left"/>
      <w:pPr>
        <w:tabs>
          <w:tab w:val="left" w:pos="5431"/>
        </w:tabs>
        <w:ind w:left="3827" w:hanging="1276"/>
      </w:pPr>
      <w:rPr>
        <w:rFonts w:hint="eastAsia" w:cs="Times New Roman"/>
      </w:rPr>
    </w:lvl>
    <w:lvl w:ilvl="7" w:tentative="0">
      <w:start w:val="1"/>
      <w:numFmt w:val="decimal"/>
      <w:lvlText w:val="%1.%2.%3.%4.%5.%6.%7.%8"/>
      <w:lvlJc w:val="left"/>
      <w:pPr>
        <w:tabs>
          <w:tab w:val="left" w:pos="6216"/>
        </w:tabs>
        <w:ind w:left="4394" w:hanging="1418"/>
      </w:pPr>
      <w:rPr>
        <w:rFonts w:hint="eastAsia" w:cs="Times New Roman"/>
      </w:rPr>
    </w:lvl>
    <w:lvl w:ilvl="8" w:tentative="0">
      <w:start w:val="1"/>
      <w:numFmt w:val="decimal"/>
      <w:lvlText w:val="%1.%2.%3.%4.%5.%6.%7.%8.%9"/>
      <w:lvlJc w:val="left"/>
      <w:pPr>
        <w:tabs>
          <w:tab w:val="left" w:pos="7002"/>
        </w:tabs>
        <w:ind w:left="5102" w:hanging="1700"/>
      </w:pPr>
      <w:rPr>
        <w:rFonts w:hint="eastAsia" w:cs="Times New Roman"/>
      </w:rPr>
    </w:lvl>
  </w:abstractNum>
  <w:abstractNum w:abstractNumId="132">
    <w:nsid w:val="605200A4"/>
    <w:multiLevelType w:val="multilevel"/>
    <w:tmpl w:val="605200A4"/>
    <w:lvl w:ilvl="0" w:tentative="0">
      <w:start w:val="1"/>
      <w:numFmt w:val="bullet"/>
      <w:pStyle w:val="749"/>
      <w:lvlText w:val=""/>
      <w:lvlJc w:val="left"/>
      <w:pPr>
        <w:ind w:left="1260" w:hanging="420"/>
      </w:pPr>
      <w:rPr>
        <w:rFonts w:hint="default" w:ascii="Wingdings" w:hAnsi="Wingdings"/>
        <w:sz w:val="16"/>
        <w:szCs w:val="16"/>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33">
    <w:nsid w:val="61484059"/>
    <w:multiLevelType w:val="singleLevel"/>
    <w:tmpl w:val="61484059"/>
    <w:lvl w:ilvl="0" w:tentative="0">
      <w:start w:val="1"/>
      <w:numFmt w:val="decimal"/>
      <w:pStyle w:val="1748"/>
      <w:lvlText w:val="%1."/>
      <w:lvlJc w:val="left"/>
      <w:pPr>
        <w:tabs>
          <w:tab w:val="left" w:pos="360"/>
        </w:tabs>
        <w:ind w:left="360" w:hanging="360"/>
      </w:pPr>
    </w:lvl>
  </w:abstractNum>
  <w:abstractNum w:abstractNumId="134">
    <w:nsid w:val="62117849"/>
    <w:multiLevelType w:val="multilevel"/>
    <w:tmpl w:val="62117849"/>
    <w:lvl w:ilvl="0" w:tentative="0">
      <w:start w:val="1"/>
      <w:numFmt w:val="bullet"/>
      <w:pStyle w:val="4085"/>
      <w:lvlText w:val=""/>
      <w:lvlPicBulletId w:val="1"/>
      <w:lvlJc w:val="left"/>
      <w:pPr>
        <w:ind w:left="420" w:hanging="420"/>
      </w:pPr>
      <w:rPr>
        <w:rFonts w:hint="default" w:ascii="Symbol" w:hAnsi="Symbol"/>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5">
    <w:nsid w:val="621A481F"/>
    <w:multiLevelType w:val="multilevel"/>
    <w:tmpl w:val="621A481F"/>
    <w:lvl w:ilvl="0" w:tentative="0">
      <w:start w:val="1"/>
      <w:numFmt w:val="decimal"/>
      <w:pStyle w:val="4080"/>
      <w:lvlText w:val="（%1）"/>
      <w:lvlJc w:val="left"/>
      <w:pPr>
        <w:ind w:left="620" w:hanging="420"/>
      </w:pPr>
      <w:rPr>
        <w:rFonts w:hint="eastAsia" w:ascii="仿宋" w:hAnsi="仿宋" w:eastAsia="仿宋"/>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decimal"/>
      <w:lvlText w:val="%2）"/>
      <w:lvlJc w:val="left"/>
      <w:pPr>
        <w:ind w:left="1260" w:hanging="36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6">
    <w:nsid w:val="621D3DF3"/>
    <w:multiLevelType w:val="multilevel"/>
    <w:tmpl w:val="621D3DF3"/>
    <w:lvl w:ilvl="0" w:tentative="0">
      <w:start w:val="1"/>
      <w:numFmt w:val="bullet"/>
      <w:pStyle w:val="1852"/>
      <w:lvlText w:val=""/>
      <w:lvlJc w:val="left"/>
      <w:pPr>
        <w:tabs>
          <w:tab w:val="left" w:pos="720"/>
        </w:tabs>
        <w:ind w:left="7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7">
    <w:nsid w:val="63075CD5"/>
    <w:multiLevelType w:val="singleLevel"/>
    <w:tmpl w:val="63075CD5"/>
    <w:lvl w:ilvl="0" w:tentative="0">
      <w:start w:val="1"/>
      <w:numFmt w:val="bullet"/>
      <w:pStyle w:val="1753"/>
      <w:lvlText w:val=""/>
      <w:lvlJc w:val="left"/>
      <w:pPr>
        <w:tabs>
          <w:tab w:val="left" w:pos="1440"/>
        </w:tabs>
        <w:ind w:left="1440" w:hanging="360"/>
      </w:pPr>
      <w:rPr>
        <w:rFonts w:hint="default" w:ascii="Symbol" w:hAnsi="Symbol"/>
        <w:b w:val="0"/>
        <w:i w:val="0"/>
        <w:sz w:val="12"/>
      </w:rPr>
    </w:lvl>
  </w:abstractNum>
  <w:abstractNum w:abstractNumId="138">
    <w:nsid w:val="63B13B02"/>
    <w:multiLevelType w:val="multilevel"/>
    <w:tmpl w:val="63B13B02"/>
    <w:lvl w:ilvl="0" w:tentative="0">
      <w:start w:val="1"/>
      <w:numFmt w:val="decimal"/>
      <w:pStyle w:val="1248"/>
      <w:lvlText w:val="%1."/>
      <w:lvlJc w:val="left"/>
      <w:pPr>
        <w:ind w:left="0" w:firstLine="0"/>
      </w:pPr>
      <w:rPr>
        <w:rFonts w:hint="eastAsia"/>
      </w:rPr>
    </w:lvl>
    <w:lvl w:ilvl="1" w:tentative="0">
      <w:start w:val="1"/>
      <w:numFmt w:val="decimal"/>
      <w:pStyle w:val="1249"/>
      <w:isLgl/>
      <w:lvlText w:val="%1.%2."/>
      <w:lvlJc w:val="left"/>
      <w:pPr>
        <w:ind w:left="0" w:firstLine="0"/>
      </w:pPr>
      <w:rPr>
        <w:rFonts w:hint="eastAsia"/>
      </w:rPr>
    </w:lvl>
    <w:lvl w:ilvl="2" w:tentative="0">
      <w:start w:val="1"/>
      <w:numFmt w:val="decimal"/>
      <w:isLgl/>
      <w:lvlText w:val="%1.%2.%3."/>
      <w:lvlJc w:val="left"/>
      <w:pPr>
        <w:ind w:left="0" w:firstLine="0"/>
      </w:pPr>
      <w:rPr>
        <w:rFonts w:hint="eastAsia"/>
      </w:rPr>
    </w:lvl>
    <w:lvl w:ilvl="3" w:tentative="0">
      <w:start w:val="1"/>
      <w:numFmt w:val="decimal"/>
      <w:pStyle w:val="1252"/>
      <w:isLgl/>
      <w:lvlText w:val="%1.%2.%3.%4."/>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39">
    <w:nsid w:val="64322051"/>
    <w:multiLevelType w:val="multilevel"/>
    <w:tmpl w:val="64322051"/>
    <w:lvl w:ilvl="0" w:tentative="0">
      <w:start w:val="1"/>
      <w:numFmt w:val="lowerLetter"/>
      <w:pStyle w:val="2300"/>
      <w:lvlText w:val="%1．"/>
      <w:lvlJc w:val="left"/>
      <w:pPr>
        <w:tabs>
          <w:tab w:val="left" w:pos="618"/>
        </w:tabs>
        <w:ind w:left="1259" w:hanging="420"/>
      </w:pPr>
      <w:rPr>
        <w:rFonts w:hint="default" w:ascii="Times New Roman" w:hAnsi="Times New Roman"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0">
    <w:nsid w:val="64597657"/>
    <w:multiLevelType w:val="multilevel"/>
    <w:tmpl w:val="64597657"/>
    <w:lvl w:ilvl="0" w:tentative="0">
      <w:start w:val="1"/>
      <w:numFmt w:val="chineseCountingThousand"/>
      <w:pStyle w:val="745"/>
      <w:lvlText w:val="第%1章."/>
      <w:lvlJc w:val="left"/>
      <w:pPr>
        <w:ind w:left="420" w:hanging="420"/>
      </w:pPr>
      <w:rPr>
        <w:rFonts w:hint="default" w:ascii="Times New Roman" w:hAnsi="Times New Roman" w:cs="Times New Roman"/>
        <w:b/>
        <w:i w:val="0"/>
        <w:sz w:val="44"/>
        <w:szCs w:val="44"/>
      </w:rPr>
    </w:lvl>
    <w:lvl w:ilvl="1" w:tentative="0">
      <w:start w:val="1"/>
      <w:numFmt w:val="decimal"/>
      <w:pStyle w:val="744"/>
      <w:isLgl/>
      <w:suff w:val="space"/>
      <w:lvlText w:val="%1.%2"/>
      <w:lvlJc w:val="left"/>
      <w:pPr>
        <w:ind w:left="420" w:hanging="420"/>
      </w:pPr>
      <w:rPr>
        <w:rFonts w:hint="default" w:ascii="Times New Roman" w:hAnsi="Times New Roman" w:eastAsia="仿宋_GB2312" w:cs="Times New Roman"/>
        <w:b/>
        <w:i w:val="0"/>
      </w:rPr>
    </w:lvl>
    <w:lvl w:ilvl="2" w:tentative="0">
      <w:start w:val="1"/>
      <w:numFmt w:val="decimal"/>
      <w:pStyle w:val="743"/>
      <w:isLgl/>
      <w:suff w:val="space"/>
      <w:lvlText w:val="%1.%2.%3"/>
      <w:lvlJc w:val="left"/>
      <w:pPr>
        <w:ind w:left="420" w:hanging="420"/>
      </w:pPr>
      <w:rPr>
        <w:rFonts w:hint="default" w:ascii="Times New Roman" w:hAnsi="Times New Roman" w:eastAsia="仿宋_GB2312" w:cs="Times New Roman"/>
        <w:b/>
        <w:i w:val="0"/>
        <w:sz w:val="28"/>
        <w:szCs w:val="28"/>
      </w:rPr>
    </w:lvl>
    <w:lvl w:ilvl="3" w:tentative="0">
      <w:start w:val="1"/>
      <w:numFmt w:val="decimal"/>
      <w:pStyle w:val="742"/>
      <w:isLgl/>
      <w:suff w:val="space"/>
      <w:lvlText w:val="%1.%2.%3.%4"/>
      <w:lvlJc w:val="left"/>
      <w:pPr>
        <w:ind w:left="2688" w:hanging="2688"/>
      </w:pPr>
      <w:rPr>
        <w:rFonts w:hint="default" w:ascii="Times New Roman" w:hAnsi="Times New Roman" w:eastAsia="仿宋_GB2312" w:cs="Times New Roman"/>
        <w:b/>
        <w:i w:val="0"/>
      </w:rPr>
    </w:lvl>
    <w:lvl w:ilvl="4" w:tentative="0">
      <w:start w:val="1"/>
      <w:numFmt w:val="decimal"/>
      <w:isLgl/>
      <w:suff w:val="space"/>
      <w:lvlText w:val="%1.%2.%3.%4.%5"/>
      <w:lvlJc w:val="left"/>
      <w:pPr>
        <w:ind w:left="420" w:hanging="420"/>
      </w:pPr>
      <w:rPr>
        <w:rFonts w:hint="default" w:ascii="Cambria" w:hAnsi="Cambria" w:eastAsia="仿宋_GB2312"/>
        <w:b/>
        <w:i w:val="0"/>
      </w:rPr>
    </w:lvl>
    <w:lvl w:ilvl="5" w:tentative="0">
      <w:start w:val="1"/>
      <w:numFmt w:val="decimal"/>
      <w:isLgl/>
      <w:suff w:val="space"/>
      <w:lvlText w:val="%1.%2.%3.%4.%5.%6"/>
      <w:lvlJc w:val="left"/>
      <w:pPr>
        <w:ind w:left="420" w:hanging="420"/>
      </w:pPr>
      <w:rPr>
        <w:rFonts w:hint="default" w:ascii="Cambria" w:hAnsi="Cambria" w:eastAsia="仿宋_GB2312"/>
        <w:b/>
        <w:i w:val="0"/>
      </w:rPr>
    </w:lvl>
    <w:lvl w:ilvl="6" w:tentative="0">
      <w:start w:val="1"/>
      <w:numFmt w:val="decimal"/>
      <w:isLgl/>
      <w:suff w:val="space"/>
      <w:lvlText w:val="%1.%2.%3.%4.%5.%6.%7"/>
      <w:lvlJc w:val="left"/>
      <w:pPr>
        <w:ind w:left="420" w:hanging="420"/>
      </w:pPr>
      <w:rPr>
        <w:rFonts w:hint="default" w:ascii="Cambria" w:hAnsi="Cambria" w:eastAsia="仿宋_GB2312"/>
        <w:b/>
      </w:rPr>
    </w:lvl>
    <w:lvl w:ilvl="7" w:tentative="0">
      <w:start w:val="1"/>
      <w:numFmt w:val="decimal"/>
      <w:isLgl/>
      <w:suff w:val="space"/>
      <w:lvlText w:val="%1.%2.%3.%4.%5.%6.%7.%8"/>
      <w:lvlJc w:val="left"/>
      <w:pPr>
        <w:ind w:left="420" w:hanging="420"/>
      </w:pPr>
      <w:rPr>
        <w:rFonts w:hint="default" w:ascii="Cambria" w:hAnsi="Cambria" w:eastAsia="仿宋_GB2312"/>
      </w:rPr>
    </w:lvl>
    <w:lvl w:ilvl="8" w:tentative="0">
      <w:start w:val="1"/>
      <w:numFmt w:val="decimal"/>
      <w:isLgl/>
      <w:suff w:val="space"/>
      <w:lvlText w:val="%1.%2.%3.%4.%5.%6.%7.%8.%9"/>
      <w:lvlJc w:val="left"/>
      <w:pPr>
        <w:ind w:left="420" w:hanging="420"/>
      </w:pPr>
      <w:rPr>
        <w:rFonts w:hint="default" w:ascii="Cambria" w:hAnsi="Cambria" w:eastAsia="仿宋_GB2312"/>
      </w:rPr>
    </w:lvl>
  </w:abstractNum>
  <w:abstractNum w:abstractNumId="141">
    <w:nsid w:val="6554223C"/>
    <w:multiLevelType w:val="multilevel"/>
    <w:tmpl w:val="6554223C"/>
    <w:lvl w:ilvl="0" w:tentative="0">
      <w:start w:val="1"/>
      <w:numFmt w:val="decimal"/>
      <w:pStyle w:val="1092"/>
      <w:lvlText w:val="图%1."/>
      <w:lvlJc w:val="center"/>
      <w:pPr>
        <w:tabs>
          <w:tab w:val="left" w:pos="36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2">
    <w:nsid w:val="66410E74"/>
    <w:multiLevelType w:val="multilevel"/>
    <w:tmpl w:val="66410E74"/>
    <w:lvl w:ilvl="0" w:tentative="0">
      <w:start w:val="1"/>
      <w:numFmt w:val="decimal"/>
      <w:suff w:val="space"/>
      <w:lvlText w:val="第 %1 章"/>
      <w:lvlJc w:val="center"/>
      <w:pPr>
        <w:ind w:left="0" w:firstLine="288"/>
      </w:pPr>
      <w:rPr>
        <w:rFonts w:hint="default" w:ascii="Times New Roman" w:hAnsi="Times New Roman" w:eastAsia="黑体"/>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b w:val="0"/>
        <w:i w:val="0"/>
        <w:sz w:val="30"/>
      </w:rPr>
    </w:lvl>
    <w:lvl w:ilvl="4" w:tentative="0">
      <w:start w:val="1"/>
      <w:numFmt w:val="decimal"/>
      <w:isLgl/>
      <w:suff w:val="space"/>
      <w:lvlText w:val="%1.%2.%3.%4.%5"/>
      <w:lvlJc w:val="left"/>
      <w:pPr>
        <w:ind w:left="2268" w:hanging="2268"/>
      </w:pPr>
      <w:rPr>
        <w:rFonts w:hint="default" w:ascii="Arial" w:hAnsi="Arial" w:eastAsia="黑体"/>
        <w:b w:val="0"/>
        <w:i w:val="0"/>
        <w:sz w:val="28"/>
      </w:rPr>
    </w:lvl>
    <w:lvl w:ilvl="5" w:tentative="0">
      <w:start w:val="1"/>
      <w:numFmt w:val="decimal"/>
      <w:isLgl/>
      <w:lvlText w:val="%1.%2.%3.%4.%5.%6"/>
      <w:lvlJc w:val="left"/>
      <w:pPr>
        <w:tabs>
          <w:tab w:val="left" w:pos="1992"/>
        </w:tabs>
        <w:ind w:left="2268" w:hanging="2268"/>
      </w:pPr>
      <w:rPr>
        <w:rFonts w:hint="eastAsia"/>
      </w:rPr>
    </w:lvl>
    <w:lvl w:ilvl="6" w:tentative="0">
      <w:start w:val="1"/>
      <w:numFmt w:val="decimal"/>
      <w:pStyle w:val="559"/>
      <w:suff w:val="space"/>
      <w:lvlText w:val="%1.%2.%3.%4.%5.%6.%7"/>
      <w:lvlJc w:val="left"/>
      <w:pPr>
        <w:ind w:left="2268" w:hanging="226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7" w:tentative="0">
      <w:start w:val="1"/>
      <w:numFmt w:val="decimal"/>
      <w:lvlText w:val="%1.%2.%3.%4.%5.%6.%7.%8"/>
      <w:lvlJc w:val="left"/>
      <w:pPr>
        <w:tabs>
          <w:tab w:val="left" w:pos="2280"/>
        </w:tabs>
        <w:ind w:left="2280" w:hanging="1440"/>
      </w:pPr>
      <w:rPr>
        <w:rFonts w:hint="eastAsia"/>
      </w:rPr>
    </w:lvl>
    <w:lvl w:ilvl="8" w:tentative="0">
      <w:start w:val="1"/>
      <w:numFmt w:val="decimal"/>
      <w:lvlText w:val="%1.%2.%3.%4.%5.%6.%7.%8.%9"/>
      <w:lvlJc w:val="left"/>
      <w:pPr>
        <w:tabs>
          <w:tab w:val="left" w:pos="2424"/>
        </w:tabs>
        <w:ind w:left="2424" w:hanging="1584"/>
      </w:pPr>
      <w:rPr>
        <w:rFonts w:hint="eastAsia"/>
      </w:rPr>
    </w:lvl>
  </w:abstractNum>
  <w:abstractNum w:abstractNumId="143">
    <w:nsid w:val="66715985"/>
    <w:multiLevelType w:val="multilevel"/>
    <w:tmpl w:val="66715985"/>
    <w:lvl w:ilvl="0" w:tentative="0">
      <w:start w:val="1"/>
      <w:numFmt w:val="decimal"/>
      <w:pStyle w:val="3279"/>
      <w:lvlText w:val="%1."/>
      <w:lvlJc w:val="left"/>
      <w:pPr>
        <w:tabs>
          <w:tab w:val="left" w:pos="340"/>
        </w:tabs>
        <w:ind w:left="0" w:firstLine="51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44">
    <w:nsid w:val="67DE6F90"/>
    <w:multiLevelType w:val="singleLevel"/>
    <w:tmpl w:val="67DE6F90"/>
    <w:lvl w:ilvl="0" w:tentative="0">
      <w:start w:val="1"/>
      <w:numFmt w:val="bullet"/>
      <w:pStyle w:val="1747"/>
      <w:lvlText w:val=""/>
      <w:lvlJc w:val="left"/>
      <w:pPr>
        <w:tabs>
          <w:tab w:val="left" w:pos="1080"/>
        </w:tabs>
        <w:ind w:left="1080" w:hanging="360"/>
      </w:pPr>
      <w:rPr>
        <w:rFonts w:hint="default" w:ascii="Symbol" w:hAnsi="Symbol"/>
        <w:b w:val="0"/>
        <w:i w:val="0"/>
        <w:sz w:val="24"/>
      </w:rPr>
    </w:lvl>
  </w:abstractNum>
  <w:abstractNum w:abstractNumId="145">
    <w:nsid w:val="68012D15"/>
    <w:multiLevelType w:val="multilevel"/>
    <w:tmpl w:val="68012D15"/>
    <w:lvl w:ilvl="0" w:tentative="0">
      <w:start w:val="1"/>
      <w:numFmt w:val="decimal"/>
      <w:pStyle w:val="2532"/>
      <w:lvlText w:val="3.2.4.7.%1  "/>
      <w:lvlJc w:val="left"/>
      <w:pPr>
        <w:tabs>
          <w:tab w:val="left" w:pos="635"/>
        </w:tabs>
        <w:ind w:left="635" w:hanging="425"/>
      </w:pPr>
      <w:rPr>
        <w:rFonts w:hint="eastAsia"/>
      </w:rPr>
    </w:lvl>
    <w:lvl w:ilvl="1" w:tentative="0">
      <w:start w:val="5"/>
      <w:numFmt w:val="none"/>
      <w:lvlText w:val="6.1"/>
      <w:lvlJc w:val="left"/>
      <w:pPr>
        <w:tabs>
          <w:tab w:val="left" w:pos="1202"/>
        </w:tabs>
        <w:ind w:left="1202" w:hanging="567"/>
      </w:pPr>
      <w:rPr>
        <w:rFonts w:hint="eastAsia"/>
      </w:rPr>
    </w:lvl>
    <w:lvl w:ilvl="2" w:tentative="0">
      <w:start w:val="1"/>
      <w:numFmt w:val="decimal"/>
      <w:lvlText w:val="%1.%2.%3"/>
      <w:lvlJc w:val="left"/>
      <w:pPr>
        <w:tabs>
          <w:tab w:val="left" w:pos="1628"/>
        </w:tabs>
        <w:ind w:left="1628" w:hanging="567"/>
      </w:pPr>
      <w:rPr>
        <w:rFonts w:hint="eastAsia"/>
      </w:rPr>
    </w:lvl>
    <w:lvl w:ilvl="3" w:tentative="0">
      <w:start w:val="1"/>
      <w:numFmt w:val="decimal"/>
      <w:lvlText w:val="%4.1"/>
      <w:lvlJc w:val="left"/>
      <w:pPr>
        <w:tabs>
          <w:tab w:val="left" w:pos="2194"/>
        </w:tabs>
        <w:ind w:left="2194" w:hanging="708"/>
      </w:pPr>
      <w:rPr>
        <w:rFonts w:hint="eastAsia"/>
      </w:rPr>
    </w:lvl>
    <w:lvl w:ilvl="4" w:tentative="0">
      <w:start w:val="1"/>
      <w:numFmt w:val="decimal"/>
      <w:lvlText w:val="%1.%2.%3.%4.%5"/>
      <w:lvlJc w:val="left"/>
      <w:pPr>
        <w:tabs>
          <w:tab w:val="left" w:pos="2761"/>
        </w:tabs>
        <w:ind w:left="2761" w:hanging="850"/>
      </w:pPr>
      <w:rPr>
        <w:rFonts w:hint="eastAsia"/>
      </w:rPr>
    </w:lvl>
    <w:lvl w:ilvl="5" w:tentative="0">
      <w:start w:val="1"/>
      <w:numFmt w:val="decimal"/>
      <w:lvlText w:val="%1.%2.%3.%4.%5.%6"/>
      <w:lvlJc w:val="left"/>
      <w:pPr>
        <w:tabs>
          <w:tab w:val="left" w:pos="3470"/>
        </w:tabs>
        <w:ind w:left="3470" w:hanging="1134"/>
      </w:pPr>
      <w:rPr>
        <w:rFonts w:hint="eastAsia"/>
      </w:rPr>
    </w:lvl>
    <w:lvl w:ilvl="6" w:tentative="0">
      <w:start w:val="1"/>
      <w:numFmt w:val="decimal"/>
      <w:lvlText w:val="%1.%2.%3.%4.%5.%6.%7"/>
      <w:lvlJc w:val="left"/>
      <w:pPr>
        <w:tabs>
          <w:tab w:val="left" w:pos="4037"/>
        </w:tabs>
        <w:ind w:left="4037" w:hanging="1276"/>
      </w:pPr>
      <w:rPr>
        <w:rFonts w:hint="eastAsia"/>
      </w:rPr>
    </w:lvl>
    <w:lvl w:ilvl="7" w:tentative="0">
      <w:start w:val="1"/>
      <w:numFmt w:val="decimal"/>
      <w:lvlText w:val="%1.%2.%3.%4.%5.%6.%7.%8"/>
      <w:lvlJc w:val="left"/>
      <w:pPr>
        <w:tabs>
          <w:tab w:val="left" w:pos="4604"/>
        </w:tabs>
        <w:ind w:left="4604" w:hanging="1418"/>
      </w:pPr>
      <w:rPr>
        <w:rFonts w:hint="eastAsia"/>
      </w:rPr>
    </w:lvl>
    <w:lvl w:ilvl="8" w:tentative="0">
      <w:start w:val="1"/>
      <w:numFmt w:val="decimal"/>
      <w:lvlText w:val="%1.%2.%3.%4.%5.%6.%7.%8.%9"/>
      <w:lvlJc w:val="left"/>
      <w:pPr>
        <w:tabs>
          <w:tab w:val="left" w:pos="5312"/>
        </w:tabs>
        <w:ind w:left="5312" w:hanging="1700"/>
      </w:pPr>
      <w:rPr>
        <w:rFonts w:hint="eastAsia"/>
      </w:rPr>
    </w:lvl>
  </w:abstractNum>
  <w:abstractNum w:abstractNumId="146">
    <w:nsid w:val="69983021"/>
    <w:multiLevelType w:val="multilevel"/>
    <w:tmpl w:val="69983021"/>
    <w:lvl w:ilvl="0" w:tentative="0">
      <w:start w:val="1"/>
      <w:numFmt w:val="bullet"/>
      <w:pStyle w:val="3022"/>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7">
    <w:nsid w:val="6A395C75"/>
    <w:multiLevelType w:val="multilevel"/>
    <w:tmpl w:val="6A395C75"/>
    <w:lvl w:ilvl="0" w:tentative="0">
      <w:start w:val="1"/>
      <w:numFmt w:val="bullet"/>
      <w:pStyle w:val="2268"/>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48">
    <w:nsid w:val="6B0B61CB"/>
    <w:multiLevelType w:val="multilevel"/>
    <w:tmpl w:val="6B0B61CB"/>
    <w:lvl w:ilvl="0" w:tentative="0">
      <w:start w:val="1"/>
      <w:numFmt w:val="decimal"/>
      <w:pStyle w:val="4"/>
      <w:lvlText w:val="%1"/>
      <w:lvlJc w:val="left"/>
      <w:pPr>
        <w:ind w:left="432" w:hanging="432"/>
      </w:pPr>
      <w:rPr>
        <w:rFonts w:hint="default" w:ascii="Times New Roman" w:hAnsi="Times New Roman"/>
      </w:rPr>
    </w:lvl>
    <w:lvl w:ilvl="1" w:tentative="0">
      <w:start w:val="1"/>
      <w:numFmt w:val="decimal"/>
      <w:pStyle w:val="5"/>
      <w:lvlText w:val="%1.%2"/>
      <w:lvlJc w:val="left"/>
      <w:pPr>
        <w:ind w:left="6814" w:hanging="576"/>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2" w:tentative="0">
      <w:start w:val="1"/>
      <w:numFmt w:val="decimal"/>
      <w:pStyle w:val="6"/>
      <w:lvlText w:val="%1.%2.%3"/>
      <w:lvlJc w:val="left"/>
      <w:pPr>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
      <w:lvlText w:val="%1.%2.%3.%4"/>
      <w:lvlJc w:val="left"/>
      <w:pPr>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4" w:tentative="0">
      <w:start w:val="1"/>
      <w:numFmt w:val="decimal"/>
      <w:pStyle w:val="8"/>
      <w:lvlText w:val="%1.%2.%3.%4.%5"/>
      <w:lvlJc w:val="left"/>
      <w:pPr>
        <w:ind w:left="1576" w:hanging="1008"/>
      </w:pPr>
      <w:rPr>
        <w:rFonts w:hint="default" w:ascii="Times New Roman" w:hAnsi="Times New Roman"/>
        <w:b/>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pStyle w:val="9"/>
      <w:lvlText w:val="%1.%2.%3.%4.%5.%6"/>
      <w:lvlJc w:val="left"/>
      <w:pPr>
        <w:ind w:left="1152" w:hanging="1152"/>
      </w:pPr>
      <w:rPr>
        <w:rFonts w:hint="default" w:asciiTheme="majorHAnsi" w:hAnsiTheme="majorHAnsi"/>
        <w:b/>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pStyle w:val="10"/>
      <w:lvlText w:val="%1.%2.%3.%4.%5.%6.%7"/>
      <w:lvlJc w:val="left"/>
      <w:pPr>
        <w:ind w:left="1296" w:hanging="1296"/>
      </w:pPr>
      <w:rPr>
        <w:rFonts w:hint="default" w:asciiTheme="majorHAnsi" w:hAnsiTheme="majorHAnsi"/>
      </w:rPr>
    </w:lvl>
    <w:lvl w:ilvl="7" w:tentative="0">
      <w:start w:val="1"/>
      <w:numFmt w:val="decimal"/>
      <w:pStyle w:val="11"/>
      <w:lvlText w:val="%1.%2.%3.%4.%5.%6.%7.%8"/>
      <w:lvlJc w:val="left"/>
      <w:pPr>
        <w:ind w:left="1440" w:hanging="1440"/>
      </w:pPr>
      <w:rPr>
        <w:rFonts w:hint="default" w:asciiTheme="majorHAnsi" w:hAnsiTheme="majorHAnsi"/>
      </w:rPr>
    </w:lvl>
    <w:lvl w:ilvl="8" w:tentative="0">
      <w:start w:val="1"/>
      <w:numFmt w:val="decimal"/>
      <w:pStyle w:val="12"/>
      <w:lvlText w:val="%1.%2.%3.%4.%5.%6.%7.%8.%9"/>
      <w:lvlJc w:val="left"/>
      <w:pPr>
        <w:ind w:left="1531" w:hanging="1531"/>
      </w:pPr>
      <w:rPr>
        <w:rFonts w:hint="default" w:cs="Times New Roman" w:asciiTheme="majorHAnsi" w:hAnsiTheme="majorHAnsi"/>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14:shadow w14:blurRad="0" w14:dist="0" w14:dir="0" w14:sx="0" w14:sy="0" w14:kx="0" w14:ky="0" w14:algn="none">
          <w14:srgbClr w14:val="000000"/>
        </w14:shadow>
      </w:rPr>
    </w:lvl>
  </w:abstractNum>
  <w:abstractNum w:abstractNumId="149">
    <w:nsid w:val="6B2D6D2A"/>
    <w:multiLevelType w:val="multilevel"/>
    <w:tmpl w:val="6B2D6D2A"/>
    <w:lvl w:ilvl="0" w:tentative="0">
      <w:start w:val="1"/>
      <w:numFmt w:val="decimal"/>
      <w:pStyle w:val="2778"/>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0">
    <w:nsid w:val="6C001CCC"/>
    <w:multiLevelType w:val="multilevel"/>
    <w:tmpl w:val="6C001CCC"/>
    <w:lvl w:ilvl="0" w:tentative="0">
      <w:start w:val="10"/>
      <w:numFmt w:val="bullet"/>
      <w:pStyle w:val="1624"/>
      <w:lvlText w:val="–"/>
      <w:lvlJc w:val="left"/>
      <w:pPr>
        <w:tabs>
          <w:tab w:val="left" w:pos="720"/>
        </w:tabs>
        <w:ind w:left="720" w:hanging="360"/>
      </w:pPr>
      <w:rPr>
        <w:rFonts w:hint="default" w:ascii="Times New Roman" w:hAnsi="Times New Roman" w:eastAsia="Times New Roman" w:cs="Times New Roman"/>
        <w:b/>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1">
    <w:nsid w:val="6CEA2025"/>
    <w:multiLevelType w:val="multilevel"/>
    <w:tmpl w:val="6CEA2025"/>
    <w:lvl w:ilvl="0" w:tentative="0">
      <w:start w:val="1"/>
      <w:numFmt w:val="none"/>
      <w:pStyle w:val="795"/>
      <w:suff w:val="nothing"/>
      <w:lvlText w:val="%1"/>
      <w:lvlJc w:val="left"/>
      <w:pPr>
        <w:ind w:left="0" w:firstLine="0"/>
      </w:pPr>
      <w:rPr>
        <w:rFonts w:hint="default" w:ascii="Times New Roman" w:hAnsi="Times New Roman"/>
        <w:b/>
        <w:i w:val="0"/>
        <w:sz w:val="21"/>
      </w:rPr>
    </w:lvl>
    <w:lvl w:ilvl="1" w:tentative="0">
      <w:start w:val="1"/>
      <w:numFmt w:val="decimal"/>
      <w:pStyle w:val="796"/>
      <w:suff w:val="nothing"/>
      <w:lvlText w:val="%1%2　"/>
      <w:lvlJc w:val="left"/>
      <w:pPr>
        <w:ind w:left="0" w:firstLine="0"/>
      </w:pPr>
      <w:rPr>
        <w:rFonts w:hint="eastAsia" w:ascii="黑体" w:hAnsi="Times New Roman" w:eastAsia="黑体"/>
        <w:b w:val="0"/>
        <w:i w:val="0"/>
        <w:sz w:val="21"/>
      </w:rPr>
    </w:lvl>
    <w:lvl w:ilvl="2" w:tentative="0">
      <w:start w:val="1"/>
      <w:numFmt w:val="decimal"/>
      <w:pStyle w:val="797"/>
      <w:suff w:val="nothing"/>
      <w:lvlText w:val="%1%2.%3　"/>
      <w:lvlJc w:val="left"/>
      <w:pPr>
        <w:ind w:left="3675" w:firstLine="0"/>
      </w:pPr>
      <w:rPr>
        <w:rFonts w:hint="eastAsia" w:ascii="黑体" w:hAnsi="Times New Roman" w:eastAsia="黑体"/>
        <w:b w:val="0"/>
        <w:i w:val="0"/>
        <w:sz w:val="21"/>
      </w:rPr>
    </w:lvl>
    <w:lvl w:ilvl="3" w:tentative="0">
      <w:start w:val="1"/>
      <w:numFmt w:val="decimal"/>
      <w:pStyle w:val="798"/>
      <w:suff w:val="nothing"/>
      <w:lvlText w:val="%1%2.%3.%4　"/>
      <w:lvlJc w:val="left"/>
      <w:pPr>
        <w:ind w:left="0" w:firstLine="0"/>
      </w:pPr>
      <w:rPr>
        <w:rFonts w:hint="eastAsia" w:ascii="黑体" w:hAnsi="Times New Roman" w:eastAsia="黑体"/>
        <w:b w:val="0"/>
        <w:i w:val="0"/>
        <w:sz w:val="21"/>
      </w:rPr>
    </w:lvl>
    <w:lvl w:ilvl="4" w:tentative="0">
      <w:start w:val="1"/>
      <w:numFmt w:val="decimal"/>
      <w:pStyle w:val="799"/>
      <w:suff w:val="nothing"/>
      <w:lvlText w:val="%1%2.%3.%4.%5　"/>
      <w:lvlJc w:val="left"/>
      <w:pPr>
        <w:ind w:left="0" w:firstLine="0"/>
      </w:pPr>
      <w:rPr>
        <w:rFonts w:hint="eastAsia" w:ascii="黑体" w:hAnsi="Times New Roman" w:eastAsia="黑体"/>
        <w:b w:val="0"/>
        <w:i w:val="0"/>
        <w:sz w:val="21"/>
      </w:rPr>
    </w:lvl>
    <w:lvl w:ilvl="5" w:tentative="0">
      <w:start w:val="1"/>
      <w:numFmt w:val="decimal"/>
      <w:pStyle w:val="800"/>
      <w:suff w:val="nothing"/>
      <w:lvlText w:val="%1%2.%3.%4.%5.%6　"/>
      <w:lvlJc w:val="left"/>
      <w:pPr>
        <w:ind w:left="0" w:firstLine="0"/>
      </w:pPr>
      <w:rPr>
        <w:rFonts w:hint="eastAsia" w:ascii="黑体" w:hAnsi="Times New Roman" w:eastAsia="黑体"/>
        <w:b w:val="0"/>
        <w:i w:val="0"/>
        <w:sz w:val="21"/>
      </w:rPr>
    </w:lvl>
    <w:lvl w:ilvl="6" w:tentative="0">
      <w:start w:val="1"/>
      <w:numFmt w:val="decimal"/>
      <w:pStyle w:val="8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2">
    <w:nsid w:val="6D4B238B"/>
    <w:multiLevelType w:val="singleLevel"/>
    <w:tmpl w:val="6D4B238B"/>
    <w:lvl w:ilvl="0" w:tentative="0">
      <w:start w:val="1"/>
      <w:numFmt w:val="bullet"/>
      <w:pStyle w:val="1767"/>
      <w:lvlText w:val=""/>
      <w:lvlJc w:val="left"/>
      <w:pPr>
        <w:tabs>
          <w:tab w:val="left" w:pos="1800"/>
        </w:tabs>
        <w:ind w:left="1800" w:hanging="360"/>
      </w:pPr>
      <w:rPr>
        <w:rFonts w:hint="default" w:ascii="Wingdings" w:hAnsi="Wingdings"/>
        <w:b w:val="0"/>
        <w:i w:val="0"/>
        <w:sz w:val="16"/>
      </w:rPr>
    </w:lvl>
  </w:abstractNum>
  <w:abstractNum w:abstractNumId="153">
    <w:nsid w:val="6E1A1A95"/>
    <w:multiLevelType w:val="multilevel"/>
    <w:tmpl w:val="6E1A1A95"/>
    <w:lvl w:ilvl="0" w:tentative="0">
      <w:start w:val="1"/>
      <w:numFmt w:val="none"/>
      <w:suff w:val="nothing"/>
      <w:lvlText w:val="%1"/>
      <w:lvlJc w:val="left"/>
      <w:pPr>
        <w:ind w:left="1" w:firstLine="0"/>
      </w:pPr>
      <w:rPr>
        <w:rFonts w:hint="default" w:ascii="Times New Roman" w:hAnsi="Times New Roman"/>
        <w:b/>
        <w:i w:val="0"/>
        <w:sz w:val="21"/>
      </w:rPr>
    </w:lvl>
    <w:lvl w:ilvl="1" w:tentative="0">
      <w:start w:val="1"/>
      <w:numFmt w:val="chineseCountingThousand"/>
      <w:pStyle w:val="511"/>
      <w:suff w:val="nothing"/>
      <w:lvlText w:val="第%1%2章　"/>
      <w:lvlJc w:val="left"/>
      <w:pPr>
        <w:ind w:left="5400" w:firstLine="0"/>
      </w:pPr>
      <w:rPr>
        <w:rFonts w:hint="eastAsia" w:ascii="黑体" w:hAnsi="Times New Roman" w:eastAsia="黑体"/>
        <w:b w:val="0"/>
        <w:i w:val="0"/>
        <w:sz w:val="44"/>
        <w:szCs w:val="44"/>
      </w:rPr>
    </w:lvl>
    <w:lvl w:ilvl="2" w:tentative="0">
      <w:start w:val="1"/>
      <w:numFmt w:val="decimal"/>
      <w:pStyle w:val="515"/>
      <w:isLgl/>
      <w:suff w:val="nothing"/>
      <w:lvlText w:val="%1%2.%3　"/>
      <w:lvlJc w:val="left"/>
      <w:pPr>
        <w:ind w:left="1276" w:firstLine="0"/>
      </w:pPr>
      <w:rPr>
        <w:rFonts w:hint="eastAsia" w:ascii="黑体" w:hAnsi="Times New Roman" w:eastAsia="黑体"/>
        <w:b w:val="0"/>
        <w:i w:val="0"/>
        <w:sz w:val="32"/>
        <w:szCs w:val="32"/>
      </w:rPr>
    </w:lvl>
    <w:lvl w:ilvl="3" w:tentative="0">
      <w:start w:val="1"/>
      <w:numFmt w:val="decimal"/>
      <w:pStyle w:val="510"/>
      <w:isLgl/>
      <w:suff w:val="nothing"/>
      <w:lvlText w:val="%1%2.%3.%4　"/>
      <w:lvlJc w:val="left"/>
      <w:pPr>
        <w:ind w:left="0" w:firstLine="0"/>
      </w:pPr>
      <w:rPr>
        <w:rFonts w:hint="eastAsia" w:ascii="黑体" w:hAnsi="Times New Roman" w:eastAsia="黑体"/>
        <w:b w:val="0"/>
        <w:i w:val="0"/>
        <w:sz w:val="30"/>
        <w:szCs w:val="30"/>
      </w:rPr>
    </w:lvl>
    <w:lvl w:ilvl="4" w:tentative="0">
      <w:start w:val="1"/>
      <w:numFmt w:val="decimal"/>
      <w:pStyle w:val="512"/>
      <w:isLgl/>
      <w:suff w:val="nothing"/>
      <w:lvlText w:val="%1%2.%3.%4.%5　"/>
      <w:lvlJc w:val="left"/>
      <w:pPr>
        <w:ind w:left="1" w:firstLine="0"/>
      </w:pPr>
      <w:rPr>
        <w:rFonts w:hint="eastAsia" w:ascii="黑体" w:hAnsi="Times New Roman" w:eastAsia="黑体"/>
        <w:b w:val="0"/>
        <w:i w:val="0"/>
        <w:sz w:val="28"/>
        <w:szCs w:val="28"/>
      </w:rPr>
    </w:lvl>
    <w:lvl w:ilvl="5" w:tentative="0">
      <w:start w:val="1"/>
      <w:numFmt w:val="decimal"/>
      <w:pStyle w:val="513"/>
      <w:isLgl/>
      <w:suff w:val="nothing"/>
      <w:lvlText w:val="%1%2.%3.%4.%5.%6　"/>
      <w:lvlJc w:val="left"/>
      <w:pPr>
        <w:ind w:left="1260" w:firstLine="0"/>
      </w:pPr>
      <w:rPr>
        <w:rFonts w:hint="eastAsia" w:ascii="黑体" w:hAnsi="Times New Roman" w:eastAsia="黑体"/>
        <w:b w:val="0"/>
        <w:i w:val="0"/>
        <w:sz w:val="24"/>
        <w:szCs w:val="24"/>
      </w:rPr>
    </w:lvl>
    <w:lvl w:ilvl="6" w:tentative="0">
      <w:start w:val="1"/>
      <w:numFmt w:val="decimal"/>
      <w:pStyle w:val="514"/>
      <w:isLgl/>
      <w:suff w:val="nothing"/>
      <w:lvlText w:val="%1%2.%3.%4.%5.%6.%7　"/>
      <w:lvlJc w:val="left"/>
      <w:pPr>
        <w:ind w:left="1" w:firstLine="0"/>
      </w:pPr>
      <w:rPr>
        <w:rFonts w:hint="eastAsia" w:ascii="黑体" w:hAnsi="Times New Roman" w:eastAsia="黑体"/>
        <w:b w:val="0"/>
        <w:i w:val="0"/>
        <w:sz w:val="24"/>
        <w:szCs w:val="24"/>
      </w:rPr>
    </w:lvl>
    <w:lvl w:ilvl="7" w:tentative="0">
      <w:start w:val="1"/>
      <w:numFmt w:val="lowerRoman"/>
      <w:lvlRestart w:val="2"/>
      <w:pStyle w:val="517"/>
      <w:isLgl/>
      <w:lvlText w:val="%1表%2-%8"/>
      <w:lvlJc w:val="left"/>
      <w:pPr>
        <w:tabs>
          <w:tab w:val="left" w:pos="-567"/>
        </w:tabs>
        <w:ind w:left="0" w:firstLine="0"/>
      </w:pPr>
      <w:rPr>
        <w:rFonts w:hint="eastAsia" w:eastAsia="黑体"/>
        <w:b w:val="0"/>
        <w:i w:val="0"/>
        <w:sz w:val="24"/>
        <w:szCs w:val="24"/>
      </w:rPr>
    </w:lvl>
    <w:lvl w:ilvl="8" w:tentative="0">
      <w:start w:val="1"/>
      <w:numFmt w:val="decimal"/>
      <w:lvlRestart w:val="2"/>
      <w:pStyle w:val="516"/>
      <w:isLgl/>
      <w:lvlText w:val="图%2-%9"/>
      <w:lvlJc w:val="left"/>
      <w:pPr>
        <w:tabs>
          <w:tab w:val="left" w:pos="0"/>
        </w:tabs>
        <w:ind w:left="0" w:firstLine="0"/>
      </w:pPr>
      <w:rPr>
        <w:rFonts w:hint="eastAsia" w:eastAsia="黑体"/>
        <w:b w:val="0"/>
        <w:i w:val="0"/>
        <w:sz w:val="24"/>
        <w:szCs w:val="24"/>
      </w:rPr>
    </w:lvl>
  </w:abstractNum>
  <w:abstractNum w:abstractNumId="154">
    <w:nsid w:val="708E48B3"/>
    <w:multiLevelType w:val="multilevel"/>
    <w:tmpl w:val="708E48B3"/>
    <w:lvl w:ilvl="0" w:tentative="0">
      <w:start w:val="1"/>
      <w:numFmt w:val="bullet"/>
      <w:pStyle w:val="2120"/>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55">
    <w:nsid w:val="71023074"/>
    <w:multiLevelType w:val="multilevel"/>
    <w:tmpl w:val="71023074"/>
    <w:lvl w:ilvl="0" w:tentative="0">
      <w:start w:val="1"/>
      <w:numFmt w:val="chineseCountingThousand"/>
      <w:lvlText w:val="%1、"/>
      <w:lvlJc w:val="left"/>
      <w:pPr>
        <w:tabs>
          <w:tab w:val="left" w:pos="432"/>
        </w:tabs>
        <w:ind w:left="432" w:hanging="432"/>
      </w:pPr>
      <w:rPr>
        <w:rFonts w:hint="eastAsia"/>
      </w:rPr>
    </w:lvl>
    <w:lvl w:ilvl="1" w:tentative="0">
      <w:start w:val="1"/>
      <w:numFmt w:val="decimal"/>
      <w:pStyle w:val="2497"/>
      <w:isLgl/>
      <w:lvlText w:val="%1.%2"/>
      <w:lvlJc w:val="left"/>
      <w:pPr>
        <w:tabs>
          <w:tab w:val="left" w:pos="576"/>
        </w:tabs>
        <w:ind w:left="576" w:hanging="576"/>
      </w:pPr>
      <w:rPr>
        <w:rFonts w:hint="eastAsia"/>
      </w:rPr>
    </w:lvl>
    <w:lvl w:ilvl="2" w:tentative="0">
      <w:start w:val="1"/>
      <w:numFmt w:val="decimal"/>
      <w:pStyle w:val="2498"/>
      <w:isLg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56">
    <w:nsid w:val="71632CFC"/>
    <w:multiLevelType w:val="multilevel"/>
    <w:tmpl w:val="71632CFC"/>
    <w:lvl w:ilvl="0" w:tentative="0">
      <w:start w:val="7"/>
      <w:numFmt w:val="decimal"/>
      <w:pStyle w:val="479"/>
      <w:lvlText w:val="%1、"/>
      <w:lvlJc w:val="left"/>
      <w:pPr>
        <w:tabs>
          <w:tab w:val="left" w:pos="921"/>
        </w:tabs>
        <w:ind w:left="921" w:hanging="360"/>
      </w:pPr>
      <w:rPr>
        <w:rFonts w:hint="default" w:eastAsia="宋体"/>
      </w:rPr>
    </w:lvl>
    <w:lvl w:ilvl="1" w:tentative="0">
      <w:start w:val="1"/>
      <w:numFmt w:val="lowerLetter"/>
      <w:lvlText w:val="%2)"/>
      <w:lvlJc w:val="left"/>
      <w:pPr>
        <w:tabs>
          <w:tab w:val="left" w:pos="1401"/>
        </w:tabs>
        <w:ind w:left="1401" w:hanging="420"/>
      </w:pPr>
    </w:lvl>
    <w:lvl w:ilvl="2" w:tentative="0">
      <w:start w:val="1"/>
      <w:numFmt w:val="lowerRoman"/>
      <w:lvlText w:val="%3."/>
      <w:lvlJc w:val="right"/>
      <w:pPr>
        <w:tabs>
          <w:tab w:val="left" w:pos="1821"/>
        </w:tabs>
        <w:ind w:left="1821" w:hanging="420"/>
      </w:pPr>
    </w:lvl>
    <w:lvl w:ilvl="3" w:tentative="0">
      <w:start w:val="1"/>
      <w:numFmt w:val="decimal"/>
      <w:lvlText w:val="%4."/>
      <w:lvlJc w:val="left"/>
      <w:pPr>
        <w:tabs>
          <w:tab w:val="left" w:pos="2241"/>
        </w:tabs>
        <w:ind w:left="2241" w:hanging="420"/>
      </w:pPr>
    </w:lvl>
    <w:lvl w:ilvl="4" w:tentative="0">
      <w:start w:val="1"/>
      <w:numFmt w:val="lowerLetter"/>
      <w:lvlText w:val="%5)"/>
      <w:lvlJc w:val="left"/>
      <w:pPr>
        <w:tabs>
          <w:tab w:val="left" w:pos="2661"/>
        </w:tabs>
        <w:ind w:left="2661" w:hanging="420"/>
      </w:pPr>
    </w:lvl>
    <w:lvl w:ilvl="5" w:tentative="0">
      <w:start w:val="1"/>
      <w:numFmt w:val="lowerRoman"/>
      <w:lvlText w:val="%6."/>
      <w:lvlJc w:val="right"/>
      <w:pPr>
        <w:tabs>
          <w:tab w:val="left" w:pos="3081"/>
        </w:tabs>
        <w:ind w:left="3081" w:hanging="420"/>
      </w:pPr>
    </w:lvl>
    <w:lvl w:ilvl="6" w:tentative="0">
      <w:start w:val="1"/>
      <w:numFmt w:val="decimal"/>
      <w:lvlText w:val="%7."/>
      <w:lvlJc w:val="left"/>
      <w:pPr>
        <w:tabs>
          <w:tab w:val="left" w:pos="3501"/>
        </w:tabs>
        <w:ind w:left="3501" w:hanging="420"/>
      </w:pPr>
    </w:lvl>
    <w:lvl w:ilvl="7" w:tentative="0">
      <w:start w:val="1"/>
      <w:numFmt w:val="lowerLetter"/>
      <w:lvlText w:val="%8)"/>
      <w:lvlJc w:val="left"/>
      <w:pPr>
        <w:tabs>
          <w:tab w:val="left" w:pos="3921"/>
        </w:tabs>
        <w:ind w:left="3921" w:hanging="420"/>
      </w:pPr>
    </w:lvl>
    <w:lvl w:ilvl="8" w:tentative="0">
      <w:start w:val="1"/>
      <w:numFmt w:val="lowerRoman"/>
      <w:lvlText w:val="%9."/>
      <w:lvlJc w:val="right"/>
      <w:pPr>
        <w:tabs>
          <w:tab w:val="left" w:pos="4341"/>
        </w:tabs>
        <w:ind w:left="4341" w:hanging="420"/>
      </w:pPr>
    </w:lvl>
  </w:abstractNum>
  <w:abstractNum w:abstractNumId="157">
    <w:nsid w:val="71BF722C"/>
    <w:multiLevelType w:val="multilevel"/>
    <w:tmpl w:val="71BF722C"/>
    <w:lvl w:ilvl="0" w:tentative="0">
      <w:start w:val="1"/>
      <w:numFmt w:val="decimal"/>
      <w:lvlText w:val="%1"/>
      <w:lvlJc w:val="left"/>
      <w:pPr>
        <w:tabs>
          <w:tab w:val="left" w:pos="3420"/>
        </w:tabs>
        <w:ind w:left="3420" w:firstLine="0"/>
      </w:pPr>
      <w:rPr>
        <w:rFonts w:hint="eastAsia"/>
      </w:rPr>
    </w:lvl>
    <w:lvl w:ilvl="1" w:tentative="0">
      <w:start w:val="1"/>
      <w:numFmt w:val="decimal"/>
      <w:pStyle w:val="1331"/>
      <w:lvlText w:val="%1.%2"/>
      <w:lvlJc w:val="left"/>
      <w:pPr>
        <w:tabs>
          <w:tab w:val="left" w:pos="0"/>
        </w:tabs>
        <w:ind w:left="0" w:firstLine="0"/>
      </w:pPr>
      <w:rPr>
        <w:rFonts w:hint="default" w:ascii="Times New Roman" w:hAnsi="Times New Roman" w:cs="Times New Roman"/>
        <w:sz w:val="30"/>
        <w:szCs w:val="30"/>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default" w:ascii="Times New Roman" w:hAnsi="Times New Roman" w:cs="Times New Roman"/>
        <w:sz w:val="28"/>
        <w:szCs w:val="28"/>
      </w:rPr>
    </w:lvl>
    <w:lvl w:ilvl="4" w:tentative="0">
      <w:start w:val="1"/>
      <w:numFmt w:val="decimal"/>
      <w:lvlText w:val="%1.%2.%3.%4.%5"/>
      <w:lvlJc w:val="left"/>
      <w:pPr>
        <w:tabs>
          <w:tab w:val="left" w:pos="3420"/>
        </w:tabs>
        <w:ind w:left="3420" w:firstLine="0"/>
      </w:pPr>
      <w:rPr>
        <w:rFonts w:hint="default" w:ascii="Times New Roman" w:hAnsi="Times New Roman" w:cs="Times New Roman"/>
        <w:sz w:val="28"/>
        <w:szCs w:val="28"/>
      </w:rPr>
    </w:lvl>
    <w:lvl w:ilvl="5" w:tentative="0">
      <w:start w:val="1"/>
      <w:numFmt w:val="decimal"/>
      <w:lvlText w:val="%1.%2.%3.%4.%5.%6"/>
      <w:lvlJc w:val="left"/>
      <w:pPr>
        <w:tabs>
          <w:tab w:val="left" w:pos="3420"/>
        </w:tabs>
        <w:ind w:left="3420" w:firstLine="0"/>
      </w:pPr>
      <w:rPr>
        <w:rFonts w:hint="eastAsia"/>
      </w:rPr>
    </w:lvl>
    <w:lvl w:ilvl="6" w:tentative="0">
      <w:start w:val="1"/>
      <w:numFmt w:val="decimal"/>
      <w:lvlText w:val="%1.%2.%3.%4.%5.%6.%7"/>
      <w:lvlJc w:val="left"/>
      <w:pPr>
        <w:tabs>
          <w:tab w:val="left" w:pos="5136"/>
        </w:tabs>
        <w:ind w:left="5136" w:hanging="1296"/>
      </w:pPr>
      <w:rPr>
        <w:rFonts w:hint="eastAsia"/>
      </w:rPr>
    </w:lvl>
    <w:lvl w:ilvl="7" w:tentative="0">
      <w:start w:val="1"/>
      <w:numFmt w:val="decimal"/>
      <w:lvlText w:val="%1.%2.%3.%4.%5.%6.%7.%8"/>
      <w:lvlJc w:val="left"/>
      <w:pPr>
        <w:tabs>
          <w:tab w:val="left" w:pos="5280"/>
        </w:tabs>
        <w:ind w:left="5280" w:hanging="1440"/>
      </w:pPr>
      <w:rPr>
        <w:rFonts w:hint="eastAsia"/>
      </w:rPr>
    </w:lvl>
    <w:lvl w:ilvl="8" w:tentative="0">
      <w:start w:val="1"/>
      <w:numFmt w:val="decimal"/>
      <w:lvlText w:val="%1.%2.%3.%4.%5.%6.%7.%8.%9"/>
      <w:lvlJc w:val="left"/>
      <w:pPr>
        <w:tabs>
          <w:tab w:val="left" w:pos="5424"/>
        </w:tabs>
        <w:ind w:left="5424" w:hanging="1584"/>
      </w:pPr>
      <w:rPr>
        <w:rFonts w:hint="eastAsia"/>
      </w:rPr>
    </w:lvl>
  </w:abstractNum>
  <w:abstractNum w:abstractNumId="158">
    <w:nsid w:val="757E27C1"/>
    <w:multiLevelType w:val="multilevel"/>
    <w:tmpl w:val="757E27C1"/>
    <w:lvl w:ilvl="0" w:tentative="0">
      <w:start w:val="1"/>
      <w:numFmt w:val="decimal"/>
      <w:pStyle w:val="2530"/>
      <w:lvlText w:val="3.2.%1  "/>
      <w:lvlJc w:val="left"/>
      <w:pPr>
        <w:tabs>
          <w:tab w:val="left" w:pos="635"/>
        </w:tabs>
        <w:ind w:left="635" w:hanging="425"/>
      </w:pPr>
      <w:rPr>
        <w:rFonts w:hint="eastAsia"/>
      </w:rPr>
    </w:lvl>
    <w:lvl w:ilvl="1" w:tentative="0">
      <w:start w:val="5"/>
      <w:numFmt w:val="none"/>
      <w:lvlText w:val="6.1"/>
      <w:lvlJc w:val="left"/>
      <w:pPr>
        <w:tabs>
          <w:tab w:val="left" w:pos="1202"/>
        </w:tabs>
        <w:ind w:left="1202" w:hanging="567"/>
      </w:pPr>
      <w:rPr>
        <w:rFonts w:hint="eastAsia"/>
      </w:rPr>
    </w:lvl>
    <w:lvl w:ilvl="2" w:tentative="0">
      <w:start w:val="1"/>
      <w:numFmt w:val="decimal"/>
      <w:lvlText w:val="%1.%2.%3"/>
      <w:lvlJc w:val="left"/>
      <w:pPr>
        <w:tabs>
          <w:tab w:val="left" w:pos="1628"/>
        </w:tabs>
        <w:ind w:left="1628" w:hanging="567"/>
      </w:pPr>
      <w:rPr>
        <w:rFonts w:hint="eastAsia"/>
      </w:rPr>
    </w:lvl>
    <w:lvl w:ilvl="3" w:tentative="0">
      <w:start w:val="1"/>
      <w:numFmt w:val="decimal"/>
      <w:lvlText w:val="%4.1"/>
      <w:lvlJc w:val="left"/>
      <w:pPr>
        <w:tabs>
          <w:tab w:val="left" w:pos="2194"/>
        </w:tabs>
        <w:ind w:left="2194" w:hanging="708"/>
      </w:pPr>
      <w:rPr>
        <w:rFonts w:hint="eastAsia"/>
      </w:rPr>
    </w:lvl>
    <w:lvl w:ilvl="4" w:tentative="0">
      <w:start w:val="1"/>
      <w:numFmt w:val="decimal"/>
      <w:lvlText w:val="%1.%2.%3.%4.%5"/>
      <w:lvlJc w:val="left"/>
      <w:pPr>
        <w:tabs>
          <w:tab w:val="left" w:pos="2761"/>
        </w:tabs>
        <w:ind w:left="2761" w:hanging="850"/>
      </w:pPr>
      <w:rPr>
        <w:rFonts w:hint="eastAsia"/>
      </w:rPr>
    </w:lvl>
    <w:lvl w:ilvl="5" w:tentative="0">
      <w:start w:val="1"/>
      <w:numFmt w:val="decimal"/>
      <w:lvlText w:val="%1.%2.%3.%4.%5.%6"/>
      <w:lvlJc w:val="left"/>
      <w:pPr>
        <w:tabs>
          <w:tab w:val="left" w:pos="3470"/>
        </w:tabs>
        <w:ind w:left="3470" w:hanging="1134"/>
      </w:pPr>
      <w:rPr>
        <w:rFonts w:hint="eastAsia"/>
      </w:rPr>
    </w:lvl>
    <w:lvl w:ilvl="6" w:tentative="0">
      <w:start w:val="1"/>
      <w:numFmt w:val="decimal"/>
      <w:lvlText w:val="%1.%2.%3.%4.%5.%6.%7"/>
      <w:lvlJc w:val="left"/>
      <w:pPr>
        <w:tabs>
          <w:tab w:val="left" w:pos="4037"/>
        </w:tabs>
        <w:ind w:left="4037" w:hanging="1276"/>
      </w:pPr>
      <w:rPr>
        <w:rFonts w:hint="eastAsia"/>
      </w:rPr>
    </w:lvl>
    <w:lvl w:ilvl="7" w:tentative="0">
      <w:start w:val="1"/>
      <w:numFmt w:val="decimal"/>
      <w:lvlText w:val="%1.%2.%3.%4.%5.%6.%7.%8"/>
      <w:lvlJc w:val="left"/>
      <w:pPr>
        <w:tabs>
          <w:tab w:val="left" w:pos="4604"/>
        </w:tabs>
        <w:ind w:left="4604" w:hanging="1418"/>
      </w:pPr>
      <w:rPr>
        <w:rFonts w:hint="eastAsia"/>
      </w:rPr>
    </w:lvl>
    <w:lvl w:ilvl="8" w:tentative="0">
      <w:start w:val="1"/>
      <w:numFmt w:val="decimal"/>
      <w:lvlText w:val="%1.%2.%3.%4.%5.%6.%7.%8.%9"/>
      <w:lvlJc w:val="left"/>
      <w:pPr>
        <w:tabs>
          <w:tab w:val="left" w:pos="5312"/>
        </w:tabs>
        <w:ind w:left="5312" w:hanging="1700"/>
      </w:pPr>
      <w:rPr>
        <w:rFonts w:hint="eastAsia"/>
      </w:rPr>
    </w:lvl>
  </w:abstractNum>
  <w:abstractNum w:abstractNumId="159">
    <w:nsid w:val="76863429"/>
    <w:multiLevelType w:val="multilevel"/>
    <w:tmpl w:val="76863429"/>
    <w:lvl w:ilvl="0" w:tentative="0">
      <w:start w:val="1"/>
      <w:numFmt w:val="bullet"/>
      <w:pStyle w:val="202"/>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60">
    <w:nsid w:val="770D7021"/>
    <w:multiLevelType w:val="singleLevel"/>
    <w:tmpl w:val="770D7021"/>
    <w:lvl w:ilvl="0" w:tentative="0">
      <w:start w:val="1"/>
      <w:numFmt w:val="decimal"/>
      <w:pStyle w:val="1454"/>
      <w:lvlText w:val="%1."/>
      <w:legacy w:legacy="1" w:legacySpace="0" w:legacyIndent="397"/>
      <w:lvlJc w:val="left"/>
      <w:pPr>
        <w:ind w:left="1242" w:hanging="397"/>
      </w:pPr>
    </w:lvl>
  </w:abstractNum>
  <w:abstractNum w:abstractNumId="161">
    <w:nsid w:val="77136CB3"/>
    <w:multiLevelType w:val="multilevel"/>
    <w:tmpl w:val="77136CB3"/>
    <w:lvl w:ilvl="0" w:tentative="0">
      <w:start w:val="1"/>
      <w:numFmt w:val="decimal"/>
      <w:pStyle w:val="2560"/>
      <w:lvlText w:val="%1."/>
      <w:lvlJc w:val="left"/>
      <w:pPr>
        <w:tabs>
          <w:tab w:val="left" w:pos="432"/>
        </w:tabs>
        <w:ind w:left="432" w:hanging="432"/>
      </w:pPr>
      <w:rPr>
        <w:rFonts w:hint="default" w:ascii="Frutiger-Bold" w:hAnsi="Frutiger-Bold"/>
        <w:b w:val="0"/>
        <w:i w:val="0"/>
        <w:sz w:val="24"/>
        <w:u w:val="single"/>
      </w:rPr>
    </w:lvl>
    <w:lvl w:ilvl="1" w:tentative="0">
      <w:start w:val="1"/>
      <w:numFmt w:val="decimal"/>
      <w:pStyle w:val="2561"/>
      <w:lvlText w:val="%1.%2."/>
      <w:lvlJc w:val="left"/>
      <w:pPr>
        <w:tabs>
          <w:tab w:val="left" w:pos="576"/>
        </w:tabs>
        <w:ind w:left="576" w:hanging="576"/>
      </w:pPr>
      <w:rPr>
        <w:rFonts w:hint="default" w:ascii="Frutiger-Roman" w:hAnsi="Frutiger-Roman"/>
        <w:b w:val="0"/>
        <w:i w:val="0"/>
        <w:sz w:val="24"/>
        <w:u w:val="single"/>
      </w:rPr>
    </w:lvl>
    <w:lvl w:ilvl="2" w:tentative="0">
      <w:start w:val="1"/>
      <w:numFmt w:val="decimal"/>
      <w:pStyle w:val="2562"/>
      <w:lvlText w:val="%1.%2.%3."/>
      <w:lvlJc w:val="left"/>
      <w:pPr>
        <w:tabs>
          <w:tab w:val="left" w:pos="720"/>
        </w:tabs>
        <w:ind w:left="720" w:hanging="720"/>
      </w:pPr>
      <w:rPr>
        <w:rFonts w:hint="default" w:ascii="Frutiger-Roman" w:hAnsi="Frutiger-Roman"/>
        <w:b w:val="0"/>
        <w:i w:val="0"/>
        <w:sz w:val="24"/>
        <w:u w:val="single"/>
      </w:rPr>
    </w:lvl>
    <w:lvl w:ilvl="3" w:tentative="0">
      <w:start w:val="1"/>
      <w:numFmt w:val="decimal"/>
      <w:pStyle w:val="2563"/>
      <w:lvlText w:val="%1.%2.%3.%4."/>
      <w:lvlJc w:val="left"/>
      <w:pPr>
        <w:tabs>
          <w:tab w:val="left" w:pos="864"/>
        </w:tabs>
        <w:ind w:left="864" w:hanging="864"/>
      </w:pPr>
      <w:rPr>
        <w:rFonts w:hint="default" w:ascii="Frutiger-Roman" w:hAnsi="Frutiger-Roman"/>
        <w:b w:val="0"/>
        <w:i w:val="0"/>
        <w:sz w:val="24"/>
        <w:u w:val="single"/>
      </w:rPr>
    </w:lvl>
    <w:lvl w:ilvl="4" w:tentative="0">
      <w:start w:val="1"/>
      <w:numFmt w:val="decimal"/>
      <w:pStyle w:val="2564"/>
      <w:lvlText w:val="%1.%2.%3.%4.%5."/>
      <w:lvlJc w:val="left"/>
      <w:pPr>
        <w:tabs>
          <w:tab w:val="left" w:pos="1008"/>
        </w:tabs>
        <w:ind w:left="1008" w:hanging="1008"/>
      </w:pPr>
      <w:rPr>
        <w:rFonts w:hint="default" w:ascii="Frutiger-Roman" w:hAnsi="Frutiger-Roman"/>
        <w:b w:val="0"/>
        <w:i w:val="0"/>
        <w:sz w:val="24"/>
        <w:u w:val="single"/>
      </w:r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62">
    <w:nsid w:val="77D20BE8"/>
    <w:multiLevelType w:val="multilevel"/>
    <w:tmpl w:val="77D20BE8"/>
    <w:lvl w:ilvl="0" w:tentative="0">
      <w:start w:val="1"/>
      <w:numFmt w:val="bullet"/>
      <w:pStyle w:val="230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63">
    <w:nsid w:val="78466712"/>
    <w:multiLevelType w:val="singleLevel"/>
    <w:tmpl w:val="78466712"/>
    <w:lvl w:ilvl="0" w:tentative="0">
      <w:start w:val="1"/>
      <w:numFmt w:val="bullet"/>
      <w:pStyle w:val="2391"/>
      <w:lvlText w:val=""/>
      <w:lvlJc w:val="left"/>
      <w:pPr>
        <w:tabs>
          <w:tab w:val="left" w:pos="425"/>
        </w:tabs>
        <w:ind w:left="425" w:hanging="425"/>
      </w:pPr>
      <w:rPr>
        <w:rFonts w:hint="default" w:ascii="Wingdings" w:hAnsi="Wingdings"/>
      </w:rPr>
    </w:lvl>
  </w:abstractNum>
  <w:abstractNum w:abstractNumId="164">
    <w:nsid w:val="78BC1210"/>
    <w:multiLevelType w:val="multilevel"/>
    <w:tmpl w:val="78BC1210"/>
    <w:lvl w:ilvl="0" w:tentative="0">
      <w:start w:val="1"/>
      <w:numFmt w:val="decimal"/>
      <w:lvlText w:val="%1."/>
      <w:lvlJc w:val="left"/>
      <w:pPr>
        <w:tabs>
          <w:tab w:val="left" w:pos="720"/>
        </w:tabs>
        <w:ind w:left="360" w:hanging="360"/>
      </w:pPr>
    </w:lvl>
    <w:lvl w:ilvl="1" w:tentative="0">
      <w:start w:val="1"/>
      <w:numFmt w:val="decimal"/>
      <w:pStyle w:val="989"/>
      <w:lvlText w:val="%1.%2."/>
      <w:lvlJc w:val="left"/>
      <w:pPr>
        <w:tabs>
          <w:tab w:val="left" w:pos="1800"/>
        </w:tabs>
        <w:ind w:left="792" w:hanging="432"/>
      </w:pPr>
    </w:lvl>
    <w:lvl w:ilvl="2" w:tentative="0">
      <w:start w:val="1"/>
      <w:numFmt w:val="decimal"/>
      <w:lvlText w:val="%1.%2.%3."/>
      <w:lvlJc w:val="left"/>
      <w:pPr>
        <w:tabs>
          <w:tab w:val="left" w:pos="2520"/>
        </w:tabs>
        <w:ind w:left="1224" w:hanging="504"/>
      </w:pPr>
    </w:lvl>
    <w:lvl w:ilvl="3" w:tentative="0">
      <w:start w:val="1"/>
      <w:numFmt w:val="decimal"/>
      <w:lvlText w:val="%1.%2.%3.%4."/>
      <w:lvlJc w:val="left"/>
      <w:pPr>
        <w:tabs>
          <w:tab w:val="left" w:pos="3600"/>
        </w:tabs>
        <w:ind w:left="1728" w:hanging="648"/>
      </w:pPr>
    </w:lvl>
    <w:lvl w:ilvl="4" w:tentative="0">
      <w:start w:val="1"/>
      <w:numFmt w:val="decimal"/>
      <w:lvlText w:val="%1.%2.%3.%4.%5."/>
      <w:lvlJc w:val="left"/>
      <w:pPr>
        <w:tabs>
          <w:tab w:val="left" w:pos="4320"/>
        </w:tabs>
        <w:ind w:left="2232" w:hanging="792"/>
      </w:pPr>
    </w:lvl>
    <w:lvl w:ilvl="5" w:tentative="0">
      <w:start w:val="1"/>
      <w:numFmt w:val="decimal"/>
      <w:lvlText w:val="%1.%2.%3.%4.%5.%6."/>
      <w:lvlJc w:val="left"/>
      <w:pPr>
        <w:tabs>
          <w:tab w:val="left" w:pos="5400"/>
        </w:tabs>
        <w:ind w:left="2736" w:hanging="936"/>
      </w:pPr>
    </w:lvl>
    <w:lvl w:ilvl="6" w:tentative="0">
      <w:start w:val="1"/>
      <w:numFmt w:val="decimal"/>
      <w:lvlText w:val="%1.%2.%3.%4.%5.%6.%7."/>
      <w:lvlJc w:val="left"/>
      <w:pPr>
        <w:tabs>
          <w:tab w:val="left" w:pos="6480"/>
        </w:tabs>
        <w:ind w:left="3240" w:hanging="1080"/>
      </w:pPr>
    </w:lvl>
    <w:lvl w:ilvl="7" w:tentative="0">
      <w:start w:val="1"/>
      <w:numFmt w:val="decimal"/>
      <w:lvlText w:val="%1.%2.%3.%4.%5.%6.%7.%8."/>
      <w:lvlJc w:val="left"/>
      <w:pPr>
        <w:tabs>
          <w:tab w:val="left" w:pos="7200"/>
        </w:tabs>
        <w:ind w:left="3744" w:hanging="1224"/>
      </w:pPr>
    </w:lvl>
    <w:lvl w:ilvl="8" w:tentative="0">
      <w:start w:val="1"/>
      <w:numFmt w:val="decimal"/>
      <w:lvlText w:val="%1.%2.%3.%4.%5.%6.%7.%8.%9."/>
      <w:lvlJc w:val="left"/>
      <w:pPr>
        <w:tabs>
          <w:tab w:val="left" w:pos="8280"/>
        </w:tabs>
        <w:ind w:left="4320" w:hanging="1440"/>
      </w:pPr>
    </w:lvl>
  </w:abstractNum>
  <w:abstractNum w:abstractNumId="165">
    <w:nsid w:val="792A16C9"/>
    <w:multiLevelType w:val="multilevel"/>
    <w:tmpl w:val="792A16C9"/>
    <w:lvl w:ilvl="0" w:tentative="0">
      <w:start w:val="1"/>
      <w:numFmt w:val="bullet"/>
      <w:pStyle w:val="1627"/>
      <w:lvlText w:val=""/>
      <w:lvlJc w:val="left"/>
      <w:pPr>
        <w:tabs>
          <w:tab w:val="left" w:pos="360"/>
        </w:tabs>
        <w:ind w:left="180" w:hanging="18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6">
    <w:nsid w:val="7A9617AE"/>
    <w:multiLevelType w:val="singleLevel"/>
    <w:tmpl w:val="7A9617AE"/>
    <w:lvl w:ilvl="0" w:tentative="0">
      <w:start w:val="1"/>
      <w:numFmt w:val="bullet"/>
      <w:pStyle w:val="1429"/>
      <w:lvlText w:val=""/>
      <w:lvlJc w:val="left"/>
      <w:pPr>
        <w:tabs>
          <w:tab w:val="left" w:pos="420"/>
        </w:tabs>
        <w:ind w:left="420" w:hanging="420"/>
      </w:pPr>
      <w:rPr>
        <w:rFonts w:hint="default" w:ascii="Wingdings" w:hAnsi="Wingdings"/>
      </w:rPr>
    </w:lvl>
  </w:abstractNum>
  <w:abstractNum w:abstractNumId="167">
    <w:nsid w:val="7BA414FA"/>
    <w:multiLevelType w:val="multilevel"/>
    <w:tmpl w:val="7BA414FA"/>
    <w:lvl w:ilvl="0" w:tentative="0">
      <w:start w:val="1"/>
      <w:numFmt w:val="decimal"/>
      <w:pStyle w:val="892"/>
      <w:lvlText w:val="%1.1.1.1.1"/>
      <w:lvlJc w:val="left"/>
      <w:pPr>
        <w:ind w:left="420" w:hanging="420"/>
      </w:pPr>
      <w:rPr>
        <w:rFonts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8">
    <w:nsid w:val="7BBE78F0"/>
    <w:multiLevelType w:val="multilevel"/>
    <w:tmpl w:val="7BBE78F0"/>
    <w:lvl w:ilvl="0" w:tentative="0">
      <w:start w:val="1"/>
      <w:numFmt w:val="upperLetter"/>
      <w:pStyle w:val="2211"/>
      <w:lvlText w:val="附录%1"/>
      <w:lvlJc w:val="left"/>
      <w:pPr>
        <w:tabs>
          <w:tab w:val="left" w:pos="1304"/>
        </w:tabs>
        <w:ind w:left="425" w:hanging="425"/>
      </w:pPr>
      <w:rPr>
        <w:rFonts w:hint="eastAsia"/>
      </w:rPr>
    </w:lvl>
    <w:lvl w:ilvl="1" w:tentative="0">
      <w:start w:val="1"/>
      <w:numFmt w:val="decimal"/>
      <w:pStyle w:val="2212"/>
      <w:lvlText w:val="%1.%2"/>
      <w:lvlJc w:val="left"/>
      <w:pPr>
        <w:tabs>
          <w:tab w:val="left" w:pos="624"/>
        </w:tabs>
        <w:ind w:left="425" w:hanging="425"/>
      </w:pPr>
      <w:rPr>
        <w:rFonts w:hint="eastAsia"/>
      </w:rPr>
    </w:lvl>
    <w:lvl w:ilvl="2" w:tentative="0">
      <w:start w:val="1"/>
      <w:numFmt w:val="decimal"/>
      <w:pStyle w:val="2213"/>
      <w:lvlText w:val="%1.%2.%3"/>
      <w:lvlJc w:val="left"/>
      <w:pPr>
        <w:tabs>
          <w:tab w:val="left" w:pos="851"/>
        </w:tabs>
        <w:ind w:left="425" w:hanging="425"/>
      </w:pPr>
      <w:rPr>
        <w:rFonts w:hint="eastAsia"/>
      </w:rPr>
    </w:lvl>
    <w:lvl w:ilvl="3" w:tentative="0">
      <w:start w:val="1"/>
      <w:numFmt w:val="decimal"/>
      <w:pStyle w:val="2214"/>
      <w:lvlText w:val="%1.%2.%3.%4"/>
      <w:lvlJc w:val="left"/>
      <w:pPr>
        <w:tabs>
          <w:tab w:val="left" w:pos="1134"/>
        </w:tabs>
        <w:ind w:left="1361" w:hanging="1361"/>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69">
    <w:nsid w:val="7BC330F5"/>
    <w:multiLevelType w:val="multilevel"/>
    <w:tmpl w:val="7BC330F5"/>
    <w:lvl w:ilvl="0" w:tentative="0">
      <w:start w:val="1"/>
      <w:numFmt w:val="bullet"/>
      <w:pStyle w:val="280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0">
    <w:nsid w:val="7C465C5B"/>
    <w:multiLevelType w:val="singleLevel"/>
    <w:tmpl w:val="7C465C5B"/>
    <w:lvl w:ilvl="0" w:tentative="0">
      <w:start w:val="1"/>
      <w:numFmt w:val="decimal"/>
      <w:pStyle w:val="1447"/>
      <w:lvlText w:val="图%1."/>
      <w:lvlJc w:val="left"/>
      <w:pPr>
        <w:tabs>
          <w:tab w:val="left" w:pos="425"/>
        </w:tabs>
        <w:ind w:left="425" w:hanging="425"/>
      </w:pPr>
      <w:rPr>
        <w:rFonts w:hint="eastAsia"/>
      </w:rPr>
    </w:lvl>
  </w:abstractNum>
  <w:abstractNum w:abstractNumId="171">
    <w:nsid w:val="7CF47A85"/>
    <w:multiLevelType w:val="multilevel"/>
    <w:tmpl w:val="7CF47A85"/>
    <w:lvl w:ilvl="0" w:tentative="0">
      <w:start w:val="1"/>
      <w:numFmt w:val="decimal"/>
      <w:pStyle w:val="2077"/>
      <w:lvlText w:val="%1)"/>
      <w:lvlJc w:val="left"/>
      <w:pPr>
        <w:tabs>
          <w:tab w:val="left" w:pos="902"/>
        </w:tabs>
        <w:ind w:left="902" w:hanging="420"/>
      </w:pPr>
      <w:rPr>
        <w:rFonts w:hint="eastAsia"/>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172">
    <w:nsid w:val="7CFB7EA5"/>
    <w:multiLevelType w:val="multilevel"/>
    <w:tmpl w:val="7CFB7EA5"/>
    <w:lvl w:ilvl="0" w:tentative="0">
      <w:start w:val="1"/>
      <w:numFmt w:val="decimal"/>
      <w:pStyle w:val="3685"/>
      <w:lvlText w:val="%1)"/>
      <w:lvlJc w:val="left"/>
      <w:pPr>
        <w:tabs>
          <w:tab w:val="left" w:pos="794"/>
        </w:tabs>
        <w:ind w:left="794" w:hanging="39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3">
    <w:nsid w:val="7DC25BDC"/>
    <w:multiLevelType w:val="multilevel"/>
    <w:tmpl w:val="7DC25BDC"/>
    <w:lvl w:ilvl="0" w:tentative="0">
      <w:start w:val="1"/>
      <w:numFmt w:val="decimal"/>
      <w:pStyle w:val="770"/>
      <w:lvlText w:val="%1)"/>
      <w:lvlJc w:val="left"/>
      <w:pPr>
        <w:tabs>
          <w:tab w:val="left" w:pos="980"/>
        </w:tabs>
        <w:ind w:left="980" w:hanging="420"/>
      </w:p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74">
    <w:nsid w:val="7F0F4789"/>
    <w:multiLevelType w:val="multilevel"/>
    <w:tmpl w:val="7F0F4789"/>
    <w:lvl w:ilvl="0" w:tentative="0">
      <w:start w:val="1"/>
      <w:numFmt w:val="decimal"/>
      <w:pStyle w:val="2963"/>
      <w:lvlText w:val="图 %1 "/>
      <w:lvlJc w:val="left"/>
      <w:pPr>
        <w:ind w:left="425" w:hanging="425"/>
      </w:pPr>
      <w:rPr>
        <w:rFonts w:hint="eastAsia"/>
      </w:rPr>
    </w:lvl>
    <w:lvl w:ilvl="1" w:tentative="0">
      <w:start w:val="1"/>
      <w:numFmt w:val="decimal"/>
      <w:lvlText w:val="图%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48"/>
  </w:num>
  <w:num w:numId="2">
    <w:abstractNumId w:val="4"/>
  </w:num>
  <w:num w:numId="3">
    <w:abstractNumId w:val="1"/>
  </w:num>
  <w:num w:numId="4">
    <w:abstractNumId w:val="3"/>
  </w:num>
  <w:num w:numId="5">
    <w:abstractNumId w:val="0"/>
  </w:num>
  <w:num w:numId="6">
    <w:abstractNumId w:val="63"/>
  </w:num>
  <w:num w:numId="7">
    <w:abstractNumId w:val="96"/>
  </w:num>
  <w:num w:numId="8">
    <w:abstractNumId w:val="126"/>
  </w:num>
  <w:num w:numId="9">
    <w:abstractNumId w:val="159"/>
  </w:num>
  <w:num w:numId="10">
    <w:abstractNumId w:val="83"/>
  </w:num>
  <w:num w:numId="11">
    <w:abstractNumId w:val="156"/>
  </w:num>
  <w:num w:numId="12">
    <w:abstractNumId w:val="125"/>
  </w:num>
  <w:num w:numId="13">
    <w:abstractNumId w:val="153"/>
  </w:num>
  <w:num w:numId="14">
    <w:abstractNumId w:val="89"/>
  </w:num>
  <w:num w:numId="15">
    <w:abstractNumId w:val="108"/>
  </w:num>
  <w:num w:numId="16">
    <w:abstractNumId w:val="37"/>
  </w:num>
  <w:num w:numId="17">
    <w:abstractNumId w:val="142"/>
  </w:num>
  <w:num w:numId="18">
    <w:abstractNumId w:val="101"/>
  </w:num>
  <w:num w:numId="19">
    <w:abstractNumId w:val="65"/>
  </w:num>
  <w:num w:numId="20">
    <w:abstractNumId w:val="29"/>
  </w:num>
  <w:num w:numId="21">
    <w:abstractNumId w:val="140"/>
  </w:num>
  <w:num w:numId="22">
    <w:abstractNumId w:val="132"/>
  </w:num>
  <w:num w:numId="23">
    <w:abstractNumId w:val="42"/>
  </w:num>
  <w:num w:numId="24">
    <w:abstractNumId w:val="73"/>
  </w:num>
  <w:num w:numId="25">
    <w:abstractNumId w:val="38"/>
  </w:num>
  <w:num w:numId="26">
    <w:abstractNumId w:val="173"/>
  </w:num>
  <w:num w:numId="27">
    <w:abstractNumId w:val="26"/>
  </w:num>
  <w:num w:numId="28">
    <w:abstractNumId w:val="25"/>
  </w:num>
  <w:num w:numId="29">
    <w:abstractNumId w:val="151"/>
  </w:num>
  <w:num w:numId="30">
    <w:abstractNumId w:val="39"/>
  </w:num>
  <w:num w:numId="31">
    <w:abstractNumId w:val="22"/>
  </w:num>
  <w:num w:numId="32">
    <w:abstractNumId w:val="93"/>
  </w:num>
  <w:num w:numId="33">
    <w:abstractNumId w:val="110"/>
  </w:num>
  <w:num w:numId="34">
    <w:abstractNumId w:val="167"/>
  </w:num>
  <w:num w:numId="35">
    <w:abstractNumId w:val="13"/>
  </w:num>
  <w:num w:numId="36">
    <w:abstractNumId w:val="68"/>
  </w:num>
  <w:num w:numId="37">
    <w:abstractNumId w:val="80"/>
  </w:num>
  <w:num w:numId="38">
    <w:abstractNumId w:val="50"/>
  </w:num>
  <w:num w:numId="39">
    <w:abstractNumId w:val="53"/>
  </w:num>
  <w:num w:numId="40">
    <w:abstractNumId w:val="67"/>
  </w:num>
  <w:num w:numId="41">
    <w:abstractNumId w:val="75"/>
  </w:num>
  <w:num w:numId="42">
    <w:abstractNumId w:val="21"/>
  </w:num>
  <w:num w:numId="43">
    <w:abstractNumId w:val="111"/>
  </w:num>
  <w:num w:numId="44">
    <w:abstractNumId w:val="123"/>
  </w:num>
  <w:num w:numId="45">
    <w:abstractNumId w:val="56"/>
  </w:num>
  <w:num w:numId="46">
    <w:abstractNumId w:val="164"/>
  </w:num>
  <w:num w:numId="47">
    <w:abstractNumId w:val="74"/>
  </w:num>
  <w:num w:numId="48">
    <w:abstractNumId w:val="18"/>
  </w:num>
  <w:num w:numId="49">
    <w:abstractNumId w:val="97"/>
  </w:num>
  <w:num w:numId="50">
    <w:abstractNumId w:val="31"/>
  </w:num>
  <w:num w:numId="51">
    <w:abstractNumId w:val="94"/>
  </w:num>
  <w:num w:numId="52">
    <w:abstractNumId w:val="141"/>
  </w:num>
  <w:num w:numId="53">
    <w:abstractNumId w:val="116"/>
  </w:num>
  <w:num w:numId="54">
    <w:abstractNumId w:val="51"/>
  </w:num>
  <w:num w:numId="55">
    <w:abstractNumId w:val="57"/>
  </w:num>
  <w:num w:numId="56">
    <w:abstractNumId w:val="138"/>
  </w:num>
  <w:num w:numId="57">
    <w:abstractNumId w:val="62"/>
  </w:num>
  <w:num w:numId="58">
    <w:abstractNumId w:val="33"/>
  </w:num>
  <w:num w:numId="59">
    <w:abstractNumId w:val="157"/>
  </w:num>
  <w:num w:numId="60">
    <w:abstractNumId w:val="115"/>
  </w:num>
  <w:num w:numId="61">
    <w:abstractNumId w:val="98"/>
  </w:num>
  <w:num w:numId="62">
    <w:abstractNumId w:val="166"/>
  </w:num>
  <w:num w:numId="63">
    <w:abstractNumId w:val="5"/>
  </w:num>
  <w:num w:numId="64">
    <w:abstractNumId w:val="170"/>
  </w:num>
  <w:num w:numId="65">
    <w:abstractNumId w:val="92"/>
  </w:num>
  <w:num w:numId="66">
    <w:abstractNumId w:val="160"/>
  </w:num>
  <w:num w:numId="67">
    <w:abstractNumId w:val="128"/>
  </w:num>
  <w:num w:numId="68">
    <w:abstractNumId w:val="16"/>
  </w:num>
  <w:num w:numId="69">
    <w:abstractNumId w:val="71"/>
  </w:num>
  <w:num w:numId="70">
    <w:abstractNumId w:val="102"/>
  </w:num>
  <w:num w:numId="71">
    <w:abstractNumId w:val="109"/>
  </w:num>
  <w:num w:numId="72">
    <w:abstractNumId w:val="81"/>
  </w:num>
  <w:num w:numId="73">
    <w:abstractNumId w:val="117"/>
  </w:num>
  <w:num w:numId="74">
    <w:abstractNumId w:val="87"/>
  </w:num>
  <w:num w:numId="75">
    <w:abstractNumId w:val="8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6">
    <w:abstractNumId w:val="120"/>
  </w:num>
  <w:num w:numId="77">
    <w:abstractNumId w:val="2"/>
  </w:num>
  <w:num w:numId="78">
    <w:abstractNumId w:val="32"/>
    <w:lvlOverride w:ilvl="3">
      <w:startOverride w:val="1"/>
    </w:lvlOverride>
  </w:num>
  <w:num w:numId="79">
    <w:abstractNumId w:val="150"/>
  </w:num>
  <w:num w:numId="80">
    <w:abstractNumId w:val="165"/>
  </w:num>
  <w:num w:numId="81">
    <w:abstractNumId w:val="59"/>
  </w:num>
  <w:num w:numId="82">
    <w:abstractNumId w:val="27"/>
  </w:num>
  <w:num w:numId="83">
    <w:abstractNumId w:val="104"/>
  </w:num>
  <w:num w:numId="84">
    <w:abstractNumId w:val="20"/>
  </w:num>
  <w:num w:numId="85">
    <w:abstractNumId w:val="113"/>
  </w:num>
  <w:num w:numId="86">
    <w:abstractNumId w:val="6"/>
  </w:num>
  <w:num w:numId="87">
    <w:abstractNumId w:val="124"/>
  </w:num>
  <w:num w:numId="88">
    <w:abstractNumId w:val="90"/>
  </w:num>
  <w:num w:numId="89">
    <w:abstractNumId w:val="144"/>
  </w:num>
  <w:num w:numId="90">
    <w:abstractNumId w:val="133"/>
  </w:num>
  <w:num w:numId="91">
    <w:abstractNumId w:val="78"/>
  </w:num>
  <w:num w:numId="92">
    <w:abstractNumId w:val="137"/>
  </w:num>
  <w:num w:numId="93">
    <w:abstractNumId w:val="152"/>
  </w:num>
  <w:num w:numId="94">
    <w:abstractNumId w:val="103"/>
  </w:num>
  <w:num w:numId="95">
    <w:abstractNumId w:val="47"/>
  </w:num>
  <w:num w:numId="96">
    <w:abstractNumId w:val="13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7">
    <w:abstractNumId w:val="45"/>
  </w:num>
  <w:num w:numId="98">
    <w:abstractNumId w:val="88"/>
  </w:num>
  <w:num w:numId="99">
    <w:abstractNumId w:val="106"/>
  </w:num>
  <w:num w:numId="100">
    <w:abstractNumId w:val="9"/>
  </w:num>
  <w:num w:numId="101">
    <w:abstractNumId w:val="130"/>
  </w:num>
  <w:num w:numId="102">
    <w:abstractNumId w:val="118"/>
  </w:num>
  <w:num w:numId="103">
    <w:abstractNumId w:val="49"/>
  </w:num>
  <w:num w:numId="104">
    <w:abstractNumId w:val="30"/>
  </w:num>
  <w:num w:numId="105">
    <w:abstractNumId w:val="19"/>
  </w:num>
  <w:num w:numId="106">
    <w:abstractNumId w:val="43"/>
  </w:num>
  <w:num w:numId="107">
    <w:abstractNumId w:val="23"/>
  </w:num>
  <w:num w:numId="108">
    <w:abstractNumId w:val="171"/>
  </w:num>
  <w:num w:numId="109">
    <w:abstractNumId w:val="55"/>
  </w:num>
  <w:num w:numId="110">
    <w:abstractNumId w:val="79"/>
  </w:num>
  <w:num w:numId="111">
    <w:abstractNumId w:val="95"/>
  </w:num>
  <w:num w:numId="112">
    <w:abstractNumId w:val="154"/>
  </w:num>
  <w:num w:numId="113">
    <w:abstractNumId w:val="69"/>
  </w:num>
  <w:num w:numId="114">
    <w:abstractNumId w:val="28"/>
  </w:num>
  <w:num w:numId="115">
    <w:abstractNumId w:val="131"/>
  </w:num>
  <w:num w:numId="116">
    <w:abstractNumId w:val="35"/>
  </w:num>
  <w:num w:numId="117">
    <w:abstractNumId w:val="8"/>
  </w:num>
  <w:num w:numId="118">
    <w:abstractNumId w:val="114"/>
  </w:num>
  <w:num w:numId="119">
    <w:abstractNumId w:val="168"/>
  </w:num>
  <w:num w:numId="120">
    <w:abstractNumId w:val="7"/>
  </w:num>
  <w:num w:numId="121">
    <w:abstractNumId w:val="147"/>
  </w:num>
  <w:num w:numId="122">
    <w:abstractNumId w:val="24"/>
  </w:num>
  <w:num w:numId="123">
    <w:abstractNumId w:val="54"/>
  </w:num>
  <w:num w:numId="124">
    <w:abstractNumId w:val="139"/>
  </w:num>
  <w:num w:numId="125">
    <w:abstractNumId w:val="162"/>
  </w:num>
  <w:num w:numId="126">
    <w:abstractNumId w:val="34"/>
  </w:num>
  <w:num w:numId="127">
    <w:abstractNumId w:val="14"/>
  </w:num>
  <w:num w:numId="128">
    <w:abstractNumId w:val="60"/>
  </w:num>
  <w:num w:numId="129">
    <w:abstractNumId w:val="84"/>
  </w:num>
  <w:num w:numId="130">
    <w:abstractNumId w:val="129"/>
  </w:num>
  <w:num w:numId="131">
    <w:abstractNumId w:val="61"/>
  </w:num>
  <w:num w:numId="132">
    <w:abstractNumId w:val="91"/>
  </w:num>
  <w:num w:numId="133">
    <w:abstractNumId w:val="163"/>
  </w:num>
  <w:num w:numId="134">
    <w:abstractNumId w:val="58"/>
  </w:num>
  <w:num w:numId="135">
    <w:abstractNumId w:val="40"/>
  </w:num>
  <w:num w:numId="136">
    <w:abstractNumId w:val="76"/>
  </w:num>
  <w:num w:numId="137">
    <w:abstractNumId w:val="11"/>
  </w:num>
  <w:num w:numId="138">
    <w:abstractNumId w:val="155"/>
  </w:num>
  <w:num w:numId="139">
    <w:abstractNumId w:val="158"/>
  </w:num>
  <w:num w:numId="140">
    <w:abstractNumId w:val="12"/>
  </w:num>
  <w:num w:numId="141">
    <w:abstractNumId w:val="145"/>
  </w:num>
  <w:num w:numId="142">
    <w:abstractNumId w:val="107"/>
  </w:num>
  <w:num w:numId="143">
    <w:abstractNumId w:val="105"/>
  </w:num>
  <w:num w:numId="144">
    <w:abstractNumId w:val="41"/>
  </w:num>
  <w:num w:numId="145">
    <w:abstractNumId w:val="161"/>
  </w:num>
  <w:num w:numId="146">
    <w:abstractNumId w:val="119"/>
  </w:num>
  <w:num w:numId="147">
    <w:abstractNumId w:val="70"/>
  </w:num>
  <w:num w:numId="148">
    <w:abstractNumId w:val="149"/>
  </w:num>
  <w:num w:numId="149">
    <w:abstractNumId w:val="169"/>
  </w:num>
  <w:num w:numId="150">
    <w:abstractNumId w:val="44"/>
  </w:num>
  <w:num w:numId="151">
    <w:abstractNumId w:val="174"/>
  </w:num>
  <w:num w:numId="152">
    <w:abstractNumId w:val="10"/>
  </w:num>
  <w:num w:numId="153">
    <w:abstractNumId w:val="66"/>
  </w:num>
  <w:num w:numId="154">
    <w:abstractNumId w:val="86"/>
  </w:num>
  <w:num w:numId="155">
    <w:abstractNumId w:val="17"/>
  </w:num>
  <w:num w:numId="156">
    <w:abstractNumId w:val="122"/>
  </w:num>
  <w:num w:numId="157">
    <w:abstractNumId w:val="146"/>
  </w:num>
  <w:num w:numId="158">
    <w:abstractNumId w:val="127"/>
  </w:num>
  <w:num w:numId="159">
    <w:abstractNumId w:val="64"/>
  </w:num>
  <w:num w:numId="160">
    <w:abstractNumId w:val="100"/>
  </w:num>
  <w:num w:numId="161">
    <w:abstractNumId w:val="143"/>
  </w:num>
  <w:num w:numId="162">
    <w:abstractNumId w:val="121"/>
  </w:num>
  <w:num w:numId="163">
    <w:abstractNumId w:val="172"/>
  </w:num>
  <w:num w:numId="164">
    <w:abstractNumId w:val="82"/>
  </w:num>
  <w:num w:numId="165">
    <w:abstractNumId w:val="77"/>
  </w:num>
  <w:num w:numId="166">
    <w:abstractNumId w:val="72"/>
  </w:num>
  <w:num w:numId="167">
    <w:abstractNumId w:val="46"/>
  </w:num>
  <w:num w:numId="168">
    <w:abstractNumId w:val="112"/>
  </w:num>
  <w:num w:numId="169">
    <w:abstractNumId w:val="15"/>
  </w:num>
  <w:num w:numId="170">
    <w:abstractNumId w:val="52"/>
  </w:num>
  <w:num w:numId="171">
    <w:abstractNumId w:val="36"/>
  </w:num>
  <w:num w:numId="172">
    <w:abstractNumId w:val="99"/>
  </w:num>
  <w:num w:numId="173">
    <w:abstractNumId w:val="48"/>
  </w:num>
  <w:num w:numId="174">
    <w:abstractNumId w:val="135"/>
  </w:num>
  <w:num w:numId="175">
    <w:abstractNumId w:val="1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AD9"/>
    <w:rsid w:val="00000117"/>
    <w:rsid w:val="00000206"/>
    <w:rsid w:val="000033AB"/>
    <w:rsid w:val="00005050"/>
    <w:rsid w:val="0000660E"/>
    <w:rsid w:val="00006A35"/>
    <w:rsid w:val="00007330"/>
    <w:rsid w:val="00010C1C"/>
    <w:rsid w:val="00010D0A"/>
    <w:rsid w:val="0001117A"/>
    <w:rsid w:val="000132E9"/>
    <w:rsid w:val="00016504"/>
    <w:rsid w:val="0001655E"/>
    <w:rsid w:val="000174EA"/>
    <w:rsid w:val="00020BF2"/>
    <w:rsid w:val="00022322"/>
    <w:rsid w:val="000228E2"/>
    <w:rsid w:val="000263C5"/>
    <w:rsid w:val="00026DF3"/>
    <w:rsid w:val="000303F9"/>
    <w:rsid w:val="0003096E"/>
    <w:rsid w:val="00032C4C"/>
    <w:rsid w:val="00033BC5"/>
    <w:rsid w:val="000345F2"/>
    <w:rsid w:val="00036945"/>
    <w:rsid w:val="00036A9D"/>
    <w:rsid w:val="0003784E"/>
    <w:rsid w:val="00037C89"/>
    <w:rsid w:val="00041171"/>
    <w:rsid w:val="0004207E"/>
    <w:rsid w:val="00043CA4"/>
    <w:rsid w:val="00045D4A"/>
    <w:rsid w:val="00046AE6"/>
    <w:rsid w:val="00047725"/>
    <w:rsid w:val="00047A2E"/>
    <w:rsid w:val="00055774"/>
    <w:rsid w:val="00056E63"/>
    <w:rsid w:val="000576FF"/>
    <w:rsid w:val="000601ED"/>
    <w:rsid w:val="00061DDD"/>
    <w:rsid w:val="00063332"/>
    <w:rsid w:val="00063D51"/>
    <w:rsid w:val="00064D69"/>
    <w:rsid w:val="00065273"/>
    <w:rsid w:val="00067976"/>
    <w:rsid w:val="00070543"/>
    <w:rsid w:val="00070546"/>
    <w:rsid w:val="00074F83"/>
    <w:rsid w:val="00074F89"/>
    <w:rsid w:val="00076515"/>
    <w:rsid w:val="0007676B"/>
    <w:rsid w:val="0007789C"/>
    <w:rsid w:val="00080DC6"/>
    <w:rsid w:val="00081071"/>
    <w:rsid w:val="000813C1"/>
    <w:rsid w:val="00081618"/>
    <w:rsid w:val="000821CA"/>
    <w:rsid w:val="0008246F"/>
    <w:rsid w:val="00083E8C"/>
    <w:rsid w:val="00085013"/>
    <w:rsid w:val="00085313"/>
    <w:rsid w:val="00085713"/>
    <w:rsid w:val="000864D2"/>
    <w:rsid w:val="000868DA"/>
    <w:rsid w:val="00087259"/>
    <w:rsid w:val="000876DA"/>
    <w:rsid w:val="00087AC1"/>
    <w:rsid w:val="00091043"/>
    <w:rsid w:val="00091130"/>
    <w:rsid w:val="000911B0"/>
    <w:rsid w:val="000915F9"/>
    <w:rsid w:val="0009264F"/>
    <w:rsid w:val="00093394"/>
    <w:rsid w:val="000940E3"/>
    <w:rsid w:val="000946F8"/>
    <w:rsid w:val="00094E25"/>
    <w:rsid w:val="00095B2B"/>
    <w:rsid w:val="00096D7A"/>
    <w:rsid w:val="000A59C6"/>
    <w:rsid w:val="000A646E"/>
    <w:rsid w:val="000A6DC5"/>
    <w:rsid w:val="000B1E8D"/>
    <w:rsid w:val="000B360B"/>
    <w:rsid w:val="000B4299"/>
    <w:rsid w:val="000B6851"/>
    <w:rsid w:val="000B6AD9"/>
    <w:rsid w:val="000B74A0"/>
    <w:rsid w:val="000B7657"/>
    <w:rsid w:val="000C0DF0"/>
    <w:rsid w:val="000C1A04"/>
    <w:rsid w:val="000C2004"/>
    <w:rsid w:val="000C22D0"/>
    <w:rsid w:val="000C270F"/>
    <w:rsid w:val="000C298B"/>
    <w:rsid w:val="000C3AC8"/>
    <w:rsid w:val="000C4122"/>
    <w:rsid w:val="000C4818"/>
    <w:rsid w:val="000C5E52"/>
    <w:rsid w:val="000D0334"/>
    <w:rsid w:val="000D1B6D"/>
    <w:rsid w:val="000D4A38"/>
    <w:rsid w:val="000D5509"/>
    <w:rsid w:val="000E0432"/>
    <w:rsid w:val="000E12CA"/>
    <w:rsid w:val="000E21E0"/>
    <w:rsid w:val="000E2FF4"/>
    <w:rsid w:val="000E360B"/>
    <w:rsid w:val="000E3B74"/>
    <w:rsid w:val="000E4675"/>
    <w:rsid w:val="000E49DC"/>
    <w:rsid w:val="000E4C47"/>
    <w:rsid w:val="000E4C8C"/>
    <w:rsid w:val="000E60BD"/>
    <w:rsid w:val="000E705E"/>
    <w:rsid w:val="000E77DD"/>
    <w:rsid w:val="000F0564"/>
    <w:rsid w:val="000F1F6D"/>
    <w:rsid w:val="000F1F93"/>
    <w:rsid w:val="000F2CBC"/>
    <w:rsid w:val="000F381E"/>
    <w:rsid w:val="000F3CBA"/>
    <w:rsid w:val="000F3EA7"/>
    <w:rsid w:val="000F43F5"/>
    <w:rsid w:val="000F4D55"/>
    <w:rsid w:val="000F5FFF"/>
    <w:rsid w:val="000F68DE"/>
    <w:rsid w:val="000F6A0F"/>
    <w:rsid w:val="000F738F"/>
    <w:rsid w:val="00100E27"/>
    <w:rsid w:val="00101F0D"/>
    <w:rsid w:val="0010244E"/>
    <w:rsid w:val="00102A7B"/>
    <w:rsid w:val="00103841"/>
    <w:rsid w:val="00103886"/>
    <w:rsid w:val="00104DC1"/>
    <w:rsid w:val="00104EBE"/>
    <w:rsid w:val="00105AB3"/>
    <w:rsid w:val="0010612F"/>
    <w:rsid w:val="001062DB"/>
    <w:rsid w:val="001116AE"/>
    <w:rsid w:val="00112253"/>
    <w:rsid w:val="0011255B"/>
    <w:rsid w:val="00112964"/>
    <w:rsid w:val="00112A09"/>
    <w:rsid w:val="00112CCE"/>
    <w:rsid w:val="00112F41"/>
    <w:rsid w:val="001137D2"/>
    <w:rsid w:val="00114BDE"/>
    <w:rsid w:val="00114D0E"/>
    <w:rsid w:val="00116D8C"/>
    <w:rsid w:val="00120553"/>
    <w:rsid w:val="00120C4C"/>
    <w:rsid w:val="001218E2"/>
    <w:rsid w:val="001220EA"/>
    <w:rsid w:val="00122E24"/>
    <w:rsid w:val="00124216"/>
    <w:rsid w:val="001259B0"/>
    <w:rsid w:val="00125C39"/>
    <w:rsid w:val="00127068"/>
    <w:rsid w:val="00127173"/>
    <w:rsid w:val="00127428"/>
    <w:rsid w:val="00131E4C"/>
    <w:rsid w:val="001345A5"/>
    <w:rsid w:val="00135175"/>
    <w:rsid w:val="00135CA3"/>
    <w:rsid w:val="0013636F"/>
    <w:rsid w:val="0013751E"/>
    <w:rsid w:val="00140986"/>
    <w:rsid w:val="00142ED0"/>
    <w:rsid w:val="00143521"/>
    <w:rsid w:val="00143AA6"/>
    <w:rsid w:val="00144613"/>
    <w:rsid w:val="001446C2"/>
    <w:rsid w:val="00146DC7"/>
    <w:rsid w:val="00152725"/>
    <w:rsid w:val="0015354C"/>
    <w:rsid w:val="00154795"/>
    <w:rsid w:val="00154963"/>
    <w:rsid w:val="00154F92"/>
    <w:rsid w:val="0015519F"/>
    <w:rsid w:val="001564B7"/>
    <w:rsid w:val="0015679A"/>
    <w:rsid w:val="00157352"/>
    <w:rsid w:val="00160394"/>
    <w:rsid w:val="0016256C"/>
    <w:rsid w:val="001626EE"/>
    <w:rsid w:val="00162DA8"/>
    <w:rsid w:val="00162ED8"/>
    <w:rsid w:val="00163303"/>
    <w:rsid w:val="00163351"/>
    <w:rsid w:val="001635D6"/>
    <w:rsid w:val="00163611"/>
    <w:rsid w:val="001643CD"/>
    <w:rsid w:val="001654C8"/>
    <w:rsid w:val="00170385"/>
    <w:rsid w:val="0017073D"/>
    <w:rsid w:val="00170E87"/>
    <w:rsid w:val="001716F9"/>
    <w:rsid w:val="00172C06"/>
    <w:rsid w:val="001734D3"/>
    <w:rsid w:val="00173DEC"/>
    <w:rsid w:val="0017408E"/>
    <w:rsid w:val="001764AD"/>
    <w:rsid w:val="0017666B"/>
    <w:rsid w:val="00177682"/>
    <w:rsid w:val="001801E9"/>
    <w:rsid w:val="00180CB4"/>
    <w:rsid w:val="00180E50"/>
    <w:rsid w:val="00181FC1"/>
    <w:rsid w:val="001824B9"/>
    <w:rsid w:val="00183337"/>
    <w:rsid w:val="00184613"/>
    <w:rsid w:val="0018613C"/>
    <w:rsid w:val="001901E4"/>
    <w:rsid w:val="00191E92"/>
    <w:rsid w:val="00192217"/>
    <w:rsid w:val="00193610"/>
    <w:rsid w:val="0019390D"/>
    <w:rsid w:val="00195499"/>
    <w:rsid w:val="001964F3"/>
    <w:rsid w:val="001972D7"/>
    <w:rsid w:val="0019739E"/>
    <w:rsid w:val="00197C72"/>
    <w:rsid w:val="001A0335"/>
    <w:rsid w:val="001A0AC9"/>
    <w:rsid w:val="001A0DCB"/>
    <w:rsid w:val="001A3A1E"/>
    <w:rsid w:val="001A49E5"/>
    <w:rsid w:val="001A709B"/>
    <w:rsid w:val="001B0B48"/>
    <w:rsid w:val="001B1B67"/>
    <w:rsid w:val="001B65C3"/>
    <w:rsid w:val="001C1261"/>
    <w:rsid w:val="001C2516"/>
    <w:rsid w:val="001C29E0"/>
    <w:rsid w:val="001C5FED"/>
    <w:rsid w:val="001C64C3"/>
    <w:rsid w:val="001C6B29"/>
    <w:rsid w:val="001C78B3"/>
    <w:rsid w:val="001D054B"/>
    <w:rsid w:val="001D0C87"/>
    <w:rsid w:val="001D1504"/>
    <w:rsid w:val="001D2D22"/>
    <w:rsid w:val="001D3822"/>
    <w:rsid w:val="001D3881"/>
    <w:rsid w:val="001D3B5E"/>
    <w:rsid w:val="001E002F"/>
    <w:rsid w:val="001E03D2"/>
    <w:rsid w:val="001E0750"/>
    <w:rsid w:val="001E0D2E"/>
    <w:rsid w:val="001E20B1"/>
    <w:rsid w:val="001E2657"/>
    <w:rsid w:val="001E5D1F"/>
    <w:rsid w:val="001E7272"/>
    <w:rsid w:val="001E72BE"/>
    <w:rsid w:val="001E7574"/>
    <w:rsid w:val="001E7C5F"/>
    <w:rsid w:val="001F0AF8"/>
    <w:rsid w:val="001F133C"/>
    <w:rsid w:val="001F2762"/>
    <w:rsid w:val="001F27BF"/>
    <w:rsid w:val="001F52E2"/>
    <w:rsid w:val="001F5EEC"/>
    <w:rsid w:val="001F68F6"/>
    <w:rsid w:val="001F6FBB"/>
    <w:rsid w:val="001F799B"/>
    <w:rsid w:val="00200108"/>
    <w:rsid w:val="00200A70"/>
    <w:rsid w:val="00202F6A"/>
    <w:rsid w:val="00203619"/>
    <w:rsid w:val="00205DC7"/>
    <w:rsid w:val="00205F91"/>
    <w:rsid w:val="00206380"/>
    <w:rsid w:val="00206B18"/>
    <w:rsid w:val="00206D91"/>
    <w:rsid w:val="002079D2"/>
    <w:rsid w:val="00210478"/>
    <w:rsid w:val="00210D1B"/>
    <w:rsid w:val="002122BD"/>
    <w:rsid w:val="002124FB"/>
    <w:rsid w:val="0021259B"/>
    <w:rsid w:val="002125BB"/>
    <w:rsid w:val="00212DC4"/>
    <w:rsid w:val="00213CC7"/>
    <w:rsid w:val="00214F38"/>
    <w:rsid w:val="00215143"/>
    <w:rsid w:val="00215221"/>
    <w:rsid w:val="00215322"/>
    <w:rsid w:val="002179D3"/>
    <w:rsid w:val="002202DD"/>
    <w:rsid w:val="00220369"/>
    <w:rsid w:val="00223122"/>
    <w:rsid w:val="0022419B"/>
    <w:rsid w:val="00224504"/>
    <w:rsid w:val="00224C84"/>
    <w:rsid w:val="00226A09"/>
    <w:rsid w:val="00226A75"/>
    <w:rsid w:val="00230574"/>
    <w:rsid w:val="00230DB5"/>
    <w:rsid w:val="002312A1"/>
    <w:rsid w:val="002323A2"/>
    <w:rsid w:val="00232425"/>
    <w:rsid w:val="0023506C"/>
    <w:rsid w:val="002355B2"/>
    <w:rsid w:val="002366EA"/>
    <w:rsid w:val="002369D2"/>
    <w:rsid w:val="0023705E"/>
    <w:rsid w:val="00237CDF"/>
    <w:rsid w:val="00240F8B"/>
    <w:rsid w:val="00241A67"/>
    <w:rsid w:val="00244CB2"/>
    <w:rsid w:val="002451F3"/>
    <w:rsid w:val="0024724E"/>
    <w:rsid w:val="00250825"/>
    <w:rsid w:val="002514C4"/>
    <w:rsid w:val="00251B5C"/>
    <w:rsid w:val="00252060"/>
    <w:rsid w:val="0025408A"/>
    <w:rsid w:val="002548B9"/>
    <w:rsid w:val="00254A9B"/>
    <w:rsid w:val="00254B23"/>
    <w:rsid w:val="00255182"/>
    <w:rsid w:val="002552DF"/>
    <w:rsid w:val="00255C2C"/>
    <w:rsid w:val="00256893"/>
    <w:rsid w:val="00256B7D"/>
    <w:rsid w:val="00256EF1"/>
    <w:rsid w:val="00261401"/>
    <w:rsid w:val="002620F1"/>
    <w:rsid w:val="00263966"/>
    <w:rsid w:val="00265647"/>
    <w:rsid w:val="00265DEC"/>
    <w:rsid w:val="002672C1"/>
    <w:rsid w:val="00267657"/>
    <w:rsid w:val="00270DEE"/>
    <w:rsid w:val="00271606"/>
    <w:rsid w:val="0027183D"/>
    <w:rsid w:val="00271DBC"/>
    <w:rsid w:val="0027295E"/>
    <w:rsid w:val="00273FFF"/>
    <w:rsid w:val="00274ED1"/>
    <w:rsid w:val="002768F3"/>
    <w:rsid w:val="00276B62"/>
    <w:rsid w:val="00282D32"/>
    <w:rsid w:val="00283575"/>
    <w:rsid w:val="0028500D"/>
    <w:rsid w:val="00285B54"/>
    <w:rsid w:val="00286B9C"/>
    <w:rsid w:val="002933DA"/>
    <w:rsid w:val="0029363A"/>
    <w:rsid w:val="00293B4D"/>
    <w:rsid w:val="00294297"/>
    <w:rsid w:val="002945B1"/>
    <w:rsid w:val="00294B58"/>
    <w:rsid w:val="00295229"/>
    <w:rsid w:val="002957CE"/>
    <w:rsid w:val="00295D46"/>
    <w:rsid w:val="00296559"/>
    <w:rsid w:val="002A0094"/>
    <w:rsid w:val="002A0632"/>
    <w:rsid w:val="002A1B3E"/>
    <w:rsid w:val="002A245D"/>
    <w:rsid w:val="002A2BA3"/>
    <w:rsid w:val="002A3B2D"/>
    <w:rsid w:val="002A4676"/>
    <w:rsid w:val="002A4697"/>
    <w:rsid w:val="002A4B44"/>
    <w:rsid w:val="002A4D7F"/>
    <w:rsid w:val="002A5978"/>
    <w:rsid w:val="002A5BB9"/>
    <w:rsid w:val="002A795F"/>
    <w:rsid w:val="002A7FA3"/>
    <w:rsid w:val="002B257F"/>
    <w:rsid w:val="002B2A2A"/>
    <w:rsid w:val="002B2C85"/>
    <w:rsid w:val="002B461B"/>
    <w:rsid w:val="002B46B1"/>
    <w:rsid w:val="002B4750"/>
    <w:rsid w:val="002B4AB1"/>
    <w:rsid w:val="002B5749"/>
    <w:rsid w:val="002B5B2E"/>
    <w:rsid w:val="002B7B95"/>
    <w:rsid w:val="002C0208"/>
    <w:rsid w:val="002C03F1"/>
    <w:rsid w:val="002C0CEC"/>
    <w:rsid w:val="002C0DAD"/>
    <w:rsid w:val="002C1FAE"/>
    <w:rsid w:val="002C2F41"/>
    <w:rsid w:val="002C33BF"/>
    <w:rsid w:val="002C4F7A"/>
    <w:rsid w:val="002C6501"/>
    <w:rsid w:val="002D0AE2"/>
    <w:rsid w:val="002D1EB9"/>
    <w:rsid w:val="002D2782"/>
    <w:rsid w:val="002D4572"/>
    <w:rsid w:val="002D4B3F"/>
    <w:rsid w:val="002D4D39"/>
    <w:rsid w:val="002D6139"/>
    <w:rsid w:val="002D6FE4"/>
    <w:rsid w:val="002E0890"/>
    <w:rsid w:val="002E128C"/>
    <w:rsid w:val="002E1515"/>
    <w:rsid w:val="002E1AFB"/>
    <w:rsid w:val="002E2168"/>
    <w:rsid w:val="002E34EE"/>
    <w:rsid w:val="002E404A"/>
    <w:rsid w:val="002E59EB"/>
    <w:rsid w:val="002E5C66"/>
    <w:rsid w:val="002E69D6"/>
    <w:rsid w:val="002E6DCC"/>
    <w:rsid w:val="002E73EA"/>
    <w:rsid w:val="002E76CF"/>
    <w:rsid w:val="002E779C"/>
    <w:rsid w:val="002E7B04"/>
    <w:rsid w:val="002F03FF"/>
    <w:rsid w:val="002F1A1D"/>
    <w:rsid w:val="002F1F7F"/>
    <w:rsid w:val="002F32C7"/>
    <w:rsid w:val="002F48FD"/>
    <w:rsid w:val="002F4B25"/>
    <w:rsid w:val="002F5048"/>
    <w:rsid w:val="002F5939"/>
    <w:rsid w:val="002F670B"/>
    <w:rsid w:val="0030096A"/>
    <w:rsid w:val="00300F28"/>
    <w:rsid w:val="003010C6"/>
    <w:rsid w:val="00301799"/>
    <w:rsid w:val="00301B26"/>
    <w:rsid w:val="00301D45"/>
    <w:rsid w:val="003026C1"/>
    <w:rsid w:val="00302872"/>
    <w:rsid w:val="00302B65"/>
    <w:rsid w:val="00302F71"/>
    <w:rsid w:val="00303493"/>
    <w:rsid w:val="00304852"/>
    <w:rsid w:val="00305B5D"/>
    <w:rsid w:val="00305CA1"/>
    <w:rsid w:val="00306CEF"/>
    <w:rsid w:val="003114ED"/>
    <w:rsid w:val="00314266"/>
    <w:rsid w:val="00314EB1"/>
    <w:rsid w:val="00315667"/>
    <w:rsid w:val="00315816"/>
    <w:rsid w:val="00315BEE"/>
    <w:rsid w:val="00316659"/>
    <w:rsid w:val="00316A9E"/>
    <w:rsid w:val="003211BF"/>
    <w:rsid w:val="00321821"/>
    <w:rsid w:val="00322CE5"/>
    <w:rsid w:val="00323F52"/>
    <w:rsid w:val="00324F87"/>
    <w:rsid w:val="00325E4E"/>
    <w:rsid w:val="003267BC"/>
    <w:rsid w:val="003267F9"/>
    <w:rsid w:val="00326C7B"/>
    <w:rsid w:val="0033075F"/>
    <w:rsid w:val="00330E78"/>
    <w:rsid w:val="0033108D"/>
    <w:rsid w:val="00331BD5"/>
    <w:rsid w:val="003337F7"/>
    <w:rsid w:val="00333F03"/>
    <w:rsid w:val="003359AA"/>
    <w:rsid w:val="00340C9A"/>
    <w:rsid w:val="00341313"/>
    <w:rsid w:val="00341BE7"/>
    <w:rsid w:val="0034237C"/>
    <w:rsid w:val="00343985"/>
    <w:rsid w:val="00345214"/>
    <w:rsid w:val="00350725"/>
    <w:rsid w:val="00350C10"/>
    <w:rsid w:val="003517B8"/>
    <w:rsid w:val="00351975"/>
    <w:rsid w:val="00351990"/>
    <w:rsid w:val="00351B93"/>
    <w:rsid w:val="0035217E"/>
    <w:rsid w:val="00352C4E"/>
    <w:rsid w:val="00354159"/>
    <w:rsid w:val="00354D5A"/>
    <w:rsid w:val="00354EDD"/>
    <w:rsid w:val="003557A0"/>
    <w:rsid w:val="00357E97"/>
    <w:rsid w:val="003600D6"/>
    <w:rsid w:val="003621D9"/>
    <w:rsid w:val="00362315"/>
    <w:rsid w:val="00362F83"/>
    <w:rsid w:val="00362FF5"/>
    <w:rsid w:val="00364291"/>
    <w:rsid w:val="0036454C"/>
    <w:rsid w:val="00365144"/>
    <w:rsid w:val="0036552E"/>
    <w:rsid w:val="00367C96"/>
    <w:rsid w:val="00367EF0"/>
    <w:rsid w:val="00371F2F"/>
    <w:rsid w:val="00372704"/>
    <w:rsid w:val="003740D7"/>
    <w:rsid w:val="00374FD3"/>
    <w:rsid w:val="00375B49"/>
    <w:rsid w:val="00375E2B"/>
    <w:rsid w:val="00376D2B"/>
    <w:rsid w:val="00377393"/>
    <w:rsid w:val="003774A6"/>
    <w:rsid w:val="00381390"/>
    <w:rsid w:val="003813AF"/>
    <w:rsid w:val="00383C48"/>
    <w:rsid w:val="003847BF"/>
    <w:rsid w:val="00384E70"/>
    <w:rsid w:val="00385F46"/>
    <w:rsid w:val="0038677B"/>
    <w:rsid w:val="0038679E"/>
    <w:rsid w:val="00386934"/>
    <w:rsid w:val="0039052E"/>
    <w:rsid w:val="003919BC"/>
    <w:rsid w:val="00391BAC"/>
    <w:rsid w:val="00392B43"/>
    <w:rsid w:val="003935A5"/>
    <w:rsid w:val="003935AF"/>
    <w:rsid w:val="00394928"/>
    <w:rsid w:val="00394D57"/>
    <w:rsid w:val="00394D76"/>
    <w:rsid w:val="00395D4A"/>
    <w:rsid w:val="00395FE0"/>
    <w:rsid w:val="00396E81"/>
    <w:rsid w:val="003A0390"/>
    <w:rsid w:val="003A302D"/>
    <w:rsid w:val="003A4FAC"/>
    <w:rsid w:val="003A55BA"/>
    <w:rsid w:val="003A5D93"/>
    <w:rsid w:val="003A624C"/>
    <w:rsid w:val="003A65C0"/>
    <w:rsid w:val="003B04A8"/>
    <w:rsid w:val="003B05D1"/>
    <w:rsid w:val="003B2846"/>
    <w:rsid w:val="003B316F"/>
    <w:rsid w:val="003B3692"/>
    <w:rsid w:val="003B5472"/>
    <w:rsid w:val="003B5A6E"/>
    <w:rsid w:val="003B5F45"/>
    <w:rsid w:val="003B5FD5"/>
    <w:rsid w:val="003B6958"/>
    <w:rsid w:val="003C182E"/>
    <w:rsid w:val="003C1A8D"/>
    <w:rsid w:val="003C21EC"/>
    <w:rsid w:val="003C25D9"/>
    <w:rsid w:val="003C291D"/>
    <w:rsid w:val="003C29FE"/>
    <w:rsid w:val="003C30BF"/>
    <w:rsid w:val="003C626C"/>
    <w:rsid w:val="003C6B65"/>
    <w:rsid w:val="003C6DDB"/>
    <w:rsid w:val="003C74CC"/>
    <w:rsid w:val="003C7BCE"/>
    <w:rsid w:val="003D017C"/>
    <w:rsid w:val="003D07DB"/>
    <w:rsid w:val="003D0FF0"/>
    <w:rsid w:val="003D1919"/>
    <w:rsid w:val="003D2DD3"/>
    <w:rsid w:val="003D35FD"/>
    <w:rsid w:val="003D493E"/>
    <w:rsid w:val="003D4BEA"/>
    <w:rsid w:val="003D5772"/>
    <w:rsid w:val="003E12AC"/>
    <w:rsid w:val="003E1680"/>
    <w:rsid w:val="003E1AA3"/>
    <w:rsid w:val="003E2ADA"/>
    <w:rsid w:val="003E2CE8"/>
    <w:rsid w:val="003E39D6"/>
    <w:rsid w:val="003E3B5C"/>
    <w:rsid w:val="003E431A"/>
    <w:rsid w:val="003E5D4E"/>
    <w:rsid w:val="003E5F63"/>
    <w:rsid w:val="003F0603"/>
    <w:rsid w:val="003F132E"/>
    <w:rsid w:val="003F36CE"/>
    <w:rsid w:val="003F3E3F"/>
    <w:rsid w:val="003F4094"/>
    <w:rsid w:val="003F46C8"/>
    <w:rsid w:val="003F54B2"/>
    <w:rsid w:val="003F6443"/>
    <w:rsid w:val="003F64D1"/>
    <w:rsid w:val="003F7EF3"/>
    <w:rsid w:val="00400D75"/>
    <w:rsid w:val="00400DFC"/>
    <w:rsid w:val="004015C7"/>
    <w:rsid w:val="00401F03"/>
    <w:rsid w:val="00402B82"/>
    <w:rsid w:val="00402D46"/>
    <w:rsid w:val="004037D2"/>
    <w:rsid w:val="00407129"/>
    <w:rsid w:val="0041143B"/>
    <w:rsid w:val="0041144A"/>
    <w:rsid w:val="00411AD8"/>
    <w:rsid w:val="00412784"/>
    <w:rsid w:val="00412866"/>
    <w:rsid w:val="00414E96"/>
    <w:rsid w:val="0041520A"/>
    <w:rsid w:val="0041543F"/>
    <w:rsid w:val="00415D40"/>
    <w:rsid w:val="00416087"/>
    <w:rsid w:val="004163BA"/>
    <w:rsid w:val="004165E7"/>
    <w:rsid w:val="00417935"/>
    <w:rsid w:val="00417AC3"/>
    <w:rsid w:val="00420E19"/>
    <w:rsid w:val="004226E8"/>
    <w:rsid w:val="004244C8"/>
    <w:rsid w:val="00424AD3"/>
    <w:rsid w:val="00424D88"/>
    <w:rsid w:val="00426CCA"/>
    <w:rsid w:val="00430D7B"/>
    <w:rsid w:val="004310C1"/>
    <w:rsid w:val="004310E2"/>
    <w:rsid w:val="00431310"/>
    <w:rsid w:val="00431DD0"/>
    <w:rsid w:val="00433912"/>
    <w:rsid w:val="0043484B"/>
    <w:rsid w:val="004353FA"/>
    <w:rsid w:val="004354EE"/>
    <w:rsid w:val="00435CC2"/>
    <w:rsid w:val="00437592"/>
    <w:rsid w:val="00437AB5"/>
    <w:rsid w:val="00440F7D"/>
    <w:rsid w:val="0044192D"/>
    <w:rsid w:val="004422E0"/>
    <w:rsid w:val="004426FD"/>
    <w:rsid w:val="004438AE"/>
    <w:rsid w:val="0044448A"/>
    <w:rsid w:val="004463BA"/>
    <w:rsid w:val="0044642D"/>
    <w:rsid w:val="00447977"/>
    <w:rsid w:val="00450607"/>
    <w:rsid w:val="00451D12"/>
    <w:rsid w:val="00451DEA"/>
    <w:rsid w:val="0045330E"/>
    <w:rsid w:val="004537B6"/>
    <w:rsid w:val="00454D58"/>
    <w:rsid w:val="0045558E"/>
    <w:rsid w:val="00455EF9"/>
    <w:rsid w:val="00457305"/>
    <w:rsid w:val="00457BEA"/>
    <w:rsid w:val="0046082E"/>
    <w:rsid w:val="004611B0"/>
    <w:rsid w:val="004612BE"/>
    <w:rsid w:val="00461BBF"/>
    <w:rsid w:val="00461E4E"/>
    <w:rsid w:val="00462122"/>
    <w:rsid w:val="00462570"/>
    <w:rsid w:val="00463A93"/>
    <w:rsid w:val="004644D1"/>
    <w:rsid w:val="00466654"/>
    <w:rsid w:val="004678EE"/>
    <w:rsid w:val="00467B67"/>
    <w:rsid w:val="00470479"/>
    <w:rsid w:val="00471635"/>
    <w:rsid w:val="00471E5B"/>
    <w:rsid w:val="00472261"/>
    <w:rsid w:val="00473765"/>
    <w:rsid w:val="004743C8"/>
    <w:rsid w:val="0047547D"/>
    <w:rsid w:val="00475499"/>
    <w:rsid w:val="004770B1"/>
    <w:rsid w:val="00480D41"/>
    <w:rsid w:val="00482A8F"/>
    <w:rsid w:val="004839CD"/>
    <w:rsid w:val="0048529E"/>
    <w:rsid w:val="00485417"/>
    <w:rsid w:val="004878B7"/>
    <w:rsid w:val="0049196F"/>
    <w:rsid w:val="004920D5"/>
    <w:rsid w:val="004926C9"/>
    <w:rsid w:val="00492B98"/>
    <w:rsid w:val="00493A72"/>
    <w:rsid w:val="004946C1"/>
    <w:rsid w:val="00494F01"/>
    <w:rsid w:val="00495175"/>
    <w:rsid w:val="004A009F"/>
    <w:rsid w:val="004A1AD2"/>
    <w:rsid w:val="004A1FF9"/>
    <w:rsid w:val="004A267A"/>
    <w:rsid w:val="004A3EFD"/>
    <w:rsid w:val="004A4F6C"/>
    <w:rsid w:val="004A5D06"/>
    <w:rsid w:val="004A611C"/>
    <w:rsid w:val="004A6352"/>
    <w:rsid w:val="004A69F0"/>
    <w:rsid w:val="004A77D2"/>
    <w:rsid w:val="004A7C4D"/>
    <w:rsid w:val="004A7FAA"/>
    <w:rsid w:val="004B017C"/>
    <w:rsid w:val="004B209C"/>
    <w:rsid w:val="004B2200"/>
    <w:rsid w:val="004B5905"/>
    <w:rsid w:val="004B62B3"/>
    <w:rsid w:val="004B7454"/>
    <w:rsid w:val="004B7577"/>
    <w:rsid w:val="004C04B4"/>
    <w:rsid w:val="004C09E1"/>
    <w:rsid w:val="004C1DC6"/>
    <w:rsid w:val="004C21F5"/>
    <w:rsid w:val="004C2A7F"/>
    <w:rsid w:val="004C35B9"/>
    <w:rsid w:val="004C379C"/>
    <w:rsid w:val="004C549B"/>
    <w:rsid w:val="004C690E"/>
    <w:rsid w:val="004C7D0A"/>
    <w:rsid w:val="004D0857"/>
    <w:rsid w:val="004D121F"/>
    <w:rsid w:val="004D1C33"/>
    <w:rsid w:val="004D272A"/>
    <w:rsid w:val="004D2CCF"/>
    <w:rsid w:val="004D33A3"/>
    <w:rsid w:val="004D4368"/>
    <w:rsid w:val="004D6710"/>
    <w:rsid w:val="004E4FF7"/>
    <w:rsid w:val="004E696F"/>
    <w:rsid w:val="004E6B35"/>
    <w:rsid w:val="004E7A55"/>
    <w:rsid w:val="004F0E6C"/>
    <w:rsid w:val="004F11A1"/>
    <w:rsid w:val="004F1686"/>
    <w:rsid w:val="004F429C"/>
    <w:rsid w:val="004F5418"/>
    <w:rsid w:val="004F5ED0"/>
    <w:rsid w:val="004F7BAC"/>
    <w:rsid w:val="004F7F27"/>
    <w:rsid w:val="00500257"/>
    <w:rsid w:val="00500EC3"/>
    <w:rsid w:val="005031F2"/>
    <w:rsid w:val="00503ADD"/>
    <w:rsid w:val="00503DBB"/>
    <w:rsid w:val="00505D8E"/>
    <w:rsid w:val="00506B85"/>
    <w:rsid w:val="0051007C"/>
    <w:rsid w:val="0051058E"/>
    <w:rsid w:val="00510F90"/>
    <w:rsid w:val="00511162"/>
    <w:rsid w:val="00511286"/>
    <w:rsid w:val="0051182E"/>
    <w:rsid w:val="00511C9C"/>
    <w:rsid w:val="00511D14"/>
    <w:rsid w:val="005123C4"/>
    <w:rsid w:val="005129AB"/>
    <w:rsid w:val="005139D8"/>
    <w:rsid w:val="00515596"/>
    <w:rsid w:val="00516FED"/>
    <w:rsid w:val="00520E54"/>
    <w:rsid w:val="005211C7"/>
    <w:rsid w:val="00521650"/>
    <w:rsid w:val="00521793"/>
    <w:rsid w:val="00521851"/>
    <w:rsid w:val="00522B33"/>
    <w:rsid w:val="00523269"/>
    <w:rsid w:val="00526436"/>
    <w:rsid w:val="00526543"/>
    <w:rsid w:val="0053012D"/>
    <w:rsid w:val="00530305"/>
    <w:rsid w:val="00530915"/>
    <w:rsid w:val="00530A7A"/>
    <w:rsid w:val="005319B4"/>
    <w:rsid w:val="00531A36"/>
    <w:rsid w:val="0053222B"/>
    <w:rsid w:val="00532BBE"/>
    <w:rsid w:val="005349E8"/>
    <w:rsid w:val="005350D9"/>
    <w:rsid w:val="00535B9E"/>
    <w:rsid w:val="005364FC"/>
    <w:rsid w:val="005374B5"/>
    <w:rsid w:val="00537DCA"/>
    <w:rsid w:val="00543087"/>
    <w:rsid w:val="005433B6"/>
    <w:rsid w:val="005445C9"/>
    <w:rsid w:val="00544675"/>
    <w:rsid w:val="005448E5"/>
    <w:rsid w:val="00544D19"/>
    <w:rsid w:val="0054543A"/>
    <w:rsid w:val="005454ED"/>
    <w:rsid w:val="00545FBB"/>
    <w:rsid w:val="005501B0"/>
    <w:rsid w:val="00550203"/>
    <w:rsid w:val="0055189A"/>
    <w:rsid w:val="00551D8D"/>
    <w:rsid w:val="00551EFE"/>
    <w:rsid w:val="0055377F"/>
    <w:rsid w:val="00553B6A"/>
    <w:rsid w:val="00553EE2"/>
    <w:rsid w:val="005545B7"/>
    <w:rsid w:val="00557193"/>
    <w:rsid w:val="00557BD7"/>
    <w:rsid w:val="005623C0"/>
    <w:rsid w:val="0056252E"/>
    <w:rsid w:val="00562C7F"/>
    <w:rsid w:val="005632B5"/>
    <w:rsid w:val="00564015"/>
    <w:rsid w:val="00564E41"/>
    <w:rsid w:val="005652B6"/>
    <w:rsid w:val="005663EE"/>
    <w:rsid w:val="00567220"/>
    <w:rsid w:val="00567631"/>
    <w:rsid w:val="00570855"/>
    <w:rsid w:val="0057140A"/>
    <w:rsid w:val="00571C23"/>
    <w:rsid w:val="00572D61"/>
    <w:rsid w:val="00572FED"/>
    <w:rsid w:val="00574006"/>
    <w:rsid w:val="00581821"/>
    <w:rsid w:val="00582DD8"/>
    <w:rsid w:val="005840F9"/>
    <w:rsid w:val="005851F3"/>
    <w:rsid w:val="005853AF"/>
    <w:rsid w:val="00587918"/>
    <w:rsid w:val="00587E3C"/>
    <w:rsid w:val="005902D8"/>
    <w:rsid w:val="00590BBC"/>
    <w:rsid w:val="00591F43"/>
    <w:rsid w:val="00593D79"/>
    <w:rsid w:val="005942F0"/>
    <w:rsid w:val="005950B6"/>
    <w:rsid w:val="00596B70"/>
    <w:rsid w:val="005970F1"/>
    <w:rsid w:val="005A0182"/>
    <w:rsid w:val="005A1499"/>
    <w:rsid w:val="005A1D52"/>
    <w:rsid w:val="005A2CF5"/>
    <w:rsid w:val="005A3B5A"/>
    <w:rsid w:val="005A3D1D"/>
    <w:rsid w:val="005A444C"/>
    <w:rsid w:val="005A47BE"/>
    <w:rsid w:val="005A4A85"/>
    <w:rsid w:val="005A5A73"/>
    <w:rsid w:val="005A5C18"/>
    <w:rsid w:val="005A5FE4"/>
    <w:rsid w:val="005A64E3"/>
    <w:rsid w:val="005A6FAF"/>
    <w:rsid w:val="005A70E2"/>
    <w:rsid w:val="005B08C8"/>
    <w:rsid w:val="005B1760"/>
    <w:rsid w:val="005B28DF"/>
    <w:rsid w:val="005B3031"/>
    <w:rsid w:val="005B3FD3"/>
    <w:rsid w:val="005B446E"/>
    <w:rsid w:val="005B5E08"/>
    <w:rsid w:val="005B6D1B"/>
    <w:rsid w:val="005B6DD4"/>
    <w:rsid w:val="005C03D2"/>
    <w:rsid w:val="005C1A1C"/>
    <w:rsid w:val="005C1AF4"/>
    <w:rsid w:val="005C3513"/>
    <w:rsid w:val="005C45B9"/>
    <w:rsid w:val="005C4687"/>
    <w:rsid w:val="005C4C4A"/>
    <w:rsid w:val="005C586C"/>
    <w:rsid w:val="005C5968"/>
    <w:rsid w:val="005C6C5F"/>
    <w:rsid w:val="005C731F"/>
    <w:rsid w:val="005D00A3"/>
    <w:rsid w:val="005D1AB0"/>
    <w:rsid w:val="005D2E4F"/>
    <w:rsid w:val="005D3E2A"/>
    <w:rsid w:val="005D4345"/>
    <w:rsid w:val="005D5617"/>
    <w:rsid w:val="005D5ADB"/>
    <w:rsid w:val="005D69D0"/>
    <w:rsid w:val="005E2231"/>
    <w:rsid w:val="005E22FB"/>
    <w:rsid w:val="005E3603"/>
    <w:rsid w:val="005E39C2"/>
    <w:rsid w:val="005E45C4"/>
    <w:rsid w:val="005E45CF"/>
    <w:rsid w:val="005E4BBB"/>
    <w:rsid w:val="005E4DB0"/>
    <w:rsid w:val="005E6484"/>
    <w:rsid w:val="005E758F"/>
    <w:rsid w:val="005F072E"/>
    <w:rsid w:val="005F1B01"/>
    <w:rsid w:val="005F2E4E"/>
    <w:rsid w:val="005F3CD7"/>
    <w:rsid w:val="005F3F3C"/>
    <w:rsid w:val="005F5631"/>
    <w:rsid w:val="00600070"/>
    <w:rsid w:val="00600DA5"/>
    <w:rsid w:val="00601324"/>
    <w:rsid w:val="0060181A"/>
    <w:rsid w:val="0060274F"/>
    <w:rsid w:val="006037A4"/>
    <w:rsid w:val="00603F98"/>
    <w:rsid w:val="00604CE8"/>
    <w:rsid w:val="00606EEA"/>
    <w:rsid w:val="006077DE"/>
    <w:rsid w:val="00607A33"/>
    <w:rsid w:val="006108A6"/>
    <w:rsid w:val="00610B05"/>
    <w:rsid w:val="006111F3"/>
    <w:rsid w:val="00611348"/>
    <w:rsid w:val="00611932"/>
    <w:rsid w:val="00611A9F"/>
    <w:rsid w:val="00613BD0"/>
    <w:rsid w:val="00613FF2"/>
    <w:rsid w:val="00614298"/>
    <w:rsid w:val="006143C5"/>
    <w:rsid w:val="00614D9D"/>
    <w:rsid w:val="00617350"/>
    <w:rsid w:val="00621C3D"/>
    <w:rsid w:val="0062280C"/>
    <w:rsid w:val="00622F10"/>
    <w:rsid w:val="00622FB3"/>
    <w:rsid w:val="00623056"/>
    <w:rsid w:val="00623853"/>
    <w:rsid w:val="00624B59"/>
    <w:rsid w:val="0062675B"/>
    <w:rsid w:val="00626B86"/>
    <w:rsid w:val="00626CC2"/>
    <w:rsid w:val="00627CDB"/>
    <w:rsid w:val="00630FDB"/>
    <w:rsid w:val="00631E6F"/>
    <w:rsid w:val="0063338B"/>
    <w:rsid w:val="0063413D"/>
    <w:rsid w:val="00634276"/>
    <w:rsid w:val="0063471A"/>
    <w:rsid w:val="0063496E"/>
    <w:rsid w:val="006349C9"/>
    <w:rsid w:val="006354A2"/>
    <w:rsid w:val="00636F97"/>
    <w:rsid w:val="006371A7"/>
    <w:rsid w:val="00640E18"/>
    <w:rsid w:val="006446F7"/>
    <w:rsid w:val="00645C18"/>
    <w:rsid w:val="00646B68"/>
    <w:rsid w:val="00647184"/>
    <w:rsid w:val="00647C7E"/>
    <w:rsid w:val="006516AB"/>
    <w:rsid w:val="006530FB"/>
    <w:rsid w:val="00654230"/>
    <w:rsid w:val="0065563E"/>
    <w:rsid w:val="00655CAC"/>
    <w:rsid w:val="006560C4"/>
    <w:rsid w:val="0065615C"/>
    <w:rsid w:val="006569ED"/>
    <w:rsid w:val="00657166"/>
    <w:rsid w:val="00660E04"/>
    <w:rsid w:val="0066144F"/>
    <w:rsid w:val="006614D2"/>
    <w:rsid w:val="00661836"/>
    <w:rsid w:val="006619D7"/>
    <w:rsid w:val="00661EBD"/>
    <w:rsid w:val="006635FA"/>
    <w:rsid w:val="00663978"/>
    <w:rsid w:val="00664EC0"/>
    <w:rsid w:val="00665789"/>
    <w:rsid w:val="006658A5"/>
    <w:rsid w:val="0067088D"/>
    <w:rsid w:val="00670BC0"/>
    <w:rsid w:val="00671233"/>
    <w:rsid w:val="006729DE"/>
    <w:rsid w:val="00672FB4"/>
    <w:rsid w:val="006749C3"/>
    <w:rsid w:val="00674BF1"/>
    <w:rsid w:val="0067647C"/>
    <w:rsid w:val="00676F84"/>
    <w:rsid w:val="00681125"/>
    <w:rsid w:val="00682640"/>
    <w:rsid w:val="00684333"/>
    <w:rsid w:val="00684A3D"/>
    <w:rsid w:val="00684DD0"/>
    <w:rsid w:val="006851F5"/>
    <w:rsid w:val="00687A33"/>
    <w:rsid w:val="00687DF8"/>
    <w:rsid w:val="006908EC"/>
    <w:rsid w:val="00690E88"/>
    <w:rsid w:val="006911A7"/>
    <w:rsid w:val="006912E3"/>
    <w:rsid w:val="0069387B"/>
    <w:rsid w:val="00694C19"/>
    <w:rsid w:val="00696CB1"/>
    <w:rsid w:val="00697130"/>
    <w:rsid w:val="00697157"/>
    <w:rsid w:val="00697172"/>
    <w:rsid w:val="006A0D7A"/>
    <w:rsid w:val="006A0DC8"/>
    <w:rsid w:val="006A0EC7"/>
    <w:rsid w:val="006A1799"/>
    <w:rsid w:val="006A209B"/>
    <w:rsid w:val="006A24F7"/>
    <w:rsid w:val="006A3606"/>
    <w:rsid w:val="006A36CB"/>
    <w:rsid w:val="006A5A9D"/>
    <w:rsid w:val="006A5BED"/>
    <w:rsid w:val="006B106D"/>
    <w:rsid w:val="006B10DC"/>
    <w:rsid w:val="006B184D"/>
    <w:rsid w:val="006B1863"/>
    <w:rsid w:val="006B23C3"/>
    <w:rsid w:val="006B2CD2"/>
    <w:rsid w:val="006B3404"/>
    <w:rsid w:val="006B3462"/>
    <w:rsid w:val="006B74F1"/>
    <w:rsid w:val="006B7E68"/>
    <w:rsid w:val="006C13EE"/>
    <w:rsid w:val="006C1562"/>
    <w:rsid w:val="006C2FD5"/>
    <w:rsid w:val="006C316D"/>
    <w:rsid w:val="006C3D8D"/>
    <w:rsid w:val="006C5697"/>
    <w:rsid w:val="006C5E1D"/>
    <w:rsid w:val="006D1097"/>
    <w:rsid w:val="006D25C8"/>
    <w:rsid w:val="006D331A"/>
    <w:rsid w:val="006D337C"/>
    <w:rsid w:val="006D349E"/>
    <w:rsid w:val="006D3EDD"/>
    <w:rsid w:val="006D697E"/>
    <w:rsid w:val="006D6ABD"/>
    <w:rsid w:val="006E0D1A"/>
    <w:rsid w:val="006E10DB"/>
    <w:rsid w:val="006E15B9"/>
    <w:rsid w:val="006E1ABB"/>
    <w:rsid w:val="006E1F72"/>
    <w:rsid w:val="006E3F99"/>
    <w:rsid w:val="006E46AD"/>
    <w:rsid w:val="006E502D"/>
    <w:rsid w:val="006E5271"/>
    <w:rsid w:val="006E5FF9"/>
    <w:rsid w:val="006E6EA1"/>
    <w:rsid w:val="006E7DD8"/>
    <w:rsid w:val="006F0046"/>
    <w:rsid w:val="006F0ECB"/>
    <w:rsid w:val="006F13A2"/>
    <w:rsid w:val="006F1F27"/>
    <w:rsid w:val="006F273B"/>
    <w:rsid w:val="006F33E7"/>
    <w:rsid w:val="006F3E8F"/>
    <w:rsid w:val="006F45D8"/>
    <w:rsid w:val="006F461E"/>
    <w:rsid w:val="006F4FBB"/>
    <w:rsid w:val="006F5287"/>
    <w:rsid w:val="006F7932"/>
    <w:rsid w:val="006F7FD1"/>
    <w:rsid w:val="00702819"/>
    <w:rsid w:val="00703034"/>
    <w:rsid w:val="00704C5F"/>
    <w:rsid w:val="0070547B"/>
    <w:rsid w:val="00705C23"/>
    <w:rsid w:val="00706DEA"/>
    <w:rsid w:val="007071F9"/>
    <w:rsid w:val="007076B9"/>
    <w:rsid w:val="00707F10"/>
    <w:rsid w:val="0071077D"/>
    <w:rsid w:val="00710CA9"/>
    <w:rsid w:val="007116E3"/>
    <w:rsid w:val="0071212F"/>
    <w:rsid w:val="00712EEE"/>
    <w:rsid w:val="007140F9"/>
    <w:rsid w:val="007146AD"/>
    <w:rsid w:val="00715242"/>
    <w:rsid w:val="00715D0B"/>
    <w:rsid w:val="00716999"/>
    <w:rsid w:val="00716F58"/>
    <w:rsid w:val="007174DB"/>
    <w:rsid w:val="00717A18"/>
    <w:rsid w:val="00721154"/>
    <w:rsid w:val="007221BE"/>
    <w:rsid w:val="007252D2"/>
    <w:rsid w:val="007260E7"/>
    <w:rsid w:val="0072714E"/>
    <w:rsid w:val="00727495"/>
    <w:rsid w:val="007275FB"/>
    <w:rsid w:val="00730538"/>
    <w:rsid w:val="00730F67"/>
    <w:rsid w:val="007317C6"/>
    <w:rsid w:val="00732427"/>
    <w:rsid w:val="00732968"/>
    <w:rsid w:val="007338AD"/>
    <w:rsid w:val="00733B2D"/>
    <w:rsid w:val="00735BBC"/>
    <w:rsid w:val="00735D80"/>
    <w:rsid w:val="00735E5D"/>
    <w:rsid w:val="00737A5F"/>
    <w:rsid w:val="00740C42"/>
    <w:rsid w:val="00741378"/>
    <w:rsid w:val="007425FE"/>
    <w:rsid w:val="00744D93"/>
    <w:rsid w:val="00745302"/>
    <w:rsid w:val="00745CEB"/>
    <w:rsid w:val="00745ED0"/>
    <w:rsid w:val="007461B2"/>
    <w:rsid w:val="00746D31"/>
    <w:rsid w:val="00747050"/>
    <w:rsid w:val="0075093C"/>
    <w:rsid w:val="00752A5A"/>
    <w:rsid w:val="00752B0E"/>
    <w:rsid w:val="00752EE0"/>
    <w:rsid w:val="00752FFD"/>
    <w:rsid w:val="0075314C"/>
    <w:rsid w:val="00753C7E"/>
    <w:rsid w:val="00755537"/>
    <w:rsid w:val="0075661E"/>
    <w:rsid w:val="007607BD"/>
    <w:rsid w:val="00764DF2"/>
    <w:rsid w:val="00765BC7"/>
    <w:rsid w:val="00767CCC"/>
    <w:rsid w:val="007703AE"/>
    <w:rsid w:val="00772633"/>
    <w:rsid w:val="007731D1"/>
    <w:rsid w:val="0077398D"/>
    <w:rsid w:val="00774B2A"/>
    <w:rsid w:val="00775CB3"/>
    <w:rsid w:val="00775D03"/>
    <w:rsid w:val="0077612F"/>
    <w:rsid w:val="007762E5"/>
    <w:rsid w:val="00777D0D"/>
    <w:rsid w:val="00781131"/>
    <w:rsid w:val="0078243C"/>
    <w:rsid w:val="007824ED"/>
    <w:rsid w:val="0078270C"/>
    <w:rsid w:val="00782F16"/>
    <w:rsid w:val="00783DF9"/>
    <w:rsid w:val="007845FC"/>
    <w:rsid w:val="00785C6E"/>
    <w:rsid w:val="00786BED"/>
    <w:rsid w:val="007874EA"/>
    <w:rsid w:val="007906DF"/>
    <w:rsid w:val="00790D21"/>
    <w:rsid w:val="0079157F"/>
    <w:rsid w:val="00792B01"/>
    <w:rsid w:val="00792BD8"/>
    <w:rsid w:val="007931D9"/>
    <w:rsid w:val="007939C5"/>
    <w:rsid w:val="00794744"/>
    <w:rsid w:val="00794D9D"/>
    <w:rsid w:val="007950C2"/>
    <w:rsid w:val="00796AE1"/>
    <w:rsid w:val="00797D8D"/>
    <w:rsid w:val="007A0227"/>
    <w:rsid w:val="007A0460"/>
    <w:rsid w:val="007A092F"/>
    <w:rsid w:val="007A28AB"/>
    <w:rsid w:val="007A3A00"/>
    <w:rsid w:val="007A4767"/>
    <w:rsid w:val="007A4A17"/>
    <w:rsid w:val="007A4D4E"/>
    <w:rsid w:val="007A4F28"/>
    <w:rsid w:val="007A63D8"/>
    <w:rsid w:val="007B108A"/>
    <w:rsid w:val="007B2CBD"/>
    <w:rsid w:val="007B3308"/>
    <w:rsid w:val="007B513E"/>
    <w:rsid w:val="007C09F6"/>
    <w:rsid w:val="007C14F1"/>
    <w:rsid w:val="007C2980"/>
    <w:rsid w:val="007C3231"/>
    <w:rsid w:val="007C3A61"/>
    <w:rsid w:val="007C3C98"/>
    <w:rsid w:val="007C458A"/>
    <w:rsid w:val="007C461C"/>
    <w:rsid w:val="007C4769"/>
    <w:rsid w:val="007C4FA2"/>
    <w:rsid w:val="007C68F4"/>
    <w:rsid w:val="007C69EB"/>
    <w:rsid w:val="007C7ACB"/>
    <w:rsid w:val="007D06CF"/>
    <w:rsid w:val="007D2195"/>
    <w:rsid w:val="007D23FC"/>
    <w:rsid w:val="007D2FC8"/>
    <w:rsid w:val="007D31E9"/>
    <w:rsid w:val="007D419B"/>
    <w:rsid w:val="007D4535"/>
    <w:rsid w:val="007D4A1F"/>
    <w:rsid w:val="007D4D1A"/>
    <w:rsid w:val="007D51E5"/>
    <w:rsid w:val="007D54F3"/>
    <w:rsid w:val="007D55EE"/>
    <w:rsid w:val="007D7D97"/>
    <w:rsid w:val="007E04F5"/>
    <w:rsid w:val="007E22E1"/>
    <w:rsid w:val="007E254D"/>
    <w:rsid w:val="007E348E"/>
    <w:rsid w:val="007E5D8C"/>
    <w:rsid w:val="007E67FD"/>
    <w:rsid w:val="007E6B43"/>
    <w:rsid w:val="007E702D"/>
    <w:rsid w:val="007E7133"/>
    <w:rsid w:val="007E79AD"/>
    <w:rsid w:val="007E7CB7"/>
    <w:rsid w:val="007E7D70"/>
    <w:rsid w:val="007F0F5A"/>
    <w:rsid w:val="007F3666"/>
    <w:rsid w:val="007F51DB"/>
    <w:rsid w:val="007F5788"/>
    <w:rsid w:val="007F6032"/>
    <w:rsid w:val="007F63A6"/>
    <w:rsid w:val="007F724D"/>
    <w:rsid w:val="008012C8"/>
    <w:rsid w:val="00802D3F"/>
    <w:rsid w:val="008066C0"/>
    <w:rsid w:val="008070E2"/>
    <w:rsid w:val="008071AD"/>
    <w:rsid w:val="0080736E"/>
    <w:rsid w:val="00807550"/>
    <w:rsid w:val="00807551"/>
    <w:rsid w:val="00813501"/>
    <w:rsid w:val="00813A55"/>
    <w:rsid w:val="00814B8F"/>
    <w:rsid w:val="008164BA"/>
    <w:rsid w:val="00817DE2"/>
    <w:rsid w:val="008214E5"/>
    <w:rsid w:val="008218A2"/>
    <w:rsid w:val="00823B12"/>
    <w:rsid w:val="00823CF3"/>
    <w:rsid w:val="00824F9A"/>
    <w:rsid w:val="0082624B"/>
    <w:rsid w:val="00826594"/>
    <w:rsid w:val="0082696C"/>
    <w:rsid w:val="00827BC2"/>
    <w:rsid w:val="00830748"/>
    <w:rsid w:val="008319E5"/>
    <w:rsid w:val="00833F8E"/>
    <w:rsid w:val="008343F5"/>
    <w:rsid w:val="0083449C"/>
    <w:rsid w:val="00836484"/>
    <w:rsid w:val="0083700D"/>
    <w:rsid w:val="008371EB"/>
    <w:rsid w:val="008373B3"/>
    <w:rsid w:val="00840755"/>
    <w:rsid w:val="0084091B"/>
    <w:rsid w:val="00840C30"/>
    <w:rsid w:val="00840E76"/>
    <w:rsid w:val="00843030"/>
    <w:rsid w:val="00843086"/>
    <w:rsid w:val="00843170"/>
    <w:rsid w:val="00843CDD"/>
    <w:rsid w:val="0084521E"/>
    <w:rsid w:val="008463D6"/>
    <w:rsid w:val="00846B83"/>
    <w:rsid w:val="00847261"/>
    <w:rsid w:val="008476F4"/>
    <w:rsid w:val="00847AF8"/>
    <w:rsid w:val="00850947"/>
    <w:rsid w:val="00850C89"/>
    <w:rsid w:val="00850D15"/>
    <w:rsid w:val="0085197B"/>
    <w:rsid w:val="00854ABC"/>
    <w:rsid w:val="00855B06"/>
    <w:rsid w:val="00855C13"/>
    <w:rsid w:val="00855DDA"/>
    <w:rsid w:val="008570B3"/>
    <w:rsid w:val="00857724"/>
    <w:rsid w:val="00857EFF"/>
    <w:rsid w:val="0086397E"/>
    <w:rsid w:val="00864FC5"/>
    <w:rsid w:val="00865783"/>
    <w:rsid w:val="00866E52"/>
    <w:rsid w:val="008710BA"/>
    <w:rsid w:val="008716DF"/>
    <w:rsid w:val="008720EF"/>
    <w:rsid w:val="00872646"/>
    <w:rsid w:val="0087290B"/>
    <w:rsid w:val="00873F52"/>
    <w:rsid w:val="008764B1"/>
    <w:rsid w:val="008774B2"/>
    <w:rsid w:val="0088064A"/>
    <w:rsid w:val="00880DFF"/>
    <w:rsid w:val="008812CD"/>
    <w:rsid w:val="00881817"/>
    <w:rsid w:val="00881C2F"/>
    <w:rsid w:val="00881E5A"/>
    <w:rsid w:val="00882073"/>
    <w:rsid w:val="008829D6"/>
    <w:rsid w:val="00882CD0"/>
    <w:rsid w:val="008835AB"/>
    <w:rsid w:val="0088448B"/>
    <w:rsid w:val="008845EF"/>
    <w:rsid w:val="008857CD"/>
    <w:rsid w:val="00886967"/>
    <w:rsid w:val="008869FF"/>
    <w:rsid w:val="00886CB1"/>
    <w:rsid w:val="008871A2"/>
    <w:rsid w:val="00887552"/>
    <w:rsid w:val="0089108E"/>
    <w:rsid w:val="008913BF"/>
    <w:rsid w:val="00892BCE"/>
    <w:rsid w:val="00895221"/>
    <w:rsid w:val="008964F4"/>
    <w:rsid w:val="00896ECC"/>
    <w:rsid w:val="00897158"/>
    <w:rsid w:val="00897BAE"/>
    <w:rsid w:val="008A0987"/>
    <w:rsid w:val="008A1146"/>
    <w:rsid w:val="008A1D85"/>
    <w:rsid w:val="008A29ED"/>
    <w:rsid w:val="008A2C1D"/>
    <w:rsid w:val="008A3FEA"/>
    <w:rsid w:val="008A4B04"/>
    <w:rsid w:val="008A4B86"/>
    <w:rsid w:val="008A4CA6"/>
    <w:rsid w:val="008A5245"/>
    <w:rsid w:val="008A5524"/>
    <w:rsid w:val="008A5532"/>
    <w:rsid w:val="008A696E"/>
    <w:rsid w:val="008B0317"/>
    <w:rsid w:val="008B287E"/>
    <w:rsid w:val="008B2E89"/>
    <w:rsid w:val="008B4012"/>
    <w:rsid w:val="008B4CFD"/>
    <w:rsid w:val="008B6700"/>
    <w:rsid w:val="008B713F"/>
    <w:rsid w:val="008C21E7"/>
    <w:rsid w:val="008C271F"/>
    <w:rsid w:val="008C4F79"/>
    <w:rsid w:val="008C5328"/>
    <w:rsid w:val="008C6EFD"/>
    <w:rsid w:val="008D0E8D"/>
    <w:rsid w:val="008D2634"/>
    <w:rsid w:val="008D3B56"/>
    <w:rsid w:val="008D404B"/>
    <w:rsid w:val="008D4CB1"/>
    <w:rsid w:val="008D5177"/>
    <w:rsid w:val="008D5B7E"/>
    <w:rsid w:val="008D6800"/>
    <w:rsid w:val="008E0540"/>
    <w:rsid w:val="008E0934"/>
    <w:rsid w:val="008E154D"/>
    <w:rsid w:val="008E17AD"/>
    <w:rsid w:val="008E34A4"/>
    <w:rsid w:val="008E3777"/>
    <w:rsid w:val="008E4539"/>
    <w:rsid w:val="008E62FE"/>
    <w:rsid w:val="008E70BA"/>
    <w:rsid w:val="008F1885"/>
    <w:rsid w:val="008F1ED7"/>
    <w:rsid w:val="008F2654"/>
    <w:rsid w:val="008F2779"/>
    <w:rsid w:val="008F3866"/>
    <w:rsid w:val="008F392D"/>
    <w:rsid w:val="008F4495"/>
    <w:rsid w:val="008F4C85"/>
    <w:rsid w:val="008F5A0E"/>
    <w:rsid w:val="008F5E81"/>
    <w:rsid w:val="00901FDF"/>
    <w:rsid w:val="009030CE"/>
    <w:rsid w:val="00903536"/>
    <w:rsid w:val="009035FE"/>
    <w:rsid w:val="00903AC3"/>
    <w:rsid w:val="0090457D"/>
    <w:rsid w:val="00904809"/>
    <w:rsid w:val="0090487C"/>
    <w:rsid w:val="00906970"/>
    <w:rsid w:val="00911CBA"/>
    <w:rsid w:val="0091388F"/>
    <w:rsid w:val="00913A00"/>
    <w:rsid w:val="00913B42"/>
    <w:rsid w:val="009162AE"/>
    <w:rsid w:val="00916FE7"/>
    <w:rsid w:val="009179A9"/>
    <w:rsid w:val="00917B2E"/>
    <w:rsid w:val="00917C13"/>
    <w:rsid w:val="00917E2D"/>
    <w:rsid w:val="0092004E"/>
    <w:rsid w:val="009203AD"/>
    <w:rsid w:val="0092086B"/>
    <w:rsid w:val="00920CDE"/>
    <w:rsid w:val="009215C3"/>
    <w:rsid w:val="00922DA9"/>
    <w:rsid w:val="00924AF6"/>
    <w:rsid w:val="009251C4"/>
    <w:rsid w:val="009251E5"/>
    <w:rsid w:val="00925724"/>
    <w:rsid w:val="0092621A"/>
    <w:rsid w:val="00926CA9"/>
    <w:rsid w:val="00930092"/>
    <w:rsid w:val="00934C9B"/>
    <w:rsid w:val="00934CE1"/>
    <w:rsid w:val="009360CF"/>
    <w:rsid w:val="00937105"/>
    <w:rsid w:val="00937CC1"/>
    <w:rsid w:val="00941042"/>
    <w:rsid w:val="00946E52"/>
    <w:rsid w:val="0095043E"/>
    <w:rsid w:val="009514FD"/>
    <w:rsid w:val="009515FE"/>
    <w:rsid w:val="00951A28"/>
    <w:rsid w:val="00952316"/>
    <w:rsid w:val="00952D4D"/>
    <w:rsid w:val="009535A7"/>
    <w:rsid w:val="00953C07"/>
    <w:rsid w:val="009551E9"/>
    <w:rsid w:val="009556EF"/>
    <w:rsid w:val="009557A6"/>
    <w:rsid w:val="0095690F"/>
    <w:rsid w:val="00956F9A"/>
    <w:rsid w:val="00957C95"/>
    <w:rsid w:val="009617E3"/>
    <w:rsid w:val="0096306D"/>
    <w:rsid w:val="00963A07"/>
    <w:rsid w:val="0096478B"/>
    <w:rsid w:val="009657AF"/>
    <w:rsid w:val="0096799F"/>
    <w:rsid w:val="00967F9C"/>
    <w:rsid w:val="00970A38"/>
    <w:rsid w:val="00970D57"/>
    <w:rsid w:val="00970E09"/>
    <w:rsid w:val="009711CD"/>
    <w:rsid w:val="009716C0"/>
    <w:rsid w:val="00971C35"/>
    <w:rsid w:val="00972BAA"/>
    <w:rsid w:val="00973746"/>
    <w:rsid w:val="00973B2D"/>
    <w:rsid w:val="009741EC"/>
    <w:rsid w:val="00974F4F"/>
    <w:rsid w:val="00975766"/>
    <w:rsid w:val="00975B11"/>
    <w:rsid w:val="009762A2"/>
    <w:rsid w:val="009779A0"/>
    <w:rsid w:val="009808CE"/>
    <w:rsid w:val="009810D5"/>
    <w:rsid w:val="009820DD"/>
    <w:rsid w:val="00982752"/>
    <w:rsid w:val="00985016"/>
    <w:rsid w:val="009852EE"/>
    <w:rsid w:val="00986F7D"/>
    <w:rsid w:val="0098792C"/>
    <w:rsid w:val="00990309"/>
    <w:rsid w:val="0099040C"/>
    <w:rsid w:val="0099099E"/>
    <w:rsid w:val="009911B8"/>
    <w:rsid w:val="0099182B"/>
    <w:rsid w:val="00991E50"/>
    <w:rsid w:val="0099302C"/>
    <w:rsid w:val="00993110"/>
    <w:rsid w:val="00993EB0"/>
    <w:rsid w:val="00993EEF"/>
    <w:rsid w:val="0099509F"/>
    <w:rsid w:val="009958E0"/>
    <w:rsid w:val="00995BB5"/>
    <w:rsid w:val="00995DBD"/>
    <w:rsid w:val="00995FD5"/>
    <w:rsid w:val="00996C2B"/>
    <w:rsid w:val="00997174"/>
    <w:rsid w:val="00997BA2"/>
    <w:rsid w:val="009A00E1"/>
    <w:rsid w:val="009A1741"/>
    <w:rsid w:val="009A183A"/>
    <w:rsid w:val="009A2C22"/>
    <w:rsid w:val="009A3844"/>
    <w:rsid w:val="009A398E"/>
    <w:rsid w:val="009A42FC"/>
    <w:rsid w:val="009A44CD"/>
    <w:rsid w:val="009A4D45"/>
    <w:rsid w:val="009A53B5"/>
    <w:rsid w:val="009A7B65"/>
    <w:rsid w:val="009B0B1E"/>
    <w:rsid w:val="009B3316"/>
    <w:rsid w:val="009B4051"/>
    <w:rsid w:val="009B423E"/>
    <w:rsid w:val="009B52E4"/>
    <w:rsid w:val="009B5469"/>
    <w:rsid w:val="009B6B78"/>
    <w:rsid w:val="009C2061"/>
    <w:rsid w:val="009C379D"/>
    <w:rsid w:val="009C400C"/>
    <w:rsid w:val="009C40E5"/>
    <w:rsid w:val="009C5A49"/>
    <w:rsid w:val="009C62E0"/>
    <w:rsid w:val="009C765E"/>
    <w:rsid w:val="009D0C79"/>
    <w:rsid w:val="009D3FA0"/>
    <w:rsid w:val="009D4857"/>
    <w:rsid w:val="009D4D94"/>
    <w:rsid w:val="009D5107"/>
    <w:rsid w:val="009D5886"/>
    <w:rsid w:val="009D5D72"/>
    <w:rsid w:val="009D6F10"/>
    <w:rsid w:val="009E01F7"/>
    <w:rsid w:val="009E2C39"/>
    <w:rsid w:val="009E3C51"/>
    <w:rsid w:val="009E40DB"/>
    <w:rsid w:val="009E4638"/>
    <w:rsid w:val="009E4D91"/>
    <w:rsid w:val="009E568E"/>
    <w:rsid w:val="009E68AD"/>
    <w:rsid w:val="009E6F69"/>
    <w:rsid w:val="009E7E63"/>
    <w:rsid w:val="009F0A96"/>
    <w:rsid w:val="009F0E7E"/>
    <w:rsid w:val="009F1E53"/>
    <w:rsid w:val="009F205C"/>
    <w:rsid w:val="009F2785"/>
    <w:rsid w:val="009F4B7B"/>
    <w:rsid w:val="009F5D8A"/>
    <w:rsid w:val="009F6155"/>
    <w:rsid w:val="009F6874"/>
    <w:rsid w:val="009F77D9"/>
    <w:rsid w:val="009F7F64"/>
    <w:rsid w:val="00A060AC"/>
    <w:rsid w:val="00A11096"/>
    <w:rsid w:val="00A131F3"/>
    <w:rsid w:val="00A133DA"/>
    <w:rsid w:val="00A158D6"/>
    <w:rsid w:val="00A211E8"/>
    <w:rsid w:val="00A21430"/>
    <w:rsid w:val="00A218AB"/>
    <w:rsid w:val="00A21DD3"/>
    <w:rsid w:val="00A2257A"/>
    <w:rsid w:val="00A225A6"/>
    <w:rsid w:val="00A2687A"/>
    <w:rsid w:val="00A3041B"/>
    <w:rsid w:val="00A308D5"/>
    <w:rsid w:val="00A30EB6"/>
    <w:rsid w:val="00A30FA6"/>
    <w:rsid w:val="00A316AB"/>
    <w:rsid w:val="00A31A3A"/>
    <w:rsid w:val="00A31CA5"/>
    <w:rsid w:val="00A31D61"/>
    <w:rsid w:val="00A325D6"/>
    <w:rsid w:val="00A336E4"/>
    <w:rsid w:val="00A33973"/>
    <w:rsid w:val="00A3657E"/>
    <w:rsid w:val="00A3699E"/>
    <w:rsid w:val="00A40330"/>
    <w:rsid w:val="00A40632"/>
    <w:rsid w:val="00A40FFA"/>
    <w:rsid w:val="00A41322"/>
    <w:rsid w:val="00A41D93"/>
    <w:rsid w:val="00A430A7"/>
    <w:rsid w:val="00A434BB"/>
    <w:rsid w:val="00A44620"/>
    <w:rsid w:val="00A45978"/>
    <w:rsid w:val="00A460E1"/>
    <w:rsid w:val="00A46CF8"/>
    <w:rsid w:val="00A479C2"/>
    <w:rsid w:val="00A508E5"/>
    <w:rsid w:val="00A50DD4"/>
    <w:rsid w:val="00A51DEF"/>
    <w:rsid w:val="00A525F4"/>
    <w:rsid w:val="00A52930"/>
    <w:rsid w:val="00A52F0C"/>
    <w:rsid w:val="00A52F5C"/>
    <w:rsid w:val="00A54952"/>
    <w:rsid w:val="00A55F09"/>
    <w:rsid w:val="00A5658F"/>
    <w:rsid w:val="00A5666D"/>
    <w:rsid w:val="00A56BC7"/>
    <w:rsid w:val="00A60288"/>
    <w:rsid w:val="00A60CB2"/>
    <w:rsid w:val="00A611A6"/>
    <w:rsid w:val="00A61228"/>
    <w:rsid w:val="00A637AD"/>
    <w:rsid w:val="00A64A33"/>
    <w:rsid w:val="00A65046"/>
    <w:rsid w:val="00A6565A"/>
    <w:rsid w:val="00A675B2"/>
    <w:rsid w:val="00A67751"/>
    <w:rsid w:val="00A70809"/>
    <w:rsid w:val="00A70FFD"/>
    <w:rsid w:val="00A73349"/>
    <w:rsid w:val="00A737DC"/>
    <w:rsid w:val="00A74F3E"/>
    <w:rsid w:val="00A75C81"/>
    <w:rsid w:val="00A77371"/>
    <w:rsid w:val="00A816A4"/>
    <w:rsid w:val="00A81ADC"/>
    <w:rsid w:val="00A81F4F"/>
    <w:rsid w:val="00A854AB"/>
    <w:rsid w:val="00A85727"/>
    <w:rsid w:val="00A86182"/>
    <w:rsid w:val="00A86EB1"/>
    <w:rsid w:val="00A870AE"/>
    <w:rsid w:val="00A90754"/>
    <w:rsid w:val="00A91302"/>
    <w:rsid w:val="00A91B60"/>
    <w:rsid w:val="00A92129"/>
    <w:rsid w:val="00A921F8"/>
    <w:rsid w:val="00A92A21"/>
    <w:rsid w:val="00A93A8B"/>
    <w:rsid w:val="00A93B63"/>
    <w:rsid w:val="00A94B53"/>
    <w:rsid w:val="00A94CC9"/>
    <w:rsid w:val="00A968CD"/>
    <w:rsid w:val="00A97672"/>
    <w:rsid w:val="00A97C19"/>
    <w:rsid w:val="00AA04F6"/>
    <w:rsid w:val="00AA0581"/>
    <w:rsid w:val="00AA17B2"/>
    <w:rsid w:val="00AA1C7F"/>
    <w:rsid w:val="00AA2135"/>
    <w:rsid w:val="00AA357A"/>
    <w:rsid w:val="00AA3F93"/>
    <w:rsid w:val="00AA49B4"/>
    <w:rsid w:val="00AA4A13"/>
    <w:rsid w:val="00AB067D"/>
    <w:rsid w:val="00AB2102"/>
    <w:rsid w:val="00AB27E9"/>
    <w:rsid w:val="00AB6F0D"/>
    <w:rsid w:val="00AB7919"/>
    <w:rsid w:val="00AC00FD"/>
    <w:rsid w:val="00AC04D3"/>
    <w:rsid w:val="00AC0643"/>
    <w:rsid w:val="00AC081F"/>
    <w:rsid w:val="00AC0C78"/>
    <w:rsid w:val="00AC1AA8"/>
    <w:rsid w:val="00AC2DC8"/>
    <w:rsid w:val="00AC4D58"/>
    <w:rsid w:val="00AC623E"/>
    <w:rsid w:val="00AC7C67"/>
    <w:rsid w:val="00AD08DB"/>
    <w:rsid w:val="00AD0A3F"/>
    <w:rsid w:val="00AD1A8A"/>
    <w:rsid w:val="00AD3872"/>
    <w:rsid w:val="00AD38B5"/>
    <w:rsid w:val="00AD3DAF"/>
    <w:rsid w:val="00AD417B"/>
    <w:rsid w:val="00AE0881"/>
    <w:rsid w:val="00AE220F"/>
    <w:rsid w:val="00AE2EE3"/>
    <w:rsid w:val="00AE3C05"/>
    <w:rsid w:val="00AE46EC"/>
    <w:rsid w:val="00AE6C1F"/>
    <w:rsid w:val="00AE7A5C"/>
    <w:rsid w:val="00AF0D29"/>
    <w:rsid w:val="00AF1455"/>
    <w:rsid w:val="00AF310F"/>
    <w:rsid w:val="00AF39B8"/>
    <w:rsid w:val="00AF3AC6"/>
    <w:rsid w:val="00AF3E04"/>
    <w:rsid w:val="00AF472B"/>
    <w:rsid w:val="00AF48EA"/>
    <w:rsid w:val="00AF5278"/>
    <w:rsid w:val="00AF53CF"/>
    <w:rsid w:val="00AF6468"/>
    <w:rsid w:val="00AF6A1F"/>
    <w:rsid w:val="00AF7A2C"/>
    <w:rsid w:val="00B0216D"/>
    <w:rsid w:val="00B05268"/>
    <w:rsid w:val="00B05D97"/>
    <w:rsid w:val="00B0625E"/>
    <w:rsid w:val="00B10333"/>
    <w:rsid w:val="00B10D0E"/>
    <w:rsid w:val="00B10F47"/>
    <w:rsid w:val="00B12E21"/>
    <w:rsid w:val="00B13317"/>
    <w:rsid w:val="00B13567"/>
    <w:rsid w:val="00B137B7"/>
    <w:rsid w:val="00B1468C"/>
    <w:rsid w:val="00B147BD"/>
    <w:rsid w:val="00B16834"/>
    <w:rsid w:val="00B20BF9"/>
    <w:rsid w:val="00B20E9D"/>
    <w:rsid w:val="00B215C5"/>
    <w:rsid w:val="00B2264C"/>
    <w:rsid w:val="00B22B59"/>
    <w:rsid w:val="00B22D49"/>
    <w:rsid w:val="00B23F10"/>
    <w:rsid w:val="00B24DAB"/>
    <w:rsid w:val="00B2528F"/>
    <w:rsid w:val="00B25444"/>
    <w:rsid w:val="00B25746"/>
    <w:rsid w:val="00B2611C"/>
    <w:rsid w:val="00B269A8"/>
    <w:rsid w:val="00B26D15"/>
    <w:rsid w:val="00B30F59"/>
    <w:rsid w:val="00B312D7"/>
    <w:rsid w:val="00B3134E"/>
    <w:rsid w:val="00B316D5"/>
    <w:rsid w:val="00B31F8B"/>
    <w:rsid w:val="00B32A50"/>
    <w:rsid w:val="00B347F2"/>
    <w:rsid w:val="00B34E33"/>
    <w:rsid w:val="00B365A7"/>
    <w:rsid w:val="00B36B29"/>
    <w:rsid w:val="00B40278"/>
    <w:rsid w:val="00B411DE"/>
    <w:rsid w:val="00B41E7F"/>
    <w:rsid w:val="00B421F8"/>
    <w:rsid w:val="00B45182"/>
    <w:rsid w:val="00B46342"/>
    <w:rsid w:val="00B465F6"/>
    <w:rsid w:val="00B469CB"/>
    <w:rsid w:val="00B47593"/>
    <w:rsid w:val="00B4792A"/>
    <w:rsid w:val="00B47B3A"/>
    <w:rsid w:val="00B5078D"/>
    <w:rsid w:val="00B509F6"/>
    <w:rsid w:val="00B525A3"/>
    <w:rsid w:val="00B536DA"/>
    <w:rsid w:val="00B54586"/>
    <w:rsid w:val="00B549CA"/>
    <w:rsid w:val="00B55E2B"/>
    <w:rsid w:val="00B56239"/>
    <w:rsid w:val="00B5666A"/>
    <w:rsid w:val="00B56867"/>
    <w:rsid w:val="00B57121"/>
    <w:rsid w:val="00B57A4A"/>
    <w:rsid w:val="00B61A52"/>
    <w:rsid w:val="00B62220"/>
    <w:rsid w:val="00B62E51"/>
    <w:rsid w:val="00B62FF8"/>
    <w:rsid w:val="00B63C55"/>
    <w:rsid w:val="00B66FE0"/>
    <w:rsid w:val="00B6797C"/>
    <w:rsid w:val="00B70286"/>
    <w:rsid w:val="00B7203F"/>
    <w:rsid w:val="00B739FB"/>
    <w:rsid w:val="00B73F54"/>
    <w:rsid w:val="00B743E1"/>
    <w:rsid w:val="00B76371"/>
    <w:rsid w:val="00B76575"/>
    <w:rsid w:val="00B7661C"/>
    <w:rsid w:val="00B76CFD"/>
    <w:rsid w:val="00B76D60"/>
    <w:rsid w:val="00B772A9"/>
    <w:rsid w:val="00B80894"/>
    <w:rsid w:val="00B819DD"/>
    <w:rsid w:val="00B82733"/>
    <w:rsid w:val="00B849A1"/>
    <w:rsid w:val="00B84C0E"/>
    <w:rsid w:val="00B85227"/>
    <w:rsid w:val="00B85CFC"/>
    <w:rsid w:val="00B86464"/>
    <w:rsid w:val="00B86B87"/>
    <w:rsid w:val="00B878A7"/>
    <w:rsid w:val="00B87CF8"/>
    <w:rsid w:val="00B87E3D"/>
    <w:rsid w:val="00B9088F"/>
    <w:rsid w:val="00B90F9C"/>
    <w:rsid w:val="00B919D1"/>
    <w:rsid w:val="00B92CF4"/>
    <w:rsid w:val="00B92EC4"/>
    <w:rsid w:val="00B93800"/>
    <w:rsid w:val="00B939FA"/>
    <w:rsid w:val="00B947C2"/>
    <w:rsid w:val="00B9532F"/>
    <w:rsid w:val="00B9543A"/>
    <w:rsid w:val="00B95C00"/>
    <w:rsid w:val="00B96FF9"/>
    <w:rsid w:val="00BA0BE2"/>
    <w:rsid w:val="00BA20BD"/>
    <w:rsid w:val="00BA487E"/>
    <w:rsid w:val="00BA4B42"/>
    <w:rsid w:val="00BA5640"/>
    <w:rsid w:val="00BA56B3"/>
    <w:rsid w:val="00BA58DB"/>
    <w:rsid w:val="00BB00B7"/>
    <w:rsid w:val="00BB00EF"/>
    <w:rsid w:val="00BB14DE"/>
    <w:rsid w:val="00BB1F59"/>
    <w:rsid w:val="00BB201F"/>
    <w:rsid w:val="00BB284D"/>
    <w:rsid w:val="00BB2E23"/>
    <w:rsid w:val="00BB3CBC"/>
    <w:rsid w:val="00BB4C09"/>
    <w:rsid w:val="00BB5275"/>
    <w:rsid w:val="00BB53CF"/>
    <w:rsid w:val="00BB7983"/>
    <w:rsid w:val="00BB7B4B"/>
    <w:rsid w:val="00BB7B65"/>
    <w:rsid w:val="00BB7D43"/>
    <w:rsid w:val="00BC37E1"/>
    <w:rsid w:val="00BC38AF"/>
    <w:rsid w:val="00BC3C02"/>
    <w:rsid w:val="00BC4579"/>
    <w:rsid w:val="00BC51AF"/>
    <w:rsid w:val="00BC51CD"/>
    <w:rsid w:val="00BC55D8"/>
    <w:rsid w:val="00BD001D"/>
    <w:rsid w:val="00BD0F46"/>
    <w:rsid w:val="00BD1C3F"/>
    <w:rsid w:val="00BD2C16"/>
    <w:rsid w:val="00BD3254"/>
    <w:rsid w:val="00BD4BDF"/>
    <w:rsid w:val="00BD4C25"/>
    <w:rsid w:val="00BD4E95"/>
    <w:rsid w:val="00BD66E7"/>
    <w:rsid w:val="00BE215A"/>
    <w:rsid w:val="00BE2180"/>
    <w:rsid w:val="00BE35C0"/>
    <w:rsid w:val="00BE4779"/>
    <w:rsid w:val="00BE5604"/>
    <w:rsid w:val="00BE5B6C"/>
    <w:rsid w:val="00BE5C23"/>
    <w:rsid w:val="00BE7AFA"/>
    <w:rsid w:val="00BE7D51"/>
    <w:rsid w:val="00BF026A"/>
    <w:rsid w:val="00BF1829"/>
    <w:rsid w:val="00BF26EB"/>
    <w:rsid w:val="00BF7472"/>
    <w:rsid w:val="00C01913"/>
    <w:rsid w:val="00C01ABA"/>
    <w:rsid w:val="00C034AB"/>
    <w:rsid w:val="00C06158"/>
    <w:rsid w:val="00C06947"/>
    <w:rsid w:val="00C06FE0"/>
    <w:rsid w:val="00C0729F"/>
    <w:rsid w:val="00C100CC"/>
    <w:rsid w:val="00C10BA7"/>
    <w:rsid w:val="00C12756"/>
    <w:rsid w:val="00C13596"/>
    <w:rsid w:val="00C150A1"/>
    <w:rsid w:val="00C15C4F"/>
    <w:rsid w:val="00C162EB"/>
    <w:rsid w:val="00C1687C"/>
    <w:rsid w:val="00C16A0B"/>
    <w:rsid w:val="00C1771F"/>
    <w:rsid w:val="00C21AC3"/>
    <w:rsid w:val="00C21B51"/>
    <w:rsid w:val="00C23B48"/>
    <w:rsid w:val="00C23E78"/>
    <w:rsid w:val="00C254FA"/>
    <w:rsid w:val="00C266FD"/>
    <w:rsid w:val="00C26E3D"/>
    <w:rsid w:val="00C3211A"/>
    <w:rsid w:val="00C32236"/>
    <w:rsid w:val="00C32D04"/>
    <w:rsid w:val="00C332FB"/>
    <w:rsid w:val="00C34C36"/>
    <w:rsid w:val="00C35B00"/>
    <w:rsid w:val="00C35E68"/>
    <w:rsid w:val="00C367DD"/>
    <w:rsid w:val="00C40946"/>
    <w:rsid w:val="00C40EF5"/>
    <w:rsid w:val="00C413C0"/>
    <w:rsid w:val="00C41E60"/>
    <w:rsid w:val="00C41EE3"/>
    <w:rsid w:val="00C421A3"/>
    <w:rsid w:val="00C42955"/>
    <w:rsid w:val="00C42E24"/>
    <w:rsid w:val="00C432FA"/>
    <w:rsid w:val="00C43ACB"/>
    <w:rsid w:val="00C43CC6"/>
    <w:rsid w:val="00C43EC0"/>
    <w:rsid w:val="00C44804"/>
    <w:rsid w:val="00C44ADA"/>
    <w:rsid w:val="00C4526F"/>
    <w:rsid w:val="00C453A3"/>
    <w:rsid w:val="00C45E32"/>
    <w:rsid w:val="00C4720B"/>
    <w:rsid w:val="00C507E5"/>
    <w:rsid w:val="00C5194A"/>
    <w:rsid w:val="00C51F32"/>
    <w:rsid w:val="00C53B60"/>
    <w:rsid w:val="00C53EC2"/>
    <w:rsid w:val="00C542DB"/>
    <w:rsid w:val="00C5435F"/>
    <w:rsid w:val="00C5436E"/>
    <w:rsid w:val="00C556EE"/>
    <w:rsid w:val="00C55AAB"/>
    <w:rsid w:val="00C56A20"/>
    <w:rsid w:val="00C57A04"/>
    <w:rsid w:val="00C60570"/>
    <w:rsid w:val="00C61828"/>
    <w:rsid w:val="00C61A49"/>
    <w:rsid w:val="00C61B5B"/>
    <w:rsid w:val="00C63103"/>
    <w:rsid w:val="00C63A31"/>
    <w:rsid w:val="00C63B43"/>
    <w:rsid w:val="00C63DA6"/>
    <w:rsid w:val="00C63EEC"/>
    <w:rsid w:val="00C647A6"/>
    <w:rsid w:val="00C649AC"/>
    <w:rsid w:val="00C64A9E"/>
    <w:rsid w:val="00C65699"/>
    <w:rsid w:val="00C673E8"/>
    <w:rsid w:val="00C677F1"/>
    <w:rsid w:val="00C67CB5"/>
    <w:rsid w:val="00C67E55"/>
    <w:rsid w:val="00C70A02"/>
    <w:rsid w:val="00C70C54"/>
    <w:rsid w:val="00C71C9A"/>
    <w:rsid w:val="00C72227"/>
    <w:rsid w:val="00C72680"/>
    <w:rsid w:val="00C742D8"/>
    <w:rsid w:val="00C7578E"/>
    <w:rsid w:val="00C75A8E"/>
    <w:rsid w:val="00C761DB"/>
    <w:rsid w:val="00C7634B"/>
    <w:rsid w:val="00C80EAD"/>
    <w:rsid w:val="00C810AE"/>
    <w:rsid w:val="00C81853"/>
    <w:rsid w:val="00C81CAB"/>
    <w:rsid w:val="00C82F67"/>
    <w:rsid w:val="00C83686"/>
    <w:rsid w:val="00C8450E"/>
    <w:rsid w:val="00C84DB7"/>
    <w:rsid w:val="00C84E10"/>
    <w:rsid w:val="00C84E8B"/>
    <w:rsid w:val="00C8546B"/>
    <w:rsid w:val="00C854B8"/>
    <w:rsid w:val="00C8614E"/>
    <w:rsid w:val="00C86E7C"/>
    <w:rsid w:val="00C876F6"/>
    <w:rsid w:val="00C9153B"/>
    <w:rsid w:val="00C94195"/>
    <w:rsid w:val="00C942AE"/>
    <w:rsid w:val="00C94E11"/>
    <w:rsid w:val="00C95086"/>
    <w:rsid w:val="00C950F7"/>
    <w:rsid w:val="00C951E2"/>
    <w:rsid w:val="00C95754"/>
    <w:rsid w:val="00C969D8"/>
    <w:rsid w:val="00C976EB"/>
    <w:rsid w:val="00CA01D2"/>
    <w:rsid w:val="00CA0485"/>
    <w:rsid w:val="00CA24F7"/>
    <w:rsid w:val="00CA421D"/>
    <w:rsid w:val="00CA43A5"/>
    <w:rsid w:val="00CA4D49"/>
    <w:rsid w:val="00CA53F5"/>
    <w:rsid w:val="00CA6873"/>
    <w:rsid w:val="00CA797D"/>
    <w:rsid w:val="00CA7A82"/>
    <w:rsid w:val="00CA7EA3"/>
    <w:rsid w:val="00CB1986"/>
    <w:rsid w:val="00CB4C81"/>
    <w:rsid w:val="00CB4E11"/>
    <w:rsid w:val="00CB5013"/>
    <w:rsid w:val="00CB5208"/>
    <w:rsid w:val="00CB6573"/>
    <w:rsid w:val="00CB76C9"/>
    <w:rsid w:val="00CC088E"/>
    <w:rsid w:val="00CC250B"/>
    <w:rsid w:val="00CC364B"/>
    <w:rsid w:val="00CC3AFD"/>
    <w:rsid w:val="00CC4D80"/>
    <w:rsid w:val="00CC5131"/>
    <w:rsid w:val="00CC546E"/>
    <w:rsid w:val="00CC5CF5"/>
    <w:rsid w:val="00CC64FD"/>
    <w:rsid w:val="00CC7020"/>
    <w:rsid w:val="00CD0F2B"/>
    <w:rsid w:val="00CD32E7"/>
    <w:rsid w:val="00CD3CFB"/>
    <w:rsid w:val="00CD3D59"/>
    <w:rsid w:val="00CD58B2"/>
    <w:rsid w:val="00CD6B10"/>
    <w:rsid w:val="00CD7038"/>
    <w:rsid w:val="00CE0536"/>
    <w:rsid w:val="00CE13D7"/>
    <w:rsid w:val="00CE15D8"/>
    <w:rsid w:val="00CE2857"/>
    <w:rsid w:val="00CE2D35"/>
    <w:rsid w:val="00CE2DA5"/>
    <w:rsid w:val="00CE3348"/>
    <w:rsid w:val="00CE39FE"/>
    <w:rsid w:val="00CE3F14"/>
    <w:rsid w:val="00CE405D"/>
    <w:rsid w:val="00CE46B8"/>
    <w:rsid w:val="00CE49BA"/>
    <w:rsid w:val="00CE59B1"/>
    <w:rsid w:val="00CE61A9"/>
    <w:rsid w:val="00CE62CC"/>
    <w:rsid w:val="00CE67FC"/>
    <w:rsid w:val="00CF2191"/>
    <w:rsid w:val="00CF30C8"/>
    <w:rsid w:val="00CF3261"/>
    <w:rsid w:val="00CF3ACD"/>
    <w:rsid w:val="00CF3CB4"/>
    <w:rsid w:val="00CF4331"/>
    <w:rsid w:val="00CF4A31"/>
    <w:rsid w:val="00CF54DC"/>
    <w:rsid w:val="00CF5C17"/>
    <w:rsid w:val="00CF6B20"/>
    <w:rsid w:val="00D02543"/>
    <w:rsid w:val="00D034ED"/>
    <w:rsid w:val="00D04CC7"/>
    <w:rsid w:val="00D054C1"/>
    <w:rsid w:val="00D05516"/>
    <w:rsid w:val="00D05E45"/>
    <w:rsid w:val="00D064F4"/>
    <w:rsid w:val="00D10717"/>
    <w:rsid w:val="00D118E4"/>
    <w:rsid w:val="00D12E67"/>
    <w:rsid w:val="00D162ED"/>
    <w:rsid w:val="00D16775"/>
    <w:rsid w:val="00D17161"/>
    <w:rsid w:val="00D20331"/>
    <w:rsid w:val="00D203B9"/>
    <w:rsid w:val="00D235DC"/>
    <w:rsid w:val="00D23CA2"/>
    <w:rsid w:val="00D23E9D"/>
    <w:rsid w:val="00D24D7C"/>
    <w:rsid w:val="00D25227"/>
    <w:rsid w:val="00D252FE"/>
    <w:rsid w:val="00D25D07"/>
    <w:rsid w:val="00D25F69"/>
    <w:rsid w:val="00D26C6C"/>
    <w:rsid w:val="00D273BE"/>
    <w:rsid w:val="00D31EAD"/>
    <w:rsid w:val="00D3257E"/>
    <w:rsid w:val="00D32AE0"/>
    <w:rsid w:val="00D34063"/>
    <w:rsid w:val="00D34B8C"/>
    <w:rsid w:val="00D36184"/>
    <w:rsid w:val="00D36241"/>
    <w:rsid w:val="00D363C1"/>
    <w:rsid w:val="00D36598"/>
    <w:rsid w:val="00D376D9"/>
    <w:rsid w:val="00D37E08"/>
    <w:rsid w:val="00D37E20"/>
    <w:rsid w:val="00D424BD"/>
    <w:rsid w:val="00D434E0"/>
    <w:rsid w:val="00D4630C"/>
    <w:rsid w:val="00D46632"/>
    <w:rsid w:val="00D4685E"/>
    <w:rsid w:val="00D47426"/>
    <w:rsid w:val="00D517C8"/>
    <w:rsid w:val="00D52762"/>
    <w:rsid w:val="00D531D0"/>
    <w:rsid w:val="00D53FE9"/>
    <w:rsid w:val="00D54466"/>
    <w:rsid w:val="00D54F41"/>
    <w:rsid w:val="00D55C25"/>
    <w:rsid w:val="00D56FFF"/>
    <w:rsid w:val="00D570B2"/>
    <w:rsid w:val="00D6026A"/>
    <w:rsid w:val="00D60340"/>
    <w:rsid w:val="00D60792"/>
    <w:rsid w:val="00D61C33"/>
    <w:rsid w:val="00D623E3"/>
    <w:rsid w:val="00D63243"/>
    <w:rsid w:val="00D656E6"/>
    <w:rsid w:val="00D658CE"/>
    <w:rsid w:val="00D658CF"/>
    <w:rsid w:val="00D6627A"/>
    <w:rsid w:val="00D672C5"/>
    <w:rsid w:val="00D67DDF"/>
    <w:rsid w:val="00D67F37"/>
    <w:rsid w:val="00D70E9B"/>
    <w:rsid w:val="00D70F74"/>
    <w:rsid w:val="00D710F9"/>
    <w:rsid w:val="00D728B8"/>
    <w:rsid w:val="00D72CA9"/>
    <w:rsid w:val="00D73AEC"/>
    <w:rsid w:val="00D76D89"/>
    <w:rsid w:val="00D778A8"/>
    <w:rsid w:val="00D77B92"/>
    <w:rsid w:val="00D8040C"/>
    <w:rsid w:val="00D8094E"/>
    <w:rsid w:val="00D81572"/>
    <w:rsid w:val="00D8486C"/>
    <w:rsid w:val="00D85270"/>
    <w:rsid w:val="00D87173"/>
    <w:rsid w:val="00D87263"/>
    <w:rsid w:val="00D90C42"/>
    <w:rsid w:val="00D919FE"/>
    <w:rsid w:val="00D921B3"/>
    <w:rsid w:val="00D92831"/>
    <w:rsid w:val="00D93C68"/>
    <w:rsid w:val="00D95BB3"/>
    <w:rsid w:val="00D95BF9"/>
    <w:rsid w:val="00D95F68"/>
    <w:rsid w:val="00D9730E"/>
    <w:rsid w:val="00D97577"/>
    <w:rsid w:val="00D97D6C"/>
    <w:rsid w:val="00D97F75"/>
    <w:rsid w:val="00DA0437"/>
    <w:rsid w:val="00DA08BE"/>
    <w:rsid w:val="00DA0FC0"/>
    <w:rsid w:val="00DA686C"/>
    <w:rsid w:val="00DA794D"/>
    <w:rsid w:val="00DA7C6D"/>
    <w:rsid w:val="00DB0C57"/>
    <w:rsid w:val="00DB1E25"/>
    <w:rsid w:val="00DB1E63"/>
    <w:rsid w:val="00DB2C65"/>
    <w:rsid w:val="00DB3188"/>
    <w:rsid w:val="00DB3C9C"/>
    <w:rsid w:val="00DB3E93"/>
    <w:rsid w:val="00DB4A3D"/>
    <w:rsid w:val="00DB4C70"/>
    <w:rsid w:val="00DB6127"/>
    <w:rsid w:val="00DC13B4"/>
    <w:rsid w:val="00DC1624"/>
    <w:rsid w:val="00DC2511"/>
    <w:rsid w:val="00DC2B4E"/>
    <w:rsid w:val="00DC3770"/>
    <w:rsid w:val="00DC3892"/>
    <w:rsid w:val="00DC4029"/>
    <w:rsid w:val="00DC441B"/>
    <w:rsid w:val="00DC4CB9"/>
    <w:rsid w:val="00DC51CC"/>
    <w:rsid w:val="00DC570F"/>
    <w:rsid w:val="00DC5C14"/>
    <w:rsid w:val="00DC5E76"/>
    <w:rsid w:val="00DC5EC4"/>
    <w:rsid w:val="00DC6AEC"/>
    <w:rsid w:val="00DD1E94"/>
    <w:rsid w:val="00DD26D5"/>
    <w:rsid w:val="00DD3B79"/>
    <w:rsid w:val="00DD417C"/>
    <w:rsid w:val="00DD4D8C"/>
    <w:rsid w:val="00DE0BBE"/>
    <w:rsid w:val="00DE24E0"/>
    <w:rsid w:val="00DE3BCC"/>
    <w:rsid w:val="00DE3E3B"/>
    <w:rsid w:val="00DE44D8"/>
    <w:rsid w:val="00DE4B07"/>
    <w:rsid w:val="00DE5299"/>
    <w:rsid w:val="00DE60E6"/>
    <w:rsid w:val="00DE6775"/>
    <w:rsid w:val="00DE6C87"/>
    <w:rsid w:val="00DE6DA1"/>
    <w:rsid w:val="00DF1A2A"/>
    <w:rsid w:val="00DF2CBF"/>
    <w:rsid w:val="00DF2DA8"/>
    <w:rsid w:val="00DF3219"/>
    <w:rsid w:val="00DF438D"/>
    <w:rsid w:val="00DF4F3B"/>
    <w:rsid w:val="00DF69E8"/>
    <w:rsid w:val="00DF6D50"/>
    <w:rsid w:val="00DF701C"/>
    <w:rsid w:val="00E00422"/>
    <w:rsid w:val="00E016F8"/>
    <w:rsid w:val="00E017AB"/>
    <w:rsid w:val="00E024A8"/>
    <w:rsid w:val="00E03716"/>
    <w:rsid w:val="00E03AAB"/>
    <w:rsid w:val="00E04A77"/>
    <w:rsid w:val="00E05B4D"/>
    <w:rsid w:val="00E05FDA"/>
    <w:rsid w:val="00E077F3"/>
    <w:rsid w:val="00E101D5"/>
    <w:rsid w:val="00E10276"/>
    <w:rsid w:val="00E103F3"/>
    <w:rsid w:val="00E104D8"/>
    <w:rsid w:val="00E10C09"/>
    <w:rsid w:val="00E1105F"/>
    <w:rsid w:val="00E115D9"/>
    <w:rsid w:val="00E11672"/>
    <w:rsid w:val="00E12305"/>
    <w:rsid w:val="00E13080"/>
    <w:rsid w:val="00E15678"/>
    <w:rsid w:val="00E1604B"/>
    <w:rsid w:val="00E17020"/>
    <w:rsid w:val="00E20021"/>
    <w:rsid w:val="00E2052A"/>
    <w:rsid w:val="00E21181"/>
    <w:rsid w:val="00E21B2B"/>
    <w:rsid w:val="00E226FD"/>
    <w:rsid w:val="00E23010"/>
    <w:rsid w:val="00E2311E"/>
    <w:rsid w:val="00E24817"/>
    <w:rsid w:val="00E24C0F"/>
    <w:rsid w:val="00E270DB"/>
    <w:rsid w:val="00E274A7"/>
    <w:rsid w:val="00E27838"/>
    <w:rsid w:val="00E306D6"/>
    <w:rsid w:val="00E308A1"/>
    <w:rsid w:val="00E30EAC"/>
    <w:rsid w:val="00E33251"/>
    <w:rsid w:val="00E33BB4"/>
    <w:rsid w:val="00E35128"/>
    <w:rsid w:val="00E3595E"/>
    <w:rsid w:val="00E40BCA"/>
    <w:rsid w:val="00E41B41"/>
    <w:rsid w:val="00E42582"/>
    <w:rsid w:val="00E4467A"/>
    <w:rsid w:val="00E44B0A"/>
    <w:rsid w:val="00E45848"/>
    <w:rsid w:val="00E45A1F"/>
    <w:rsid w:val="00E471A4"/>
    <w:rsid w:val="00E4774B"/>
    <w:rsid w:val="00E50454"/>
    <w:rsid w:val="00E50965"/>
    <w:rsid w:val="00E51A4F"/>
    <w:rsid w:val="00E53549"/>
    <w:rsid w:val="00E538A6"/>
    <w:rsid w:val="00E54CB9"/>
    <w:rsid w:val="00E54E38"/>
    <w:rsid w:val="00E56852"/>
    <w:rsid w:val="00E57328"/>
    <w:rsid w:val="00E60D7E"/>
    <w:rsid w:val="00E6194C"/>
    <w:rsid w:val="00E6221A"/>
    <w:rsid w:val="00E63727"/>
    <w:rsid w:val="00E63FD8"/>
    <w:rsid w:val="00E64AD2"/>
    <w:rsid w:val="00E665BE"/>
    <w:rsid w:val="00E706AB"/>
    <w:rsid w:val="00E710C0"/>
    <w:rsid w:val="00E713EA"/>
    <w:rsid w:val="00E72E7B"/>
    <w:rsid w:val="00E72F99"/>
    <w:rsid w:val="00E760F8"/>
    <w:rsid w:val="00E76B11"/>
    <w:rsid w:val="00E7773C"/>
    <w:rsid w:val="00E779B2"/>
    <w:rsid w:val="00E8054E"/>
    <w:rsid w:val="00E8136C"/>
    <w:rsid w:val="00E81DA6"/>
    <w:rsid w:val="00E81FDA"/>
    <w:rsid w:val="00E821F3"/>
    <w:rsid w:val="00E82905"/>
    <w:rsid w:val="00E82AF3"/>
    <w:rsid w:val="00E8412B"/>
    <w:rsid w:val="00E84D5A"/>
    <w:rsid w:val="00E863B6"/>
    <w:rsid w:val="00E904D9"/>
    <w:rsid w:val="00E907E6"/>
    <w:rsid w:val="00E909EB"/>
    <w:rsid w:val="00E90D61"/>
    <w:rsid w:val="00E9151F"/>
    <w:rsid w:val="00E955E5"/>
    <w:rsid w:val="00E96FD2"/>
    <w:rsid w:val="00EA080B"/>
    <w:rsid w:val="00EA0FB3"/>
    <w:rsid w:val="00EA12B4"/>
    <w:rsid w:val="00EA13AA"/>
    <w:rsid w:val="00EA1F26"/>
    <w:rsid w:val="00EA2AC9"/>
    <w:rsid w:val="00EA62C0"/>
    <w:rsid w:val="00EA6B66"/>
    <w:rsid w:val="00EA6E63"/>
    <w:rsid w:val="00EB0196"/>
    <w:rsid w:val="00EB034B"/>
    <w:rsid w:val="00EB097D"/>
    <w:rsid w:val="00EB0DD9"/>
    <w:rsid w:val="00EB0E0F"/>
    <w:rsid w:val="00EB14BF"/>
    <w:rsid w:val="00EB2759"/>
    <w:rsid w:val="00EB2A08"/>
    <w:rsid w:val="00EB333C"/>
    <w:rsid w:val="00EC0C9E"/>
    <w:rsid w:val="00EC20FF"/>
    <w:rsid w:val="00EC237C"/>
    <w:rsid w:val="00EC2B7F"/>
    <w:rsid w:val="00EC2C93"/>
    <w:rsid w:val="00EC3B35"/>
    <w:rsid w:val="00EC500E"/>
    <w:rsid w:val="00EC5D1C"/>
    <w:rsid w:val="00EC6A05"/>
    <w:rsid w:val="00EC724C"/>
    <w:rsid w:val="00EC78AD"/>
    <w:rsid w:val="00ED0CF8"/>
    <w:rsid w:val="00ED3F79"/>
    <w:rsid w:val="00ED5207"/>
    <w:rsid w:val="00ED5E89"/>
    <w:rsid w:val="00ED605C"/>
    <w:rsid w:val="00ED6359"/>
    <w:rsid w:val="00ED7122"/>
    <w:rsid w:val="00ED7BD6"/>
    <w:rsid w:val="00ED7CC6"/>
    <w:rsid w:val="00EE0256"/>
    <w:rsid w:val="00EE0BB6"/>
    <w:rsid w:val="00EE0E69"/>
    <w:rsid w:val="00EE3155"/>
    <w:rsid w:val="00EE3454"/>
    <w:rsid w:val="00EE424D"/>
    <w:rsid w:val="00EE605A"/>
    <w:rsid w:val="00EE703F"/>
    <w:rsid w:val="00EE76DF"/>
    <w:rsid w:val="00EF1C5F"/>
    <w:rsid w:val="00EF2156"/>
    <w:rsid w:val="00EF35EC"/>
    <w:rsid w:val="00EF3E43"/>
    <w:rsid w:val="00EF4488"/>
    <w:rsid w:val="00EF6BEC"/>
    <w:rsid w:val="00EF70BE"/>
    <w:rsid w:val="00F008A5"/>
    <w:rsid w:val="00F00979"/>
    <w:rsid w:val="00F00F5F"/>
    <w:rsid w:val="00F013EC"/>
    <w:rsid w:val="00F0238E"/>
    <w:rsid w:val="00F0384B"/>
    <w:rsid w:val="00F04AAB"/>
    <w:rsid w:val="00F04F39"/>
    <w:rsid w:val="00F05435"/>
    <w:rsid w:val="00F05692"/>
    <w:rsid w:val="00F07BC5"/>
    <w:rsid w:val="00F07C50"/>
    <w:rsid w:val="00F07D44"/>
    <w:rsid w:val="00F11810"/>
    <w:rsid w:val="00F1440E"/>
    <w:rsid w:val="00F1530D"/>
    <w:rsid w:val="00F160FE"/>
    <w:rsid w:val="00F169E0"/>
    <w:rsid w:val="00F17267"/>
    <w:rsid w:val="00F178D1"/>
    <w:rsid w:val="00F20583"/>
    <w:rsid w:val="00F2099F"/>
    <w:rsid w:val="00F21402"/>
    <w:rsid w:val="00F22782"/>
    <w:rsid w:val="00F23255"/>
    <w:rsid w:val="00F23709"/>
    <w:rsid w:val="00F2592C"/>
    <w:rsid w:val="00F26317"/>
    <w:rsid w:val="00F26DC2"/>
    <w:rsid w:val="00F278AD"/>
    <w:rsid w:val="00F27D49"/>
    <w:rsid w:val="00F27F5E"/>
    <w:rsid w:val="00F27FE9"/>
    <w:rsid w:val="00F30033"/>
    <w:rsid w:val="00F330CC"/>
    <w:rsid w:val="00F3450B"/>
    <w:rsid w:val="00F35A40"/>
    <w:rsid w:val="00F35E3B"/>
    <w:rsid w:val="00F35F44"/>
    <w:rsid w:val="00F36958"/>
    <w:rsid w:val="00F36981"/>
    <w:rsid w:val="00F378A2"/>
    <w:rsid w:val="00F37C6E"/>
    <w:rsid w:val="00F429AE"/>
    <w:rsid w:val="00F42FDE"/>
    <w:rsid w:val="00F434D6"/>
    <w:rsid w:val="00F44C9B"/>
    <w:rsid w:val="00F453E5"/>
    <w:rsid w:val="00F45581"/>
    <w:rsid w:val="00F4598D"/>
    <w:rsid w:val="00F46CC0"/>
    <w:rsid w:val="00F4748A"/>
    <w:rsid w:val="00F50A3C"/>
    <w:rsid w:val="00F524F1"/>
    <w:rsid w:val="00F5599A"/>
    <w:rsid w:val="00F55AF1"/>
    <w:rsid w:val="00F577C9"/>
    <w:rsid w:val="00F61675"/>
    <w:rsid w:val="00F6192B"/>
    <w:rsid w:val="00F62922"/>
    <w:rsid w:val="00F62D09"/>
    <w:rsid w:val="00F63112"/>
    <w:rsid w:val="00F63881"/>
    <w:rsid w:val="00F63A00"/>
    <w:rsid w:val="00F644D0"/>
    <w:rsid w:val="00F64C47"/>
    <w:rsid w:val="00F64D09"/>
    <w:rsid w:val="00F65254"/>
    <w:rsid w:val="00F652D5"/>
    <w:rsid w:val="00F6558D"/>
    <w:rsid w:val="00F67A8F"/>
    <w:rsid w:val="00F70045"/>
    <w:rsid w:val="00F7054B"/>
    <w:rsid w:val="00F73281"/>
    <w:rsid w:val="00F74668"/>
    <w:rsid w:val="00F74D40"/>
    <w:rsid w:val="00F7537A"/>
    <w:rsid w:val="00F758E8"/>
    <w:rsid w:val="00F75FA6"/>
    <w:rsid w:val="00F76670"/>
    <w:rsid w:val="00F77455"/>
    <w:rsid w:val="00F807E6"/>
    <w:rsid w:val="00F80FB9"/>
    <w:rsid w:val="00F81DBD"/>
    <w:rsid w:val="00F821E1"/>
    <w:rsid w:val="00F83024"/>
    <w:rsid w:val="00F83ADC"/>
    <w:rsid w:val="00F84659"/>
    <w:rsid w:val="00F9023E"/>
    <w:rsid w:val="00F902CF"/>
    <w:rsid w:val="00F912D3"/>
    <w:rsid w:val="00F92087"/>
    <w:rsid w:val="00F920B4"/>
    <w:rsid w:val="00F96626"/>
    <w:rsid w:val="00F96C15"/>
    <w:rsid w:val="00F96D05"/>
    <w:rsid w:val="00F9784E"/>
    <w:rsid w:val="00F97946"/>
    <w:rsid w:val="00F97D89"/>
    <w:rsid w:val="00FA0AEB"/>
    <w:rsid w:val="00FA1395"/>
    <w:rsid w:val="00FA2662"/>
    <w:rsid w:val="00FA38B0"/>
    <w:rsid w:val="00FA3DA2"/>
    <w:rsid w:val="00FA43C6"/>
    <w:rsid w:val="00FA4678"/>
    <w:rsid w:val="00FA46D2"/>
    <w:rsid w:val="00FA48B7"/>
    <w:rsid w:val="00FA4965"/>
    <w:rsid w:val="00FA5976"/>
    <w:rsid w:val="00FA5F9E"/>
    <w:rsid w:val="00FA6D66"/>
    <w:rsid w:val="00FA6F49"/>
    <w:rsid w:val="00FB0091"/>
    <w:rsid w:val="00FB0C99"/>
    <w:rsid w:val="00FB49A1"/>
    <w:rsid w:val="00FB5601"/>
    <w:rsid w:val="00FB63C6"/>
    <w:rsid w:val="00FB76E9"/>
    <w:rsid w:val="00FC0F82"/>
    <w:rsid w:val="00FC1060"/>
    <w:rsid w:val="00FC10D9"/>
    <w:rsid w:val="00FC12E0"/>
    <w:rsid w:val="00FC1397"/>
    <w:rsid w:val="00FC3021"/>
    <w:rsid w:val="00FC3BCC"/>
    <w:rsid w:val="00FC3F6C"/>
    <w:rsid w:val="00FC5792"/>
    <w:rsid w:val="00FC57F4"/>
    <w:rsid w:val="00FC5A6E"/>
    <w:rsid w:val="00FD0C44"/>
    <w:rsid w:val="00FD30FB"/>
    <w:rsid w:val="00FD379C"/>
    <w:rsid w:val="00FD38EE"/>
    <w:rsid w:val="00FD5AA3"/>
    <w:rsid w:val="00FD5C50"/>
    <w:rsid w:val="00FD5FB5"/>
    <w:rsid w:val="00FD6D51"/>
    <w:rsid w:val="00FE0EBE"/>
    <w:rsid w:val="00FE1B40"/>
    <w:rsid w:val="00FE1FE9"/>
    <w:rsid w:val="00FE25E4"/>
    <w:rsid w:val="00FE2846"/>
    <w:rsid w:val="00FE31B2"/>
    <w:rsid w:val="00FE37CA"/>
    <w:rsid w:val="00FE5283"/>
    <w:rsid w:val="00FE5C7E"/>
    <w:rsid w:val="00FE743B"/>
    <w:rsid w:val="00FE7D7F"/>
    <w:rsid w:val="00FF1910"/>
    <w:rsid w:val="00FF207C"/>
    <w:rsid w:val="00FF2160"/>
    <w:rsid w:val="00FF367D"/>
    <w:rsid w:val="00FF4AC5"/>
    <w:rsid w:val="00FF4BA1"/>
    <w:rsid w:val="00FF4CAA"/>
    <w:rsid w:val="00FF5D0F"/>
    <w:rsid w:val="00FF5D63"/>
    <w:rsid w:val="00FF633E"/>
    <w:rsid w:val="00FF7C00"/>
    <w:rsid w:val="02BB0FB2"/>
    <w:rsid w:val="0BC948BF"/>
    <w:rsid w:val="1F022C74"/>
    <w:rsid w:val="22DC7393"/>
    <w:rsid w:val="250B7BD2"/>
    <w:rsid w:val="2C176A03"/>
    <w:rsid w:val="34D27FD9"/>
    <w:rsid w:val="3F4C4A49"/>
    <w:rsid w:val="54181DED"/>
    <w:rsid w:val="675937D3"/>
    <w:rsid w:val="72F37DEB"/>
    <w:rsid w:val="795C0FED"/>
    <w:rsid w:val="7B5B06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semiHidden="0" w:name="heading 5"/>
    <w:lsdException w:qFormat="1" w:uiPriority="9" w:semiHidden="0" w:name="heading 6"/>
    <w:lsdException w:qFormat="1" w:uiPriority="0" w:semiHidden="0" w:name="heading 7"/>
    <w:lsdException w:qFormat="1" w:uiPriority="0" w:semiHidden="0" w:name="heading 8"/>
    <w:lsdException w:qFormat="1"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iPriority="35"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99" w:semiHidden="0" w:name="annotation reference"/>
    <w:lsdException w:qFormat="1" w:unhideWhenUsed="0" w:uiPriority="0" w:semiHidden="0" w:name="line number"/>
    <w:lsdException w:qFormat="1" w:unhideWhenUsed="0" w:uiPriority="0" w:semiHidden="0" w:name="page number"/>
    <w:lsdException w:qFormat="1" w:uiPriority="99" w:semiHidden="0" w:name="endnote reference"/>
    <w:lsdException w:qFormat="1"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nhideWhenUsed="0" w:uiPriority="99"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iPriority="99" w:semiHidden="0"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Calibri" w:hAnsi="Calibri" w:eastAsia="宋体" w:cs="Times New Roman"/>
      <w:kern w:val="2"/>
      <w:sz w:val="28"/>
      <w:szCs w:val="22"/>
      <w:lang w:val="en-US" w:eastAsia="zh-CN" w:bidi="ar-SA"/>
    </w:rPr>
  </w:style>
  <w:style w:type="paragraph" w:styleId="4">
    <w:name w:val="heading 1"/>
    <w:basedOn w:val="1"/>
    <w:next w:val="1"/>
    <w:link w:val="160"/>
    <w:qFormat/>
    <w:uiPriority w:val="0"/>
    <w:pPr>
      <w:keepNext/>
      <w:keepLines/>
      <w:numPr>
        <w:ilvl w:val="0"/>
        <w:numId w:val="1"/>
      </w:numPr>
      <w:spacing w:before="340" w:after="330" w:line="578" w:lineRule="auto"/>
      <w:jc w:val="center"/>
      <w:outlineLvl w:val="0"/>
    </w:pPr>
    <w:rPr>
      <w:b/>
      <w:bCs/>
      <w:kern w:val="44"/>
      <w:sz w:val="32"/>
      <w:szCs w:val="44"/>
    </w:rPr>
  </w:style>
  <w:style w:type="paragraph" w:styleId="5">
    <w:name w:val="heading 2"/>
    <w:basedOn w:val="1"/>
    <w:next w:val="1"/>
    <w:link w:val="161"/>
    <w:unhideWhenUsed/>
    <w:qFormat/>
    <w:uiPriority w:val="0"/>
    <w:pPr>
      <w:keepNext/>
      <w:keepLines/>
      <w:numPr>
        <w:ilvl w:val="1"/>
        <w:numId w:val="1"/>
      </w:numPr>
      <w:spacing w:before="260" w:after="260" w:line="416" w:lineRule="auto"/>
      <w:jc w:val="center"/>
      <w:outlineLvl w:val="1"/>
    </w:pPr>
    <w:rPr>
      <w:rFonts w:asciiTheme="majorHAnsi" w:hAnsiTheme="majorHAnsi" w:eastAsiaTheme="majorEastAsia" w:cstheme="majorBidi"/>
      <w:b/>
      <w:bCs/>
      <w:szCs w:val="32"/>
    </w:rPr>
  </w:style>
  <w:style w:type="paragraph" w:styleId="6">
    <w:name w:val="heading 3"/>
    <w:basedOn w:val="1"/>
    <w:next w:val="1"/>
    <w:link w:val="162"/>
    <w:unhideWhenUsed/>
    <w:qFormat/>
    <w:uiPriority w:val="0"/>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163"/>
    <w:unhideWhenUsed/>
    <w:qFormat/>
    <w:uiPriority w:val="0"/>
    <w:pPr>
      <w:keepNext/>
      <w:keepLines/>
      <w:numPr>
        <w:ilvl w:val="3"/>
        <w:numId w:val="1"/>
      </w:numPr>
      <w:spacing w:before="280" w:after="290" w:line="376" w:lineRule="auto"/>
      <w:jc w:val="both"/>
      <w:outlineLvl w:val="3"/>
    </w:pPr>
    <w:rPr>
      <w:rFonts w:asciiTheme="majorHAnsi" w:hAnsiTheme="majorHAnsi" w:eastAsiaTheme="majorEastAsia" w:cstheme="majorBidi"/>
      <w:b/>
      <w:bCs/>
      <w:szCs w:val="28"/>
    </w:rPr>
  </w:style>
  <w:style w:type="paragraph" w:styleId="8">
    <w:name w:val="heading 5"/>
    <w:basedOn w:val="1"/>
    <w:next w:val="1"/>
    <w:link w:val="164"/>
    <w:unhideWhenUsed/>
    <w:qFormat/>
    <w:uiPriority w:val="9"/>
    <w:pPr>
      <w:keepNext/>
      <w:keepLines/>
      <w:numPr>
        <w:ilvl w:val="4"/>
        <w:numId w:val="1"/>
      </w:numPr>
      <w:spacing w:before="280" w:after="290" w:line="376" w:lineRule="auto"/>
      <w:ind w:left="1008"/>
      <w:jc w:val="both"/>
      <w:outlineLvl w:val="4"/>
    </w:pPr>
    <w:rPr>
      <w:rFonts w:asciiTheme="minorHAnsi" w:hAnsiTheme="minorHAnsi" w:eastAsiaTheme="minorEastAsia" w:cstheme="minorBidi"/>
      <w:b/>
      <w:bCs/>
      <w:szCs w:val="28"/>
    </w:rPr>
  </w:style>
  <w:style w:type="paragraph" w:styleId="9">
    <w:name w:val="heading 6"/>
    <w:basedOn w:val="1"/>
    <w:next w:val="1"/>
    <w:link w:val="165"/>
    <w:unhideWhenUsed/>
    <w:qFormat/>
    <w:uiPriority w:val="9"/>
    <w:pPr>
      <w:keepNext/>
      <w:keepLines/>
      <w:numPr>
        <w:ilvl w:val="5"/>
        <w:numId w:val="1"/>
      </w:numPr>
      <w:spacing w:before="240" w:after="64" w:line="320" w:lineRule="auto"/>
      <w:jc w:val="both"/>
      <w:outlineLvl w:val="5"/>
    </w:pPr>
    <w:rPr>
      <w:rFonts w:asciiTheme="majorHAnsi" w:hAnsiTheme="majorHAnsi" w:eastAsiaTheme="majorEastAsia" w:cstheme="majorBidi"/>
      <w:b/>
      <w:bCs/>
      <w:sz w:val="24"/>
      <w:szCs w:val="24"/>
    </w:rPr>
  </w:style>
  <w:style w:type="paragraph" w:styleId="10">
    <w:name w:val="heading 7"/>
    <w:basedOn w:val="1"/>
    <w:next w:val="1"/>
    <w:link w:val="166"/>
    <w:unhideWhenUsed/>
    <w:qFormat/>
    <w:uiPriority w:val="0"/>
    <w:pPr>
      <w:keepNext/>
      <w:keepLines/>
      <w:numPr>
        <w:ilvl w:val="6"/>
        <w:numId w:val="1"/>
      </w:numPr>
      <w:spacing w:before="240" w:after="64" w:line="320" w:lineRule="auto"/>
      <w:jc w:val="both"/>
      <w:outlineLvl w:val="6"/>
    </w:pPr>
    <w:rPr>
      <w:rFonts w:asciiTheme="minorHAnsi" w:hAnsiTheme="minorHAnsi" w:eastAsiaTheme="minorEastAsia" w:cstheme="minorBidi"/>
      <w:b/>
      <w:bCs/>
      <w:sz w:val="24"/>
      <w:szCs w:val="24"/>
    </w:rPr>
  </w:style>
  <w:style w:type="paragraph" w:styleId="11">
    <w:name w:val="heading 8"/>
    <w:basedOn w:val="1"/>
    <w:next w:val="1"/>
    <w:link w:val="167"/>
    <w:unhideWhenUsed/>
    <w:qFormat/>
    <w:uiPriority w:val="0"/>
    <w:pPr>
      <w:keepNext/>
      <w:keepLines/>
      <w:numPr>
        <w:ilvl w:val="7"/>
        <w:numId w:val="1"/>
      </w:numPr>
      <w:spacing w:before="240" w:after="64" w:line="320" w:lineRule="auto"/>
      <w:jc w:val="both"/>
      <w:outlineLvl w:val="7"/>
    </w:pPr>
    <w:rPr>
      <w:rFonts w:asciiTheme="majorHAnsi" w:hAnsiTheme="majorHAnsi" w:eastAsiaTheme="majorEastAsia" w:cstheme="majorBidi"/>
      <w:sz w:val="24"/>
      <w:szCs w:val="24"/>
    </w:rPr>
  </w:style>
  <w:style w:type="paragraph" w:styleId="12">
    <w:name w:val="heading 9"/>
    <w:basedOn w:val="1"/>
    <w:next w:val="1"/>
    <w:link w:val="168"/>
    <w:unhideWhenUsed/>
    <w:qFormat/>
    <w:uiPriority w:val="0"/>
    <w:pPr>
      <w:keepNext/>
      <w:keepLines/>
      <w:numPr>
        <w:ilvl w:val="8"/>
        <w:numId w:val="1"/>
      </w:numPr>
      <w:spacing w:before="240" w:after="64" w:line="320" w:lineRule="auto"/>
      <w:jc w:val="both"/>
      <w:outlineLvl w:val="8"/>
    </w:pPr>
    <w:rPr>
      <w:rFonts w:asciiTheme="majorHAnsi" w:hAnsiTheme="majorHAnsi" w:eastAsiaTheme="majorEastAsia" w:cstheme="majorBidi"/>
      <w:sz w:val="21"/>
      <w:szCs w:val="21"/>
    </w:rPr>
  </w:style>
  <w:style w:type="character" w:default="1" w:styleId="138">
    <w:name w:val="Default Paragraph Font"/>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link w:val="313"/>
    <w:qFormat/>
    <w:uiPriority w:val="99"/>
    <w:pPr>
      <w:jc w:val="both"/>
    </w:pPr>
    <w:rPr>
      <w:rFonts w:ascii="宋体" w:hAnsi="Courier New"/>
      <w:sz w:val="21"/>
      <w:szCs w:val="20"/>
    </w:rPr>
  </w:style>
  <w:style w:type="paragraph" w:styleId="3">
    <w:name w:val="macro"/>
    <w:link w:val="611"/>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lang w:val="en-US" w:eastAsia="zh-CN" w:bidi="ar-SA"/>
    </w:rPr>
  </w:style>
  <w:style w:type="paragraph" w:styleId="13">
    <w:name w:val="List 3"/>
    <w:basedOn w:val="1"/>
    <w:qFormat/>
    <w:uiPriority w:val="0"/>
    <w:pPr>
      <w:ind w:left="100" w:leftChars="400" w:hanging="200" w:hangingChars="200"/>
      <w:jc w:val="both"/>
    </w:pPr>
    <w:rPr>
      <w:rFonts w:ascii="Times New Roman" w:hAnsi="Times New Roman"/>
      <w:sz w:val="21"/>
      <w:szCs w:val="24"/>
    </w:rPr>
  </w:style>
  <w:style w:type="paragraph" w:styleId="14">
    <w:name w:val="toc 7"/>
    <w:basedOn w:val="1"/>
    <w:next w:val="1"/>
    <w:qFormat/>
    <w:uiPriority w:val="0"/>
    <w:pPr>
      <w:ind w:left="1680"/>
    </w:pPr>
    <w:rPr>
      <w:rFonts w:asciiTheme="minorHAnsi" w:hAnsiTheme="minorHAnsi" w:cstheme="minorHAnsi"/>
      <w:sz w:val="20"/>
      <w:szCs w:val="20"/>
    </w:rPr>
  </w:style>
  <w:style w:type="paragraph" w:styleId="15">
    <w:name w:val="List Number 2"/>
    <w:basedOn w:val="16"/>
    <w:qFormat/>
    <w:uiPriority w:val="0"/>
    <w:pPr>
      <w:tabs>
        <w:tab w:val="left" w:pos="360"/>
        <w:tab w:val="left" w:pos="840"/>
        <w:tab w:val="left" w:pos="1200"/>
        <w:tab w:val="left" w:pos="1260"/>
      </w:tabs>
      <w:topLinePunct w:val="0"/>
      <w:spacing w:before="0" w:after="0" w:line="240" w:lineRule="auto"/>
      <w:ind w:left="1200" w:leftChars="400" w:hanging="420"/>
    </w:pPr>
    <w:rPr>
      <w:rFonts w:ascii="宋体" w:cs="Times New Roman"/>
      <w:bCs w:val="0"/>
      <w:kern w:val="0"/>
      <w:sz w:val="21"/>
    </w:rPr>
  </w:style>
  <w:style w:type="paragraph" w:styleId="16">
    <w:name w:val="List Number"/>
    <w:basedOn w:val="1"/>
    <w:qFormat/>
    <w:uiPriority w:val="0"/>
    <w:pPr>
      <w:widowControl/>
      <w:tabs>
        <w:tab w:val="left" w:pos="360"/>
      </w:tabs>
      <w:topLinePunct/>
      <w:adjustRightInd w:val="0"/>
      <w:snapToGrid w:val="0"/>
      <w:spacing w:before="160" w:after="160" w:line="240" w:lineRule="atLeast"/>
      <w:ind w:left="360"/>
    </w:pPr>
    <w:rPr>
      <w:rFonts w:ascii="Times New Roman" w:hAnsi="Times New Roman" w:cs="Arial"/>
      <w:bCs/>
      <w:sz w:val="24"/>
      <w:szCs w:val="21"/>
    </w:rPr>
  </w:style>
  <w:style w:type="paragraph" w:styleId="17">
    <w:name w:val="table of authorities"/>
    <w:basedOn w:val="1"/>
    <w:next w:val="1"/>
    <w:qFormat/>
    <w:uiPriority w:val="0"/>
    <w:pPr>
      <w:spacing w:line="360" w:lineRule="auto"/>
      <w:ind w:left="420"/>
      <w:jc w:val="both"/>
    </w:pPr>
    <w:rPr>
      <w:rFonts w:ascii="Times New Roman" w:hAnsi="Times New Roman"/>
      <w:sz w:val="24"/>
      <w:szCs w:val="20"/>
    </w:rPr>
  </w:style>
  <w:style w:type="paragraph" w:styleId="18">
    <w:name w:val="Note Heading"/>
    <w:basedOn w:val="1"/>
    <w:next w:val="1"/>
    <w:link w:val="307"/>
    <w:qFormat/>
    <w:uiPriority w:val="0"/>
    <w:pPr>
      <w:spacing w:before="60" w:after="60" w:line="360" w:lineRule="auto"/>
      <w:ind w:firstLine="454"/>
      <w:jc w:val="center"/>
    </w:pPr>
    <w:rPr>
      <w:rFonts w:ascii="宋体" w:hAnsi="Times New Roman"/>
      <w:sz w:val="21"/>
      <w:szCs w:val="20"/>
    </w:rPr>
  </w:style>
  <w:style w:type="paragraph" w:styleId="19">
    <w:name w:val="List Bullet 4"/>
    <w:basedOn w:val="1"/>
    <w:qFormat/>
    <w:uiPriority w:val="0"/>
    <w:pPr>
      <w:spacing w:line="360" w:lineRule="auto"/>
      <w:ind w:left="1260" w:firstLine="200" w:firstLineChars="200"/>
      <w:jc w:val="both"/>
    </w:pPr>
    <w:rPr>
      <w:rFonts w:ascii="Times New Roman" w:hAnsi="Times New Roman"/>
      <w:sz w:val="24"/>
      <w:szCs w:val="24"/>
    </w:rPr>
  </w:style>
  <w:style w:type="paragraph" w:styleId="20">
    <w:name w:val="index 8"/>
    <w:basedOn w:val="1"/>
    <w:next w:val="1"/>
    <w:qFormat/>
    <w:uiPriority w:val="0"/>
    <w:pPr>
      <w:spacing w:line="360" w:lineRule="auto"/>
      <w:ind w:left="1400" w:leftChars="1400" w:firstLine="200" w:firstLineChars="200"/>
      <w:jc w:val="both"/>
    </w:pPr>
    <w:rPr>
      <w:rFonts w:ascii="Times New Roman" w:hAnsi="Times New Roman"/>
      <w:sz w:val="24"/>
      <w:szCs w:val="24"/>
    </w:rPr>
  </w:style>
  <w:style w:type="paragraph" w:styleId="21">
    <w:name w:val="E-mail Signature"/>
    <w:basedOn w:val="1"/>
    <w:link w:val="612"/>
    <w:qFormat/>
    <w:uiPriority w:val="0"/>
    <w:pPr>
      <w:spacing w:line="360" w:lineRule="auto"/>
      <w:jc w:val="both"/>
    </w:pPr>
    <w:rPr>
      <w:rFonts w:asciiTheme="minorHAnsi" w:hAnsiTheme="minorHAnsi" w:eastAsiaTheme="minorEastAsia" w:cstheme="minorBidi"/>
      <w:sz w:val="24"/>
    </w:rPr>
  </w:style>
  <w:style w:type="paragraph" w:styleId="22">
    <w:name w:val="Normal Indent"/>
    <w:basedOn w:val="1"/>
    <w:link w:val="274"/>
    <w:qFormat/>
    <w:uiPriority w:val="0"/>
    <w:pPr>
      <w:adjustRightInd w:val="0"/>
      <w:snapToGrid w:val="0"/>
      <w:spacing w:before="120" w:beforeLines="50" w:after="120" w:afterLines="50" w:line="360" w:lineRule="auto"/>
      <w:jc w:val="center"/>
    </w:pPr>
    <w:rPr>
      <w:rFonts w:ascii="宋体" w:hAnsi="宋体"/>
      <w:b/>
      <w:bCs/>
      <w:szCs w:val="28"/>
    </w:rPr>
  </w:style>
  <w:style w:type="paragraph" w:styleId="23">
    <w:name w:val="caption"/>
    <w:basedOn w:val="1"/>
    <w:next w:val="1"/>
    <w:link w:val="216"/>
    <w:unhideWhenUsed/>
    <w:qFormat/>
    <w:uiPriority w:val="35"/>
    <w:pPr>
      <w:spacing w:line="360" w:lineRule="auto"/>
      <w:ind w:firstLine="200" w:firstLineChars="200"/>
      <w:jc w:val="both"/>
    </w:pPr>
    <w:rPr>
      <w:rFonts w:ascii="Cambria" w:hAnsi="Cambria" w:eastAsia="黑体"/>
      <w:sz w:val="20"/>
      <w:szCs w:val="20"/>
    </w:rPr>
  </w:style>
  <w:style w:type="paragraph" w:styleId="24">
    <w:name w:val="index 5"/>
    <w:basedOn w:val="1"/>
    <w:next w:val="1"/>
    <w:qFormat/>
    <w:uiPriority w:val="0"/>
    <w:pPr>
      <w:spacing w:line="360" w:lineRule="auto"/>
      <w:ind w:left="800" w:leftChars="800" w:firstLine="200" w:firstLineChars="200"/>
      <w:jc w:val="both"/>
    </w:pPr>
    <w:rPr>
      <w:rFonts w:ascii="Times New Roman" w:hAnsi="Times New Roman"/>
      <w:sz w:val="24"/>
      <w:szCs w:val="24"/>
    </w:rPr>
  </w:style>
  <w:style w:type="paragraph" w:styleId="25">
    <w:name w:val="List Bullet"/>
    <w:basedOn w:val="1"/>
    <w:link w:val="1525"/>
    <w:qFormat/>
    <w:uiPriority w:val="0"/>
    <w:pPr>
      <w:tabs>
        <w:tab w:val="left" w:pos="360"/>
      </w:tabs>
      <w:ind w:left="360" w:hanging="360" w:hangingChars="200"/>
      <w:jc w:val="both"/>
    </w:pPr>
    <w:rPr>
      <w:rFonts w:ascii="Times New Roman" w:hAnsi="Times New Roman"/>
      <w:sz w:val="21"/>
      <w:szCs w:val="24"/>
    </w:rPr>
  </w:style>
  <w:style w:type="paragraph" w:styleId="26">
    <w:name w:val="envelope address"/>
    <w:basedOn w:val="1"/>
    <w:qFormat/>
    <w:uiPriority w:val="0"/>
    <w:pPr>
      <w:framePr w:w="7920" w:h="1980" w:hRule="exact" w:hSpace="180" w:wrap="around" w:vAnchor="margin" w:hAnchor="page" w:xAlign="center" w:yAlign="bottom"/>
      <w:snapToGrid w:val="0"/>
      <w:spacing w:line="360" w:lineRule="auto"/>
      <w:ind w:left="100" w:leftChars="1400" w:firstLine="200" w:firstLineChars="200"/>
      <w:jc w:val="both"/>
    </w:pPr>
    <w:rPr>
      <w:rFonts w:ascii="Arial" w:hAnsi="Arial" w:cs="Arial"/>
      <w:sz w:val="24"/>
      <w:szCs w:val="24"/>
    </w:rPr>
  </w:style>
  <w:style w:type="paragraph" w:styleId="27">
    <w:name w:val="Document Map"/>
    <w:basedOn w:val="1"/>
    <w:link w:val="187"/>
    <w:unhideWhenUsed/>
    <w:qFormat/>
    <w:uiPriority w:val="99"/>
    <w:rPr>
      <w:rFonts w:ascii="宋体"/>
      <w:sz w:val="18"/>
      <w:szCs w:val="18"/>
    </w:rPr>
  </w:style>
  <w:style w:type="paragraph" w:styleId="28">
    <w:name w:val="toa heading"/>
    <w:basedOn w:val="1"/>
    <w:next w:val="1"/>
    <w:qFormat/>
    <w:uiPriority w:val="0"/>
    <w:pPr>
      <w:spacing w:before="120"/>
      <w:jc w:val="both"/>
    </w:pPr>
    <w:rPr>
      <w:rFonts w:ascii="Arial" w:hAnsi="Arial"/>
      <w:sz w:val="24"/>
      <w:szCs w:val="20"/>
    </w:rPr>
  </w:style>
  <w:style w:type="paragraph" w:styleId="29">
    <w:name w:val="annotation text"/>
    <w:basedOn w:val="1"/>
    <w:link w:val="182"/>
    <w:unhideWhenUsed/>
    <w:qFormat/>
    <w:uiPriority w:val="0"/>
  </w:style>
  <w:style w:type="paragraph" w:styleId="30">
    <w:name w:val="index 6"/>
    <w:basedOn w:val="1"/>
    <w:next w:val="1"/>
    <w:qFormat/>
    <w:uiPriority w:val="0"/>
    <w:pPr>
      <w:spacing w:line="360" w:lineRule="auto"/>
      <w:ind w:left="1000" w:leftChars="1000" w:firstLine="200" w:firstLineChars="200"/>
      <w:jc w:val="both"/>
    </w:pPr>
    <w:rPr>
      <w:rFonts w:ascii="Times New Roman" w:hAnsi="Times New Roman"/>
      <w:sz w:val="24"/>
      <w:szCs w:val="24"/>
    </w:rPr>
  </w:style>
  <w:style w:type="paragraph" w:styleId="31">
    <w:name w:val="Salutation"/>
    <w:basedOn w:val="1"/>
    <w:next w:val="1"/>
    <w:link w:val="308"/>
    <w:qFormat/>
    <w:uiPriority w:val="0"/>
    <w:pPr>
      <w:tabs>
        <w:tab w:val="left" w:pos="3780"/>
      </w:tabs>
      <w:ind w:left="3780" w:hanging="420"/>
      <w:jc w:val="both"/>
    </w:pPr>
    <w:rPr>
      <w:rFonts w:ascii="Times New Roman" w:hAnsi="Times New Roman"/>
      <w:sz w:val="24"/>
      <w:szCs w:val="24"/>
    </w:rPr>
  </w:style>
  <w:style w:type="paragraph" w:styleId="32">
    <w:name w:val="Body Text 3"/>
    <w:basedOn w:val="1"/>
    <w:link w:val="311"/>
    <w:qFormat/>
    <w:uiPriority w:val="0"/>
    <w:pPr>
      <w:jc w:val="both"/>
    </w:pPr>
    <w:rPr>
      <w:rFonts w:ascii="Times New Roman" w:hAnsi="Times New Roman"/>
      <w:b/>
      <w:bCs/>
      <w:sz w:val="18"/>
      <w:szCs w:val="24"/>
    </w:rPr>
  </w:style>
  <w:style w:type="paragraph" w:styleId="33">
    <w:name w:val="Closing"/>
    <w:basedOn w:val="1"/>
    <w:link w:val="613"/>
    <w:qFormat/>
    <w:uiPriority w:val="0"/>
    <w:pPr>
      <w:spacing w:line="360" w:lineRule="auto"/>
      <w:ind w:left="100" w:leftChars="2100"/>
      <w:jc w:val="both"/>
    </w:pPr>
    <w:rPr>
      <w:rFonts w:asciiTheme="minorHAnsi" w:hAnsiTheme="minorHAnsi" w:eastAsiaTheme="minorEastAsia" w:cstheme="minorBidi"/>
      <w:sz w:val="24"/>
    </w:rPr>
  </w:style>
  <w:style w:type="paragraph" w:styleId="34">
    <w:name w:val="List Bullet 3"/>
    <w:basedOn w:val="1"/>
    <w:qFormat/>
    <w:uiPriority w:val="0"/>
    <w:pPr>
      <w:numPr>
        <w:ilvl w:val="0"/>
        <w:numId w:val="2"/>
      </w:numPr>
      <w:spacing w:line="360" w:lineRule="auto"/>
      <w:jc w:val="both"/>
    </w:pPr>
    <w:rPr>
      <w:rFonts w:ascii="Times New Roman" w:hAnsi="Times New Roman"/>
      <w:sz w:val="24"/>
      <w:szCs w:val="21"/>
    </w:rPr>
  </w:style>
  <w:style w:type="paragraph" w:styleId="35">
    <w:name w:val="Body Text"/>
    <w:basedOn w:val="1"/>
    <w:link w:val="184"/>
    <w:qFormat/>
    <w:uiPriority w:val="0"/>
    <w:pPr>
      <w:spacing w:after="120"/>
    </w:pPr>
    <w:rPr>
      <w:rFonts w:asciiTheme="minorHAnsi" w:hAnsiTheme="minorHAnsi" w:eastAsiaTheme="minorEastAsia" w:cstheme="minorBidi"/>
      <w:sz w:val="21"/>
    </w:rPr>
  </w:style>
  <w:style w:type="paragraph" w:styleId="36">
    <w:name w:val="Body Text Indent"/>
    <w:basedOn w:val="1"/>
    <w:link w:val="181"/>
    <w:unhideWhenUsed/>
    <w:qFormat/>
    <w:uiPriority w:val="0"/>
    <w:pPr>
      <w:spacing w:after="120"/>
      <w:ind w:left="420" w:leftChars="200"/>
    </w:pPr>
  </w:style>
  <w:style w:type="paragraph" w:styleId="37">
    <w:name w:val="List Number 3"/>
    <w:basedOn w:val="1"/>
    <w:qFormat/>
    <w:uiPriority w:val="0"/>
    <w:pPr>
      <w:numPr>
        <w:ilvl w:val="0"/>
        <w:numId w:val="3"/>
      </w:numPr>
      <w:spacing w:line="312" w:lineRule="auto"/>
      <w:jc w:val="both"/>
    </w:pPr>
    <w:rPr>
      <w:rFonts w:ascii="Times New Roman" w:hAnsi="Times New Roman"/>
      <w:sz w:val="21"/>
      <w:szCs w:val="24"/>
    </w:rPr>
  </w:style>
  <w:style w:type="paragraph" w:styleId="38">
    <w:name w:val="List 2"/>
    <w:basedOn w:val="1"/>
    <w:qFormat/>
    <w:uiPriority w:val="0"/>
    <w:pPr>
      <w:ind w:left="100" w:leftChars="200" w:hanging="200" w:hangingChars="200"/>
      <w:jc w:val="both"/>
    </w:pPr>
    <w:rPr>
      <w:rFonts w:ascii="Times New Roman" w:hAnsi="Times New Roman"/>
      <w:sz w:val="21"/>
      <w:szCs w:val="24"/>
    </w:rPr>
  </w:style>
  <w:style w:type="paragraph" w:styleId="39">
    <w:name w:val="List Continue"/>
    <w:basedOn w:val="1"/>
    <w:qFormat/>
    <w:uiPriority w:val="0"/>
    <w:pPr>
      <w:spacing w:after="120" w:line="360" w:lineRule="auto"/>
      <w:ind w:left="420" w:leftChars="200" w:firstLine="200" w:firstLineChars="200"/>
      <w:jc w:val="both"/>
    </w:pPr>
    <w:rPr>
      <w:rFonts w:ascii="Times New Roman" w:hAnsi="Times New Roman"/>
      <w:sz w:val="24"/>
      <w:szCs w:val="24"/>
    </w:rPr>
  </w:style>
  <w:style w:type="paragraph" w:styleId="40">
    <w:name w:val="Block Text"/>
    <w:basedOn w:val="1"/>
    <w:qFormat/>
    <w:uiPriority w:val="0"/>
    <w:pPr>
      <w:spacing w:line="400" w:lineRule="exact"/>
      <w:ind w:left="113" w:right="113"/>
      <w:jc w:val="both"/>
    </w:pPr>
    <w:rPr>
      <w:rFonts w:ascii="仿宋_GB2312" w:hAnsi="Times New Roman" w:eastAsia="仿宋_GB2312"/>
      <w:sz w:val="24"/>
      <w:szCs w:val="24"/>
    </w:rPr>
  </w:style>
  <w:style w:type="paragraph" w:styleId="41">
    <w:name w:val="List Bullet 2"/>
    <w:basedOn w:val="1"/>
    <w:qFormat/>
    <w:uiPriority w:val="0"/>
    <w:pPr>
      <w:tabs>
        <w:tab w:val="left" w:pos="780"/>
      </w:tabs>
      <w:ind w:left="780" w:leftChars="200" w:hanging="360" w:hangingChars="200"/>
      <w:jc w:val="both"/>
    </w:pPr>
    <w:rPr>
      <w:rFonts w:ascii="Times New Roman" w:hAnsi="Times New Roman"/>
      <w:sz w:val="21"/>
      <w:szCs w:val="24"/>
    </w:rPr>
  </w:style>
  <w:style w:type="paragraph" w:styleId="42">
    <w:name w:val="HTML Address"/>
    <w:basedOn w:val="1"/>
    <w:link w:val="614"/>
    <w:qFormat/>
    <w:uiPriority w:val="0"/>
    <w:pPr>
      <w:spacing w:line="360" w:lineRule="auto"/>
      <w:jc w:val="both"/>
    </w:pPr>
    <w:rPr>
      <w:rFonts w:asciiTheme="minorHAnsi" w:hAnsiTheme="minorHAnsi" w:eastAsiaTheme="minorEastAsia" w:cstheme="minorBidi"/>
      <w:i/>
      <w:sz w:val="24"/>
    </w:rPr>
  </w:style>
  <w:style w:type="paragraph" w:styleId="43">
    <w:name w:val="index 4"/>
    <w:basedOn w:val="1"/>
    <w:next w:val="1"/>
    <w:qFormat/>
    <w:uiPriority w:val="0"/>
    <w:pPr>
      <w:spacing w:line="360" w:lineRule="auto"/>
      <w:ind w:left="600" w:leftChars="600" w:firstLine="200" w:firstLineChars="200"/>
      <w:jc w:val="both"/>
    </w:pPr>
    <w:rPr>
      <w:rFonts w:ascii="Times New Roman" w:hAnsi="Times New Roman"/>
      <w:sz w:val="24"/>
      <w:szCs w:val="24"/>
    </w:rPr>
  </w:style>
  <w:style w:type="paragraph" w:styleId="44">
    <w:name w:val="toc 5"/>
    <w:basedOn w:val="1"/>
    <w:next w:val="1"/>
    <w:qFormat/>
    <w:uiPriority w:val="0"/>
    <w:pPr>
      <w:ind w:left="1120"/>
    </w:pPr>
    <w:rPr>
      <w:rFonts w:asciiTheme="minorHAnsi" w:hAnsiTheme="minorHAnsi" w:cstheme="minorHAnsi"/>
      <w:sz w:val="20"/>
      <w:szCs w:val="20"/>
    </w:rPr>
  </w:style>
  <w:style w:type="paragraph" w:styleId="45">
    <w:name w:val="toc 3"/>
    <w:basedOn w:val="1"/>
    <w:next w:val="1"/>
    <w:link w:val="3741"/>
    <w:unhideWhenUsed/>
    <w:qFormat/>
    <w:uiPriority w:val="39"/>
    <w:pPr>
      <w:ind w:left="560"/>
    </w:pPr>
    <w:rPr>
      <w:rFonts w:asciiTheme="minorHAnsi" w:hAnsiTheme="minorHAnsi" w:cstheme="minorHAnsi"/>
      <w:sz w:val="20"/>
      <w:szCs w:val="20"/>
    </w:rPr>
  </w:style>
  <w:style w:type="paragraph" w:styleId="46">
    <w:name w:val="List Bullet 5"/>
    <w:basedOn w:val="1"/>
    <w:qFormat/>
    <w:uiPriority w:val="0"/>
    <w:pPr>
      <w:numPr>
        <w:ilvl w:val="0"/>
        <w:numId w:val="4"/>
      </w:numPr>
      <w:jc w:val="both"/>
    </w:pPr>
    <w:rPr>
      <w:rFonts w:ascii="Times New Roman" w:hAnsi="Times New Roman"/>
      <w:sz w:val="21"/>
      <w:szCs w:val="24"/>
    </w:rPr>
  </w:style>
  <w:style w:type="paragraph" w:styleId="47">
    <w:name w:val="List Number 4"/>
    <w:basedOn w:val="1"/>
    <w:qFormat/>
    <w:uiPriority w:val="0"/>
    <w:pPr>
      <w:tabs>
        <w:tab w:val="left" w:pos="780"/>
      </w:tabs>
      <w:spacing w:line="360" w:lineRule="auto"/>
      <w:ind w:left="780" w:firstLine="200" w:firstLineChars="200"/>
      <w:jc w:val="both"/>
    </w:pPr>
    <w:rPr>
      <w:rFonts w:ascii="Times New Roman" w:hAnsi="Times New Roman"/>
      <w:sz w:val="24"/>
      <w:szCs w:val="24"/>
    </w:rPr>
  </w:style>
  <w:style w:type="paragraph" w:styleId="48">
    <w:name w:val="toc 8"/>
    <w:basedOn w:val="1"/>
    <w:next w:val="1"/>
    <w:qFormat/>
    <w:uiPriority w:val="0"/>
    <w:pPr>
      <w:ind w:left="1960"/>
    </w:pPr>
    <w:rPr>
      <w:rFonts w:asciiTheme="minorHAnsi" w:hAnsiTheme="minorHAnsi" w:cstheme="minorHAnsi"/>
      <w:sz w:val="20"/>
      <w:szCs w:val="20"/>
    </w:rPr>
  </w:style>
  <w:style w:type="paragraph" w:styleId="49">
    <w:name w:val="index 3"/>
    <w:basedOn w:val="1"/>
    <w:next w:val="1"/>
    <w:qFormat/>
    <w:uiPriority w:val="0"/>
    <w:pPr>
      <w:spacing w:line="360" w:lineRule="auto"/>
      <w:ind w:left="400" w:leftChars="400" w:firstLine="200" w:firstLineChars="200"/>
      <w:jc w:val="both"/>
    </w:pPr>
    <w:rPr>
      <w:rFonts w:ascii="Times New Roman" w:hAnsi="Times New Roman"/>
      <w:sz w:val="24"/>
      <w:szCs w:val="24"/>
    </w:rPr>
  </w:style>
  <w:style w:type="paragraph" w:styleId="50">
    <w:name w:val="Date"/>
    <w:basedOn w:val="1"/>
    <w:next w:val="1"/>
    <w:link w:val="191"/>
    <w:unhideWhenUsed/>
    <w:qFormat/>
    <w:uiPriority w:val="99"/>
    <w:pPr>
      <w:ind w:left="100" w:leftChars="2500"/>
    </w:pPr>
  </w:style>
  <w:style w:type="paragraph" w:styleId="51">
    <w:name w:val="Body Text Indent 2"/>
    <w:basedOn w:val="1"/>
    <w:link w:val="306"/>
    <w:qFormat/>
    <w:uiPriority w:val="0"/>
    <w:pPr>
      <w:spacing w:after="120" w:line="480" w:lineRule="auto"/>
      <w:ind w:left="420" w:leftChars="200"/>
      <w:jc w:val="both"/>
    </w:pPr>
    <w:rPr>
      <w:rFonts w:ascii="Times New Roman" w:hAnsi="Times New Roman"/>
      <w:sz w:val="21"/>
      <w:szCs w:val="24"/>
    </w:rPr>
  </w:style>
  <w:style w:type="paragraph" w:styleId="52">
    <w:name w:val="endnote text"/>
    <w:basedOn w:val="1"/>
    <w:link w:val="219"/>
    <w:unhideWhenUsed/>
    <w:qFormat/>
    <w:uiPriority w:val="0"/>
    <w:pPr>
      <w:snapToGrid w:val="0"/>
    </w:pPr>
    <w:rPr>
      <w:rFonts w:asciiTheme="minorHAnsi" w:hAnsiTheme="minorHAnsi" w:eastAsiaTheme="minorEastAsia" w:cstheme="minorBidi"/>
      <w:sz w:val="21"/>
    </w:rPr>
  </w:style>
  <w:style w:type="paragraph" w:styleId="53">
    <w:name w:val="List Continue 5"/>
    <w:basedOn w:val="1"/>
    <w:qFormat/>
    <w:uiPriority w:val="0"/>
    <w:pPr>
      <w:spacing w:after="120" w:line="360" w:lineRule="auto"/>
      <w:ind w:left="2100" w:leftChars="1000" w:firstLine="200" w:firstLineChars="200"/>
      <w:jc w:val="both"/>
    </w:pPr>
    <w:rPr>
      <w:rFonts w:ascii="Times New Roman" w:hAnsi="Times New Roman"/>
      <w:sz w:val="24"/>
      <w:szCs w:val="24"/>
    </w:rPr>
  </w:style>
  <w:style w:type="paragraph" w:styleId="54">
    <w:name w:val="Balloon Text"/>
    <w:basedOn w:val="1"/>
    <w:link w:val="158"/>
    <w:unhideWhenUsed/>
    <w:qFormat/>
    <w:uiPriority w:val="99"/>
    <w:rPr>
      <w:sz w:val="18"/>
      <w:szCs w:val="18"/>
    </w:rPr>
  </w:style>
  <w:style w:type="paragraph" w:styleId="55">
    <w:name w:val="footer"/>
    <w:basedOn w:val="1"/>
    <w:link w:val="156"/>
    <w:unhideWhenUsed/>
    <w:qFormat/>
    <w:uiPriority w:val="99"/>
    <w:pPr>
      <w:tabs>
        <w:tab w:val="center" w:pos="4153"/>
        <w:tab w:val="right" w:pos="8306"/>
      </w:tabs>
      <w:snapToGrid w:val="0"/>
    </w:pPr>
    <w:rPr>
      <w:sz w:val="18"/>
      <w:szCs w:val="18"/>
    </w:rPr>
  </w:style>
  <w:style w:type="paragraph" w:styleId="56">
    <w:name w:val="envelope return"/>
    <w:basedOn w:val="1"/>
    <w:qFormat/>
    <w:uiPriority w:val="0"/>
    <w:pPr>
      <w:snapToGrid w:val="0"/>
      <w:spacing w:line="360" w:lineRule="auto"/>
      <w:ind w:firstLine="200" w:firstLineChars="200"/>
      <w:jc w:val="both"/>
    </w:pPr>
    <w:rPr>
      <w:rFonts w:ascii="Arial" w:hAnsi="Arial" w:cs="Arial"/>
      <w:sz w:val="24"/>
      <w:szCs w:val="24"/>
    </w:rPr>
  </w:style>
  <w:style w:type="paragraph" w:styleId="57">
    <w:name w:val="header"/>
    <w:basedOn w:val="1"/>
    <w:link w:val="159"/>
    <w:unhideWhenUsed/>
    <w:qFormat/>
    <w:uiPriority w:val="99"/>
    <w:pPr>
      <w:pBdr>
        <w:bottom w:val="single" w:color="auto" w:sz="6" w:space="1"/>
      </w:pBdr>
      <w:tabs>
        <w:tab w:val="center" w:pos="4153"/>
        <w:tab w:val="right" w:pos="8306"/>
      </w:tabs>
      <w:snapToGrid w:val="0"/>
      <w:jc w:val="center"/>
    </w:pPr>
    <w:rPr>
      <w:sz w:val="18"/>
      <w:szCs w:val="18"/>
    </w:rPr>
  </w:style>
  <w:style w:type="paragraph" w:styleId="58">
    <w:name w:val="Signature"/>
    <w:basedOn w:val="1"/>
    <w:link w:val="615"/>
    <w:qFormat/>
    <w:uiPriority w:val="0"/>
    <w:pPr>
      <w:spacing w:line="360" w:lineRule="auto"/>
      <w:ind w:left="100" w:leftChars="2100"/>
      <w:jc w:val="both"/>
    </w:pPr>
    <w:rPr>
      <w:rFonts w:asciiTheme="minorHAnsi" w:hAnsiTheme="minorHAnsi" w:eastAsiaTheme="minorEastAsia" w:cstheme="minorBidi"/>
      <w:sz w:val="24"/>
    </w:rPr>
  </w:style>
  <w:style w:type="paragraph" w:styleId="59">
    <w:name w:val="toc 1"/>
    <w:basedOn w:val="1"/>
    <w:next w:val="1"/>
    <w:link w:val="2797"/>
    <w:unhideWhenUsed/>
    <w:qFormat/>
    <w:uiPriority w:val="39"/>
    <w:pPr>
      <w:spacing w:before="240" w:after="120"/>
    </w:pPr>
    <w:rPr>
      <w:rFonts w:asciiTheme="minorHAnsi" w:hAnsiTheme="minorHAnsi" w:cstheme="minorHAnsi"/>
      <w:b/>
      <w:bCs/>
      <w:sz w:val="20"/>
      <w:szCs w:val="20"/>
    </w:rPr>
  </w:style>
  <w:style w:type="paragraph" w:styleId="60">
    <w:name w:val="List Continue 4"/>
    <w:basedOn w:val="1"/>
    <w:qFormat/>
    <w:uiPriority w:val="0"/>
    <w:pPr>
      <w:spacing w:after="120" w:line="360" w:lineRule="auto"/>
      <w:ind w:left="1680" w:leftChars="800" w:firstLine="200" w:firstLineChars="200"/>
      <w:jc w:val="both"/>
    </w:pPr>
    <w:rPr>
      <w:rFonts w:ascii="Times New Roman" w:hAnsi="Times New Roman"/>
      <w:sz w:val="24"/>
      <w:szCs w:val="24"/>
    </w:rPr>
  </w:style>
  <w:style w:type="paragraph" w:styleId="61">
    <w:name w:val="toc 4"/>
    <w:basedOn w:val="1"/>
    <w:next w:val="1"/>
    <w:unhideWhenUsed/>
    <w:qFormat/>
    <w:uiPriority w:val="0"/>
    <w:pPr>
      <w:ind w:left="840"/>
    </w:pPr>
    <w:rPr>
      <w:rFonts w:asciiTheme="minorHAnsi" w:hAnsiTheme="minorHAnsi" w:cstheme="minorHAnsi"/>
      <w:sz w:val="20"/>
      <w:szCs w:val="20"/>
    </w:rPr>
  </w:style>
  <w:style w:type="paragraph" w:styleId="62">
    <w:name w:val="index heading"/>
    <w:basedOn w:val="1"/>
    <w:next w:val="63"/>
    <w:qFormat/>
    <w:uiPriority w:val="0"/>
    <w:pPr>
      <w:widowControl/>
      <w:overflowPunct w:val="0"/>
      <w:autoSpaceDE w:val="0"/>
      <w:autoSpaceDN w:val="0"/>
      <w:adjustRightInd w:val="0"/>
      <w:spacing w:before="240" w:line="300" w:lineRule="auto"/>
      <w:ind w:left="2268"/>
      <w:textAlignment w:val="baseline"/>
    </w:pPr>
    <w:rPr>
      <w:kern w:val="0"/>
      <w:sz w:val="24"/>
      <w:szCs w:val="20"/>
    </w:rPr>
  </w:style>
  <w:style w:type="paragraph" w:styleId="63">
    <w:name w:val="index 1"/>
    <w:basedOn w:val="1"/>
    <w:next w:val="1"/>
    <w:unhideWhenUsed/>
    <w:qFormat/>
    <w:uiPriority w:val="0"/>
  </w:style>
  <w:style w:type="paragraph" w:styleId="64">
    <w:name w:val="Subtitle"/>
    <w:basedOn w:val="1"/>
    <w:next w:val="1"/>
    <w:link w:val="440"/>
    <w:qFormat/>
    <w:uiPriority w:val="0"/>
    <w:pPr>
      <w:spacing w:before="240" w:after="60" w:line="312" w:lineRule="auto"/>
      <w:jc w:val="center"/>
      <w:outlineLvl w:val="1"/>
    </w:pPr>
    <w:rPr>
      <w:rFonts w:ascii="Cambria" w:hAnsi="Cambria"/>
      <w:b/>
      <w:bCs/>
      <w:kern w:val="28"/>
      <w:sz w:val="32"/>
      <w:szCs w:val="32"/>
    </w:rPr>
  </w:style>
  <w:style w:type="paragraph" w:styleId="65">
    <w:name w:val="List Number 5"/>
    <w:basedOn w:val="1"/>
    <w:qFormat/>
    <w:uiPriority w:val="0"/>
    <w:pPr>
      <w:numPr>
        <w:ilvl w:val="0"/>
        <w:numId w:val="5"/>
      </w:numPr>
      <w:spacing w:line="400" w:lineRule="exact"/>
      <w:jc w:val="both"/>
    </w:pPr>
    <w:rPr>
      <w:rFonts w:ascii="仿宋_GB2312" w:hAnsi="Times New Roman" w:eastAsia="仿宋_GB2312"/>
      <w:sz w:val="24"/>
      <w:szCs w:val="20"/>
    </w:rPr>
  </w:style>
  <w:style w:type="paragraph" w:styleId="66">
    <w:name w:val="List"/>
    <w:basedOn w:val="1"/>
    <w:link w:val="3791"/>
    <w:qFormat/>
    <w:uiPriority w:val="0"/>
    <w:pPr>
      <w:spacing w:line="360" w:lineRule="auto"/>
      <w:ind w:left="200" w:hanging="200" w:hangingChars="200"/>
      <w:jc w:val="both"/>
    </w:pPr>
    <w:rPr>
      <w:rFonts w:ascii="Times New Roman" w:hAnsi="Times New Roman"/>
      <w:sz w:val="24"/>
      <w:szCs w:val="24"/>
    </w:rPr>
  </w:style>
  <w:style w:type="paragraph" w:styleId="67">
    <w:name w:val="footnote text"/>
    <w:basedOn w:val="1"/>
    <w:link w:val="218"/>
    <w:qFormat/>
    <w:uiPriority w:val="0"/>
    <w:pPr>
      <w:snapToGrid w:val="0"/>
    </w:pPr>
    <w:rPr>
      <w:rFonts w:ascii="Times New Roman" w:hAnsi="Times New Roman"/>
      <w:sz w:val="18"/>
      <w:szCs w:val="18"/>
    </w:rPr>
  </w:style>
  <w:style w:type="paragraph" w:styleId="68">
    <w:name w:val="toc 6"/>
    <w:basedOn w:val="1"/>
    <w:next w:val="1"/>
    <w:qFormat/>
    <w:uiPriority w:val="0"/>
    <w:pPr>
      <w:ind w:left="1400"/>
    </w:pPr>
    <w:rPr>
      <w:rFonts w:asciiTheme="minorHAnsi" w:hAnsiTheme="minorHAnsi" w:cstheme="minorHAnsi"/>
      <w:sz w:val="20"/>
      <w:szCs w:val="20"/>
    </w:rPr>
  </w:style>
  <w:style w:type="paragraph" w:styleId="69">
    <w:name w:val="List 5"/>
    <w:basedOn w:val="1"/>
    <w:qFormat/>
    <w:uiPriority w:val="0"/>
    <w:pPr>
      <w:spacing w:line="360" w:lineRule="auto"/>
      <w:ind w:left="100" w:leftChars="800" w:hanging="200" w:hangingChars="200"/>
      <w:jc w:val="both"/>
    </w:pPr>
    <w:rPr>
      <w:rFonts w:ascii="Times New Roman" w:hAnsi="Times New Roman"/>
      <w:sz w:val="24"/>
      <w:szCs w:val="24"/>
    </w:rPr>
  </w:style>
  <w:style w:type="paragraph" w:styleId="70">
    <w:name w:val="Body Text Indent 3"/>
    <w:basedOn w:val="1"/>
    <w:link w:val="193"/>
    <w:qFormat/>
    <w:uiPriority w:val="0"/>
    <w:pPr>
      <w:spacing w:before="120" w:after="120" w:line="360" w:lineRule="auto"/>
      <w:ind w:firstLine="560"/>
      <w:jc w:val="both"/>
    </w:pPr>
    <w:rPr>
      <w:rFonts w:ascii="宋体" w:hAnsi="宋体"/>
      <w:sz w:val="24"/>
      <w:szCs w:val="24"/>
    </w:rPr>
  </w:style>
  <w:style w:type="paragraph" w:styleId="71">
    <w:name w:val="index 7"/>
    <w:basedOn w:val="1"/>
    <w:next w:val="1"/>
    <w:qFormat/>
    <w:uiPriority w:val="0"/>
    <w:pPr>
      <w:spacing w:line="360" w:lineRule="auto"/>
      <w:ind w:left="1200" w:leftChars="1200" w:firstLine="200" w:firstLineChars="200"/>
      <w:jc w:val="both"/>
    </w:pPr>
    <w:rPr>
      <w:rFonts w:ascii="Times New Roman" w:hAnsi="Times New Roman"/>
      <w:sz w:val="24"/>
      <w:szCs w:val="24"/>
    </w:rPr>
  </w:style>
  <w:style w:type="paragraph" w:styleId="72">
    <w:name w:val="index 9"/>
    <w:basedOn w:val="1"/>
    <w:next w:val="1"/>
    <w:qFormat/>
    <w:uiPriority w:val="0"/>
    <w:pPr>
      <w:spacing w:line="360" w:lineRule="auto"/>
      <w:ind w:left="1600" w:leftChars="1600" w:firstLine="200" w:firstLineChars="200"/>
      <w:jc w:val="both"/>
    </w:pPr>
    <w:rPr>
      <w:rFonts w:ascii="Times New Roman" w:hAnsi="Times New Roman"/>
      <w:sz w:val="24"/>
      <w:szCs w:val="24"/>
    </w:rPr>
  </w:style>
  <w:style w:type="paragraph" w:styleId="73">
    <w:name w:val="table of figures"/>
    <w:basedOn w:val="1"/>
    <w:next w:val="1"/>
    <w:link w:val="3743"/>
    <w:qFormat/>
    <w:uiPriority w:val="99"/>
    <w:pPr>
      <w:spacing w:line="360" w:lineRule="auto"/>
      <w:ind w:left="840" w:leftChars="200" w:hanging="420" w:hangingChars="200"/>
      <w:jc w:val="both"/>
    </w:pPr>
    <w:rPr>
      <w:rFonts w:ascii="Arial" w:hAnsi="Arial" w:cs="宋体"/>
      <w:sz w:val="24"/>
      <w:szCs w:val="20"/>
    </w:rPr>
  </w:style>
  <w:style w:type="paragraph" w:styleId="74">
    <w:name w:val="toc 2"/>
    <w:basedOn w:val="1"/>
    <w:next w:val="1"/>
    <w:link w:val="3742"/>
    <w:unhideWhenUsed/>
    <w:qFormat/>
    <w:uiPriority w:val="39"/>
    <w:pPr>
      <w:spacing w:before="120"/>
      <w:ind w:left="280"/>
    </w:pPr>
    <w:rPr>
      <w:rFonts w:asciiTheme="minorHAnsi" w:hAnsiTheme="minorHAnsi" w:cstheme="minorHAnsi"/>
      <w:i/>
      <w:iCs/>
      <w:sz w:val="20"/>
      <w:szCs w:val="20"/>
    </w:rPr>
  </w:style>
  <w:style w:type="paragraph" w:styleId="75">
    <w:name w:val="toc 9"/>
    <w:basedOn w:val="1"/>
    <w:next w:val="1"/>
    <w:qFormat/>
    <w:uiPriority w:val="0"/>
    <w:pPr>
      <w:ind w:left="2240"/>
    </w:pPr>
    <w:rPr>
      <w:rFonts w:asciiTheme="minorHAnsi" w:hAnsiTheme="minorHAnsi" w:cstheme="minorHAnsi"/>
      <w:sz w:val="20"/>
      <w:szCs w:val="20"/>
    </w:rPr>
  </w:style>
  <w:style w:type="paragraph" w:styleId="76">
    <w:name w:val="Body Text 2"/>
    <w:basedOn w:val="1"/>
    <w:link w:val="310"/>
    <w:qFormat/>
    <w:uiPriority w:val="0"/>
    <w:pPr>
      <w:spacing w:after="120" w:line="480" w:lineRule="auto"/>
      <w:jc w:val="both"/>
    </w:pPr>
    <w:rPr>
      <w:rFonts w:ascii="Times New Roman" w:hAnsi="Times New Roman"/>
      <w:sz w:val="21"/>
      <w:szCs w:val="24"/>
    </w:rPr>
  </w:style>
  <w:style w:type="paragraph" w:styleId="77">
    <w:name w:val="List 4"/>
    <w:basedOn w:val="1"/>
    <w:qFormat/>
    <w:uiPriority w:val="0"/>
    <w:pPr>
      <w:spacing w:line="360" w:lineRule="auto"/>
      <w:ind w:left="100" w:leftChars="600" w:hanging="200" w:hangingChars="200"/>
      <w:jc w:val="both"/>
    </w:pPr>
    <w:rPr>
      <w:rFonts w:ascii="Times New Roman" w:hAnsi="Times New Roman"/>
      <w:sz w:val="24"/>
      <w:szCs w:val="24"/>
    </w:rPr>
  </w:style>
  <w:style w:type="paragraph" w:styleId="78">
    <w:name w:val="List Continue 2"/>
    <w:basedOn w:val="1"/>
    <w:qFormat/>
    <w:uiPriority w:val="0"/>
    <w:pPr>
      <w:spacing w:after="120" w:line="360" w:lineRule="auto"/>
      <w:ind w:left="840" w:leftChars="400" w:firstLine="200" w:firstLineChars="200"/>
      <w:jc w:val="both"/>
    </w:pPr>
    <w:rPr>
      <w:rFonts w:ascii="Times New Roman" w:hAnsi="Times New Roman"/>
      <w:sz w:val="24"/>
      <w:szCs w:val="24"/>
    </w:rPr>
  </w:style>
  <w:style w:type="paragraph" w:styleId="79">
    <w:name w:val="Message Header"/>
    <w:basedOn w:val="1"/>
    <w:link w:val="616"/>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jc w:val="both"/>
    </w:pPr>
    <w:rPr>
      <w:rFonts w:ascii="Arial" w:hAnsi="Arial" w:eastAsiaTheme="minorEastAsia" w:cstheme="minorBidi"/>
      <w:sz w:val="24"/>
    </w:rPr>
  </w:style>
  <w:style w:type="paragraph" w:styleId="80">
    <w:name w:val="HTML Preformatted"/>
    <w:basedOn w:val="1"/>
    <w:link w:val="30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szCs w:val="24"/>
    </w:rPr>
  </w:style>
  <w:style w:type="paragraph" w:styleId="81">
    <w:name w:val="Normal (Web)"/>
    <w:basedOn w:val="1"/>
    <w:link w:val="911"/>
    <w:unhideWhenUsed/>
    <w:qFormat/>
    <w:uiPriority w:val="99"/>
    <w:pPr>
      <w:widowControl/>
      <w:spacing w:before="100" w:beforeAutospacing="1" w:after="100" w:afterAutospacing="1"/>
    </w:pPr>
    <w:rPr>
      <w:rFonts w:ascii="宋体" w:hAnsi="宋体" w:cs="宋体"/>
      <w:kern w:val="0"/>
      <w:sz w:val="24"/>
      <w:szCs w:val="24"/>
    </w:rPr>
  </w:style>
  <w:style w:type="paragraph" w:styleId="82">
    <w:name w:val="List Continue 3"/>
    <w:basedOn w:val="1"/>
    <w:qFormat/>
    <w:uiPriority w:val="0"/>
    <w:pPr>
      <w:spacing w:after="120" w:line="360" w:lineRule="auto"/>
      <w:ind w:left="1260" w:leftChars="600" w:firstLine="200" w:firstLineChars="200"/>
      <w:jc w:val="both"/>
    </w:pPr>
    <w:rPr>
      <w:rFonts w:ascii="Times New Roman" w:hAnsi="Times New Roman"/>
      <w:sz w:val="24"/>
      <w:szCs w:val="24"/>
    </w:rPr>
  </w:style>
  <w:style w:type="paragraph" w:styleId="83">
    <w:name w:val="index 2"/>
    <w:basedOn w:val="1"/>
    <w:next w:val="1"/>
    <w:qFormat/>
    <w:uiPriority w:val="0"/>
    <w:pPr>
      <w:ind w:left="200" w:leftChars="200" w:firstLine="200" w:firstLineChars="200"/>
      <w:jc w:val="both"/>
    </w:pPr>
    <w:rPr>
      <w:rFonts w:ascii="Times New Roman" w:hAnsi="Times New Roman"/>
      <w:sz w:val="21"/>
      <w:szCs w:val="24"/>
    </w:rPr>
  </w:style>
  <w:style w:type="paragraph" w:styleId="84">
    <w:name w:val="Title"/>
    <w:basedOn w:val="1"/>
    <w:next w:val="1"/>
    <w:link w:val="186"/>
    <w:qFormat/>
    <w:uiPriority w:val="0"/>
    <w:pPr>
      <w:spacing w:before="240" w:after="60"/>
      <w:jc w:val="center"/>
      <w:outlineLvl w:val="0"/>
    </w:pPr>
    <w:rPr>
      <w:rFonts w:asciiTheme="majorHAnsi" w:hAnsiTheme="majorHAnsi" w:cstheme="majorBidi"/>
      <w:b/>
      <w:bCs/>
      <w:sz w:val="32"/>
      <w:szCs w:val="32"/>
    </w:rPr>
  </w:style>
  <w:style w:type="paragraph" w:styleId="85">
    <w:name w:val="annotation subject"/>
    <w:basedOn w:val="29"/>
    <w:next w:val="29"/>
    <w:link w:val="183"/>
    <w:unhideWhenUsed/>
    <w:qFormat/>
    <w:uiPriority w:val="0"/>
    <w:rPr>
      <w:b/>
      <w:bCs/>
    </w:rPr>
  </w:style>
  <w:style w:type="paragraph" w:styleId="86">
    <w:name w:val="Body Text First Indent"/>
    <w:basedOn w:val="35"/>
    <w:link w:val="234"/>
    <w:qFormat/>
    <w:uiPriority w:val="0"/>
    <w:pPr>
      <w:widowControl/>
      <w:spacing w:line="360" w:lineRule="auto"/>
      <w:ind w:firstLine="200" w:firstLineChars="200"/>
    </w:pPr>
    <w:rPr>
      <w:rFonts w:ascii="Cambria" w:hAnsi="Cambria" w:eastAsia="宋体" w:cs="Times New Roman"/>
      <w:kern w:val="0"/>
      <w:sz w:val="24"/>
    </w:rPr>
  </w:style>
  <w:style w:type="paragraph" w:styleId="87">
    <w:name w:val="Body Text First Indent 2"/>
    <w:basedOn w:val="1"/>
    <w:link w:val="309"/>
    <w:qFormat/>
    <w:uiPriority w:val="0"/>
    <w:pPr>
      <w:autoSpaceDE w:val="0"/>
      <w:autoSpaceDN w:val="0"/>
      <w:adjustRightInd w:val="0"/>
      <w:spacing w:after="120" w:line="360" w:lineRule="auto"/>
      <w:ind w:left="200" w:firstLine="200"/>
      <w:jc w:val="both"/>
    </w:pPr>
    <w:rPr>
      <w:rFonts w:ascii="宋体" w:hAnsi="Times New Roman"/>
      <w:kern w:val="0"/>
      <w:sz w:val="24"/>
      <w:szCs w:val="24"/>
    </w:rPr>
  </w:style>
  <w:style w:type="table" w:styleId="89">
    <w:name w:val="Table Grid"/>
    <w:basedOn w:val="88"/>
    <w:qFormat/>
    <w:uiPriority w:val="39"/>
    <w:rPr>
      <w:rFonts w:ascii="Times New Roman" w:hAnsi="Times New Roman" w:eastAsia="宋体"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90">
    <w:name w:val="Table Theme"/>
    <w:basedOn w:val="88"/>
    <w:qFormat/>
    <w:uiPriority w:val="0"/>
    <w:pPr>
      <w:widowControl w:val="0"/>
      <w:spacing w:line="360" w:lineRule="auto"/>
      <w:jc w:val="both"/>
    </w:pPr>
    <w:rPr>
      <w:rFonts w:ascii="Times New Roman" w:hAnsi="Times New Roman" w:eastAsia="宋体" w:cs="Times New Roman"/>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qFormat/>
    <w:uiPriority w:val="0"/>
    <w:pPr>
      <w:widowControl w:val="0"/>
      <w:jc w:val="both"/>
    </w:pPr>
    <w:rPr>
      <w:rFonts w:ascii="Times New Roman" w:hAnsi="Times New Roman" w:eastAsia="宋体" w:cs="Times New Roman"/>
      <w:color w:val="FFFFFF"/>
      <w:lang w:bidi="mn-Mong-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qFormat/>
    <w:uiPriority w:val="0"/>
    <w:pPr>
      <w:widowControl w:val="0"/>
      <w:jc w:val="both"/>
    </w:pPr>
    <w:rPr>
      <w:rFonts w:ascii="Times New Roman" w:hAnsi="Times New Roman" w:eastAsia="宋体" w:cs="Times New Roman"/>
      <w:lang w:bidi="mn-Mong-C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qFormat/>
    <w:uiPriority w:val="0"/>
    <w:pPr>
      <w:widowControl w:val="0"/>
      <w:jc w:val="both"/>
    </w:pPr>
    <w:rPr>
      <w:rFonts w:ascii="Times New Roman" w:hAnsi="Times New Roman" w:eastAsia="宋体" w:cs="Times New Roman"/>
      <w:lang w:bidi="mn-Mong-C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qFormat/>
    <w:uiPriority w:val="0"/>
    <w:pPr>
      <w:widowControl w:val="0"/>
      <w:jc w:val="both"/>
    </w:pPr>
    <w:rPr>
      <w:rFonts w:ascii="Times New Roman" w:hAnsi="Times New Roman" w:eastAsia="宋体" w:cs="Times New Roman"/>
      <w:lang w:bidi="mn-Mong-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qFormat/>
    <w:uiPriority w:val="0"/>
    <w:pPr>
      <w:widowControl w:val="0"/>
      <w:jc w:val="both"/>
    </w:pPr>
    <w:rPr>
      <w:rFonts w:ascii="Times New Roman" w:hAnsi="Times New Roman" w:eastAsia="宋体" w:cs="Times New Roman"/>
      <w:lang w:bidi="mn-Mong-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qFormat/>
    <w:uiPriority w:val="0"/>
    <w:pPr>
      <w:widowControl w:val="0"/>
      <w:jc w:val="both"/>
    </w:pPr>
    <w:rPr>
      <w:rFonts w:ascii="Times New Roman" w:hAnsi="Times New Roman" w:eastAsia="宋体" w:cs="Times New Roman"/>
      <w:lang w:bidi="mn-Mong-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qFormat/>
    <w:uiPriority w:val="0"/>
    <w:pPr>
      <w:widowControl w:val="0"/>
      <w:jc w:val="both"/>
    </w:pPr>
    <w:rPr>
      <w:rFonts w:ascii="Times New Roman" w:hAnsi="Times New Roman" w:eastAsia="宋体" w:cs="Times New Roman"/>
      <w:color w:val="000080"/>
      <w:lang w:bidi="mn-Mong-CN"/>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qFormat/>
    <w:uiPriority w:val="0"/>
    <w:pPr>
      <w:widowControl w:val="0"/>
      <w:jc w:val="both"/>
    </w:pPr>
    <w:rPr>
      <w:rFonts w:ascii="Times New Roman" w:hAnsi="Times New Roman" w:eastAsia="宋体" w:cs="Times New Roman"/>
      <w:lang w:bidi="mn-Mong-C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qFormat/>
    <w:uiPriority w:val="0"/>
    <w:pPr>
      <w:widowControl w:val="0"/>
      <w:jc w:val="both"/>
    </w:pPr>
    <w:rPr>
      <w:rFonts w:ascii="Times New Roman" w:hAnsi="Times New Roman" w:eastAsia="宋体" w:cs="Times New Roman"/>
      <w:lang w:bidi="mn-Mong-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qFormat/>
    <w:uiPriority w:val="0"/>
    <w:pPr>
      <w:widowControl w:val="0"/>
      <w:jc w:val="both"/>
    </w:pPr>
    <w:rPr>
      <w:rFonts w:ascii="Times New Roman" w:hAnsi="Times New Roman" w:eastAsia="宋体" w:cs="Times New Roman"/>
      <w:lang w:bidi="mn-Mong-CN"/>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qFormat/>
    <w:uiPriority w:val="0"/>
    <w:pPr>
      <w:widowControl w:val="0"/>
      <w:jc w:val="both"/>
    </w:pPr>
    <w:rPr>
      <w:rFonts w:ascii="Times New Roman" w:hAnsi="Times New Roman" w:eastAsia="宋体" w:cs="Times New Roman"/>
      <w:lang w:bidi="mn-Mong-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qFormat/>
    <w:uiPriority w:val="0"/>
    <w:pPr>
      <w:widowControl w:val="0"/>
      <w:jc w:val="both"/>
    </w:pPr>
    <w:rPr>
      <w:rFonts w:ascii="Times New Roman" w:hAnsi="Times New Roman" w:eastAsia="宋体" w:cs="Times New Roman"/>
      <w:lang w:bidi="mn-Mong-C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qFormat/>
    <w:uiPriority w:val="0"/>
    <w:pPr>
      <w:widowControl w:val="0"/>
      <w:jc w:val="both"/>
    </w:pPr>
    <w:rPr>
      <w:rFonts w:ascii="Times New Roman" w:hAnsi="Times New Roman" w:eastAsia="宋体" w:cs="Times New Roman"/>
      <w:lang w:bidi="mn-Mong-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qFormat/>
    <w:uiPriority w:val="0"/>
    <w:pPr>
      <w:widowControl w:val="0"/>
      <w:jc w:val="both"/>
    </w:pPr>
    <w:rPr>
      <w:rFonts w:ascii="Times New Roman" w:hAnsi="Times New Roman" w:eastAsia="宋体" w:cs="Times New Roman"/>
      <w:lang w:bidi="mn-Mong-C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qFormat/>
    <w:uiPriority w:val="0"/>
    <w:pPr>
      <w:widowControl w:val="0"/>
      <w:jc w:val="both"/>
    </w:pPr>
    <w:rPr>
      <w:rFonts w:ascii="Times New Roman" w:hAnsi="Times New Roman" w:eastAsia="宋体" w:cs="Times New Roman"/>
      <w:lang w:bidi="mn-Mong-C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qFormat/>
    <w:uiPriority w:val="0"/>
    <w:pPr>
      <w:widowControl w:val="0"/>
      <w:jc w:val="both"/>
    </w:pPr>
    <w:rPr>
      <w:rFonts w:ascii="Times New Roman" w:hAnsi="Times New Roman" w:eastAsia="宋体" w:cs="Times New Roman"/>
      <w:lang w:bidi="mn-Mong-CN"/>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qFormat/>
    <w:uiPriority w:val="0"/>
    <w:pPr>
      <w:widowControl w:val="0"/>
      <w:jc w:val="both"/>
    </w:pPr>
    <w:rPr>
      <w:rFonts w:ascii="Times New Roman" w:hAnsi="Times New Roman" w:eastAsia="宋体" w:cs="Times New Roman"/>
      <w:lang w:bidi="mn-Mong-C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qFormat/>
    <w:uiPriority w:val="0"/>
    <w:pPr>
      <w:widowControl w:val="0"/>
      <w:jc w:val="both"/>
    </w:pPr>
    <w:rPr>
      <w:rFonts w:ascii="Times New Roman" w:hAnsi="Times New Roman" w:eastAsia="宋体" w:cs="Times New Roman"/>
      <w:lang w:bidi="mn-Mong-C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qFormat/>
    <w:uiPriority w:val="0"/>
    <w:pPr>
      <w:widowControl w:val="0"/>
      <w:spacing w:beforeLines="50" w:afterLines="50" w:line="360" w:lineRule="auto"/>
      <w:ind w:firstLine="200" w:firstLineChars="200"/>
    </w:pPr>
    <w:rPr>
      <w:rFonts w:ascii="Times New Roman" w:hAnsi="Times New Roman" w:eastAsia="宋体" w:cs="Times New Roman"/>
      <w:lang w:bidi="mn-Mong-C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qFormat/>
    <w:uiPriority w:val="0"/>
    <w:pPr>
      <w:widowControl w:val="0"/>
      <w:jc w:val="both"/>
    </w:pPr>
    <w:rPr>
      <w:rFonts w:ascii="Times New Roman" w:hAnsi="Times New Roman" w:eastAsia="宋体" w:cs="Times New Roman"/>
      <w:b/>
      <w:bCs/>
      <w:lang w:bidi="mn-Mong-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qFormat/>
    <w:uiPriority w:val="0"/>
    <w:pPr>
      <w:widowControl w:val="0"/>
      <w:jc w:val="both"/>
    </w:pPr>
    <w:rPr>
      <w:rFonts w:ascii="Times New Roman" w:hAnsi="Times New Roman" w:eastAsia="宋体" w:cs="Times New Roman"/>
      <w:b/>
      <w:bCs/>
      <w:lang w:bidi="mn-Mong-CN"/>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qFormat/>
    <w:uiPriority w:val="0"/>
    <w:pPr>
      <w:widowControl w:val="0"/>
      <w:jc w:val="both"/>
    </w:pPr>
    <w:rPr>
      <w:rFonts w:ascii="Times New Roman" w:hAnsi="Times New Roman" w:eastAsia="宋体" w:cs="Times New Roman"/>
      <w:b/>
      <w:bCs/>
      <w:lang w:bidi="mn-Mong-CN"/>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qFormat/>
    <w:uiPriority w:val="0"/>
    <w:pPr>
      <w:widowControl w:val="0"/>
      <w:jc w:val="both"/>
    </w:pPr>
    <w:rPr>
      <w:rFonts w:ascii="Times New Roman" w:hAnsi="Times New Roman" w:eastAsia="宋体" w:cs="Times New Roman"/>
      <w:lang w:bidi="mn-Mong-C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qFormat/>
    <w:uiPriority w:val="0"/>
    <w:pPr>
      <w:widowControl w:val="0"/>
      <w:jc w:val="both"/>
    </w:pPr>
    <w:rPr>
      <w:rFonts w:ascii="Times New Roman" w:hAnsi="Times New Roman" w:eastAsia="宋体" w:cs="Times New Roman"/>
      <w:lang w:bidi="mn-Mong-C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qFormat/>
    <w:uiPriority w:val="0"/>
    <w:pPr>
      <w:widowControl w:val="0"/>
      <w:jc w:val="both"/>
    </w:pPr>
    <w:rPr>
      <w:rFonts w:ascii="Times New Roman" w:hAnsi="Times New Roman" w:eastAsia="宋体" w:cs="Times New Roman"/>
      <w:lang w:bidi="mn-Mong-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qFormat/>
    <w:uiPriority w:val="0"/>
    <w:pPr>
      <w:widowControl w:val="0"/>
      <w:jc w:val="both"/>
    </w:pPr>
    <w:rPr>
      <w:rFonts w:ascii="Times New Roman" w:hAnsi="Times New Roman" w:eastAsia="宋体" w:cs="Times New Roman"/>
      <w:lang w:bidi="mn-Mong-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qFormat/>
    <w:uiPriority w:val="0"/>
    <w:pPr>
      <w:widowControl w:val="0"/>
      <w:spacing w:line="360" w:lineRule="auto"/>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qFormat/>
    <w:uiPriority w:val="0"/>
    <w:pPr>
      <w:widowControl w:val="0"/>
      <w:jc w:val="both"/>
    </w:pPr>
    <w:rPr>
      <w:rFonts w:ascii="Times New Roman" w:hAnsi="Times New Roman" w:eastAsia="宋体" w:cs="Times New Roman"/>
      <w:lang w:bidi="mn-Mong-C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qFormat/>
    <w:uiPriority w:val="0"/>
    <w:pPr>
      <w:widowControl w:val="0"/>
      <w:jc w:val="both"/>
    </w:pPr>
    <w:rPr>
      <w:rFonts w:ascii="Times New Roman" w:hAnsi="Times New Roman" w:eastAsia="宋体" w:cs="Times New Roman"/>
      <w:lang w:bidi="mn-Mong-C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qFormat/>
    <w:uiPriority w:val="0"/>
    <w:pPr>
      <w:widowControl w:val="0"/>
      <w:jc w:val="both"/>
    </w:pPr>
    <w:rPr>
      <w:rFonts w:ascii="Times New Roman" w:hAnsi="Times New Roman" w:eastAsia="宋体" w:cs="Times New Roman"/>
      <w:lang w:bidi="mn-Mong-C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qFormat/>
    <w:uiPriority w:val="0"/>
    <w:pPr>
      <w:widowControl w:val="0"/>
      <w:jc w:val="both"/>
    </w:pPr>
    <w:rPr>
      <w:rFonts w:ascii="Times New Roman" w:hAnsi="Times New Roman" w:eastAsia="宋体" w:cs="Times New Roman"/>
      <w:lang w:bidi="mn-Mong-C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Accent 1"/>
    <w:basedOn w:val="88"/>
    <w:qFormat/>
    <w:uiPriority w:val="60"/>
    <w:rPr>
      <w:rFonts w:ascii="Calibri" w:hAnsi="Calibri" w:eastAsia="宋体" w:cs="Times New Roman"/>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134">
    <w:name w:val="Light Shading Accent 5"/>
    <w:basedOn w:val="88"/>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35">
    <w:name w:val="Light List Accent 3"/>
    <w:basedOn w:val="88"/>
    <w:qFormat/>
    <w:uiPriority w:val="61"/>
    <w:rPr>
      <w:rFonts w:ascii="Calibri" w:hAnsi="Calibri" w:eastAsia="宋体" w:cs="Times New Roman"/>
      <w:sz w:val="22"/>
    </w:rPr>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36">
    <w:name w:val="Medium Grid 1 Accent 5"/>
    <w:basedOn w:val="88"/>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7">
    <w:name w:val="Colorful Shading Accent 4"/>
    <w:basedOn w:val="88"/>
    <w:qFormat/>
    <w:uiPriority w:val="71"/>
    <w:rPr>
      <w:rFonts w:ascii="Times New Roman" w:hAnsi="Times New Roman" w:eastAsia="宋体" w:cs="Times New Roman"/>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139">
    <w:name w:val="Strong"/>
    <w:qFormat/>
    <w:uiPriority w:val="22"/>
    <w:rPr>
      <w:b/>
      <w:bCs/>
    </w:rPr>
  </w:style>
  <w:style w:type="character" w:styleId="140">
    <w:name w:val="endnote reference"/>
    <w:basedOn w:val="138"/>
    <w:unhideWhenUsed/>
    <w:qFormat/>
    <w:uiPriority w:val="99"/>
    <w:rPr>
      <w:vertAlign w:val="superscript"/>
    </w:rPr>
  </w:style>
  <w:style w:type="character" w:styleId="141">
    <w:name w:val="page number"/>
    <w:basedOn w:val="138"/>
    <w:qFormat/>
    <w:uiPriority w:val="0"/>
  </w:style>
  <w:style w:type="character" w:styleId="142">
    <w:name w:val="FollowedHyperlink"/>
    <w:qFormat/>
    <w:uiPriority w:val="99"/>
    <w:rPr>
      <w:color w:val="800080"/>
      <w:u w:val="single"/>
    </w:rPr>
  </w:style>
  <w:style w:type="character" w:styleId="143">
    <w:name w:val="Emphasis"/>
    <w:qFormat/>
    <w:uiPriority w:val="0"/>
    <w:rPr>
      <w:i/>
      <w:iCs/>
    </w:rPr>
  </w:style>
  <w:style w:type="character" w:styleId="144">
    <w:name w:val="line number"/>
    <w:qFormat/>
    <w:uiPriority w:val="0"/>
  </w:style>
  <w:style w:type="character" w:styleId="145">
    <w:name w:val="HTML Definition"/>
    <w:qFormat/>
    <w:uiPriority w:val="0"/>
    <w:rPr>
      <w:i/>
      <w:iCs/>
    </w:rPr>
  </w:style>
  <w:style w:type="character" w:styleId="146">
    <w:name w:val="HTML Typewriter"/>
    <w:basedOn w:val="138"/>
    <w:qFormat/>
    <w:uiPriority w:val="0"/>
    <w:rPr>
      <w:rFonts w:ascii="Courier New" w:hAnsi="Courier New" w:cs="Courier New"/>
      <w:sz w:val="20"/>
    </w:rPr>
  </w:style>
  <w:style w:type="character" w:styleId="147">
    <w:name w:val="HTML Acronym"/>
    <w:basedOn w:val="138"/>
    <w:qFormat/>
    <w:uiPriority w:val="0"/>
  </w:style>
  <w:style w:type="character" w:styleId="148">
    <w:name w:val="HTML Variable"/>
    <w:qFormat/>
    <w:uiPriority w:val="0"/>
    <w:rPr>
      <w:i/>
      <w:iCs/>
    </w:rPr>
  </w:style>
  <w:style w:type="character" w:styleId="149">
    <w:name w:val="Hyperlink"/>
    <w:basedOn w:val="138"/>
    <w:unhideWhenUsed/>
    <w:qFormat/>
    <w:uiPriority w:val="99"/>
    <w:rPr>
      <w:color w:val="0000FF" w:themeColor="hyperlink"/>
      <w:u w:val="single"/>
      <w14:textFill>
        <w14:solidFill>
          <w14:schemeClr w14:val="hlink"/>
        </w14:solidFill>
      </w14:textFill>
    </w:rPr>
  </w:style>
  <w:style w:type="character" w:styleId="150">
    <w:name w:val="HTML Code"/>
    <w:basedOn w:val="138"/>
    <w:qFormat/>
    <w:uiPriority w:val="0"/>
    <w:rPr>
      <w:rFonts w:hint="default" w:ascii="Courier New" w:hAnsi="Courier New" w:cs="Courier New"/>
      <w:sz w:val="20"/>
    </w:rPr>
  </w:style>
  <w:style w:type="character" w:styleId="151">
    <w:name w:val="annotation reference"/>
    <w:basedOn w:val="138"/>
    <w:unhideWhenUsed/>
    <w:qFormat/>
    <w:uiPriority w:val="99"/>
    <w:rPr>
      <w:sz w:val="21"/>
      <w:szCs w:val="21"/>
    </w:rPr>
  </w:style>
  <w:style w:type="character" w:styleId="152">
    <w:name w:val="HTML Cite"/>
    <w:qFormat/>
    <w:uiPriority w:val="0"/>
    <w:rPr>
      <w:i/>
      <w:iCs/>
    </w:rPr>
  </w:style>
  <w:style w:type="character" w:styleId="153">
    <w:name w:val="footnote reference"/>
    <w:basedOn w:val="138"/>
    <w:qFormat/>
    <w:uiPriority w:val="0"/>
    <w:rPr>
      <w:vertAlign w:val="superscript"/>
    </w:rPr>
  </w:style>
  <w:style w:type="character" w:styleId="154">
    <w:name w:val="HTML Keyboard"/>
    <w:basedOn w:val="138"/>
    <w:qFormat/>
    <w:uiPriority w:val="0"/>
    <w:rPr>
      <w:rFonts w:hint="default" w:ascii="Courier New" w:hAnsi="Courier New" w:cs="Courier New"/>
      <w:sz w:val="20"/>
    </w:rPr>
  </w:style>
  <w:style w:type="character" w:styleId="155">
    <w:name w:val="HTML Sample"/>
    <w:basedOn w:val="138"/>
    <w:qFormat/>
    <w:uiPriority w:val="0"/>
    <w:rPr>
      <w:rFonts w:hint="default" w:ascii="Courier New" w:hAnsi="Courier New" w:cs="Courier New"/>
    </w:rPr>
  </w:style>
  <w:style w:type="character" w:customStyle="1" w:styleId="156">
    <w:name w:val="页脚 字符2"/>
    <w:basedOn w:val="138"/>
    <w:link w:val="55"/>
    <w:qFormat/>
    <w:uiPriority w:val="99"/>
    <w:rPr>
      <w:rFonts w:ascii="Calibri" w:hAnsi="Calibri" w:eastAsia="宋体" w:cs="Times New Roman"/>
      <w:sz w:val="18"/>
      <w:szCs w:val="18"/>
    </w:rPr>
  </w:style>
  <w:style w:type="paragraph" w:customStyle="1" w:styleId="157">
    <w:name w:val="北城正文缩进"/>
    <w:basedOn w:val="1"/>
    <w:qFormat/>
    <w:uiPriority w:val="0"/>
    <w:pPr>
      <w:spacing w:line="360" w:lineRule="auto"/>
      <w:ind w:firstLine="200" w:firstLineChars="200"/>
    </w:pPr>
    <w:rPr>
      <w:rFonts w:cs="宋体" w:asciiTheme="minorEastAsia" w:hAnsiTheme="minorEastAsia" w:eastAsiaTheme="minorEastAsia"/>
      <w:sz w:val="24"/>
      <w:szCs w:val="24"/>
    </w:rPr>
  </w:style>
  <w:style w:type="character" w:customStyle="1" w:styleId="158">
    <w:name w:val="批注框文本 字符2"/>
    <w:basedOn w:val="138"/>
    <w:link w:val="54"/>
    <w:qFormat/>
    <w:uiPriority w:val="99"/>
    <w:rPr>
      <w:rFonts w:ascii="Calibri" w:hAnsi="Calibri" w:eastAsia="宋体" w:cs="Times New Roman"/>
      <w:sz w:val="18"/>
      <w:szCs w:val="18"/>
    </w:rPr>
  </w:style>
  <w:style w:type="character" w:customStyle="1" w:styleId="159">
    <w:name w:val="页眉 字符2"/>
    <w:basedOn w:val="138"/>
    <w:link w:val="57"/>
    <w:qFormat/>
    <w:uiPriority w:val="99"/>
    <w:rPr>
      <w:rFonts w:ascii="Calibri" w:hAnsi="Calibri" w:eastAsia="宋体" w:cs="Times New Roman"/>
      <w:sz w:val="18"/>
      <w:szCs w:val="18"/>
    </w:rPr>
  </w:style>
  <w:style w:type="character" w:customStyle="1" w:styleId="160">
    <w:name w:val="标题 1 字符2"/>
    <w:basedOn w:val="138"/>
    <w:link w:val="4"/>
    <w:qFormat/>
    <w:uiPriority w:val="0"/>
    <w:rPr>
      <w:rFonts w:ascii="Calibri" w:hAnsi="Calibri" w:eastAsia="宋体" w:cs="Times New Roman"/>
      <w:b/>
      <w:bCs/>
      <w:kern w:val="44"/>
      <w:sz w:val="32"/>
      <w:szCs w:val="44"/>
    </w:rPr>
  </w:style>
  <w:style w:type="character" w:customStyle="1" w:styleId="161">
    <w:name w:val="标题 2 字符2"/>
    <w:basedOn w:val="138"/>
    <w:link w:val="5"/>
    <w:qFormat/>
    <w:uiPriority w:val="0"/>
    <w:rPr>
      <w:rFonts w:asciiTheme="majorHAnsi" w:hAnsiTheme="majorHAnsi" w:eastAsiaTheme="majorEastAsia" w:cstheme="majorBidi"/>
      <w:b/>
      <w:bCs/>
      <w:kern w:val="2"/>
      <w:sz w:val="28"/>
      <w:szCs w:val="32"/>
    </w:rPr>
  </w:style>
  <w:style w:type="character" w:customStyle="1" w:styleId="162">
    <w:name w:val="标题 3 字符2"/>
    <w:basedOn w:val="138"/>
    <w:link w:val="6"/>
    <w:qFormat/>
    <w:uiPriority w:val="0"/>
    <w:rPr>
      <w:rFonts w:ascii="Calibri" w:hAnsi="Calibri" w:eastAsia="宋体" w:cs="Times New Roman"/>
      <w:b/>
      <w:bCs/>
      <w:kern w:val="2"/>
      <w:sz w:val="32"/>
      <w:szCs w:val="32"/>
    </w:rPr>
  </w:style>
  <w:style w:type="character" w:customStyle="1" w:styleId="163">
    <w:name w:val="标题 4 字符2"/>
    <w:basedOn w:val="138"/>
    <w:link w:val="7"/>
    <w:qFormat/>
    <w:uiPriority w:val="0"/>
    <w:rPr>
      <w:rFonts w:asciiTheme="majorHAnsi" w:hAnsiTheme="majorHAnsi" w:eastAsiaTheme="majorEastAsia" w:cstheme="majorBidi"/>
      <w:b/>
      <w:bCs/>
      <w:kern w:val="2"/>
      <w:sz w:val="28"/>
      <w:szCs w:val="28"/>
    </w:rPr>
  </w:style>
  <w:style w:type="character" w:customStyle="1" w:styleId="164">
    <w:name w:val="标题 5 字符2"/>
    <w:basedOn w:val="138"/>
    <w:link w:val="8"/>
    <w:qFormat/>
    <w:uiPriority w:val="9"/>
    <w:rPr>
      <w:b/>
      <w:bCs/>
      <w:kern w:val="2"/>
      <w:sz w:val="28"/>
      <w:szCs w:val="28"/>
    </w:rPr>
  </w:style>
  <w:style w:type="character" w:customStyle="1" w:styleId="165">
    <w:name w:val="标题 6 字符2"/>
    <w:basedOn w:val="138"/>
    <w:link w:val="9"/>
    <w:qFormat/>
    <w:uiPriority w:val="9"/>
    <w:rPr>
      <w:rFonts w:asciiTheme="majorHAnsi" w:hAnsiTheme="majorHAnsi" w:eastAsiaTheme="majorEastAsia" w:cstheme="majorBidi"/>
      <w:b/>
      <w:bCs/>
      <w:kern w:val="2"/>
      <w:sz w:val="24"/>
      <w:szCs w:val="24"/>
    </w:rPr>
  </w:style>
  <w:style w:type="character" w:customStyle="1" w:styleId="166">
    <w:name w:val="标题 7 字符2"/>
    <w:basedOn w:val="138"/>
    <w:link w:val="10"/>
    <w:qFormat/>
    <w:uiPriority w:val="0"/>
    <w:rPr>
      <w:b/>
      <w:bCs/>
      <w:kern w:val="2"/>
      <w:sz w:val="24"/>
      <w:szCs w:val="24"/>
    </w:rPr>
  </w:style>
  <w:style w:type="character" w:customStyle="1" w:styleId="167">
    <w:name w:val="标题 8 字符2"/>
    <w:basedOn w:val="138"/>
    <w:link w:val="11"/>
    <w:qFormat/>
    <w:uiPriority w:val="0"/>
    <w:rPr>
      <w:rFonts w:asciiTheme="majorHAnsi" w:hAnsiTheme="majorHAnsi" w:eastAsiaTheme="majorEastAsia" w:cstheme="majorBidi"/>
      <w:kern w:val="2"/>
      <w:sz w:val="24"/>
      <w:szCs w:val="24"/>
    </w:rPr>
  </w:style>
  <w:style w:type="character" w:customStyle="1" w:styleId="168">
    <w:name w:val="标题 9 字符2"/>
    <w:basedOn w:val="138"/>
    <w:link w:val="12"/>
    <w:qFormat/>
    <w:uiPriority w:val="0"/>
    <w:rPr>
      <w:rFonts w:asciiTheme="majorHAnsi" w:hAnsiTheme="majorHAnsi" w:eastAsiaTheme="majorEastAsia" w:cstheme="majorBidi"/>
      <w:kern w:val="2"/>
      <w:sz w:val="21"/>
      <w:szCs w:val="21"/>
    </w:rPr>
  </w:style>
  <w:style w:type="paragraph" w:customStyle="1" w:styleId="169">
    <w:name w:val="北城1"/>
    <w:basedOn w:val="4"/>
    <w:qFormat/>
    <w:uiPriority w:val="0"/>
    <w:pPr>
      <w:spacing w:before="240" w:after="240" w:line="360" w:lineRule="auto"/>
      <w:jc w:val="both"/>
    </w:pPr>
    <w:rPr>
      <w:rFonts w:ascii="Times New Roman" w:hAnsi="Times New Roman"/>
    </w:rPr>
  </w:style>
  <w:style w:type="paragraph" w:customStyle="1" w:styleId="170">
    <w:name w:val="北城2"/>
    <w:basedOn w:val="5"/>
    <w:qFormat/>
    <w:uiPriority w:val="0"/>
    <w:pPr>
      <w:spacing w:before="240" w:after="240" w:line="360" w:lineRule="auto"/>
      <w:jc w:val="both"/>
    </w:pPr>
    <w:rPr>
      <w:rFonts w:ascii="Times New Roman" w:hAnsi="Times New Roman" w:eastAsia="宋体"/>
      <w:sz w:val="30"/>
    </w:rPr>
  </w:style>
  <w:style w:type="paragraph" w:customStyle="1" w:styleId="171">
    <w:name w:val="北城3"/>
    <w:basedOn w:val="6"/>
    <w:link w:val="4087"/>
    <w:qFormat/>
    <w:uiPriority w:val="0"/>
    <w:pPr>
      <w:spacing w:before="240" w:after="240" w:line="360" w:lineRule="auto"/>
      <w:jc w:val="both"/>
    </w:pPr>
    <w:rPr>
      <w:rFonts w:ascii="Times New Roman" w:hAnsi="Times New Roman"/>
      <w:sz w:val="28"/>
    </w:rPr>
  </w:style>
  <w:style w:type="paragraph" w:customStyle="1" w:styleId="172">
    <w:name w:val="北城4"/>
    <w:basedOn w:val="7"/>
    <w:link w:val="4088"/>
    <w:qFormat/>
    <w:uiPriority w:val="0"/>
    <w:pPr>
      <w:adjustRightInd w:val="0"/>
      <w:snapToGrid w:val="0"/>
      <w:spacing w:before="240" w:after="240" w:line="360" w:lineRule="auto"/>
      <w:jc w:val="left"/>
    </w:pPr>
    <w:rPr>
      <w:rFonts w:ascii="宋体" w:hAnsi="宋体" w:eastAsia="宋体"/>
      <w:sz w:val="24"/>
      <w:szCs w:val="24"/>
    </w:rPr>
  </w:style>
  <w:style w:type="paragraph" w:customStyle="1" w:styleId="173">
    <w:name w:val="北城5"/>
    <w:basedOn w:val="8"/>
    <w:link w:val="2346"/>
    <w:qFormat/>
    <w:uiPriority w:val="0"/>
    <w:pPr>
      <w:spacing w:before="240" w:after="240" w:line="360" w:lineRule="auto"/>
      <w:ind w:left="1576"/>
    </w:pPr>
    <w:rPr>
      <w:rFonts w:ascii="Times New Roman" w:hAnsi="Times New Roman" w:eastAsia="宋体"/>
      <w:sz w:val="24"/>
    </w:rPr>
  </w:style>
  <w:style w:type="paragraph" w:customStyle="1" w:styleId="174">
    <w:name w:val="北城6"/>
    <w:basedOn w:val="9"/>
    <w:qFormat/>
    <w:uiPriority w:val="0"/>
    <w:pPr>
      <w:spacing w:after="240" w:line="360" w:lineRule="auto"/>
    </w:pPr>
  </w:style>
  <w:style w:type="paragraph" w:customStyle="1" w:styleId="175">
    <w:name w:val="北城7"/>
    <w:basedOn w:val="10"/>
    <w:qFormat/>
    <w:uiPriority w:val="0"/>
    <w:pPr>
      <w:spacing w:after="240" w:line="360" w:lineRule="auto"/>
    </w:pPr>
  </w:style>
  <w:style w:type="paragraph" w:customStyle="1" w:styleId="176">
    <w:name w:val="北城8"/>
    <w:basedOn w:val="11"/>
    <w:qFormat/>
    <w:uiPriority w:val="0"/>
    <w:pPr>
      <w:spacing w:after="240" w:line="360" w:lineRule="auto"/>
    </w:pPr>
    <w:rPr>
      <w:b/>
    </w:rPr>
  </w:style>
  <w:style w:type="paragraph" w:customStyle="1" w:styleId="177">
    <w:name w:val="北城9"/>
    <w:basedOn w:val="12"/>
    <w:qFormat/>
    <w:uiPriority w:val="0"/>
    <w:pPr>
      <w:numPr>
        <w:numId w:val="6"/>
      </w:numPr>
      <w:spacing w:after="240" w:line="360" w:lineRule="auto"/>
    </w:pPr>
    <w:rPr>
      <w:b/>
      <w:sz w:val="24"/>
    </w:rPr>
  </w:style>
  <w:style w:type="paragraph" w:customStyle="1" w:styleId="178">
    <w:name w:val="北城图片文字"/>
    <w:basedOn w:val="1"/>
    <w:qFormat/>
    <w:uiPriority w:val="0"/>
    <w:pPr>
      <w:spacing w:line="360" w:lineRule="auto"/>
      <w:jc w:val="center"/>
    </w:pPr>
    <w:rPr>
      <w:rFonts w:cs="宋体" w:asciiTheme="minorEastAsia" w:hAnsiTheme="minorEastAsia" w:eastAsiaTheme="minorEastAsia"/>
      <w:bCs/>
      <w:color w:val="333333"/>
      <w:sz w:val="24"/>
      <w:shd w:val="clear" w:color="auto" w:fill="FFFFFF"/>
    </w:rPr>
  </w:style>
  <w:style w:type="paragraph" w:customStyle="1" w:styleId="179">
    <w:name w:val="列出段落1"/>
    <w:basedOn w:val="1"/>
    <w:link w:val="192"/>
    <w:qFormat/>
    <w:uiPriority w:val="0"/>
    <w:pPr>
      <w:ind w:firstLine="420" w:firstLineChars="200"/>
    </w:pPr>
  </w:style>
  <w:style w:type="paragraph" w:customStyle="1" w:styleId="180">
    <w:name w:val="TOC 标题1"/>
    <w:basedOn w:val="4"/>
    <w:next w:val="1"/>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81">
    <w:name w:val="正文文本缩进 字符"/>
    <w:basedOn w:val="138"/>
    <w:link w:val="36"/>
    <w:qFormat/>
    <w:uiPriority w:val="99"/>
    <w:rPr>
      <w:rFonts w:ascii="Calibri" w:hAnsi="Calibri" w:eastAsia="宋体" w:cs="Times New Roman"/>
      <w:sz w:val="28"/>
    </w:rPr>
  </w:style>
  <w:style w:type="character" w:customStyle="1" w:styleId="182">
    <w:name w:val="批注文字 字符2"/>
    <w:basedOn w:val="138"/>
    <w:link w:val="29"/>
    <w:qFormat/>
    <w:uiPriority w:val="0"/>
    <w:rPr>
      <w:rFonts w:ascii="Calibri" w:hAnsi="Calibri" w:eastAsia="宋体" w:cs="Times New Roman"/>
      <w:sz w:val="28"/>
    </w:rPr>
  </w:style>
  <w:style w:type="character" w:customStyle="1" w:styleId="183">
    <w:name w:val="批注主题 字符2"/>
    <w:basedOn w:val="182"/>
    <w:link w:val="85"/>
    <w:qFormat/>
    <w:uiPriority w:val="0"/>
    <w:rPr>
      <w:rFonts w:ascii="Calibri" w:hAnsi="Calibri" w:eastAsia="宋体" w:cs="Times New Roman"/>
      <w:b/>
      <w:bCs/>
      <w:sz w:val="28"/>
    </w:rPr>
  </w:style>
  <w:style w:type="character" w:customStyle="1" w:styleId="184">
    <w:name w:val="正文文本 字符2"/>
    <w:link w:val="35"/>
    <w:qFormat/>
    <w:uiPriority w:val="0"/>
  </w:style>
  <w:style w:type="character" w:customStyle="1" w:styleId="185">
    <w:name w:val="正文文本 Char1"/>
    <w:basedOn w:val="138"/>
    <w:qFormat/>
    <w:uiPriority w:val="99"/>
    <w:rPr>
      <w:rFonts w:ascii="Calibri" w:hAnsi="Calibri" w:eastAsia="宋体" w:cs="Times New Roman"/>
      <w:sz w:val="28"/>
    </w:rPr>
  </w:style>
  <w:style w:type="character" w:customStyle="1" w:styleId="186">
    <w:name w:val="标题 字符2"/>
    <w:basedOn w:val="138"/>
    <w:link w:val="84"/>
    <w:qFormat/>
    <w:uiPriority w:val="0"/>
    <w:rPr>
      <w:rFonts w:eastAsia="宋体" w:asciiTheme="majorHAnsi" w:hAnsiTheme="majorHAnsi" w:cstheme="majorBidi"/>
      <w:b/>
      <w:bCs/>
      <w:sz w:val="32"/>
      <w:szCs w:val="32"/>
    </w:rPr>
  </w:style>
  <w:style w:type="character" w:customStyle="1" w:styleId="187">
    <w:name w:val="文档结构图 字符2"/>
    <w:basedOn w:val="138"/>
    <w:link w:val="27"/>
    <w:qFormat/>
    <w:uiPriority w:val="99"/>
    <w:rPr>
      <w:rFonts w:ascii="宋体" w:hAnsi="Calibri" w:eastAsia="宋体" w:cs="Times New Roman"/>
      <w:sz w:val="18"/>
      <w:szCs w:val="18"/>
    </w:rPr>
  </w:style>
  <w:style w:type="paragraph" w:customStyle="1" w:styleId="188">
    <w:name w:val="2级标题"/>
    <w:basedOn w:val="179"/>
    <w:link w:val="189"/>
    <w:qFormat/>
    <w:uiPriority w:val="0"/>
    <w:pPr>
      <w:keepLines/>
      <w:spacing w:before="240" w:after="120" w:line="360" w:lineRule="auto"/>
      <w:ind w:firstLine="0" w:firstLineChars="0"/>
      <w:contextualSpacing/>
      <w:outlineLvl w:val="1"/>
    </w:pPr>
    <w:rPr>
      <w:rFonts w:ascii="黑体" w:hAnsi="黑体"/>
      <w:kern w:val="0"/>
      <w:sz w:val="30"/>
      <w:szCs w:val="36"/>
      <w:lang w:eastAsia="en-US" w:bidi="en-US"/>
    </w:rPr>
  </w:style>
  <w:style w:type="character" w:customStyle="1" w:styleId="189">
    <w:name w:val="2级标题 Char"/>
    <w:link w:val="188"/>
    <w:qFormat/>
    <w:uiPriority w:val="0"/>
    <w:rPr>
      <w:rFonts w:ascii="黑体" w:hAnsi="黑体" w:eastAsia="宋体" w:cs="Times New Roman"/>
      <w:kern w:val="0"/>
      <w:sz w:val="30"/>
      <w:szCs w:val="36"/>
      <w:lang w:eastAsia="en-US" w:bidi="en-US"/>
    </w:rPr>
  </w:style>
  <w:style w:type="paragraph" w:customStyle="1" w:styleId="190">
    <w:name w:val="font15"/>
    <w:basedOn w:val="1"/>
    <w:qFormat/>
    <w:uiPriority w:val="0"/>
    <w:pPr>
      <w:widowControl/>
      <w:spacing w:before="100" w:beforeAutospacing="1" w:after="100" w:afterAutospacing="1"/>
    </w:pPr>
    <w:rPr>
      <w:rFonts w:ascii="Tahoma" w:hAnsi="Tahoma" w:cs="Tahoma"/>
      <w:kern w:val="0"/>
      <w:sz w:val="18"/>
      <w:szCs w:val="18"/>
    </w:rPr>
  </w:style>
  <w:style w:type="character" w:customStyle="1" w:styleId="191">
    <w:name w:val="日期 字符1"/>
    <w:basedOn w:val="138"/>
    <w:link w:val="50"/>
    <w:qFormat/>
    <w:uiPriority w:val="0"/>
    <w:rPr>
      <w:rFonts w:ascii="Calibri" w:hAnsi="Calibri" w:eastAsia="宋体" w:cs="Times New Roman"/>
      <w:sz w:val="28"/>
    </w:rPr>
  </w:style>
  <w:style w:type="character" w:customStyle="1" w:styleId="192">
    <w:name w:val="列出段落 Char2"/>
    <w:link w:val="179"/>
    <w:qFormat/>
    <w:uiPriority w:val="0"/>
    <w:rPr>
      <w:rFonts w:ascii="Calibri" w:hAnsi="Calibri" w:eastAsia="宋体" w:cs="Times New Roman"/>
      <w:sz w:val="28"/>
    </w:rPr>
  </w:style>
  <w:style w:type="character" w:customStyle="1" w:styleId="193">
    <w:name w:val="正文文本缩进 3 字符"/>
    <w:basedOn w:val="138"/>
    <w:link w:val="70"/>
    <w:qFormat/>
    <w:uiPriority w:val="0"/>
    <w:rPr>
      <w:rFonts w:ascii="宋体" w:hAnsi="宋体" w:eastAsia="宋体" w:cs="Times New Roman"/>
      <w:sz w:val="24"/>
      <w:szCs w:val="24"/>
    </w:rPr>
  </w:style>
  <w:style w:type="paragraph" w:customStyle="1" w:styleId="194">
    <w:name w:val="样式 首行缩进:  2 字符5"/>
    <w:basedOn w:val="1"/>
    <w:qFormat/>
    <w:uiPriority w:val="0"/>
    <w:pPr>
      <w:spacing w:before="120" w:line="360" w:lineRule="auto"/>
      <w:ind w:firstLine="480" w:firstLineChars="200"/>
      <w:jc w:val="both"/>
    </w:pPr>
    <w:rPr>
      <w:rFonts w:ascii="Times New Roman" w:hAnsi="Times New Roman" w:cs="宋体"/>
      <w:sz w:val="24"/>
      <w:szCs w:val="20"/>
    </w:rPr>
  </w:style>
  <w:style w:type="paragraph" w:customStyle="1" w:styleId="195">
    <w:name w:val="无标题并列项"/>
    <w:qFormat/>
    <w:uiPriority w:val="99"/>
    <w:pPr>
      <w:numPr>
        <w:ilvl w:val="1"/>
        <w:numId w:val="7"/>
      </w:numPr>
      <w:spacing w:line="360" w:lineRule="auto"/>
      <w:ind w:left="200" w:leftChars="200" w:hanging="360" w:hangingChars="150"/>
    </w:pPr>
    <w:rPr>
      <w:rFonts w:ascii="Arial" w:hAnsi="Arial" w:eastAsia="宋体" w:cs="Arial"/>
      <w:sz w:val="24"/>
      <w:szCs w:val="24"/>
      <w:lang w:val="en-US" w:eastAsia="zh-CN" w:bidi="ar-SA"/>
    </w:rPr>
  </w:style>
  <w:style w:type="paragraph" w:customStyle="1" w:styleId="196">
    <w:name w:val="第1级标题"/>
    <w:next w:val="197"/>
    <w:qFormat/>
    <w:uiPriority w:val="99"/>
    <w:pPr>
      <w:numPr>
        <w:ilvl w:val="0"/>
        <w:numId w:val="8"/>
      </w:numPr>
      <w:spacing w:line="360" w:lineRule="auto"/>
      <w:jc w:val="both"/>
      <w:outlineLvl w:val="0"/>
    </w:pPr>
    <w:rPr>
      <w:rFonts w:ascii="Calibri" w:hAnsi="Calibri" w:eastAsia="黑体" w:cs="Times New Roman"/>
      <w:b/>
      <w:kern w:val="2"/>
      <w:sz w:val="32"/>
      <w:szCs w:val="21"/>
      <w:lang w:val="en-US" w:eastAsia="zh-CN" w:bidi="ar-SA"/>
    </w:rPr>
  </w:style>
  <w:style w:type="paragraph" w:customStyle="1" w:styleId="197">
    <w:name w:val="第2级标题"/>
    <w:basedOn w:val="196"/>
    <w:next w:val="198"/>
    <w:qFormat/>
    <w:uiPriority w:val="99"/>
    <w:pPr>
      <w:numPr>
        <w:numId w:val="0"/>
      </w:numPr>
      <w:ind w:left="425"/>
    </w:pPr>
  </w:style>
  <w:style w:type="paragraph" w:customStyle="1" w:styleId="198">
    <w:name w:val="第3级标题"/>
    <w:basedOn w:val="197"/>
    <w:next w:val="199"/>
    <w:qFormat/>
    <w:uiPriority w:val="99"/>
    <w:pPr>
      <w:ind w:left="851"/>
      <w:outlineLvl w:val="2"/>
    </w:pPr>
    <w:rPr>
      <w:sz w:val="24"/>
      <w:szCs w:val="24"/>
    </w:rPr>
  </w:style>
  <w:style w:type="paragraph" w:customStyle="1" w:styleId="199">
    <w:name w:val="第4级标题"/>
    <w:basedOn w:val="198"/>
    <w:qFormat/>
    <w:uiPriority w:val="99"/>
    <w:pPr>
      <w:numPr>
        <w:ilvl w:val="3"/>
        <w:numId w:val="8"/>
      </w:numPr>
      <w:outlineLvl w:val="3"/>
    </w:pPr>
  </w:style>
  <w:style w:type="paragraph" w:customStyle="1" w:styleId="200">
    <w:name w:val="图题"/>
    <w:basedOn w:val="1"/>
    <w:next w:val="1"/>
    <w:qFormat/>
    <w:uiPriority w:val="99"/>
    <w:pPr>
      <w:spacing w:line="360" w:lineRule="auto"/>
      <w:ind w:firstLine="482" w:firstLineChars="200"/>
      <w:jc w:val="center"/>
    </w:pPr>
    <w:rPr>
      <w:b/>
      <w:sz w:val="24"/>
      <w:szCs w:val="21"/>
    </w:rPr>
  </w:style>
  <w:style w:type="character" w:customStyle="1" w:styleId="201">
    <w:name w:val="样式32 Char Char"/>
    <w:link w:val="202"/>
    <w:qFormat/>
    <w:uiPriority w:val="0"/>
    <w:rPr>
      <w:rFonts w:ascii="Calibri" w:hAnsi="Calibri" w:eastAsia="宋体" w:cs="Times New Roman"/>
      <w:kern w:val="2"/>
      <w:sz w:val="24"/>
      <w:szCs w:val="22"/>
    </w:rPr>
  </w:style>
  <w:style w:type="paragraph" w:customStyle="1" w:styleId="202">
    <w:name w:val="样式32"/>
    <w:basedOn w:val="1"/>
    <w:link w:val="201"/>
    <w:qFormat/>
    <w:uiPriority w:val="0"/>
    <w:pPr>
      <w:numPr>
        <w:ilvl w:val="0"/>
        <w:numId w:val="9"/>
      </w:numPr>
      <w:spacing w:line="360" w:lineRule="auto"/>
      <w:ind w:firstLine="0"/>
    </w:pPr>
    <w:rPr>
      <w:sz w:val="24"/>
    </w:rPr>
  </w:style>
  <w:style w:type="character" w:customStyle="1" w:styleId="203">
    <w:name w:val="样式34 Char Char"/>
    <w:link w:val="204"/>
    <w:qFormat/>
    <w:uiPriority w:val="0"/>
    <w:rPr>
      <w:rFonts w:ascii="微软雅黑" w:hAnsi="微软雅黑" w:eastAsia="宋体" w:cs="Times New Roman"/>
      <w:sz w:val="24"/>
    </w:rPr>
  </w:style>
  <w:style w:type="paragraph" w:customStyle="1" w:styleId="204">
    <w:name w:val="样式34"/>
    <w:basedOn w:val="1"/>
    <w:link w:val="203"/>
    <w:qFormat/>
    <w:uiPriority w:val="0"/>
    <w:pPr>
      <w:spacing w:line="360" w:lineRule="auto"/>
      <w:ind w:firstLine="480" w:firstLineChars="200"/>
    </w:pPr>
    <w:rPr>
      <w:rFonts w:ascii="微软雅黑" w:hAnsi="微软雅黑"/>
      <w:sz w:val="24"/>
    </w:rPr>
  </w:style>
  <w:style w:type="paragraph" w:customStyle="1" w:styleId="205">
    <w:name w:val="列出段落111"/>
    <w:link w:val="921"/>
    <w:qFormat/>
    <w:uiPriority w:val="0"/>
    <w:pPr>
      <w:ind w:firstLine="420"/>
    </w:pPr>
    <w:rPr>
      <w:rFonts w:ascii="Times New Roman" w:hAnsi="Times New Roman" w:eastAsia="宋体" w:cs="Times New Roman"/>
      <w:sz w:val="24"/>
      <w:lang w:val="en-US" w:eastAsia="zh-CN" w:bidi="ar-SA"/>
    </w:rPr>
  </w:style>
  <w:style w:type="character" w:customStyle="1" w:styleId="206">
    <w:name w:val="段 Char Char"/>
    <w:basedOn w:val="138"/>
    <w:link w:val="207"/>
    <w:qFormat/>
    <w:uiPriority w:val="0"/>
    <w:rPr>
      <w:rFonts w:ascii="宋体"/>
    </w:rPr>
  </w:style>
  <w:style w:type="paragraph" w:customStyle="1" w:styleId="207">
    <w:name w:val="段"/>
    <w:link w:val="206"/>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208">
    <w:name w:val="Default"/>
    <w:link w:val="556"/>
    <w:qFormat/>
    <w:uiPriority w:val="0"/>
    <w:pPr>
      <w:widowControl w:val="0"/>
      <w:autoSpaceDE w:val="0"/>
      <w:autoSpaceDN w:val="0"/>
      <w:adjustRightInd w:val="0"/>
    </w:pPr>
    <w:rPr>
      <w:rFonts w:ascii="Bodoni MT" w:hAnsi="Bodoni MT" w:eastAsia="宋体" w:cs="Bodoni MT"/>
      <w:color w:val="000000"/>
      <w:sz w:val="24"/>
      <w:szCs w:val="24"/>
      <w:lang w:val="en-US" w:eastAsia="zh-CN" w:bidi="ar-SA"/>
    </w:rPr>
  </w:style>
  <w:style w:type="paragraph" w:customStyle="1" w:styleId="209">
    <w:name w:val="CM16"/>
    <w:basedOn w:val="1"/>
    <w:next w:val="1"/>
    <w:qFormat/>
    <w:uiPriority w:val="99"/>
    <w:pPr>
      <w:autoSpaceDE w:val="0"/>
      <w:autoSpaceDN w:val="0"/>
      <w:adjustRightInd w:val="0"/>
      <w:spacing w:after="338"/>
    </w:pPr>
    <w:rPr>
      <w:rFonts w:ascii="Bodoni MT" w:hAnsi="Bodoni MT"/>
      <w:kern w:val="0"/>
      <w:sz w:val="24"/>
      <w:szCs w:val="24"/>
    </w:rPr>
  </w:style>
  <w:style w:type="paragraph" w:customStyle="1" w:styleId="210">
    <w:name w:val="CM2"/>
    <w:basedOn w:val="208"/>
    <w:next w:val="208"/>
    <w:qFormat/>
    <w:uiPriority w:val="0"/>
    <w:pPr>
      <w:spacing w:line="493" w:lineRule="atLeast"/>
    </w:pPr>
    <w:rPr>
      <w:rFonts w:cs="Times New Roman"/>
      <w:color w:val="auto"/>
    </w:rPr>
  </w:style>
  <w:style w:type="paragraph" w:customStyle="1" w:styleId="211">
    <w:name w:val="CM9"/>
    <w:basedOn w:val="208"/>
    <w:next w:val="208"/>
    <w:qFormat/>
    <w:uiPriority w:val="99"/>
    <w:pPr>
      <w:spacing w:line="491" w:lineRule="atLeast"/>
    </w:pPr>
    <w:rPr>
      <w:rFonts w:cs="Times New Roman"/>
      <w:color w:val="auto"/>
    </w:rPr>
  </w:style>
  <w:style w:type="paragraph" w:customStyle="1" w:styleId="212">
    <w:name w:val="itemlist"/>
    <w:basedOn w:val="1"/>
    <w:qFormat/>
    <w:uiPriority w:val="0"/>
    <w:pPr>
      <w:widowControl/>
      <w:spacing w:before="100" w:beforeAutospacing="1" w:after="100" w:afterAutospacing="1"/>
    </w:pPr>
    <w:rPr>
      <w:rFonts w:ascii="宋体" w:hAnsi="宋体" w:cs="宋体"/>
      <w:kern w:val="0"/>
      <w:sz w:val="24"/>
      <w:szCs w:val="24"/>
    </w:rPr>
  </w:style>
  <w:style w:type="character" w:customStyle="1" w:styleId="213">
    <w:name w:val="apple-converted-space"/>
    <w:basedOn w:val="138"/>
    <w:qFormat/>
    <w:uiPriority w:val="0"/>
  </w:style>
  <w:style w:type="paragraph" w:customStyle="1" w:styleId="214">
    <w:name w:val="样式 首行缩进:  2 字符"/>
    <w:basedOn w:val="1"/>
    <w:link w:val="215"/>
    <w:qFormat/>
    <w:uiPriority w:val="0"/>
    <w:pPr>
      <w:spacing w:line="360" w:lineRule="auto"/>
      <w:ind w:firstLine="200" w:firstLineChars="200"/>
      <w:jc w:val="both"/>
    </w:pPr>
    <w:rPr>
      <w:rFonts w:ascii="Times New Roman" w:hAnsi="Times New Roman"/>
      <w:kern w:val="0"/>
      <w:sz w:val="24"/>
      <w:szCs w:val="20"/>
    </w:rPr>
  </w:style>
  <w:style w:type="character" w:customStyle="1" w:styleId="215">
    <w:name w:val="样式 首行缩进:  2 字符 Char"/>
    <w:link w:val="214"/>
    <w:qFormat/>
    <w:uiPriority w:val="0"/>
    <w:rPr>
      <w:rFonts w:ascii="Times New Roman" w:hAnsi="Times New Roman" w:eastAsia="宋体" w:cs="Times New Roman"/>
      <w:kern w:val="0"/>
      <w:sz w:val="24"/>
      <w:szCs w:val="20"/>
    </w:rPr>
  </w:style>
  <w:style w:type="character" w:customStyle="1" w:styleId="216">
    <w:name w:val="题注 字符"/>
    <w:link w:val="23"/>
    <w:qFormat/>
    <w:uiPriority w:val="35"/>
    <w:rPr>
      <w:rFonts w:ascii="Cambria" w:hAnsi="Cambria" w:eastAsia="黑体" w:cs="Times New Roman"/>
      <w:sz w:val="20"/>
      <w:szCs w:val="20"/>
    </w:rPr>
  </w:style>
  <w:style w:type="paragraph" w:customStyle="1" w:styleId="217">
    <w:name w:val="二级"/>
    <w:basedOn w:val="5"/>
    <w:qFormat/>
    <w:uiPriority w:val="0"/>
    <w:pPr>
      <w:numPr>
        <w:numId w:val="10"/>
      </w:numPr>
      <w:tabs>
        <w:tab w:val="left" w:pos="425"/>
        <w:tab w:val="left" w:pos="576"/>
        <w:tab w:val="left" w:pos="747"/>
      </w:tabs>
      <w:spacing w:line="360" w:lineRule="auto"/>
      <w:jc w:val="both"/>
    </w:pPr>
    <w:rPr>
      <w:rFonts w:ascii="宋体" w:hAnsi="宋体" w:eastAsia="宋体" w:cs="Times New Roman"/>
      <w:sz w:val="36"/>
      <w:szCs w:val="36"/>
    </w:rPr>
  </w:style>
  <w:style w:type="character" w:customStyle="1" w:styleId="218">
    <w:name w:val="脚注文本 字符2"/>
    <w:basedOn w:val="138"/>
    <w:link w:val="67"/>
    <w:qFormat/>
    <w:uiPriority w:val="0"/>
    <w:rPr>
      <w:rFonts w:ascii="Times New Roman" w:hAnsi="Times New Roman" w:eastAsia="宋体" w:cs="Times New Roman"/>
      <w:sz w:val="18"/>
      <w:szCs w:val="18"/>
    </w:rPr>
  </w:style>
  <w:style w:type="character" w:customStyle="1" w:styleId="219">
    <w:name w:val="尾注文本 字符"/>
    <w:basedOn w:val="138"/>
    <w:link w:val="52"/>
    <w:qFormat/>
    <w:uiPriority w:val="0"/>
  </w:style>
  <w:style w:type="paragraph" w:customStyle="1" w:styleId="220">
    <w:name w:val="正文（绿盟科技）"/>
    <w:link w:val="221"/>
    <w:qFormat/>
    <w:uiPriority w:val="99"/>
    <w:pPr>
      <w:spacing w:line="300" w:lineRule="auto"/>
    </w:pPr>
    <w:rPr>
      <w:rFonts w:ascii="Arial" w:hAnsi="Arial" w:eastAsia="宋体" w:cs="Times New Roman"/>
      <w:sz w:val="21"/>
      <w:szCs w:val="21"/>
      <w:lang w:val="en-US" w:eastAsia="zh-CN" w:bidi="ar-SA"/>
    </w:rPr>
  </w:style>
  <w:style w:type="character" w:customStyle="1" w:styleId="221">
    <w:name w:val="正文（绿盟科技） Char"/>
    <w:link w:val="220"/>
    <w:qFormat/>
    <w:uiPriority w:val="99"/>
    <w:rPr>
      <w:rFonts w:ascii="Arial" w:hAnsi="Arial" w:eastAsia="宋体" w:cs="Times New Roman"/>
      <w:kern w:val="0"/>
      <w:szCs w:val="21"/>
    </w:rPr>
  </w:style>
  <w:style w:type="paragraph" w:customStyle="1" w:styleId="222">
    <w:name w:val="_Style 3"/>
    <w:basedOn w:val="1"/>
    <w:qFormat/>
    <w:uiPriority w:val="34"/>
    <w:pPr>
      <w:spacing w:line="360" w:lineRule="auto"/>
      <w:ind w:firstLine="420" w:firstLineChars="200"/>
      <w:jc w:val="both"/>
    </w:pPr>
    <w:rPr>
      <w:sz w:val="24"/>
    </w:rPr>
  </w:style>
  <w:style w:type="paragraph" w:customStyle="1" w:styleId="223">
    <w:name w:val="_Style 4"/>
    <w:basedOn w:val="1"/>
    <w:qFormat/>
    <w:uiPriority w:val="34"/>
    <w:pPr>
      <w:spacing w:line="360" w:lineRule="auto"/>
      <w:ind w:firstLine="420" w:firstLineChars="200"/>
      <w:jc w:val="both"/>
    </w:pPr>
    <w:rPr>
      <w:sz w:val="24"/>
    </w:rPr>
  </w:style>
  <w:style w:type="paragraph" w:customStyle="1" w:styleId="224">
    <w:name w:val="*正文"/>
    <w:basedOn w:val="1"/>
    <w:link w:val="569"/>
    <w:qFormat/>
    <w:uiPriority w:val="0"/>
    <w:pPr>
      <w:spacing w:line="360" w:lineRule="auto"/>
      <w:ind w:firstLine="482"/>
      <w:jc w:val="both"/>
    </w:pPr>
    <w:rPr>
      <w:rFonts w:ascii="宋体" w:hAnsi="宋体"/>
      <w:kern w:val="0"/>
      <w:sz w:val="24"/>
      <w:szCs w:val="20"/>
    </w:rPr>
  </w:style>
  <w:style w:type="paragraph" w:customStyle="1" w:styleId="225">
    <w:name w:val="GW-标题5"/>
    <w:basedOn w:val="1"/>
    <w:next w:val="1"/>
    <w:qFormat/>
    <w:uiPriority w:val="0"/>
    <w:pPr>
      <w:keepNext/>
      <w:keepLines/>
      <w:tabs>
        <w:tab w:val="left" w:pos="360"/>
      </w:tabs>
      <w:spacing w:beforeLines="50" w:afterLines="50" w:line="360" w:lineRule="auto"/>
      <w:jc w:val="both"/>
      <w:outlineLvl w:val="4"/>
    </w:pPr>
    <w:rPr>
      <w:rFonts w:ascii="仿宋_GB2312" w:eastAsia="仿宋_GB2312"/>
      <w:b/>
      <w:bCs/>
      <w:kern w:val="44"/>
      <w:szCs w:val="24"/>
    </w:rPr>
  </w:style>
  <w:style w:type="paragraph" w:customStyle="1" w:styleId="226">
    <w:name w:val="正文-1"/>
    <w:basedOn w:val="1"/>
    <w:qFormat/>
    <w:uiPriority w:val="0"/>
    <w:pPr>
      <w:autoSpaceDE w:val="0"/>
      <w:autoSpaceDN w:val="0"/>
      <w:adjustRightInd w:val="0"/>
      <w:spacing w:before="156" w:after="156" w:line="360" w:lineRule="auto"/>
      <w:ind w:firstLine="420" w:firstLineChars="200"/>
    </w:pPr>
    <w:rPr>
      <w:rFonts w:ascii="宋体" w:hAnsi="宋体"/>
      <w:kern w:val="0"/>
      <w:sz w:val="21"/>
      <w:szCs w:val="21"/>
    </w:rPr>
  </w:style>
  <w:style w:type="paragraph" w:customStyle="1" w:styleId="227">
    <w:name w:val="列出段落2"/>
    <w:basedOn w:val="1"/>
    <w:qFormat/>
    <w:uiPriority w:val="34"/>
    <w:pPr>
      <w:spacing w:line="360" w:lineRule="auto"/>
      <w:ind w:firstLine="420" w:firstLineChars="200"/>
      <w:jc w:val="both"/>
    </w:pPr>
    <w:rPr>
      <w:sz w:val="24"/>
    </w:rPr>
  </w:style>
  <w:style w:type="paragraph" w:customStyle="1" w:styleId="228">
    <w:name w:val="3级标题"/>
    <w:basedOn w:val="229"/>
    <w:link w:val="583"/>
    <w:qFormat/>
    <w:uiPriority w:val="0"/>
    <w:pPr>
      <w:keepLines/>
      <w:spacing w:before="120" w:after="120"/>
      <w:ind w:firstLine="0" w:firstLineChars="0"/>
      <w:contextualSpacing/>
      <w:jc w:val="left"/>
      <w:outlineLvl w:val="2"/>
    </w:pPr>
    <w:rPr>
      <w:rFonts w:ascii="黑体" w:hAnsi="黑体" w:eastAsia="黑体"/>
      <w:kern w:val="0"/>
      <w:sz w:val="28"/>
      <w:szCs w:val="36"/>
      <w:lang w:eastAsia="en-US" w:bidi="en-US"/>
    </w:rPr>
  </w:style>
  <w:style w:type="paragraph" w:customStyle="1" w:styleId="229">
    <w:name w:val="_Style 5"/>
    <w:basedOn w:val="1"/>
    <w:qFormat/>
    <w:uiPriority w:val="34"/>
    <w:pPr>
      <w:spacing w:line="360" w:lineRule="auto"/>
      <w:ind w:firstLine="420" w:firstLineChars="200"/>
      <w:jc w:val="both"/>
    </w:pPr>
    <w:rPr>
      <w:sz w:val="24"/>
    </w:rPr>
  </w:style>
  <w:style w:type="paragraph" w:customStyle="1" w:styleId="230">
    <w:name w:val="1正文缩进"/>
    <w:basedOn w:val="1"/>
    <w:qFormat/>
    <w:uiPriority w:val="0"/>
    <w:pPr>
      <w:spacing w:line="300" w:lineRule="auto"/>
      <w:ind w:left="420" w:leftChars="200" w:firstLine="200" w:firstLineChars="200"/>
      <w:jc w:val="both"/>
    </w:pPr>
    <w:rPr>
      <w:rFonts w:ascii="Arial" w:hAnsi="Arial"/>
      <w:color w:val="0000FF"/>
      <w:kern w:val="0"/>
      <w:sz w:val="24"/>
      <w:szCs w:val="24"/>
    </w:rPr>
  </w:style>
  <w:style w:type="paragraph" w:customStyle="1" w:styleId="231">
    <w:name w:val="正文样式"/>
    <w:basedOn w:val="1"/>
    <w:link w:val="232"/>
    <w:qFormat/>
    <w:uiPriority w:val="0"/>
    <w:pPr>
      <w:spacing w:line="360" w:lineRule="auto"/>
      <w:ind w:firstLine="480" w:firstLineChars="200"/>
      <w:jc w:val="both"/>
    </w:pPr>
    <w:rPr>
      <w:rFonts w:ascii="Times New Roman" w:hAnsi="Times New Roman"/>
      <w:sz w:val="24"/>
      <w:szCs w:val="24"/>
    </w:rPr>
  </w:style>
  <w:style w:type="character" w:customStyle="1" w:styleId="232">
    <w:name w:val="正文样式 Char"/>
    <w:link w:val="231"/>
    <w:qFormat/>
    <w:uiPriority w:val="0"/>
    <w:rPr>
      <w:rFonts w:ascii="Times New Roman" w:hAnsi="Times New Roman" w:eastAsia="宋体" w:cs="Times New Roman"/>
      <w:sz w:val="24"/>
      <w:szCs w:val="24"/>
    </w:rPr>
  </w:style>
  <w:style w:type="paragraph" w:customStyle="1" w:styleId="233">
    <w:name w:val="Char"/>
    <w:basedOn w:val="1"/>
    <w:qFormat/>
    <w:uiPriority w:val="0"/>
    <w:pPr>
      <w:tabs>
        <w:tab w:val="left" w:pos="360"/>
      </w:tabs>
      <w:jc w:val="both"/>
    </w:pPr>
    <w:rPr>
      <w:rFonts w:ascii="Times New Roman" w:hAnsi="Times New Roman"/>
      <w:sz w:val="44"/>
      <w:szCs w:val="24"/>
    </w:rPr>
  </w:style>
  <w:style w:type="character" w:customStyle="1" w:styleId="234">
    <w:name w:val="正文文本首行缩进 字符"/>
    <w:basedOn w:val="185"/>
    <w:link w:val="86"/>
    <w:qFormat/>
    <w:uiPriority w:val="0"/>
    <w:rPr>
      <w:rFonts w:ascii="Cambria" w:hAnsi="Cambria" w:eastAsia="宋体" w:cs="Times New Roman"/>
      <w:kern w:val="0"/>
      <w:sz w:val="24"/>
    </w:rPr>
  </w:style>
  <w:style w:type="paragraph" w:customStyle="1" w:styleId="235">
    <w:name w:val="正文退两格"/>
    <w:basedOn w:val="1"/>
    <w:next w:val="1"/>
    <w:qFormat/>
    <w:uiPriority w:val="0"/>
    <w:pPr>
      <w:spacing w:line="360" w:lineRule="auto"/>
      <w:ind w:firstLine="200" w:firstLineChars="200"/>
    </w:pPr>
    <w:rPr>
      <w:sz w:val="24"/>
      <w:szCs w:val="21"/>
    </w:rPr>
  </w:style>
  <w:style w:type="character" w:customStyle="1" w:styleId="236">
    <w:name w:val="font51"/>
    <w:basedOn w:val="138"/>
    <w:qFormat/>
    <w:uiPriority w:val="0"/>
    <w:rPr>
      <w:rFonts w:hint="eastAsia" w:ascii="宋体" w:hAnsi="宋体" w:eastAsia="宋体" w:cs="宋体"/>
      <w:b/>
      <w:color w:val="000000"/>
      <w:sz w:val="28"/>
      <w:szCs w:val="28"/>
      <w:u w:val="none"/>
    </w:rPr>
  </w:style>
  <w:style w:type="character" w:customStyle="1" w:styleId="237">
    <w:name w:val="fontstyle01"/>
    <w:basedOn w:val="138"/>
    <w:qFormat/>
    <w:uiPriority w:val="0"/>
    <w:rPr>
      <w:rFonts w:hint="eastAsia" w:ascii="ArialUnicodeMS" w:eastAsia="ArialUnicodeMS"/>
      <w:color w:val="000000"/>
      <w:sz w:val="28"/>
      <w:szCs w:val="28"/>
    </w:rPr>
  </w:style>
  <w:style w:type="character" w:customStyle="1" w:styleId="238">
    <w:name w:val="title_emph1"/>
    <w:qFormat/>
    <w:uiPriority w:val="0"/>
    <w:rPr>
      <w:rFonts w:hint="default" w:ascii="Arial" w:hAnsi="Arial" w:cs="Arial"/>
      <w:b/>
      <w:bCs/>
      <w:sz w:val="18"/>
      <w:szCs w:val="18"/>
    </w:rPr>
  </w:style>
  <w:style w:type="character" w:customStyle="1" w:styleId="239">
    <w:name w:val="无间隔 Char2"/>
    <w:link w:val="240"/>
    <w:qFormat/>
    <w:uiPriority w:val="1"/>
    <w:rPr>
      <w:sz w:val="22"/>
    </w:rPr>
  </w:style>
  <w:style w:type="paragraph" w:customStyle="1" w:styleId="240">
    <w:name w:val="无间隔1"/>
    <w:link w:val="239"/>
    <w:qFormat/>
    <w:uiPriority w:val="1"/>
    <w:rPr>
      <w:rFonts w:asciiTheme="minorHAnsi" w:hAnsiTheme="minorHAnsi" w:eastAsiaTheme="minorEastAsia" w:cstheme="minorBidi"/>
      <w:kern w:val="2"/>
      <w:sz w:val="22"/>
      <w:szCs w:val="22"/>
      <w:lang w:val="en-US" w:eastAsia="zh-CN" w:bidi="ar-SA"/>
    </w:rPr>
  </w:style>
  <w:style w:type="character" w:customStyle="1" w:styleId="241">
    <w:name w:val="Char Char2"/>
    <w:qFormat/>
    <w:uiPriority w:val="0"/>
    <w:rPr>
      <w:rFonts w:eastAsia="宋体"/>
      <w:kern w:val="2"/>
      <w:sz w:val="18"/>
      <w:szCs w:val="18"/>
      <w:lang w:val="en-US" w:eastAsia="zh-CN" w:bidi="ar-SA"/>
    </w:rPr>
  </w:style>
  <w:style w:type="character" w:customStyle="1" w:styleId="242">
    <w:name w:val="middot1"/>
    <w:qFormat/>
    <w:uiPriority w:val="0"/>
    <w:rPr>
      <w:rFonts w:hint="default" w:ascii="ˎ̥" w:hAnsi="ˎ̥"/>
      <w:sz w:val="18"/>
      <w:szCs w:val="18"/>
    </w:rPr>
  </w:style>
  <w:style w:type="character" w:customStyle="1" w:styleId="243">
    <w:name w:val="Heading 2 Hidden Char2"/>
    <w:qFormat/>
    <w:uiPriority w:val="0"/>
    <w:rPr>
      <w:rFonts w:ascii="Arial" w:hAnsi="Arial" w:eastAsia="黑体"/>
      <w:b/>
      <w:bCs/>
      <w:kern w:val="2"/>
      <w:sz w:val="32"/>
      <w:szCs w:val="32"/>
      <w:lang w:val="en-US" w:eastAsia="zh-CN" w:bidi="ar-SA"/>
    </w:rPr>
  </w:style>
  <w:style w:type="character" w:customStyle="1" w:styleId="244">
    <w:name w:val="son"/>
    <w:basedOn w:val="138"/>
    <w:qFormat/>
    <w:uiPriority w:val="0"/>
  </w:style>
  <w:style w:type="character" w:customStyle="1" w:styleId="245">
    <w:name w:val="标题 2 Char Char Char Char Char"/>
    <w:qFormat/>
    <w:uiPriority w:val="0"/>
    <w:rPr>
      <w:rFonts w:ascii="黑体" w:hAnsi="宋体" w:eastAsia="黑体"/>
      <w:b/>
      <w:bCs/>
      <w:sz w:val="28"/>
      <w:szCs w:val="32"/>
      <w:lang w:val="en-US" w:eastAsia="zh-CN" w:bidi="ar-SA"/>
    </w:rPr>
  </w:style>
  <w:style w:type="character" w:customStyle="1" w:styleId="246">
    <w:name w:val="标题 3 Alt+3！ Char Char"/>
    <w:link w:val="247"/>
    <w:qFormat/>
    <w:uiPriority w:val="0"/>
    <w:rPr>
      <w:rFonts w:ascii="Arial" w:hAnsi="Arial" w:eastAsia="黑体" w:cs="宋体"/>
      <w:b/>
      <w:bCs/>
      <w:color w:val="000080"/>
      <w:sz w:val="28"/>
    </w:rPr>
  </w:style>
  <w:style w:type="paragraph" w:customStyle="1" w:styleId="247">
    <w:name w:val="标题 3 Alt+3！"/>
    <w:basedOn w:val="6"/>
    <w:link w:val="246"/>
    <w:qFormat/>
    <w:uiPriority w:val="0"/>
    <w:pPr>
      <w:keepNext w:val="0"/>
      <w:keepLines w:val="0"/>
      <w:numPr>
        <w:ilvl w:val="0"/>
        <w:numId w:val="0"/>
      </w:numPr>
      <w:tabs>
        <w:tab w:val="left" w:pos="1429"/>
        <w:tab w:val="left" w:pos="4140"/>
      </w:tabs>
      <w:spacing w:beforeLines="50" w:after="0" w:line="360" w:lineRule="auto"/>
      <w:ind w:left="-180" w:leftChars="-120" w:right="-568" w:rightChars="-379" w:firstLine="540" w:firstLineChars="192"/>
    </w:pPr>
    <w:rPr>
      <w:rFonts w:ascii="Arial" w:hAnsi="Arial" w:eastAsia="黑体" w:cs="宋体"/>
      <w:color w:val="000080"/>
      <w:sz w:val="28"/>
      <w:szCs w:val="22"/>
    </w:rPr>
  </w:style>
  <w:style w:type="character" w:customStyle="1" w:styleId="248">
    <w:name w:val="文档名称"/>
    <w:qFormat/>
    <w:uiPriority w:val="0"/>
    <w:rPr>
      <w:rFonts w:ascii="Arial" w:hAnsi="Arial" w:eastAsia="Arial" w:cs="Verdana"/>
      <w:b/>
      <w:sz w:val="56"/>
      <w:lang w:val="en-US" w:eastAsia="en-US" w:bidi="ar-SA"/>
    </w:rPr>
  </w:style>
  <w:style w:type="character" w:customStyle="1" w:styleId="249">
    <w:name w:val="样式 标题 3列表编号3h33rd level + 段前: 1 行 Char Char"/>
    <w:link w:val="250"/>
    <w:qFormat/>
    <w:uiPriority w:val="0"/>
    <w:rPr>
      <w:rFonts w:ascii="楷体_GB2312" w:eastAsia="楷体_GB2312"/>
      <w:b/>
      <w:color w:val="000000"/>
      <w:kern w:val="2"/>
      <w:sz w:val="24"/>
      <w:szCs w:val="24"/>
    </w:rPr>
  </w:style>
  <w:style w:type="paragraph" w:customStyle="1" w:styleId="250">
    <w:name w:val="样式 标题 3列表编号3h33rd level + 段前: 1 行"/>
    <w:basedOn w:val="6"/>
    <w:link w:val="249"/>
    <w:qFormat/>
    <w:uiPriority w:val="0"/>
    <w:pPr>
      <w:keepNext w:val="0"/>
      <w:keepLines w:val="0"/>
      <w:numPr>
        <w:numId w:val="10"/>
      </w:numPr>
      <w:tabs>
        <w:tab w:val="left" w:pos="425"/>
        <w:tab w:val="left" w:pos="1429"/>
      </w:tabs>
      <w:adjustRightInd w:val="0"/>
      <w:spacing w:beforeLines="100" w:afterLines="50" w:line="360" w:lineRule="auto"/>
      <w:ind w:left="-1" w:leftChars="-30" w:hanging="62" w:hangingChars="26"/>
      <w:jc w:val="center"/>
      <w:outlineLvl w:val="0"/>
    </w:pPr>
    <w:rPr>
      <w:rFonts w:ascii="楷体_GB2312" w:eastAsia="楷体_GB2312" w:hAnsiTheme="minorHAnsi" w:cstheme="minorBidi"/>
      <w:bCs w:val="0"/>
      <w:color w:val="000000"/>
      <w:sz w:val="24"/>
      <w:szCs w:val="24"/>
    </w:rPr>
  </w:style>
  <w:style w:type="character" w:customStyle="1" w:styleId="251">
    <w:name w:val="标准正文 Char Char"/>
    <w:link w:val="252"/>
    <w:qFormat/>
    <w:uiPriority w:val="0"/>
    <w:rPr>
      <w:rFonts w:ascii="宋体" w:hAnsi="宋体"/>
      <w:b/>
      <w:sz w:val="24"/>
      <w:szCs w:val="28"/>
    </w:rPr>
  </w:style>
  <w:style w:type="paragraph" w:customStyle="1" w:styleId="252">
    <w:name w:val="标准正文"/>
    <w:basedOn w:val="36"/>
    <w:link w:val="251"/>
    <w:qFormat/>
    <w:uiPriority w:val="0"/>
    <w:pPr>
      <w:jc w:val="both"/>
    </w:pPr>
    <w:rPr>
      <w:rFonts w:ascii="宋体" w:hAnsi="宋体" w:eastAsiaTheme="minorEastAsia" w:cstheme="minorBidi"/>
      <w:b/>
      <w:sz w:val="24"/>
      <w:szCs w:val="28"/>
    </w:rPr>
  </w:style>
  <w:style w:type="character" w:customStyle="1" w:styleId="253">
    <w:name w:val="1 标题 Char Char"/>
    <w:link w:val="254"/>
    <w:qFormat/>
    <w:uiPriority w:val="0"/>
    <w:rPr>
      <w:rFonts w:eastAsia="黑体"/>
      <w:b/>
      <w:kern w:val="44"/>
      <w:sz w:val="28"/>
    </w:rPr>
  </w:style>
  <w:style w:type="paragraph" w:customStyle="1" w:styleId="254">
    <w:name w:val="1 标题"/>
    <w:basedOn w:val="4"/>
    <w:link w:val="253"/>
    <w:qFormat/>
    <w:uiPriority w:val="0"/>
    <w:pPr>
      <w:numPr>
        <w:numId w:val="0"/>
      </w:numPr>
      <w:spacing w:before="160" w:after="160" w:line="240" w:lineRule="auto"/>
      <w:ind w:left="432" w:hanging="432"/>
      <w:jc w:val="left"/>
    </w:pPr>
    <w:rPr>
      <w:rFonts w:eastAsia="黑体" w:asciiTheme="minorHAnsi" w:hAnsiTheme="minorHAnsi" w:cstheme="minorBidi"/>
      <w:bCs w:val="0"/>
      <w:sz w:val="28"/>
      <w:szCs w:val="22"/>
    </w:rPr>
  </w:style>
  <w:style w:type="character" w:customStyle="1" w:styleId="255">
    <w:name w:val="tpc_content"/>
    <w:basedOn w:val="138"/>
    <w:qFormat/>
    <w:uiPriority w:val="0"/>
  </w:style>
  <w:style w:type="character" w:customStyle="1" w:styleId="256">
    <w:name w:val="正文格式 Char2"/>
    <w:link w:val="257"/>
    <w:qFormat/>
    <w:uiPriority w:val="0"/>
    <w:rPr>
      <w:rFonts w:eastAsia="楷体_GB2312"/>
      <w:b/>
      <w:caps/>
      <w:sz w:val="28"/>
    </w:rPr>
  </w:style>
  <w:style w:type="paragraph" w:customStyle="1" w:styleId="257">
    <w:name w:val="正文格式"/>
    <w:basedOn w:val="1"/>
    <w:link w:val="256"/>
    <w:qFormat/>
    <w:uiPriority w:val="0"/>
    <w:pPr>
      <w:adjustRightInd w:val="0"/>
      <w:snapToGrid w:val="0"/>
      <w:spacing w:line="360" w:lineRule="auto"/>
      <w:jc w:val="both"/>
      <w:textAlignment w:val="baseline"/>
    </w:pPr>
    <w:rPr>
      <w:rFonts w:eastAsia="楷体_GB2312" w:asciiTheme="minorHAnsi" w:hAnsiTheme="minorHAnsi" w:cstheme="minorBidi"/>
      <w:b/>
      <w:caps/>
    </w:rPr>
  </w:style>
  <w:style w:type="character" w:customStyle="1" w:styleId="258">
    <w:name w:val="style3"/>
    <w:qFormat/>
    <w:uiPriority w:val="0"/>
    <w:rPr>
      <w:rFonts w:hint="default" w:ascii="Arial" w:hAnsi="Arial" w:cs="Arial"/>
      <w:sz w:val="18"/>
      <w:szCs w:val="18"/>
    </w:rPr>
  </w:style>
  <w:style w:type="character" w:customStyle="1" w:styleId="259">
    <w:name w:val="标书正文 Char Char"/>
    <w:link w:val="260"/>
    <w:qFormat/>
    <w:uiPriority w:val="0"/>
  </w:style>
  <w:style w:type="paragraph" w:customStyle="1" w:styleId="260">
    <w:name w:val="标书正文"/>
    <w:basedOn w:val="1"/>
    <w:link w:val="259"/>
    <w:qFormat/>
    <w:uiPriority w:val="0"/>
    <w:pPr>
      <w:adjustRightInd w:val="0"/>
      <w:snapToGrid w:val="0"/>
      <w:spacing w:line="300" w:lineRule="auto"/>
      <w:ind w:left="1080" w:leftChars="1080" w:firstLine="200" w:firstLineChars="200"/>
      <w:jc w:val="both"/>
    </w:pPr>
    <w:rPr>
      <w:rFonts w:asciiTheme="minorHAnsi" w:hAnsiTheme="minorHAnsi" w:eastAsiaTheme="minorEastAsia" w:cstheme="minorBidi"/>
      <w:sz w:val="21"/>
    </w:rPr>
  </w:style>
  <w:style w:type="character" w:customStyle="1" w:styleId="261">
    <w:name w:val="txt4"/>
    <w:basedOn w:val="138"/>
    <w:qFormat/>
    <w:uiPriority w:val="0"/>
  </w:style>
  <w:style w:type="character" w:customStyle="1" w:styleId="262">
    <w:name w:val="unnamed1"/>
    <w:basedOn w:val="138"/>
    <w:qFormat/>
    <w:uiPriority w:val="0"/>
  </w:style>
  <w:style w:type="character" w:customStyle="1" w:styleId="263">
    <w:name w:val="表格 Char Char"/>
    <w:link w:val="264"/>
    <w:qFormat/>
    <w:uiPriority w:val="0"/>
    <w:rPr>
      <w:rFonts w:ascii="宋体" w:hAnsi="宋体" w:cs="Tahoma"/>
      <w:szCs w:val="24"/>
    </w:rPr>
  </w:style>
  <w:style w:type="paragraph" w:customStyle="1" w:styleId="264">
    <w:name w:val="表格"/>
    <w:basedOn w:val="1"/>
    <w:link w:val="263"/>
    <w:qFormat/>
    <w:uiPriority w:val="0"/>
    <w:pPr>
      <w:jc w:val="center"/>
    </w:pPr>
    <w:rPr>
      <w:rFonts w:ascii="宋体" w:hAnsi="宋体" w:cs="Tahoma" w:eastAsiaTheme="minorEastAsia"/>
      <w:sz w:val="21"/>
      <w:szCs w:val="24"/>
    </w:rPr>
  </w:style>
  <w:style w:type="character" w:customStyle="1" w:styleId="265">
    <w:name w:val="标题 2 Char1"/>
    <w:qFormat/>
    <w:uiPriority w:val="0"/>
    <w:rPr>
      <w:rFonts w:ascii="Arial" w:hAnsi="Arial" w:eastAsia="黑体"/>
      <w:b/>
      <w:bCs/>
      <w:kern w:val="2"/>
      <w:sz w:val="32"/>
      <w:szCs w:val="32"/>
      <w:lang w:val="en-US" w:eastAsia="zh-CN" w:bidi="ar-SA"/>
    </w:rPr>
  </w:style>
  <w:style w:type="character" w:customStyle="1" w:styleId="266">
    <w:name w:val="标题 1 Char1"/>
    <w:qFormat/>
    <w:uiPriority w:val="9"/>
    <w:rPr>
      <w:rFonts w:ascii="宋体" w:hAnsi="宋体" w:eastAsia="宋体"/>
      <w:bCs/>
      <w:kern w:val="44"/>
      <w:sz w:val="44"/>
      <w:szCs w:val="44"/>
      <w:lang w:val="en-US" w:eastAsia="zh-CN" w:bidi="ar-SA"/>
    </w:rPr>
  </w:style>
  <w:style w:type="character" w:customStyle="1" w:styleId="267">
    <w:name w:val="L2 Char Char"/>
    <w:link w:val="268"/>
    <w:qFormat/>
    <w:uiPriority w:val="0"/>
    <w:rPr>
      <w:sz w:val="24"/>
      <w:szCs w:val="24"/>
    </w:rPr>
  </w:style>
  <w:style w:type="paragraph" w:customStyle="1" w:styleId="268">
    <w:name w:val="L2"/>
    <w:basedOn w:val="1"/>
    <w:link w:val="267"/>
    <w:qFormat/>
    <w:uiPriority w:val="0"/>
    <w:pPr>
      <w:widowControl/>
      <w:spacing w:line="360" w:lineRule="auto"/>
      <w:ind w:left="200" w:leftChars="200" w:firstLine="200" w:firstLineChars="200"/>
    </w:pPr>
    <w:rPr>
      <w:rFonts w:asciiTheme="minorHAnsi" w:hAnsiTheme="minorHAnsi" w:eastAsiaTheme="minorEastAsia" w:cstheme="minorBidi"/>
      <w:sz w:val="24"/>
      <w:szCs w:val="24"/>
    </w:rPr>
  </w:style>
  <w:style w:type="character" w:customStyle="1" w:styleId="269">
    <w:name w:val="正文首行缩进小四 Char Char"/>
    <w:link w:val="270"/>
    <w:qFormat/>
    <w:uiPriority w:val="0"/>
    <w:rPr>
      <w:rFonts w:ascii="楷体_GB2312" w:eastAsia="楷体_GB2312"/>
      <w:caps/>
      <w:sz w:val="24"/>
    </w:rPr>
  </w:style>
  <w:style w:type="paragraph" w:customStyle="1" w:styleId="270">
    <w:name w:val="正文首行缩进小四"/>
    <w:basedOn w:val="257"/>
    <w:link w:val="269"/>
    <w:qFormat/>
    <w:uiPriority w:val="0"/>
    <w:pPr>
      <w:ind w:firstLine="480" w:firstLineChars="200"/>
    </w:pPr>
    <w:rPr>
      <w:rFonts w:ascii="楷体_GB2312"/>
      <w:b w:val="0"/>
      <w:sz w:val="24"/>
    </w:rPr>
  </w:style>
  <w:style w:type="character" w:customStyle="1" w:styleId="271">
    <w:name w:val="Char Char4"/>
    <w:qFormat/>
    <w:uiPriority w:val="0"/>
    <w:rPr>
      <w:rFonts w:ascii="宋体" w:hAnsi="宋体" w:cs="宋体"/>
      <w:b/>
      <w:bCs/>
      <w:sz w:val="27"/>
      <w:szCs w:val="27"/>
    </w:rPr>
  </w:style>
  <w:style w:type="character" w:customStyle="1" w:styleId="272">
    <w:name w:val="parname1"/>
    <w:qFormat/>
    <w:uiPriority w:val="0"/>
    <w:rPr>
      <w:shd w:val="clear" w:color="auto" w:fill="FFFAF0"/>
    </w:rPr>
  </w:style>
  <w:style w:type="character" w:customStyle="1" w:styleId="273">
    <w:name w:val="hei12b1"/>
    <w:qFormat/>
    <w:uiPriority w:val="0"/>
    <w:rPr>
      <w:b/>
      <w:bCs/>
      <w:color w:val="000000"/>
      <w:sz w:val="24"/>
      <w:szCs w:val="24"/>
    </w:rPr>
  </w:style>
  <w:style w:type="character" w:customStyle="1" w:styleId="274">
    <w:name w:val="正文缩进 字符2"/>
    <w:link w:val="22"/>
    <w:qFormat/>
    <w:uiPriority w:val="0"/>
    <w:rPr>
      <w:rFonts w:ascii="宋体" w:hAnsi="宋体" w:eastAsia="宋体" w:cs="Times New Roman"/>
      <w:b/>
      <w:bCs/>
      <w:sz w:val="28"/>
      <w:szCs w:val="28"/>
    </w:rPr>
  </w:style>
  <w:style w:type="character" w:customStyle="1" w:styleId="275">
    <w:name w:val="chanpinname"/>
    <w:basedOn w:val="138"/>
    <w:qFormat/>
    <w:uiPriority w:val="0"/>
  </w:style>
  <w:style w:type="character" w:customStyle="1" w:styleId="276">
    <w:name w:val="样式 Verdana"/>
    <w:qFormat/>
    <w:uiPriority w:val="0"/>
    <w:rPr>
      <w:rFonts w:ascii="Verdana" w:hAnsi="Verdana" w:eastAsia="宋体"/>
      <w:kern w:val="2"/>
      <w:sz w:val="24"/>
      <w:szCs w:val="24"/>
      <w:lang w:val="en-US" w:eastAsia="zh-CN" w:bidi="ar-SA"/>
    </w:rPr>
  </w:style>
  <w:style w:type="character" w:customStyle="1" w:styleId="277">
    <w:name w:val="标号标题 Char Char"/>
    <w:link w:val="278"/>
    <w:qFormat/>
    <w:uiPriority w:val="0"/>
    <w:rPr>
      <w:rFonts w:ascii="Times New Roman" w:hAnsi="Times New Roman"/>
      <w:b/>
      <w:szCs w:val="24"/>
    </w:rPr>
  </w:style>
  <w:style w:type="paragraph" w:customStyle="1" w:styleId="278">
    <w:name w:val="标号标题"/>
    <w:basedOn w:val="279"/>
    <w:link w:val="277"/>
    <w:qFormat/>
    <w:uiPriority w:val="0"/>
    <w:pPr>
      <w:tabs>
        <w:tab w:val="left" w:pos="840"/>
      </w:tabs>
      <w:ind w:left="840" w:firstLine="0" w:firstLineChars="0"/>
    </w:pPr>
    <w:rPr>
      <w:rFonts w:ascii="Times New Roman" w:hAnsi="Times New Roman"/>
      <w:b/>
    </w:rPr>
  </w:style>
  <w:style w:type="paragraph" w:customStyle="1" w:styleId="279">
    <w:name w:val="文本"/>
    <w:link w:val="282"/>
    <w:qFormat/>
    <w:uiPriority w:val="0"/>
    <w:pPr>
      <w:spacing w:line="360" w:lineRule="auto"/>
      <w:ind w:firstLine="200" w:firstLineChars="200"/>
    </w:pPr>
    <w:rPr>
      <w:rFonts w:asciiTheme="minorHAnsi" w:hAnsiTheme="minorHAnsi" w:eastAsiaTheme="minorEastAsia" w:cstheme="minorBidi"/>
      <w:kern w:val="2"/>
      <w:sz w:val="21"/>
      <w:szCs w:val="24"/>
      <w:lang w:val="en-US" w:eastAsia="zh-CN" w:bidi="ar-SA"/>
    </w:rPr>
  </w:style>
  <w:style w:type="character" w:customStyle="1" w:styleId="280">
    <w:name w:val="方案正文 Char Char"/>
    <w:link w:val="281"/>
    <w:qFormat/>
    <w:uiPriority w:val="0"/>
    <w:rPr>
      <w:rFonts w:ascii="Arial" w:hAnsi="Arial" w:cs="宋体"/>
      <w:sz w:val="24"/>
      <w:szCs w:val="21"/>
    </w:rPr>
  </w:style>
  <w:style w:type="paragraph" w:customStyle="1" w:styleId="281">
    <w:name w:val="方案正文"/>
    <w:basedOn w:val="1"/>
    <w:link w:val="280"/>
    <w:qFormat/>
    <w:uiPriority w:val="0"/>
    <w:pPr>
      <w:spacing w:before="156" w:line="360" w:lineRule="auto"/>
      <w:ind w:firstLine="359" w:firstLineChars="171"/>
    </w:pPr>
    <w:rPr>
      <w:rFonts w:ascii="Arial" w:hAnsi="Arial" w:cs="宋体" w:eastAsiaTheme="minorEastAsia"/>
      <w:sz w:val="24"/>
      <w:szCs w:val="21"/>
    </w:rPr>
  </w:style>
  <w:style w:type="character" w:customStyle="1" w:styleId="282">
    <w:name w:val="文本 Char Char"/>
    <w:link w:val="279"/>
    <w:qFormat/>
    <w:uiPriority w:val="0"/>
    <w:rPr>
      <w:szCs w:val="24"/>
    </w:rPr>
  </w:style>
  <w:style w:type="character" w:customStyle="1" w:styleId="283">
    <w:name w:val="unnamed3"/>
    <w:basedOn w:val="138"/>
    <w:qFormat/>
    <w:uiPriority w:val="0"/>
  </w:style>
  <w:style w:type="character" w:customStyle="1" w:styleId="284">
    <w:name w:val="p11"/>
    <w:qFormat/>
    <w:uiPriority w:val="0"/>
  </w:style>
  <w:style w:type="character" w:customStyle="1" w:styleId="285">
    <w:name w:val="blacktext"/>
    <w:basedOn w:val="138"/>
    <w:qFormat/>
    <w:uiPriority w:val="0"/>
  </w:style>
  <w:style w:type="character" w:customStyle="1" w:styleId="286">
    <w:name w:val="正文 Alt+A Char Char"/>
    <w:link w:val="287"/>
    <w:qFormat/>
    <w:uiPriority w:val="0"/>
    <w:rPr>
      <w:rFonts w:ascii="宋体" w:hAnsi="宋体" w:cs="宋体"/>
      <w:sz w:val="24"/>
      <w:szCs w:val="24"/>
    </w:rPr>
  </w:style>
  <w:style w:type="paragraph" w:customStyle="1" w:styleId="287">
    <w:name w:val="正文 Alt+A"/>
    <w:basedOn w:val="1"/>
    <w:link w:val="286"/>
    <w:qFormat/>
    <w:uiPriority w:val="0"/>
    <w:pPr>
      <w:spacing w:line="240" w:lineRule="exact"/>
      <w:ind w:right="-38" w:rightChars="-18"/>
    </w:pPr>
    <w:rPr>
      <w:rFonts w:ascii="宋体" w:hAnsi="宋体" w:cs="宋体" w:eastAsiaTheme="minorEastAsia"/>
      <w:sz w:val="24"/>
      <w:szCs w:val="24"/>
    </w:rPr>
  </w:style>
  <w:style w:type="character" w:customStyle="1" w:styleId="288">
    <w:name w:val="bigfont1"/>
    <w:qFormat/>
    <w:uiPriority w:val="0"/>
    <w:rPr>
      <w:b/>
      <w:bCs/>
      <w:sz w:val="19"/>
      <w:szCs w:val="19"/>
    </w:rPr>
  </w:style>
  <w:style w:type="character" w:customStyle="1" w:styleId="289">
    <w:name w:val="图片及注释 Char Char"/>
    <w:link w:val="290"/>
    <w:qFormat/>
    <w:uiPriority w:val="0"/>
    <w:rPr>
      <w:rFonts w:eastAsia="黑体" w:cs="宋体"/>
      <w:b/>
      <w:bCs/>
    </w:rPr>
  </w:style>
  <w:style w:type="paragraph" w:customStyle="1" w:styleId="290">
    <w:name w:val="图片及注释"/>
    <w:basedOn w:val="1"/>
    <w:link w:val="289"/>
    <w:qFormat/>
    <w:uiPriority w:val="0"/>
    <w:pPr>
      <w:jc w:val="center"/>
    </w:pPr>
    <w:rPr>
      <w:rFonts w:eastAsia="黑体" w:cs="宋体" w:asciiTheme="minorHAnsi" w:hAnsiTheme="minorHAnsi"/>
      <w:b/>
      <w:bCs/>
      <w:sz w:val="21"/>
    </w:rPr>
  </w:style>
  <w:style w:type="character" w:customStyle="1" w:styleId="291">
    <w:name w:val="magic-list1"/>
    <w:qFormat/>
    <w:uiPriority w:val="0"/>
    <w:rPr>
      <w:rFonts w:hint="default" w:ascii="ˎ̥" w:hAnsi="ˎ̥"/>
      <w:color w:val="000000"/>
      <w:sz w:val="18"/>
      <w:szCs w:val="18"/>
      <w:u w:val="none"/>
    </w:rPr>
  </w:style>
  <w:style w:type="character" w:customStyle="1" w:styleId="292">
    <w:name w:val="段落正文 Char Char"/>
    <w:link w:val="293"/>
    <w:qFormat/>
    <w:uiPriority w:val="0"/>
    <w:rPr>
      <w:rFonts w:ascii="宋体" w:hAnsi="宋体"/>
      <w:sz w:val="24"/>
    </w:rPr>
  </w:style>
  <w:style w:type="paragraph" w:customStyle="1" w:styleId="293">
    <w:name w:val="段落正文"/>
    <w:basedOn w:val="1"/>
    <w:link w:val="292"/>
    <w:qFormat/>
    <w:uiPriority w:val="0"/>
    <w:pPr>
      <w:spacing w:line="360" w:lineRule="auto"/>
      <w:ind w:firstLine="480" w:firstLineChars="200"/>
      <w:jc w:val="both"/>
    </w:pPr>
    <w:rPr>
      <w:rFonts w:ascii="宋体" w:hAnsi="宋体" w:eastAsiaTheme="minorEastAsia" w:cstheme="minorBidi"/>
      <w:sz w:val="24"/>
    </w:rPr>
  </w:style>
  <w:style w:type="character" w:customStyle="1" w:styleId="294">
    <w:name w:val="符号_圆点 Char Char"/>
    <w:link w:val="295"/>
    <w:qFormat/>
    <w:uiPriority w:val="0"/>
    <w:rPr>
      <w:rFonts w:ascii="Times New Roman" w:hAnsi="Times New Roman"/>
      <w:szCs w:val="24"/>
    </w:rPr>
  </w:style>
  <w:style w:type="paragraph" w:customStyle="1" w:styleId="295">
    <w:name w:val="符号_圆点"/>
    <w:basedOn w:val="279"/>
    <w:next w:val="279"/>
    <w:link w:val="294"/>
    <w:qFormat/>
    <w:uiPriority w:val="0"/>
    <w:pPr>
      <w:tabs>
        <w:tab w:val="left" w:pos="454"/>
        <w:tab w:val="left" w:pos="644"/>
      </w:tabs>
      <w:ind w:left="644" w:right="210" w:rightChars="100" w:firstLine="0" w:firstLineChars="0"/>
    </w:pPr>
    <w:rPr>
      <w:rFonts w:ascii="Times New Roman" w:hAnsi="Times New Roman"/>
    </w:rPr>
  </w:style>
  <w:style w:type="character" w:customStyle="1" w:styleId="296">
    <w:name w:val="正文1 Char Char"/>
    <w:link w:val="297"/>
    <w:qFormat/>
    <w:uiPriority w:val="0"/>
    <w:rPr>
      <w:rFonts w:ascii="Times New Roman" w:hAnsi="Times New Roman" w:cs="宋体"/>
      <w:sz w:val="24"/>
      <w:szCs w:val="24"/>
    </w:rPr>
  </w:style>
  <w:style w:type="paragraph" w:customStyle="1" w:styleId="297">
    <w:name w:val="正文1"/>
    <w:basedOn w:val="1"/>
    <w:link w:val="296"/>
    <w:qFormat/>
    <w:uiPriority w:val="0"/>
    <w:pPr>
      <w:spacing w:before="50" w:after="50" w:line="400" w:lineRule="exact"/>
      <w:jc w:val="both"/>
    </w:pPr>
    <w:rPr>
      <w:rFonts w:ascii="Times New Roman" w:hAnsi="Times New Roman" w:cs="宋体" w:eastAsiaTheme="minorEastAsia"/>
      <w:sz w:val="24"/>
      <w:szCs w:val="24"/>
    </w:rPr>
  </w:style>
  <w:style w:type="character" w:customStyle="1" w:styleId="298">
    <w:name w:val="parvalue1"/>
    <w:basedOn w:val="138"/>
    <w:qFormat/>
    <w:uiPriority w:val="0"/>
  </w:style>
  <w:style w:type="character" w:customStyle="1" w:styleId="299">
    <w:name w:val="content"/>
    <w:basedOn w:val="138"/>
    <w:qFormat/>
    <w:uiPriority w:val="0"/>
  </w:style>
  <w:style w:type="character" w:customStyle="1" w:styleId="300">
    <w:name w:val="Char Char6"/>
    <w:qFormat/>
    <w:uiPriority w:val="0"/>
    <w:rPr>
      <w:b/>
      <w:bCs/>
      <w:kern w:val="44"/>
      <w:sz w:val="44"/>
      <w:szCs w:val="44"/>
    </w:rPr>
  </w:style>
  <w:style w:type="character" w:customStyle="1" w:styleId="301">
    <w:name w:val="style101"/>
    <w:qFormat/>
    <w:uiPriority w:val="0"/>
    <w:rPr>
      <w:b/>
      <w:bCs/>
      <w:color w:val="FFFFFF"/>
      <w:sz w:val="21"/>
      <w:szCs w:val="21"/>
    </w:rPr>
  </w:style>
  <w:style w:type="character" w:customStyle="1" w:styleId="302">
    <w:name w:val="项目标题 Char Char"/>
    <w:link w:val="303"/>
    <w:qFormat/>
    <w:uiPriority w:val="0"/>
    <w:rPr>
      <w:rFonts w:ascii="Arial" w:hAnsi="Arial"/>
      <w:b/>
      <w:bCs/>
      <w:sz w:val="28"/>
      <w:szCs w:val="28"/>
    </w:rPr>
  </w:style>
  <w:style w:type="paragraph" w:customStyle="1" w:styleId="303">
    <w:name w:val="项目标题"/>
    <w:basedOn w:val="1"/>
    <w:link w:val="302"/>
    <w:qFormat/>
    <w:uiPriority w:val="0"/>
    <w:pPr>
      <w:keepNext/>
      <w:keepLines/>
      <w:widowControl/>
      <w:tabs>
        <w:tab w:val="left" w:pos="420"/>
      </w:tabs>
      <w:spacing w:before="280" w:after="290" w:line="377" w:lineRule="auto"/>
      <w:ind w:left="980" w:hanging="420"/>
      <w:outlineLvl w:val="3"/>
    </w:pPr>
    <w:rPr>
      <w:rFonts w:ascii="Arial" w:hAnsi="Arial" w:eastAsiaTheme="minorEastAsia" w:cstheme="minorBidi"/>
      <w:b/>
      <w:bCs/>
      <w:szCs w:val="28"/>
    </w:rPr>
  </w:style>
  <w:style w:type="character" w:customStyle="1" w:styleId="304">
    <w:name w:val="文档标题"/>
    <w:qFormat/>
    <w:uiPriority w:val="0"/>
    <w:rPr>
      <w:b/>
      <w:bCs/>
      <w:sz w:val="56"/>
    </w:rPr>
  </w:style>
  <w:style w:type="character" w:customStyle="1" w:styleId="305">
    <w:name w:val="HTML 预设格式 字符"/>
    <w:basedOn w:val="138"/>
    <w:link w:val="80"/>
    <w:qFormat/>
    <w:uiPriority w:val="0"/>
    <w:rPr>
      <w:rFonts w:ascii="宋体" w:hAnsi="宋体" w:eastAsia="宋体" w:cs="宋体"/>
      <w:kern w:val="0"/>
      <w:sz w:val="24"/>
      <w:szCs w:val="24"/>
    </w:rPr>
  </w:style>
  <w:style w:type="character" w:customStyle="1" w:styleId="306">
    <w:name w:val="正文文本缩进 2 字符2"/>
    <w:basedOn w:val="138"/>
    <w:link w:val="51"/>
    <w:qFormat/>
    <w:uiPriority w:val="0"/>
    <w:rPr>
      <w:rFonts w:ascii="Times New Roman" w:hAnsi="Times New Roman" w:eastAsia="宋体" w:cs="Times New Roman"/>
      <w:szCs w:val="24"/>
    </w:rPr>
  </w:style>
  <w:style w:type="character" w:customStyle="1" w:styleId="307">
    <w:name w:val="注释标题 字符"/>
    <w:basedOn w:val="138"/>
    <w:link w:val="18"/>
    <w:qFormat/>
    <w:uiPriority w:val="0"/>
    <w:rPr>
      <w:rFonts w:ascii="宋体" w:hAnsi="Times New Roman" w:eastAsia="宋体" w:cs="Times New Roman"/>
      <w:szCs w:val="20"/>
    </w:rPr>
  </w:style>
  <w:style w:type="character" w:customStyle="1" w:styleId="308">
    <w:name w:val="称呼 字符"/>
    <w:basedOn w:val="138"/>
    <w:link w:val="31"/>
    <w:qFormat/>
    <w:uiPriority w:val="0"/>
    <w:rPr>
      <w:rFonts w:ascii="Times New Roman" w:hAnsi="Times New Roman" w:eastAsia="宋体" w:cs="Times New Roman"/>
      <w:sz w:val="24"/>
      <w:szCs w:val="24"/>
    </w:rPr>
  </w:style>
  <w:style w:type="character" w:customStyle="1" w:styleId="309">
    <w:name w:val="正文文本首行缩进 2 字符"/>
    <w:basedOn w:val="181"/>
    <w:link w:val="87"/>
    <w:qFormat/>
    <w:uiPriority w:val="0"/>
    <w:rPr>
      <w:rFonts w:ascii="宋体" w:hAnsi="Times New Roman" w:eastAsia="宋体" w:cs="Times New Roman"/>
      <w:kern w:val="0"/>
      <w:sz w:val="24"/>
      <w:szCs w:val="24"/>
    </w:rPr>
  </w:style>
  <w:style w:type="character" w:customStyle="1" w:styleId="310">
    <w:name w:val="正文文本 2 字符"/>
    <w:basedOn w:val="138"/>
    <w:link w:val="76"/>
    <w:qFormat/>
    <w:uiPriority w:val="0"/>
    <w:rPr>
      <w:rFonts w:ascii="Times New Roman" w:hAnsi="Times New Roman" w:eastAsia="宋体" w:cs="Times New Roman"/>
      <w:szCs w:val="24"/>
    </w:rPr>
  </w:style>
  <w:style w:type="character" w:customStyle="1" w:styleId="311">
    <w:name w:val="正文文本 3 字符1"/>
    <w:basedOn w:val="138"/>
    <w:link w:val="32"/>
    <w:qFormat/>
    <w:uiPriority w:val="0"/>
    <w:rPr>
      <w:rFonts w:ascii="Times New Roman" w:hAnsi="Times New Roman" w:eastAsia="宋体" w:cs="Times New Roman"/>
      <w:b/>
      <w:bCs/>
      <w:sz w:val="18"/>
      <w:szCs w:val="24"/>
    </w:rPr>
  </w:style>
  <w:style w:type="character" w:customStyle="1" w:styleId="312">
    <w:name w:val="纯文本 Char"/>
    <w:basedOn w:val="138"/>
    <w:qFormat/>
    <w:uiPriority w:val="99"/>
    <w:rPr>
      <w:rFonts w:ascii="宋体" w:hAnsi="Courier New" w:eastAsia="宋体" w:cs="Courier New"/>
      <w:szCs w:val="21"/>
    </w:rPr>
  </w:style>
  <w:style w:type="character" w:customStyle="1" w:styleId="313">
    <w:name w:val="纯文本 字符2"/>
    <w:basedOn w:val="138"/>
    <w:link w:val="2"/>
    <w:qFormat/>
    <w:uiPriority w:val="0"/>
    <w:rPr>
      <w:rFonts w:ascii="宋体" w:hAnsi="Courier New" w:eastAsia="宋体" w:cs="Times New Roman"/>
      <w:szCs w:val="20"/>
    </w:rPr>
  </w:style>
  <w:style w:type="paragraph" w:customStyle="1" w:styleId="314">
    <w:name w:val="_Style 14"/>
    <w:basedOn w:val="1"/>
    <w:qFormat/>
    <w:uiPriority w:val="0"/>
    <w:pPr>
      <w:jc w:val="both"/>
    </w:pPr>
    <w:rPr>
      <w:rFonts w:ascii="Times New Roman" w:hAnsi="Times New Roman"/>
      <w:sz w:val="21"/>
      <w:szCs w:val="24"/>
    </w:rPr>
  </w:style>
  <w:style w:type="paragraph" w:customStyle="1" w:styleId="315">
    <w:name w:val="Item List Text"/>
    <w:link w:val="459"/>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1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317">
    <w:name w:val="缺省文本:3"/>
    <w:basedOn w:val="1"/>
    <w:qFormat/>
    <w:uiPriority w:val="0"/>
    <w:pPr>
      <w:autoSpaceDE w:val="0"/>
      <w:autoSpaceDN w:val="0"/>
      <w:adjustRightInd w:val="0"/>
    </w:pPr>
    <w:rPr>
      <w:rFonts w:ascii="Times New Roman" w:hAnsi="Times New Roman"/>
      <w:kern w:val="0"/>
      <w:sz w:val="24"/>
      <w:szCs w:val="20"/>
    </w:rPr>
  </w:style>
  <w:style w:type="paragraph" w:customStyle="1" w:styleId="318">
    <w:name w:val="样式 标题 1 + 小二 段前: 0 磅 段后: 0 磅 行距: 1.5 倍行距"/>
    <w:basedOn w:val="4"/>
    <w:qFormat/>
    <w:uiPriority w:val="0"/>
    <w:pPr>
      <w:numPr>
        <w:ilvl w:val="0"/>
        <w:numId w:val="0"/>
      </w:numPr>
      <w:tabs>
        <w:tab w:val="left" w:pos="432"/>
      </w:tabs>
      <w:spacing w:before="0" w:after="0" w:line="360" w:lineRule="auto"/>
      <w:ind w:left="432" w:hanging="432"/>
    </w:pPr>
    <w:rPr>
      <w:rFonts w:eastAsia="黑体" w:cs="宋体"/>
      <w:sz w:val="36"/>
      <w:szCs w:val="20"/>
    </w:rPr>
  </w:style>
  <w:style w:type="paragraph" w:customStyle="1" w:styleId="319">
    <w:name w:val="font0"/>
    <w:basedOn w:val="1"/>
    <w:qFormat/>
    <w:uiPriority w:val="99"/>
    <w:pPr>
      <w:widowControl/>
      <w:spacing w:before="100" w:beforeAutospacing="1" w:after="100" w:afterAutospacing="1"/>
    </w:pPr>
    <w:rPr>
      <w:rFonts w:hint="eastAsia" w:ascii="宋体" w:hAnsi="宋体" w:cs="Arial Unicode MS"/>
      <w:kern w:val="0"/>
      <w:sz w:val="24"/>
      <w:szCs w:val="24"/>
    </w:rPr>
  </w:style>
  <w:style w:type="paragraph" w:customStyle="1" w:styleId="320">
    <w:name w:val="style71"/>
    <w:basedOn w:val="1"/>
    <w:qFormat/>
    <w:uiPriority w:val="0"/>
    <w:pPr>
      <w:widowControl/>
      <w:spacing w:before="45" w:after="90"/>
    </w:pPr>
    <w:rPr>
      <w:rFonts w:ascii="宋体" w:hAnsi="宋体" w:cs="宋体"/>
      <w:b/>
      <w:bCs/>
      <w:color w:val="666666"/>
      <w:kern w:val="0"/>
      <w:sz w:val="48"/>
      <w:szCs w:val="48"/>
    </w:rPr>
  </w:style>
  <w:style w:type="paragraph" w:customStyle="1" w:styleId="321">
    <w:name w:val="段落文本"/>
    <w:basedOn w:val="22"/>
    <w:qFormat/>
    <w:uiPriority w:val="0"/>
    <w:pPr>
      <w:adjustRightInd/>
      <w:snapToGrid/>
      <w:spacing w:beforeLines="0" w:afterLines="0"/>
      <w:ind w:firstLine="420"/>
      <w:jc w:val="both"/>
    </w:pPr>
    <w:rPr>
      <w:szCs w:val="24"/>
    </w:rPr>
  </w:style>
  <w:style w:type="paragraph" w:customStyle="1" w:styleId="322">
    <w:name w:val="xl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323">
    <w:name w:val="方案正文样式"/>
    <w:basedOn w:val="22"/>
    <w:qFormat/>
    <w:uiPriority w:val="99"/>
    <w:pPr>
      <w:snapToGrid/>
      <w:spacing w:beforeLines="0" w:afterLines="0" w:line="240" w:lineRule="auto"/>
      <w:ind w:left="600" w:firstLine="200"/>
      <w:jc w:val="both"/>
      <w:textAlignment w:val="baseline"/>
    </w:pPr>
    <w:rPr>
      <w:color w:val="000000"/>
      <w:spacing w:val="4"/>
      <w:kern w:val="0"/>
      <w:sz w:val="21"/>
      <w:szCs w:val="20"/>
    </w:rPr>
  </w:style>
  <w:style w:type="paragraph" w:customStyle="1" w:styleId="324">
    <w:name w:val="样式2"/>
    <w:basedOn w:val="1"/>
    <w:link w:val="886"/>
    <w:qFormat/>
    <w:uiPriority w:val="0"/>
    <w:pPr>
      <w:spacing w:line="360" w:lineRule="auto"/>
      <w:ind w:firstLine="425"/>
      <w:jc w:val="both"/>
    </w:pPr>
    <w:rPr>
      <w:rFonts w:ascii="Times New Roman" w:hAnsi="Times New Roman"/>
      <w:spacing w:val="20"/>
      <w:sz w:val="21"/>
      <w:szCs w:val="20"/>
    </w:rPr>
  </w:style>
  <w:style w:type="paragraph" w:customStyle="1" w:styleId="325">
    <w:name w:val="xl6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26">
    <w:name w:val="Char Char1 Char Char Char Char Char Char Char"/>
    <w:basedOn w:val="1"/>
    <w:qFormat/>
    <w:uiPriority w:val="0"/>
    <w:pPr>
      <w:jc w:val="both"/>
    </w:pPr>
    <w:rPr>
      <w:rFonts w:ascii="Tahoma" w:hAnsi="Tahoma"/>
      <w:sz w:val="24"/>
      <w:szCs w:val="20"/>
    </w:rPr>
  </w:style>
  <w:style w:type="paragraph" w:customStyle="1" w:styleId="327">
    <w:name w:val="font5"/>
    <w:basedOn w:val="1"/>
    <w:qFormat/>
    <w:uiPriority w:val="0"/>
    <w:pPr>
      <w:widowControl/>
      <w:spacing w:before="100" w:beforeAutospacing="1" w:after="100" w:afterAutospacing="1"/>
    </w:pPr>
    <w:rPr>
      <w:rFonts w:ascii="宋体" w:hAnsi="宋体" w:cs="宋体"/>
      <w:kern w:val="0"/>
      <w:sz w:val="24"/>
      <w:szCs w:val="24"/>
    </w:rPr>
  </w:style>
  <w:style w:type="paragraph" w:customStyle="1" w:styleId="328">
    <w:name w:val="CV TextRight"/>
    <w:basedOn w:val="1"/>
    <w:qFormat/>
    <w:uiPriority w:val="0"/>
    <w:pPr>
      <w:widowControl/>
      <w:spacing w:before="24"/>
      <w:jc w:val="both"/>
    </w:pPr>
    <w:rPr>
      <w:rFonts w:ascii="Century Gothic" w:hAnsi="Century Gothic" w:eastAsia="Times New Roman"/>
      <w:kern w:val="0"/>
      <w:sz w:val="20"/>
      <w:szCs w:val="20"/>
      <w:lang w:val="en-GB" w:eastAsia="en-US"/>
    </w:rPr>
  </w:style>
  <w:style w:type="paragraph" w:customStyle="1" w:styleId="329">
    <w:name w:val="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330">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31">
    <w:name w:val="font6"/>
    <w:basedOn w:val="1"/>
    <w:qFormat/>
    <w:uiPriority w:val="0"/>
    <w:pPr>
      <w:widowControl/>
      <w:spacing w:before="100" w:beforeAutospacing="1" w:after="100" w:afterAutospacing="1"/>
    </w:pPr>
    <w:rPr>
      <w:rFonts w:ascii="宋体" w:hAnsi="宋体" w:cs="宋体"/>
      <w:kern w:val="0"/>
      <w:sz w:val="18"/>
      <w:szCs w:val="18"/>
    </w:rPr>
  </w:style>
  <w:style w:type="paragraph" w:customStyle="1" w:styleId="332">
    <w:name w:val="默认段落字体 Para Char Char Char Char Char Char Char"/>
    <w:basedOn w:val="27"/>
    <w:qFormat/>
    <w:uiPriority w:val="0"/>
    <w:pPr>
      <w:shd w:val="clear" w:color="auto" w:fill="000080"/>
      <w:adjustRightInd w:val="0"/>
      <w:spacing w:line="436" w:lineRule="exact"/>
      <w:ind w:left="357"/>
      <w:outlineLvl w:val="3"/>
    </w:pPr>
    <w:rPr>
      <w:rFonts w:ascii="Tahoma" w:hAnsi="Tahoma"/>
      <w:b/>
      <w:sz w:val="24"/>
      <w:szCs w:val="24"/>
    </w:rPr>
  </w:style>
  <w:style w:type="paragraph" w:customStyle="1" w:styleId="333">
    <w:name w:val="Char Char Char1 Char Char Char Char"/>
    <w:basedOn w:val="1"/>
    <w:qFormat/>
    <w:uiPriority w:val="0"/>
    <w:pPr>
      <w:jc w:val="both"/>
    </w:pPr>
    <w:rPr>
      <w:rFonts w:ascii="Tahoma" w:hAnsi="Tahoma"/>
      <w:sz w:val="24"/>
      <w:szCs w:val="24"/>
    </w:rPr>
  </w:style>
  <w:style w:type="paragraph" w:customStyle="1" w:styleId="334">
    <w:name w:val="Char Char Char"/>
    <w:basedOn w:val="27"/>
    <w:qFormat/>
    <w:uiPriority w:val="0"/>
    <w:pPr>
      <w:shd w:val="clear" w:color="auto" w:fill="000080"/>
      <w:jc w:val="both"/>
    </w:pPr>
    <w:rPr>
      <w:rFonts w:hAnsi="Tahoma"/>
      <w:sz w:val="21"/>
      <w:szCs w:val="21"/>
    </w:rPr>
  </w:style>
  <w:style w:type="paragraph" w:customStyle="1" w:styleId="33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4"/>
      <w:szCs w:val="24"/>
    </w:rPr>
  </w:style>
  <w:style w:type="paragraph" w:customStyle="1" w:styleId="336">
    <w:name w:val="renwy"/>
    <w:basedOn w:val="1"/>
    <w:qFormat/>
    <w:uiPriority w:val="0"/>
    <w:pPr>
      <w:spacing w:line="360" w:lineRule="auto"/>
      <w:ind w:firstLine="420"/>
      <w:jc w:val="both"/>
    </w:pPr>
    <w:rPr>
      <w:rFonts w:ascii="Times New Roman" w:hAnsi="Times New Roman"/>
      <w:sz w:val="24"/>
      <w:szCs w:val="24"/>
    </w:rPr>
  </w:style>
  <w:style w:type="paragraph" w:customStyle="1" w:styleId="337">
    <w:name w:val="连续正文文字"/>
    <w:basedOn w:val="35"/>
    <w:qFormat/>
    <w:uiPriority w:val="0"/>
    <w:pPr>
      <w:keepNext/>
      <w:widowControl/>
      <w:spacing w:after="240" w:line="400" w:lineRule="exact"/>
    </w:pPr>
    <w:rPr>
      <w:rFonts w:ascii="Garamond" w:hAnsi="Garamond" w:eastAsia="宋体" w:cs="Times New Roman"/>
      <w:bCs/>
      <w:kern w:val="0"/>
      <w:szCs w:val="20"/>
      <w:lang w:bidi="he-IL"/>
    </w:rPr>
  </w:style>
  <w:style w:type="paragraph" w:customStyle="1" w:styleId="338">
    <w:name w:val="默认段落字体 Para Char Char Char Char Char Char Char Char Char Char Char Char Char"/>
    <w:basedOn w:val="27"/>
    <w:qFormat/>
    <w:uiPriority w:val="0"/>
    <w:pPr>
      <w:shd w:val="clear" w:color="auto" w:fill="000080"/>
      <w:jc w:val="both"/>
    </w:pPr>
    <w:rPr>
      <w:rFonts w:ascii="Tahoma" w:hAnsi="Tahoma"/>
      <w:sz w:val="24"/>
      <w:szCs w:val="24"/>
    </w:rPr>
  </w:style>
  <w:style w:type="paragraph" w:customStyle="1" w:styleId="339">
    <w:name w:val="Char Char 字元 字元 字元 Char Char Char Char"/>
    <w:basedOn w:val="1"/>
    <w:qFormat/>
    <w:uiPriority w:val="0"/>
    <w:pPr>
      <w:adjustRightInd w:val="0"/>
      <w:spacing w:line="360" w:lineRule="auto"/>
      <w:jc w:val="both"/>
    </w:pPr>
    <w:rPr>
      <w:rFonts w:ascii="Times New Roman" w:hAnsi="Times New Roman"/>
      <w:kern w:val="0"/>
      <w:sz w:val="24"/>
      <w:szCs w:val="20"/>
    </w:rPr>
  </w:style>
  <w:style w:type="paragraph" w:customStyle="1" w:styleId="340">
    <w:name w:val="默认段落字体 Para Char Char Char Char Char Char Char Char Char Char"/>
    <w:basedOn w:val="1"/>
    <w:qFormat/>
    <w:uiPriority w:val="99"/>
    <w:pPr>
      <w:jc w:val="both"/>
    </w:pPr>
    <w:rPr>
      <w:rFonts w:ascii="Tahoma" w:hAnsi="Tahoma"/>
      <w:sz w:val="24"/>
      <w:szCs w:val="20"/>
    </w:rPr>
  </w:style>
  <w:style w:type="paragraph" w:customStyle="1" w:styleId="341">
    <w:name w:val="@"/>
    <w:basedOn w:val="1"/>
    <w:qFormat/>
    <w:uiPriority w:val="0"/>
    <w:pPr>
      <w:tabs>
        <w:tab w:val="left" w:pos="360"/>
        <w:tab w:val="left" w:pos="482"/>
      </w:tabs>
      <w:spacing w:line="360" w:lineRule="auto"/>
      <w:ind w:left="360" w:hanging="360"/>
      <w:jc w:val="both"/>
    </w:pPr>
    <w:rPr>
      <w:rFonts w:ascii="Times New Roman" w:hAnsi="Times New Roman"/>
      <w:sz w:val="24"/>
      <w:szCs w:val="20"/>
    </w:rPr>
  </w:style>
  <w:style w:type="paragraph" w:customStyle="1" w:styleId="342">
    <w:name w:val="Char2 Char Char Char Char"/>
    <w:basedOn w:val="1"/>
    <w:qFormat/>
    <w:uiPriority w:val="0"/>
    <w:pPr>
      <w:jc w:val="both"/>
    </w:pPr>
    <w:rPr>
      <w:rFonts w:ascii="Times New Roman" w:hAnsi="Times New Roman"/>
      <w:sz w:val="21"/>
      <w:szCs w:val="24"/>
    </w:rPr>
  </w:style>
  <w:style w:type="paragraph" w:customStyle="1" w:styleId="343">
    <w:name w:val="xl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344">
    <w:name w:val="main"/>
    <w:basedOn w:val="1"/>
    <w:qFormat/>
    <w:uiPriority w:val="99"/>
    <w:pPr>
      <w:widowControl/>
      <w:spacing w:before="100" w:beforeAutospacing="1" w:after="100" w:afterAutospacing="1"/>
    </w:pPr>
    <w:rPr>
      <w:rFonts w:ascii="宋体" w:hAnsi="Times New Roman" w:cs="Arial"/>
      <w:bCs/>
      <w:iCs/>
      <w:color w:val="000000"/>
      <w:kern w:val="0"/>
      <w:sz w:val="18"/>
      <w:szCs w:val="18"/>
      <w:lang w:eastAsia="en-US"/>
    </w:rPr>
  </w:style>
  <w:style w:type="paragraph" w:customStyle="1" w:styleId="345">
    <w:name w:val="Char Char Char Char Char Char Char Char Char Char Char Char Char"/>
    <w:basedOn w:val="1"/>
    <w:qFormat/>
    <w:uiPriority w:val="99"/>
    <w:pPr>
      <w:jc w:val="both"/>
    </w:pPr>
    <w:rPr>
      <w:rFonts w:ascii="Tahoma" w:hAnsi="Tahoma"/>
      <w:b/>
      <w:bCs/>
      <w:kern w:val="44"/>
      <w:szCs w:val="28"/>
    </w:rPr>
  </w:style>
  <w:style w:type="paragraph" w:customStyle="1" w:styleId="346">
    <w:name w:val="表格正文"/>
    <w:basedOn w:val="347"/>
    <w:qFormat/>
    <w:uiPriority w:val="0"/>
    <w:pPr>
      <w:tabs>
        <w:tab w:val="left" w:pos="420"/>
      </w:tabs>
      <w:spacing w:before="60" w:after="60" w:line="240" w:lineRule="auto"/>
    </w:pPr>
  </w:style>
  <w:style w:type="paragraph" w:customStyle="1" w:styleId="347">
    <w:name w:val="正文（不缩进）"/>
    <w:basedOn w:val="1"/>
    <w:qFormat/>
    <w:uiPriority w:val="0"/>
    <w:pPr>
      <w:tabs>
        <w:tab w:val="left" w:pos="420"/>
      </w:tabs>
      <w:spacing w:line="360" w:lineRule="auto"/>
      <w:jc w:val="both"/>
    </w:pPr>
    <w:rPr>
      <w:rFonts w:ascii="Times New Roman" w:hAnsi="Times New Roman"/>
      <w:sz w:val="21"/>
      <w:szCs w:val="20"/>
    </w:rPr>
  </w:style>
  <w:style w:type="paragraph" w:customStyle="1" w:styleId="348">
    <w:name w:val="列表项目"/>
    <w:basedOn w:val="1"/>
    <w:qFormat/>
    <w:uiPriority w:val="0"/>
    <w:pPr>
      <w:tabs>
        <w:tab w:val="left" w:pos="420"/>
      </w:tabs>
      <w:spacing w:line="288" w:lineRule="auto"/>
      <w:ind w:left="840" w:leftChars="200" w:hanging="200" w:hangingChars="200"/>
      <w:jc w:val="both"/>
    </w:pPr>
    <w:rPr>
      <w:rFonts w:ascii="Times New Roman" w:hAnsi="Times New Roman"/>
      <w:sz w:val="21"/>
      <w:szCs w:val="20"/>
    </w:rPr>
  </w:style>
  <w:style w:type="paragraph" w:customStyle="1" w:styleId="349">
    <w:name w:val="style31"/>
    <w:basedOn w:val="1"/>
    <w:qFormat/>
    <w:uiPriority w:val="0"/>
    <w:pPr>
      <w:widowControl/>
      <w:spacing w:before="45" w:after="90"/>
    </w:pPr>
    <w:rPr>
      <w:rFonts w:ascii="宋体" w:hAnsi="宋体" w:cs="宋体"/>
      <w:color w:val="666666"/>
      <w:kern w:val="0"/>
      <w:sz w:val="48"/>
      <w:szCs w:val="48"/>
    </w:rPr>
  </w:style>
  <w:style w:type="paragraph" w:customStyle="1" w:styleId="350">
    <w:name w:val="p0"/>
    <w:basedOn w:val="1"/>
    <w:qFormat/>
    <w:uiPriority w:val="0"/>
    <w:pPr>
      <w:widowControl/>
      <w:spacing w:before="100" w:beforeAutospacing="1" w:after="100" w:afterAutospacing="1"/>
    </w:pPr>
    <w:rPr>
      <w:rFonts w:ascii="宋体" w:hAnsi="宋体" w:cs="宋体"/>
      <w:kern w:val="0"/>
      <w:sz w:val="24"/>
      <w:szCs w:val="24"/>
    </w:rPr>
  </w:style>
  <w:style w:type="paragraph" w:customStyle="1" w:styleId="351">
    <w:name w:val="表格表头"/>
    <w:basedOn w:val="346"/>
    <w:next w:val="346"/>
    <w:qFormat/>
    <w:uiPriority w:val="99"/>
    <w:rPr>
      <w:b/>
    </w:rPr>
  </w:style>
  <w:style w:type="paragraph" w:customStyle="1" w:styleId="352">
    <w:name w:val="正文（紧凑）"/>
    <w:basedOn w:val="1"/>
    <w:qFormat/>
    <w:uiPriority w:val="0"/>
    <w:pPr>
      <w:tabs>
        <w:tab w:val="left" w:pos="420"/>
      </w:tabs>
      <w:spacing w:line="288" w:lineRule="auto"/>
      <w:ind w:firstLine="200" w:firstLineChars="200"/>
      <w:jc w:val="both"/>
    </w:pPr>
    <w:rPr>
      <w:rFonts w:ascii="Times New Roman" w:hAnsi="Times New Roman"/>
      <w:sz w:val="21"/>
      <w:szCs w:val="20"/>
    </w:rPr>
  </w:style>
  <w:style w:type="paragraph" w:customStyle="1" w:styleId="353">
    <w:name w:val="符号_方形"/>
    <w:basedOn w:val="279"/>
    <w:qFormat/>
    <w:uiPriority w:val="0"/>
    <w:pPr>
      <w:tabs>
        <w:tab w:val="left" w:pos="900"/>
      </w:tabs>
      <w:ind w:left="982" w:firstLine="0" w:firstLineChars="0"/>
    </w:pPr>
    <w:rPr>
      <w:szCs w:val="20"/>
    </w:rPr>
  </w:style>
  <w:style w:type="paragraph" w:customStyle="1" w:styleId="354">
    <w:name w:val="Item Step"/>
    <w:link w:val="3992"/>
    <w:qFormat/>
    <w:uiPriority w:val="0"/>
    <w:pPr>
      <w:tabs>
        <w:tab w:val="left" w:pos="2126"/>
      </w:tabs>
      <w:adjustRightInd w:val="0"/>
      <w:snapToGrid w:val="0"/>
      <w:spacing w:before="80" w:after="80" w:line="240" w:lineRule="atLeast"/>
      <w:ind w:left="2126" w:hanging="425"/>
      <w:jc w:val="both"/>
      <w:outlineLvl w:val="6"/>
    </w:pPr>
    <w:rPr>
      <w:rFonts w:hint="eastAsia" w:ascii="Times New Roman" w:hAnsi="Times New Roman" w:eastAsia="宋体" w:cs="Arial"/>
      <w:sz w:val="21"/>
      <w:szCs w:val="21"/>
      <w:lang w:val="en-US" w:eastAsia="zh-CN" w:bidi="ar-SA"/>
    </w:rPr>
  </w:style>
  <w:style w:type="paragraph" w:customStyle="1" w:styleId="355">
    <w:name w:val="font11"/>
    <w:basedOn w:val="1"/>
    <w:qFormat/>
    <w:uiPriority w:val="0"/>
    <w:pPr>
      <w:widowControl/>
      <w:spacing w:before="100" w:beforeAutospacing="1" w:after="100" w:afterAutospacing="1"/>
    </w:pPr>
    <w:rPr>
      <w:rFonts w:ascii="Times New Roman" w:hAnsi="Times New Roman"/>
      <w:kern w:val="0"/>
      <w:sz w:val="20"/>
      <w:szCs w:val="20"/>
    </w:rPr>
  </w:style>
  <w:style w:type="paragraph" w:customStyle="1" w:styleId="356">
    <w:name w:val="文章题目"/>
    <w:basedOn w:val="1"/>
    <w:qFormat/>
    <w:uiPriority w:val="0"/>
    <w:pPr>
      <w:jc w:val="center"/>
    </w:pPr>
    <w:rPr>
      <w:rFonts w:ascii="黑体" w:hAnsi="Times New Roman" w:eastAsia="黑体" w:cs="宋体"/>
      <w:bCs/>
      <w:sz w:val="52"/>
      <w:szCs w:val="20"/>
    </w:rPr>
  </w:style>
  <w:style w:type="paragraph" w:customStyle="1" w:styleId="35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358">
    <w:name w:val="缺省文本"/>
    <w:basedOn w:val="1"/>
    <w:link w:val="1961"/>
    <w:qFormat/>
    <w:uiPriority w:val="99"/>
    <w:pPr>
      <w:autoSpaceDE w:val="0"/>
      <w:autoSpaceDN w:val="0"/>
      <w:adjustRightInd w:val="0"/>
    </w:pPr>
    <w:rPr>
      <w:rFonts w:ascii="Times New Roman" w:hAnsi="Times New Roman"/>
      <w:kern w:val="0"/>
      <w:sz w:val="24"/>
      <w:szCs w:val="20"/>
    </w:rPr>
  </w:style>
  <w:style w:type="paragraph" w:customStyle="1" w:styleId="359">
    <w:name w:val="文本框内文字"/>
    <w:basedOn w:val="1"/>
    <w:qFormat/>
    <w:uiPriority w:val="0"/>
    <w:pPr>
      <w:spacing w:line="0" w:lineRule="atLeast"/>
      <w:jc w:val="both"/>
    </w:pPr>
    <w:rPr>
      <w:rFonts w:ascii="Times New Roman" w:hAnsi="Times New Roman" w:eastAsia="仿宋_GB2312"/>
      <w:sz w:val="22"/>
      <w:szCs w:val="24"/>
    </w:rPr>
  </w:style>
  <w:style w:type="paragraph" w:customStyle="1" w:styleId="360">
    <w:name w:val="文字列表"/>
    <w:basedOn w:val="22"/>
    <w:qFormat/>
    <w:uiPriority w:val="99"/>
    <w:pPr>
      <w:tabs>
        <w:tab w:val="left" w:pos="840"/>
        <w:tab w:val="left" w:pos="960"/>
      </w:tabs>
      <w:adjustRightInd/>
      <w:snapToGrid/>
      <w:spacing w:beforeLines="0" w:line="300" w:lineRule="auto"/>
      <w:ind w:left="980" w:right="200" w:rightChars="200" w:hanging="420"/>
      <w:jc w:val="both"/>
    </w:pPr>
    <w:rPr>
      <w:rFonts w:ascii="楷体_GB2312" w:hAnsi="Calibri" w:eastAsia="楷体_GB2312"/>
      <w:szCs w:val="20"/>
    </w:rPr>
  </w:style>
  <w:style w:type="paragraph" w:customStyle="1" w:styleId="361">
    <w:name w:val="符号列表"/>
    <w:basedOn w:val="1"/>
    <w:link w:val="3471"/>
    <w:qFormat/>
    <w:uiPriority w:val="0"/>
    <w:pPr>
      <w:widowControl/>
      <w:snapToGrid w:val="0"/>
      <w:spacing w:before="120" w:line="360" w:lineRule="auto"/>
    </w:pPr>
    <w:rPr>
      <w:rFonts w:ascii="宋体" w:hAnsi="宋体"/>
      <w:color w:val="000000"/>
      <w:sz w:val="21"/>
      <w:szCs w:val="21"/>
    </w:rPr>
  </w:style>
  <w:style w:type="paragraph" w:customStyle="1" w:styleId="362">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Times New Roman" w:hAnsi="Times New Roman"/>
      <w:kern w:val="0"/>
      <w:sz w:val="18"/>
      <w:szCs w:val="18"/>
    </w:rPr>
  </w:style>
  <w:style w:type="paragraph" w:customStyle="1" w:styleId="363">
    <w:name w:val="方案正文编号"/>
    <w:basedOn w:val="323"/>
    <w:next w:val="323"/>
    <w:qFormat/>
    <w:uiPriority w:val="0"/>
    <w:pPr>
      <w:tabs>
        <w:tab w:val="left" w:pos="420"/>
      </w:tabs>
      <w:ind w:left="980" w:hanging="420"/>
    </w:pPr>
  </w:style>
  <w:style w:type="paragraph" w:customStyle="1" w:styleId="364">
    <w:name w:val="Table Description Char"/>
    <w:next w:val="1"/>
    <w:link w:val="3403"/>
    <w:qFormat/>
    <w:uiPriority w:val="99"/>
    <w:pPr>
      <w:keepNext/>
      <w:snapToGrid w:val="0"/>
      <w:spacing w:before="160" w:after="80"/>
      <w:jc w:val="center"/>
    </w:pPr>
    <w:rPr>
      <w:rFonts w:ascii="Arial" w:hAnsi="Arial" w:eastAsia="黑体" w:cs="Times New Roman"/>
      <w:sz w:val="18"/>
      <w:lang w:val="en-US" w:eastAsia="zh-CN" w:bidi="ar-SA"/>
    </w:rPr>
  </w:style>
  <w:style w:type="paragraph" w:customStyle="1" w:styleId="365">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olor w:val="FF0000"/>
      <w:kern w:val="0"/>
      <w:sz w:val="20"/>
      <w:szCs w:val="20"/>
    </w:rPr>
  </w:style>
  <w:style w:type="paragraph" w:customStyle="1" w:styleId="36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kern w:val="0"/>
      <w:sz w:val="18"/>
      <w:szCs w:val="18"/>
    </w:rPr>
  </w:style>
  <w:style w:type="paragraph" w:customStyle="1" w:styleId="367">
    <w:name w:val="列出段落3"/>
    <w:basedOn w:val="1"/>
    <w:qFormat/>
    <w:uiPriority w:val="0"/>
    <w:pPr>
      <w:ind w:firstLine="420" w:firstLineChars="200"/>
      <w:jc w:val="both"/>
    </w:pPr>
    <w:rPr>
      <w:rFonts w:ascii="Times New Roman" w:hAnsi="Times New Roman"/>
      <w:sz w:val="21"/>
      <w:szCs w:val="24"/>
    </w:rPr>
  </w:style>
  <w:style w:type="paragraph" w:customStyle="1" w:styleId="36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69">
    <w:name w:val="Sub Item List Text"/>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paragraph" w:customStyle="1" w:styleId="370">
    <w:name w:val="符号_五角星"/>
    <w:basedOn w:val="279"/>
    <w:next w:val="279"/>
    <w:qFormat/>
    <w:uiPriority w:val="0"/>
    <w:pPr>
      <w:tabs>
        <w:tab w:val="left" w:pos="680"/>
        <w:tab w:val="left" w:pos="1200"/>
      </w:tabs>
      <w:ind w:left="420" w:leftChars="400" w:right="100" w:rightChars="100" w:firstLine="0" w:firstLineChars="0"/>
    </w:pPr>
  </w:style>
  <w:style w:type="paragraph" w:customStyle="1" w:styleId="371">
    <w:name w:val="符号_三角"/>
    <w:basedOn w:val="279"/>
    <w:next w:val="279"/>
    <w:qFormat/>
    <w:uiPriority w:val="0"/>
    <w:pPr>
      <w:tabs>
        <w:tab w:val="left" w:pos="720"/>
      </w:tabs>
      <w:ind w:left="980" w:firstLine="0" w:firstLineChars="0"/>
    </w:pPr>
    <w:rPr>
      <w:szCs w:val="21"/>
    </w:rPr>
  </w:style>
  <w:style w:type="paragraph" w:customStyle="1" w:styleId="372">
    <w:name w:val="xl5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373">
    <w:name w:val="font10"/>
    <w:basedOn w:val="1"/>
    <w:qFormat/>
    <w:uiPriority w:val="0"/>
    <w:pPr>
      <w:widowControl/>
      <w:spacing w:before="100" w:beforeAutospacing="1" w:after="100" w:afterAutospacing="1"/>
    </w:pPr>
    <w:rPr>
      <w:rFonts w:ascii="Times New Roman" w:hAnsi="Times New Roman"/>
      <w:kern w:val="0"/>
      <w:sz w:val="18"/>
      <w:szCs w:val="18"/>
    </w:rPr>
  </w:style>
  <w:style w:type="paragraph" w:customStyle="1" w:styleId="374">
    <w:name w:val="正文表格"/>
    <w:basedOn w:val="1"/>
    <w:qFormat/>
    <w:uiPriority w:val="99"/>
    <w:pPr>
      <w:adjustRightInd w:val="0"/>
      <w:spacing w:before="40" w:after="40"/>
      <w:jc w:val="both"/>
    </w:pPr>
    <w:rPr>
      <w:rFonts w:ascii="Times New Roman" w:hAnsi="Times New Roman"/>
      <w:sz w:val="24"/>
      <w:szCs w:val="24"/>
    </w:rPr>
  </w:style>
  <w:style w:type="paragraph" w:customStyle="1" w:styleId="375">
    <w:name w:val="Cover 2"/>
    <w:qFormat/>
    <w:uiPriority w:val="0"/>
    <w:pPr>
      <w:adjustRightInd w:val="0"/>
      <w:snapToGrid w:val="0"/>
    </w:pPr>
    <w:rPr>
      <w:rFonts w:ascii="Arial" w:hAnsi="Arial" w:eastAsia="黑体" w:cs="Arial"/>
      <w:sz w:val="32"/>
      <w:szCs w:val="32"/>
      <w:lang w:val="en-US" w:eastAsia="en-US" w:bidi="ar-SA"/>
    </w:rPr>
  </w:style>
  <w:style w:type="paragraph" w:customStyle="1" w:styleId="376">
    <w:name w:val="Table Text Char Char"/>
    <w:qFormat/>
    <w:uiPriority w:val="0"/>
    <w:pPr>
      <w:snapToGrid w:val="0"/>
      <w:spacing w:before="80" w:after="80"/>
    </w:pPr>
    <w:rPr>
      <w:rFonts w:ascii="Arial" w:hAnsi="Arial" w:eastAsia="宋体" w:cs="Times New Roman"/>
      <w:kern w:val="2"/>
      <w:sz w:val="18"/>
      <w:szCs w:val="24"/>
      <w:lang w:val="en-US" w:eastAsia="zh-CN" w:bidi="ar-SA"/>
    </w:rPr>
  </w:style>
  <w:style w:type="paragraph" w:customStyle="1" w:styleId="377">
    <w:name w:val="列表内容"/>
    <w:basedOn w:val="1"/>
    <w:next w:val="1"/>
    <w:qFormat/>
    <w:uiPriority w:val="99"/>
    <w:pPr>
      <w:widowControl/>
      <w:tabs>
        <w:tab w:val="left" w:pos="840"/>
      </w:tabs>
      <w:ind w:left="980" w:hanging="420"/>
    </w:pPr>
    <w:rPr>
      <w:rFonts w:ascii="Times New Roman" w:hAnsi="Times New Roman"/>
      <w:kern w:val="0"/>
      <w:sz w:val="18"/>
      <w:szCs w:val="24"/>
    </w:rPr>
  </w:style>
  <w:style w:type="paragraph" w:customStyle="1" w:styleId="378">
    <w:name w:val="font9"/>
    <w:basedOn w:val="1"/>
    <w:qFormat/>
    <w:uiPriority w:val="0"/>
    <w:pPr>
      <w:widowControl/>
      <w:spacing w:before="100" w:beforeAutospacing="1" w:after="100" w:afterAutospacing="1"/>
    </w:pPr>
    <w:rPr>
      <w:rFonts w:ascii="Arial" w:hAnsi="Arial" w:cs="Arial"/>
      <w:kern w:val="0"/>
      <w:sz w:val="20"/>
      <w:szCs w:val="20"/>
    </w:rPr>
  </w:style>
  <w:style w:type="paragraph" w:customStyle="1" w:styleId="379">
    <w:name w:val="xl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kern w:val="0"/>
      <w:sz w:val="18"/>
      <w:szCs w:val="18"/>
    </w:rPr>
  </w:style>
  <w:style w:type="paragraph" w:customStyle="1" w:styleId="38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381">
    <w:name w:val="style5"/>
    <w:basedOn w:val="1"/>
    <w:qFormat/>
    <w:uiPriority w:val="0"/>
    <w:pPr>
      <w:widowControl/>
      <w:spacing w:before="100" w:beforeAutospacing="1" w:after="100" w:afterAutospacing="1"/>
    </w:pPr>
    <w:rPr>
      <w:rFonts w:ascii="宋体" w:hAnsi="宋体" w:cs="宋体"/>
      <w:kern w:val="0"/>
      <w:sz w:val="24"/>
      <w:szCs w:val="24"/>
    </w:rPr>
  </w:style>
  <w:style w:type="paragraph" w:customStyle="1" w:styleId="382">
    <w:name w:val="表格题注"/>
    <w:next w:val="1"/>
    <w:qFormat/>
    <w:uiPriority w:val="0"/>
    <w:pPr>
      <w:keepLines/>
      <w:spacing w:beforeLines="100"/>
      <w:ind w:left="2178" w:hanging="369"/>
      <w:jc w:val="center"/>
    </w:pPr>
    <w:rPr>
      <w:rFonts w:ascii="Arial" w:hAnsi="Arial" w:eastAsia="宋体" w:cs="Times New Roman"/>
      <w:sz w:val="18"/>
      <w:szCs w:val="18"/>
      <w:lang w:val="en-US" w:eastAsia="zh-CN" w:bidi="ar-SA"/>
    </w:rPr>
  </w:style>
  <w:style w:type="paragraph" w:customStyle="1" w:styleId="38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384">
    <w:name w:val="xl63"/>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385">
    <w:name w:val="xl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386">
    <w:name w:val="#"/>
    <w:basedOn w:val="341"/>
    <w:qFormat/>
    <w:uiPriority w:val="0"/>
    <w:pPr>
      <w:tabs>
        <w:tab w:val="left" w:pos="2822"/>
        <w:tab w:val="clear" w:pos="482"/>
      </w:tabs>
      <w:ind w:left="982" w:hanging="420"/>
    </w:pPr>
  </w:style>
  <w:style w:type="paragraph" w:customStyle="1" w:styleId="387">
    <w:name w:val="Char Char Char Char Char2 Char Char Char Char1 Char Char Char"/>
    <w:basedOn w:val="1"/>
    <w:qFormat/>
    <w:uiPriority w:val="0"/>
    <w:pPr>
      <w:jc w:val="both"/>
    </w:pPr>
    <w:rPr>
      <w:rFonts w:ascii="Tahoma" w:hAnsi="Tahoma"/>
      <w:sz w:val="24"/>
      <w:szCs w:val="20"/>
    </w:rPr>
  </w:style>
  <w:style w:type="paragraph" w:customStyle="1" w:styleId="388">
    <w:name w:val="gm"/>
    <w:basedOn w:val="36"/>
    <w:qFormat/>
    <w:uiPriority w:val="0"/>
    <w:pPr>
      <w:jc w:val="both"/>
    </w:pPr>
    <w:rPr>
      <w:rFonts w:ascii="Times New Roman" w:hAnsi="Times New Roman"/>
      <w:sz w:val="21"/>
      <w:szCs w:val="24"/>
    </w:rPr>
  </w:style>
  <w:style w:type="paragraph" w:customStyle="1" w:styleId="389">
    <w:name w:val="默认段落字体 Para Char Char Char Char Char Char Char Char Char"/>
    <w:basedOn w:val="1"/>
    <w:qFormat/>
    <w:uiPriority w:val="0"/>
    <w:pPr>
      <w:jc w:val="both"/>
    </w:pPr>
    <w:rPr>
      <w:rFonts w:ascii="Tahoma" w:hAnsi="Tahoma"/>
      <w:sz w:val="24"/>
      <w:szCs w:val="20"/>
    </w:rPr>
  </w:style>
  <w:style w:type="paragraph" w:customStyle="1" w:styleId="390">
    <w:name w:val="xl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391">
    <w:name w:val="xl6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92">
    <w:name w:val="Table Description"/>
    <w:next w:val="1"/>
    <w:qFormat/>
    <w:uiPriority w:val="0"/>
    <w:pPr>
      <w:keepNext/>
      <w:snapToGrid w:val="0"/>
      <w:spacing w:before="160" w:after="80"/>
      <w:ind w:left="3500" w:hanging="420"/>
      <w:jc w:val="center"/>
    </w:pPr>
    <w:rPr>
      <w:rFonts w:ascii="Arial" w:hAnsi="Arial" w:eastAsia="黑体" w:cs="Arial"/>
      <w:sz w:val="18"/>
      <w:szCs w:val="18"/>
      <w:lang w:val="en-US" w:eastAsia="zh-CN" w:bidi="ar-SA"/>
    </w:rPr>
  </w:style>
  <w:style w:type="paragraph" w:customStyle="1" w:styleId="39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94">
    <w:name w:val="font13"/>
    <w:basedOn w:val="1"/>
    <w:qFormat/>
    <w:uiPriority w:val="99"/>
    <w:pPr>
      <w:widowControl/>
      <w:spacing w:before="100" w:beforeAutospacing="1" w:after="100" w:afterAutospacing="1"/>
    </w:pPr>
    <w:rPr>
      <w:rFonts w:ascii="Times New Roman" w:hAnsi="Times New Roman"/>
      <w:color w:val="FF0000"/>
      <w:kern w:val="0"/>
      <w:sz w:val="18"/>
      <w:szCs w:val="18"/>
    </w:rPr>
  </w:style>
  <w:style w:type="paragraph" w:customStyle="1" w:styleId="395">
    <w:name w:val="thb文本框（居中对齐）"/>
    <w:basedOn w:val="1"/>
    <w:qFormat/>
    <w:uiPriority w:val="0"/>
    <w:pPr>
      <w:jc w:val="both"/>
    </w:pPr>
    <w:rPr>
      <w:rFonts w:ascii="Times New Roman" w:hAnsi="Times New Roman"/>
      <w:sz w:val="21"/>
      <w:szCs w:val="24"/>
    </w:rPr>
  </w:style>
  <w:style w:type="paragraph" w:customStyle="1" w:styleId="39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20"/>
      <w:szCs w:val="20"/>
    </w:rPr>
  </w:style>
  <w:style w:type="paragraph" w:customStyle="1" w:styleId="397">
    <w:name w:val="Default Text"/>
    <w:basedOn w:val="1"/>
    <w:link w:val="1854"/>
    <w:qFormat/>
    <w:uiPriority w:val="99"/>
    <w:pPr>
      <w:autoSpaceDE w:val="0"/>
      <w:autoSpaceDN w:val="0"/>
      <w:adjustRightInd w:val="0"/>
    </w:pPr>
    <w:rPr>
      <w:rFonts w:ascii="Times New Roman" w:hAnsi="Times New Roman"/>
      <w:kern w:val="0"/>
      <w:sz w:val="24"/>
      <w:szCs w:val="20"/>
    </w:rPr>
  </w:style>
  <w:style w:type="paragraph" w:customStyle="1" w:styleId="398">
    <w:name w:val="Step"/>
    <w:basedOn w:val="1"/>
    <w:qFormat/>
    <w:uiPriority w:val="0"/>
    <w:pPr>
      <w:widowControl/>
      <w:tabs>
        <w:tab w:val="left" w:pos="1701"/>
      </w:tabs>
      <w:topLinePunct/>
      <w:adjustRightInd w:val="0"/>
      <w:snapToGrid w:val="0"/>
      <w:spacing w:before="160" w:after="160" w:line="240" w:lineRule="atLeast"/>
      <w:ind w:left="1701" w:hanging="159"/>
      <w:outlineLvl w:val="5"/>
    </w:pPr>
    <w:rPr>
      <w:rFonts w:hint="eastAsia" w:ascii="Times New Roman" w:hAnsi="Times New Roman" w:cs="Arial"/>
      <w:snapToGrid w:val="0"/>
      <w:kern w:val="0"/>
      <w:sz w:val="21"/>
      <w:szCs w:val="21"/>
    </w:rPr>
  </w:style>
  <w:style w:type="paragraph" w:customStyle="1" w:styleId="399">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400">
    <w:name w:val="列举项目"/>
    <w:basedOn w:val="297"/>
    <w:qFormat/>
    <w:uiPriority w:val="0"/>
    <w:pPr>
      <w:widowControl/>
      <w:tabs>
        <w:tab w:val="left" w:pos="1200"/>
      </w:tabs>
      <w:spacing w:before="0" w:after="0" w:line="360" w:lineRule="auto"/>
      <w:ind w:left="425" w:hanging="425"/>
      <w:jc w:val="left"/>
    </w:pPr>
    <w:rPr>
      <w:rFonts w:ascii="宋体" w:hAnsi="宋体"/>
      <w:kern w:val="0"/>
      <w:sz w:val="21"/>
      <w:szCs w:val="20"/>
    </w:rPr>
  </w:style>
  <w:style w:type="paragraph" w:customStyle="1" w:styleId="40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402">
    <w:name w:val="Sub Item List"/>
    <w:basedOn w:val="1"/>
    <w:link w:val="463"/>
    <w:qFormat/>
    <w:uiPriority w:val="0"/>
    <w:pPr>
      <w:widowControl/>
      <w:tabs>
        <w:tab w:val="left" w:pos="2409"/>
      </w:tabs>
      <w:topLinePunct/>
      <w:adjustRightInd w:val="0"/>
      <w:snapToGrid w:val="0"/>
      <w:spacing w:before="80" w:after="80" w:line="240" w:lineRule="atLeast"/>
      <w:ind w:left="982" w:hanging="420"/>
    </w:pPr>
    <w:rPr>
      <w:rFonts w:ascii="Times New Roman" w:hAnsi="Times New Roman" w:cs="Arial"/>
      <w:sz w:val="21"/>
      <w:szCs w:val="21"/>
    </w:rPr>
  </w:style>
  <w:style w:type="paragraph" w:customStyle="1" w:styleId="403">
    <w:name w:val="Table Heading"/>
    <w:basedOn w:val="1"/>
    <w:link w:val="450"/>
    <w:qFormat/>
    <w:uiPriority w:val="0"/>
    <w:pPr>
      <w:keepNext/>
      <w:topLinePunct/>
      <w:adjustRightInd w:val="0"/>
      <w:snapToGrid w:val="0"/>
      <w:spacing w:before="80" w:after="80" w:line="240" w:lineRule="atLeast"/>
    </w:pPr>
    <w:rPr>
      <w:rFonts w:ascii="Book Antiqua" w:hAnsi="Book Antiqua" w:eastAsia="黑体" w:cs="Book Antiqua"/>
      <w:bCs/>
      <w:snapToGrid w:val="0"/>
      <w:kern w:val="0"/>
      <w:sz w:val="21"/>
      <w:szCs w:val="21"/>
    </w:rPr>
  </w:style>
  <w:style w:type="paragraph" w:customStyle="1" w:styleId="404">
    <w:name w:val="font7"/>
    <w:basedOn w:val="1"/>
    <w:qFormat/>
    <w:uiPriority w:val="0"/>
    <w:pPr>
      <w:widowControl/>
      <w:spacing w:before="100" w:beforeAutospacing="1" w:after="100" w:afterAutospacing="1"/>
    </w:pPr>
    <w:rPr>
      <w:rFonts w:ascii="MingLiU" w:hAnsi="MingLiU" w:eastAsia="MingLiU" w:cs="宋体"/>
      <w:kern w:val="0"/>
      <w:sz w:val="20"/>
      <w:szCs w:val="20"/>
    </w:rPr>
  </w:style>
  <w:style w:type="paragraph" w:customStyle="1" w:styleId="405">
    <w:name w:val="插图题注"/>
    <w:next w:val="1"/>
    <w:link w:val="443"/>
    <w:qFormat/>
    <w:uiPriority w:val="0"/>
    <w:pPr>
      <w:spacing w:afterLines="100"/>
      <w:ind w:left="2178" w:hanging="369"/>
      <w:jc w:val="center"/>
    </w:pPr>
    <w:rPr>
      <w:rFonts w:ascii="Arial" w:hAnsi="Arial" w:eastAsia="宋体" w:cs="Times New Roman"/>
      <w:sz w:val="18"/>
      <w:szCs w:val="18"/>
      <w:lang w:val="en-US" w:eastAsia="zh-CN" w:bidi="ar-SA"/>
    </w:rPr>
  </w:style>
  <w:style w:type="paragraph" w:customStyle="1" w:styleId="406">
    <w:name w:val="章节题目"/>
    <w:basedOn w:val="1"/>
    <w:next w:val="1"/>
    <w:qFormat/>
    <w:uiPriority w:val="0"/>
    <w:pPr>
      <w:keepNext/>
      <w:keepLines/>
      <w:widowControl/>
      <w:spacing w:before="480" w:after="360" w:line="400" w:lineRule="atLeast"/>
      <w:ind w:right="-694"/>
    </w:pPr>
    <w:rPr>
      <w:rFonts w:ascii="Arial Black" w:hAnsi="Arial Black" w:eastAsia="黑体"/>
      <w:color w:val="008080"/>
      <w:spacing w:val="-35"/>
      <w:kern w:val="28"/>
      <w:sz w:val="44"/>
      <w:szCs w:val="20"/>
      <w:lang w:bidi="he-IL"/>
    </w:rPr>
  </w:style>
  <w:style w:type="paragraph" w:customStyle="1" w:styleId="407">
    <w:name w:val="xl26"/>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408">
    <w:name w:val="正文加粗"/>
    <w:basedOn w:val="297"/>
    <w:link w:val="1939"/>
    <w:qFormat/>
    <w:uiPriority w:val="0"/>
    <w:pPr>
      <w:widowControl/>
      <w:spacing w:before="0" w:after="0" w:line="360" w:lineRule="auto"/>
      <w:ind w:left="113" w:firstLine="420"/>
      <w:jc w:val="left"/>
    </w:pPr>
    <w:rPr>
      <w:rFonts w:ascii="宋体" w:hAnsi="宋体"/>
      <w:b/>
      <w:bCs/>
      <w:kern w:val="0"/>
      <w:sz w:val="21"/>
      <w:szCs w:val="20"/>
    </w:rPr>
  </w:style>
  <w:style w:type="paragraph" w:customStyle="1" w:styleId="409">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1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 w:val="18"/>
      <w:szCs w:val="18"/>
    </w:rPr>
  </w:style>
  <w:style w:type="paragraph" w:customStyle="1" w:styleId="411">
    <w:name w:val="font12"/>
    <w:basedOn w:val="1"/>
    <w:qFormat/>
    <w:uiPriority w:val="0"/>
    <w:pPr>
      <w:widowControl/>
      <w:spacing w:before="100" w:beforeAutospacing="1" w:after="100" w:afterAutospacing="1"/>
    </w:pPr>
    <w:rPr>
      <w:rFonts w:ascii="宋体" w:hAnsi="宋体" w:cs="宋体"/>
      <w:color w:val="FF0000"/>
      <w:kern w:val="0"/>
      <w:sz w:val="18"/>
      <w:szCs w:val="18"/>
    </w:rPr>
  </w:style>
  <w:style w:type="paragraph" w:customStyle="1" w:styleId="412">
    <w:name w:val="xl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413">
    <w:name w:val="样式1"/>
    <w:basedOn w:val="8"/>
    <w:qFormat/>
    <w:uiPriority w:val="99"/>
    <w:pPr>
      <w:numPr>
        <w:ilvl w:val="0"/>
        <w:numId w:val="0"/>
      </w:numPr>
      <w:spacing w:line="360" w:lineRule="auto"/>
      <w:ind w:left="1008" w:hanging="1008"/>
      <w:jc w:val="left"/>
    </w:pPr>
    <w:rPr>
      <w:rFonts w:ascii="宋体" w:hAnsi="宋体" w:eastAsia="宋体" w:cs="Times New Roman"/>
      <w:b w:val="0"/>
      <w:color w:val="000000"/>
    </w:rPr>
  </w:style>
  <w:style w:type="paragraph" w:customStyle="1" w:styleId="41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MingLiU" w:hAnsi="MingLiU" w:eastAsia="MingLiU" w:cs="宋体"/>
      <w:kern w:val="0"/>
      <w:sz w:val="20"/>
      <w:szCs w:val="20"/>
    </w:rPr>
  </w:style>
  <w:style w:type="paragraph" w:customStyle="1" w:styleId="415">
    <w:name w:val="xl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kern w:val="0"/>
      <w:sz w:val="24"/>
      <w:szCs w:val="24"/>
    </w:rPr>
  </w:style>
  <w:style w:type="paragraph" w:customStyle="1" w:styleId="416">
    <w:name w:val="Table Text"/>
    <w:link w:val="452"/>
    <w:qFormat/>
    <w:uiPriority w:val="0"/>
    <w:pPr>
      <w:snapToGrid w:val="0"/>
      <w:spacing w:before="80" w:after="80"/>
    </w:pPr>
    <w:rPr>
      <w:rFonts w:ascii="Arial" w:hAnsi="Arial" w:eastAsia="宋体" w:cs="Times New Roman"/>
      <w:sz w:val="18"/>
      <w:lang w:val="en-US" w:eastAsia="zh-CN" w:bidi="ar-SA"/>
    </w:rPr>
  </w:style>
  <w:style w:type="paragraph" w:customStyle="1" w:styleId="41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18">
    <w:name w:val="p16"/>
    <w:basedOn w:val="1"/>
    <w:qFormat/>
    <w:uiPriority w:val="0"/>
    <w:pPr>
      <w:widowControl/>
      <w:ind w:firstLine="420"/>
      <w:jc w:val="both"/>
    </w:pPr>
    <w:rPr>
      <w:rFonts w:ascii="Times New Roman" w:hAnsi="Times New Roman"/>
      <w:kern w:val="0"/>
      <w:sz w:val="21"/>
      <w:szCs w:val="20"/>
    </w:rPr>
  </w:style>
  <w:style w:type="paragraph" w:customStyle="1" w:styleId="419">
    <w:name w:val="样式 标题 3"/>
    <w:basedOn w:val="6"/>
    <w:qFormat/>
    <w:uiPriority w:val="0"/>
    <w:pPr>
      <w:keepLines w:val="0"/>
      <w:widowControl/>
      <w:numPr>
        <w:ilvl w:val="0"/>
        <w:numId w:val="0"/>
      </w:numPr>
      <w:tabs>
        <w:tab w:val="left" w:pos="420"/>
        <w:tab w:val="left" w:pos="1429"/>
      </w:tabs>
      <w:adjustRightInd w:val="0"/>
      <w:snapToGrid w:val="0"/>
      <w:spacing w:beforeLines="50" w:afterLines="50" w:line="360" w:lineRule="auto"/>
      <w:ind w:left="982" w:hanging="420"/>
    </w:pPr>
    <w:rPr>
      <w:rFonts w:ascii="宋体" w:hAnsi="宋体"/>
      <w:kern w:val="0"/>
      <w:sz w:val="24"/>
      <w:szCs w:val="24"/>
    </w:rPr>
  </w:style>
  <w:style w:type="paragraph" w:customStyle="1" w:styleId="420">
    <w:name w:val="font8"/>
    <w:basedOn w:val="1"/>
    <w:qFormat/>
    <w:uiPriority w:val="0"/>
    <w:pPr>
      <w:widowControl/>
      <w:spacing w:before="100" w:beforeAutospacing="1" w:after="100" w:afterAutospacing="1"/>
    </w:pPr>
    <w:rPr>
      <w:rFonts w:ascii="宋体" w:hAnsi="宋体" w:cs="宋体"/>
      <w:kern w:val="0"/>
      <w:sz w:val="20"/>
      <w:szCs w:val="20"/>
    </w:rPr>
  </w:style>
  <w:style w:type="paragraph" w:customStyle="1" w:styleId="421">
    <w:name w:val="本文 2"/>
    <w:basedOn w:val="1"/>
    <w:next w:val="1"/>
    <w:qFormat/>
    <w:uiPriority w:val="0"/>
    <w:pPr>
      <w:autoSpaceDE w:val="0"/>
      <w:autoSpaceDN w:val="0"/>
      <w:adjustRightInd w:val="0"/>
    </w:pPr>
    <w:rPr>
      <w:rFonts w:ascii="Arial" w:hAnsi="Arial"/>
      <w:kern w:val="0"/>
      <w:sz w:val="24"/>
      <w:szCs w:val="24"/>
    </w:rPr>
  </w:style>
  <w:style w:type="paragraph" w:customStyle="1" w:styleId="422">
    <w:name w:val="xl6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423">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42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42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kern w:val="0"/>
      <w:sz w:val="18"/>
      <w:szCs w:val="18"/>
    </w:rPr>
  </w:style>
  <w:style w:type="paragraph" w:customStyle="1" w:styleId="426">
    <w:name w:val="文字"/>
    <w:basedOn w:val="1"/>
    <w:link w:val="2468"/>
    <w:qFormat/>
    <w:uiPriority w:val="0"/>
    <w:pPr>
      <w:adjustRightInd w:val="0"/>
      <w:spacing w:before="60" w:after="60" w:line="312" w:lineRule="auto"/>
      <w:ind w:firstLine="425"/>
      <w:jc w:val="both"/>
    </w:pPr>
    <w:rPr>
      <w:rFonts w:ascii="楷体_GB2312" w:hAnsi="Times New Roman" w:eastAsia="楷体_GB2312"/>
      <w:szCs w:val="20"/>
    </w:rPr>
  </w:style>
  <w:style w:type="paragraph" w:customStyle="1" w:styleId="427">
    <w:name w:val="Item List"/>
    <w:link w:val="458"/>
    <w:qFormat/>
    <w:uiPriority w:val="0"/>
    <w:pPr>
      <w:tabs>
        <w:tab w:val="left" w:leader="dot" w:pos="2211"/>
      </w:tabs>
      <w:spacing w:line="300" w:lineRule="auto"/>
      <w:ind w:left="980" w:hanging="420"/>
      <w:jc w:val="both"/>
    </w:pPr>
    <w:rPr>
      <w:rFonts w:ascii="Arial" w:hAnsi="Arial" w:eastAsia="宋体" w:cs="Times New Roman"/>
      <w:sz w:val="21"/>
      <w:lang w:val="en-US" w:eastAsia="zh-CN" w:bidi="ar-SA"/>
    </w:rPr>
  </w:style>
  <w:style w:type="paragraph" w:customStyle="1" w:styleId="428">
    <w:name w:val="Item List in Table"/>
    <w:basedOn w:val="1"/>
    <w:link w:val="2348"/>
    <w:qFormat/>
    <w:uiPriority w:val="0"/>
    <w:pPr>
      <w:widowControl/>
      <w:tabs>
        <w:tab w:val="left" w:pos="170"/>
      </w:tabs>
      <w:topLinePunct/>
      <w:adjustRightInd w:val="0"/>
      <w:snapToGrid w:val="0"/>
      <w:spacing w:before="80" w:after="80" w:line="240" w:lineRule="atLeast"/>
      <w:ind w:left="4340" w:hanging="420"/>
    </w:pPr>
    <w:rPr>
      <w:rFonts w:hint="eastAsia" w:ascii="Times New Roman" w:hAnsi="Times New Roman" w:cs="Arial"/>
      <w:kern w:val="0"/>
      <w:sz w:val="21"/>
      <w:szCs w:val="21"/>
    </w:rPr>
  </w:style>
  <w:style w:type="paragraph" w:customStyle="1" w:styleId="429">
    <w:name w:val="xl5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4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43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MingLiU" w:hAnsi="MingLiU" w:eastAsia="MingLiU" w:cs="宋体"/>
      <w:kern w:val="0"/>
      <w:sz w:val="20"/>
      <w:szCs w:val="20"/>
    </w:rPr>
  </w:style>
  <w:style w:type="paragraph" w:customStyle="1" w:styleId="432">
    <w:name w:val="样式 标题 3Level 3 HeadH3level_3PIM 3h33rd level3Heading 3 -..."/>
    <w:basedOn w:val="6"/>
    <w:qFormat/>
    <w:uiPriority w:val="0"/>
    <w:pPr>
      <w:numPr>
        <w:ilvl w:val="0"/>
        <w:numId w:val="0"/>
      </w:numPr>
      <w:tabs>
        <w:tab w:val="left" w:pos="1429"/>
      </w:tabs>
      <w:spacing w:before="120" w:after="120" w:line="360" w:lineRule="auto"/>
      <w:ind w:left="539" w:hanging="709"/>
      <w:jc w:val="both"/>
    </w:pPr>
    <w:rPr>
      <w:rFonts w:cs="宋体"/>
      <w:sz w:val="24"/>
      <w:szCs w:val="20"/>
    </w:rPr>
  </w:style>
  <w:style w:type="paragraph" w:customStyle="1" w:styleId="433">
    <w:name w:val="Figure Description"/>
    <w:next w:val="1"/>
    <w:link w:val="462"/>
    <w:qFormat/>
    <w:uiPriority w:val="0"/>
    <w:pPr>
      <w:snapToGrid w:val="0"/>
      <w:spacing w:before="80" w:after="320"/>
      <w:jc w:val="center"/>
    </w:pPr>
    <w:rPr>
      <w:rFonts w:ascii="Arial" w:hAnsi="Arial" w:eastAsia="黑体" w:cs="Times New Roman"/>
      <w:sz w:val="18"/>
      <w:lang w:val="en-US" w:eastAsia="zh-CN" w:bidi="ar-SA"/>
    </w:rPr>
  </w:style>
  <w:style w:type="paragraph" w:customStyle="1" w:styleId="43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kern w:val="0"/>
      <w:sz w:val="18"/>
      <w:szCs w:val="18"/>
    </w:rPr>
  </w:style>
  <w:style w:type="paragraph" w:customStyle="1" w:styleId="435">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36">
    <w:name w:val="样式 样式 宋体 四号 行距: 最小值 12 磅 首行缩进:  1.92 字符 + 首行缩进:  1.92 字符"/>
    <w:basedOn w:val="1"/>
    <w:qFormat/>
    <w:uiPriority w:val="0"/>
    <w:pPr>
      <w:spacing w:line="360" w:lineRule="auto"/>
      <w:jc w:val="both"/>
    </w:pPr>
    <w:rPr>
      <w:rFonts w:ascii="宋体" w:hAnsi="宋体"/>
      <w:sz w:val="24"/>
      <w:szCs w:val="20"/>
    </w:rPr>
  </w:style>
  <w:style w:type="paragraph" w:customStyle="1" w:styleId="43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kern w:val="0"/>
      <w:sz w:val="18"/>
      <w:szCs w:val="18"/>
    </w:rPr>
  </w:style>
  <w:style w:type="paragraph" w:customStyle="1" w:styleId="438">
    <w:name w:val="xl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439">
    <w:name w:val="2册标题4"/>
    <w:basedOn w:val="1"/>
    <w:next w:val="1"/>
    <w:qFormat/>
    <w:uiPriority w:val="0"/>
    <w:pPr>
      <w:spacing w:beforeLines="50" w:afterLines="50" w:line="300" w:lineRule="auto"/>
      <w:ind w:left="420" w:leftChars="200"/>
      <w:jc w:val="both"/>
      <w:outlineLvl w:val="3"/>
    </w:pPr>
    <w:rPr>
      <w:rFonts w:ascii="Arial" w:hAnsi="Arial" w:eastAsia="幼圆" w:cs="Arial"/>
      <w:b/>
      <w:sz w:val="24"/>
      <w:szCs w:val="24"/>
    </w:rPr>
  </w:style>
  <w:style w:type="character" w:customStyle="1" w:styleId="440">
    <w:name w:val="副标题 字符2"/>
    <w:basedOn w:val="138"/>
    <w:link w:val="64"/>
    <w:qFormat/>
    <w:uiPriority w:val="0"/>
    <w:rPr>
      <w:rFonts w:ascii="Cambria" w:hAnsi="Cambria" w:eastAsia="宋体" w:cs="Times New Roman"/>
      <w:b/>
      <w:bCs/>
      <w:kern w:val="28"/>
      <w:sz w:val="32"/>
      <w:szCs w:val="32"/>
    </w:rPr>
  </w:style>
  <w:style w:type="paragraph" w:customStyle="1" w:styleId="441">
    <w:name w:val="表格文本"/>
    <w:link w:val="2483"/>
    <w:qFormat/>
    <w:uiPriority w:val="0"/>
    <w:pPr>
      <w:tabs>
        <w:tab w:val="decimal" w:pos="0"/>
      </w:tabs>
    </w:pPr>
    <w:rPr>
      <w:rFonts w:ascii="Arial" w:hAnsi="Arial" w:eastAsia="宋体" w:cs="Times New Roman"/>
      <w:sz w:val="21"/>
      <w:szCs w:val="21"/>
      <w:lang w:val="en-US" w:eastAsia="zh-CN" w:bidi="ar-SA"/>
    </w:rPr>
  </w:style>
  <w:style w:type="paragraph" w:customStyle="1" w:styleId="442">
    <w:name w:val="表头文本"/>
    <w:qFormat/>
    <w:uiPriority w:val="0"/>
    <w:pPr>
      <w:jc w:val="center"/>
    </w:pPr>
    <w:rPr>
      <w:rFonts w:ascii="Arial" w:hAnsi="Arial" w:eastAsia="宋体" w:cs="Times New Roman"/>
      <w:b/>
      <w:sz w:val="21"/>
      <w:szCs w:val="21"/>
      <w:lang w:val="en-US" w:eastAsia="zh-CN" w:bidi="ar-SA"/>
    </w:rPr>
  </w:style>
  <w:style w:type="character" w:customStyle="1" w:styleId="443">
    <w:name w:val="插图题注 Char"/>
    <w:link w:val="405"/>
    <w:qFormat/>
    <w:uiPriority w:val="0"/>
    <w:rPr>
      <w:rFonts w:ascii="Arial" w:hAnsi="Arial" w:eastAsia="宋体" w:cs="Times New Roman"/>
      <w:kern w:val="0"/>
      <w:sz w:val="18"/>
      <w:szCs w:val="18"/>
    </w:rPr>
  </w:style>
  <w:style w:type="paragraph" w:customStyle="1" w:styleId="444">
    <w:name w:val="图样式"/>
    <w:basedOn w:val="1"/>
    <w:qFormat/>
    <w:uiPriority w:val="0"/>
    <w:pPr>
      <w:keepNext/>
      <w:widowControl/>
      <w:autoSpaceDE w:val="0"/>
      <w:autoSpaceDN w:val="0"/>
      <w:adjustRightInd w:val="0"/>
      <w:spacing w:before="80" w:after="80" w:line="360" w:lineRule="auto"/>
      <w:jc w:val="center"/>
    </w:pPr>
    <w:rPr>
      <w:rFonts w:ascii="Times New Roman" w:hAnsi="Times New Roman"/>
      <w:bCs/>
      <w:kern w:val="0"/>
      <w:sz w:val="24"/>
      <w:szCs w:val="20"/>
    </w:rPr>
  </w:style>
  <w:style w:type="paragraph" w:customStyle="1" w:styleId="445">
    <w:name w:val="注示头"/>
    <w:basedOn w:val="1"/>
    <w:qFormat/>
    <w:uiPriority w:val="0"/>
    <w:pPr>
      <w:pBdr>
        <w:top w:val="single" w:color="000000" w:sz="4" w:space="1"/>
      </w:pBdr>
      <w:autoSpaceDE w:val="0"/>
      <w:autoSpaceDN w:val="0"/>
      <w:adjustRightInd w:val="0"/>
      <w:spacing w:line="360" w:lineRule="auto"/>
      <w:jc w:val="both"/>
    </w:pPr>
    <w:rPr>
      <w:rFonts w:ascii="Arial" w:hAnsi="Arial" w:eastAsia="黑体"/>
      <w:bCs/>
      <w:kern w:val="0"/>
      <w:sz w:val="18"/>
      <w:szCs w:val="21"/>
    </w:rPr>
  </w:style>
  <w:style w:type="paragraph" w:customStyle="1" w:styleId="446">
    <w:name w:val="注示文本"/>
    <w:basedOn w:val="1"/>
    <w:qFormat/>
    <w:uiPriority w:val="0"/>
    <w:pPr>
      <w:pBdr>
        <w:bottom w:val="single" w:color="000000" w:sz="4" w:space="1"/>
      </w:pBdr>
      <w:autoSpaceDE w:val="0"/>
      <w:autoSpaceDN w:val="0"/>
      <w:adjustRightInd w:val="0"/>
      <w:spacing w:line="360" w:lineRule="auto"/>
      <w:ind w:firstLine="360" w:firstLineChars="200"/>
      <w:jc w:val="both"/>
    </w:pPr>
    <w:rPr>
      <w:rFonts w:ascii="Arial" w:hAnsi="Arial" w:eastAsia="楷体_GB2312"/>
      <w:bCs/>
      <w:kern w:val="0"/>
      <w:sz w:val="18"/>
      <w:szCs w:val="18"/>
    </w:rPr>
  </w:style>
  <w:style w:type="paragraph" w:customStyle="1" w:styleId="447">
    <w:name w:val="编写建议"/>
    <w:basedOn w:val="1"/>
    <w:link w:val="2399"/>
    <w:qFormat/>
    <w:uiPriority w:val="0"/>
    <w:pPr>
      <w:autoSpaceDE w:val="0"/>
      <w:autoSpaceDN w:val="0"/>
      <w:adjustRightInd w:val="0"/>
      <w:spacing w:line="360" w:lineRule="auto"/>
      <w:ind w:firstLine="420" w:firstLineChars="200"/>
    </w:pPr>
    <w:rPr>
      <w:rFonts w:ascii="Arial" w:hAnsi="Arial" w:cs="Arial"/>
      <w:bCs/>
      <w:i/>
      <w:color w:val="0000FF"/>
      <w:kern w:val="0"/>
      <w:sz w:val="24"/>
      <w:szCs w:val="21"/>
    </w:rPr>
  </w:style>
  <w:style w:type="character" w:customStyle="1" w:styleId="448">
    <w:name w:val="样式一"/>
    <w:qFormat/>
    <w:uiPriority w:val="0"/>
    <w:rPr>
      <w:rFonts w:ascii="宋体" w:hAnsi="宋体" w:eastAsia="宋体"/>
      <w:b/>
      <w:bCs/>
      <w:color w:val="000000"/>
      <w:sz w:val="36"/>
      <w:szCs w:val="21"/>
      <w:lang w:val="en-US" w:eastAsia="zh-CN" w:bidi="ar-SA"/>
    </w:rPr>
  </w:style>
  <w:style w:type="character" w:customStyle="1" w:styleId="449">
    <w:name w:val="样式二"/>
    <w:basedOn w:val="448"/>
    <w:qFormat/>
    <w:uiPriority w:val="0"/>
    <w:rPr>
      <w:rFonts w:ascii="宋体" w:hAnsi="宋体" w:eastAsia="宋体"/>
      <w:color w:val="000000"/>
      <w:sz w:val="36"/>
      <w:szCs w:val="21"/>
      <w:lang w:val="en-US" w:eastAsia="zh-CN" w:bidi="ar-SA"/>
    </w:rPr>
  </w:style>
  <w:style w:type="character" w:customStyle="1" w:styleId="450">
    <w:name w:val="Table Heading Char"/>
    <w:link w:val="403"/>
    <w:qFormat/>
    <w:uiPriority w:val="0"/>
    <w:rPr>
      <w:rFonts w:ascii="Book Antiqua" w:hAnsi="Book Antiqua" w:eastAsia="黑体" w:cs="Book Antiqua"/>
      <w:bCs/>
      <w:snapToGrid w:val="0"/>
      <w:kern w:val="0"/>
      <w:szCs w:val="21"/>
    </w:rPr>
  </w:style>
  <w:style w:type="paragraph" w:customStyle="1" w:styleId="451">
    <w:name w:val="文章正文"/>
    <w:basedOn w:val="1"/>
    <w:link w:val="998"/>
    <w:qFormat/>
    <w:uiPriority w:val="0"/>
    <w:pPr>
      <w:tabs>
        <w:tab w:val="left" w:pos="0"/>
      </w:tabs>
      <w:autoSpaceDE w:val="0"/>
      <w:autoSpaceDN w:val="0"/>
      <w:adjustRightInd w:val="0"/>
      <w:spacing w:before="105" w:after="105" w:line="360" w:lineRule="auto"/>
      <w:ind w:left="828"/>
    </w:pPr>
    <w:rPr>
      <w:rFonts w:ascii="Times New Roman" w:hAnsi="Times New Roman"/>
      <w:bCs/>
      <w:kern w:val="0"/>
      <w:sz w:val="24"/>
      <w:szCs w:val="21"/>
    </w:rPr>
  </w:style>
  <w:style w:type="character" w:customStyle="1" w:styleId="452">
    <w:name w:val="Table Text Char"/>
    <w:link w:val="416"/>
    <w:qFormat/>
    <w:uiPriority w:val="0"/>
    <w:rPr>
      <w:rFonts w:ascii="Arial" w:hAnsi="Arial" w:eastAsia="宋体" w:cs="Times New Roman"/>
      <w:kern w:val="0"/>
      <w:sz w:val="18"/>
      <w:szCs w:val="20"/>
    </w:rPr>
  </w:style>
  <w:style w:type="paragraph" w:customStyle="1" w:styleId="453">
    <w:name w:val="表号"/>
    <w:basedOn w:val="1"/>
    <w:next w:val="1"/>
    <w:qFormat/>
    <w:uiPriority w:val="0"/>
    <w:pPr>
      <w:keepLines/>
      <w:autoSpaceDE w:val="0"/>
      <w:autoSpaceDN w:val="0"/>
      <w:adjustRightInd w:val="0"/>
      <w:spacing w:line="360" w:lineRule="auto"/>
      <w:jc w:val="center"/>
    </w:pPr>
    <w:rPr>
      <w:rFonts w:ascii="Arial" w:hAnsi="Arial"/>
      <w:bCs/>
      <w:kern w:val="0"/>
      <w:sz w:val="18"/>
      <w:szCs w:val="18"/>
    </w:rPr>
  </w:style>
  <w:style w:type="paragraph" w:customStyle="1" w:styleId="454">
    <w:name w:val="正文！"/>
    <w:basedOn w:val="1"/>
    <w:qFormat/>
    <w:uiPriority w:val="0"/>
    <w:pPr>
      <w:spacing w:line="360" w:lineRule="auto"/>
      <w:ind w:firstLine="420" w:firstLineChars="200"/>
      <w:jc w:val="both"/>
    </w:pPr>
    <w:rPr>
      <w:rFonts w:ascii="宋体" w:hAnsi="宋体"/>
      <w:bCs/>
      <w:kern w:val="0"/>
      <w:sz w:val="24"/>
      <w:szCs w:val="21"/>
    </w:rPr>
  </w:style>
  <w:style w:type="paragraph" w:customStyle="1" w:styleId="455">
    <w:name w:val="默认段落字体11112"/>
    <w:basedOn w:val="1"/>
    <w:qFormat/>
    <w:uiPriority w:val="0"/>
    <w:pPr>
      <w:widowControl/>
      <w:spacing w:line="360" w:lineRule="auto"/>
      <w:jc w:val="both"/>
    </w:pPr>
    <w:rPr>
      <w:rFonts w:ascii="Tahoma" w:hAnsi="Tahoma"/>
      <w:bCs/>
      <w:sz w:val="24"/>
      <w:szCs w:val="21"/>
    </w:rPr>
  </w:style>
  <w:style w:type="paragraph" w:customStyle="1" w:styleId="456">
    <w:name w:val="默认段落字体 Para Char Char Char Char Char Char Char Char Char Char Char Char"/>
    <w:basedOn w:val="27"/>
    <w:qFormat/>
    <w:uiPriority w:val="0"/>
    <w:pPr>
      <w:keepNext/>
      <w:shd w:val="clear" w:color="auto" w:fill="000080"/>
      <w:adjustRightInd w:val="0"/>
      <w:spacing w:line="436" w:lineRule="exact"/>
      <w:ind w:left="357"/>
      <w:outlineLvl w:val="3"/>
    </w:pPr>
    <w:rPr>
      <w:rFonts w:ascii="Tahoma" w:hAnsi="Tahoma"/>
      <w:b/>
      <w:bCs/>
      <w:sz w:val="24"/>
      <w:szCs w:val="24"/>
    </w:rPr>
  </w:style>
  <w:style w:type="character" w:customStyle="1" w:styleId="457">
    <w:name w:val="正文首行缩进 Char1"/>
    <w:qFormat/>
    <w:uiPriority w:val="99"/>
    <w:rPr>
      <w:rFonts w:ascii="Arial" w:hAnsi="Arial" w:eastAsia="宋体"/>
      <w:sz w:val="21"/>
      <w:szCs w:val="21"/>
      <w:lang w:val="en-US" w:eastAsia="zh-CN" w:bidi="ar-SA"/>
    </w:rPr>
  </w:style>
  <w:style w:type="character" w:customStyle="1" w:styleId="458">
    <w:name w:val="Item List Char"/>
    <w:link w:val="427"/>
    <w:qFormat/>
    <w:uiPriority w:val="0"/>
    <w:rPr>
      <w:rFonts w:ascii="Arial" w:hAnsi="Arial" w:eastAsia="宋体" w:cs="Times New Roman"/>
      <w:kern w:val="0"/>
      <w:szCs w:val="20"/>
    </w:rPr>
  </w:style>
  <w:style w:type="character" w:customStyle="1" w:styleId="459">
    <w:name w:val="Item List Text Char"/>
    <w:link w:val="315"/>
    <w:qFormat/>
    <w:uiPriority w:val="0"/>
    <w:rPr>
      <w:rFonts w:ascii="Times New Roman" w:hAnsi="Times New Roman" w:eastAsia="宋体" w:cs="Times New Roman"/>
      <w:szCs w:val="21"/>
    </w:rPr>
  </w:style>
  <w:style w:type="paragraph" w:customStyle="1" w:styleId="460">
    <w:name w:val="列表符号"/>
    <w:link w:val="461"/>
    <w:qFormat/>
    <w:uiPriority w:val="99"/>
    <w:pPr>
      <w:spacing w:before="156" w:after="156"/>
    </w:pPr>
    <w:rPr>
      <w:rFonts w:ascii="宋体" w:hAnsi="Times New Roman" w:eastAsia="宋体" w:cs="Times New Roman"/>
      <w:kern w:val="2"/>
      <w:sz w:val="21"/>
      <w:szCs w:val="24"/>
      <w:lang w:val="en-US" w:eastAsia="zh-CN" w:bidi="ar-SA"/>
    </w:rPr>
  </w:style>
  <w:style w:type="character" w:customStyle="1" w:styleId="461">
    <w:name w:val="列表符号 Char"/>
    <w:link w:val="460"/>
    <w:qFormat/>
    <w:uiPriority w:val="99"/>
    <w:rPr>
      <w:rFonts w:ascii="宋体" w:hAnsi="Times New Roman" w:eastAsia="宋体" w:cs="Times New Roman"/>
      <w:szCs w:val="24"/>
    </w:rPr>
  </w:style>
  <w:style w:type="character" w:customStyle="1" w:styleId="462">
    <w:name w:val="Figure Description Char"/>
    <w:link w:val="433"/>
    <w:qFormat/>
    <w:uiPriority w:val="0"/>
    <w:rPr>
      <w:rFonts w:ascii="Arial" w:hAnsi="Arial" w:eastAsia="黑体" w:cs="Times New Roman"/>
      <w:kern w:val="0"/>
      <w:sz w:val="18"/>
      <w:szCs w:val="20"/>
    </w:rPr>
  </w:style>
  <w:style w:type="character" w:customStyle="1" w:styleId="463">
    <w:name w:val="Sub Item List Char"/>
    <w:link w:val="402"/>
    <w:qFormat/>
    <w:uiPriority w:val="0"/>
    <w:rPr>
      <w:rFonts w:ascii="Times New Roman" w:hAnsi="Times New Roman" w:eastAsia="宋体" w:cs="Arial"/>
      <w:szCs w:val="21"/>
    </w:rPr>
  </w:style>
  <w:style w:type="character" w:customStyle="1" w:styleId="464">
    <w:name w:val="keyword"/>
    <w:qFormat/>
    <w:uiPriority w:val="0"/>
    <w:rPr>
      <w:rFonts w:ascii="宋体" w:hAnsi="宋体" w:eastAsia="宋体"/>
      <w:sz w:val="21"/>
      <w:szCs w:val="21"/>
      <w:lang w:val="en-US" w:eastAsia="zh-CN" w:bidi="ar-SA"/>
    </w:rPr>
  </w:style>
  <w:style w:type="paragraph" w:customStyle="1" w:styleId="465">
    <w:name w:val="Notes Text List"/>
    <w:qFormat/>
    <w:uiPriority w:val="0"/>
    <w:pPr>
      <w:keepNext/>
      <w:keepLines/>
      <w:pBdr>
        <w:bottom w:val="single" w:color="auto" w:sz="8" w:space="5"/>
      </w:pBdr>
      <w:tabs>
        <w:tab w:val="left" w:pos="1418"/>
      </w:tabs>
      <w:ind w:left="1418" w:hanging="284"/>
    </w:pPr>
    <w:rPr>
      <w:rFonts w:ascii="Arial" w:hAnsi="Arial" w:eastAsia="楷体_GB2312" w:cs="Arial"/>
      <w:sz w:val="21"/>
      <w:szCs w:val="21"/>
      <w:lang w:val="en-US" w:eastAsia="zh-CN" w:bidi="ar-SA"/>
    </w:rPr>
  </w:style>
  <w:style w:type="paragraph" w:customStyle="1" w:styleId="466">
    <w:name w:val="Char Char1 Char"/>
    <w:basedOn w:val="1"/>
    <w:qFormat/>
    <w:uiPriority w:val="99"/>
    <w:pPr>
      <w:keepNext/>
      <w:tabs>
        <w:tab w:val="left" w:pos="2940"/>
      </w:tabs>
      <w:autoSpaceDE w:val="0"/>
      <w:autoSpaceDN w:val="0"/>
      <w:adjustRightInd w:val="0"/>
      <w:ind w:left="720" w:leftChars="360" w:hanging="420"/>
    </w:pPr>
    <w:rPr>
      <w:rFonts w:ascii="Arial" w:hAnsi="Arial" w:cs="Arial"/>
      <w:bCs/>
      <w:sz w:val="24"/>
      <w:szCs w:val="24"/>
    </w:rPr>
  </w:style>
  <w:style w:type="paragraph" w:customStyle="1" w:styleId="467">
    <w:name w:val="1.1.1.1标题4"/>
    <w:basedOn w:val="7"/>
    <w:qFormat/>
    <w:uiPriority w:val="0"/>
    <w:pPr>
      <w:widowControl/>
      <w:numPr>
        <w:ilvl w:val="0"/>
        <w:numId w:val="0"/>
      </w:numPr>
      <w:topLinePunct/>
      <w:adjustRightInd w:val="0"/>
      <w:snapToGrid w:val="0"/>
      <w:spacing w:before="160" w:after="160" w:line="240" w:lineRule="atLeast"/>
      <w:ind w:left="420" w:hanging="864"/>
      <w:jc w:val="left"/>
    </w:pPr>
    <w:rPr>
      <w:rFonts w:ascii="Times New Roman" w:hAnsi="Times New Roman" w:eastAsia="黑体" w:cs="Times New Roman"/>
      <w:b w:val="0"/>
      <w:bCs w:val="0"/>
      <w:sz w:val="24"/>
      <w:szCs w:val="21"/>
    </w:rPr>
  </w:style>
  <w:style w:type="paragraph" w:customStyle="1" w:styleId="468">
    <w:name w:val="Char Char"/>
    <w:basedOn w:val="27"/>
    <w:qFormat/>
    <w:uiPriority w:val="0"/>
    <w:pPr>
      <w:shd w:val="clear" w:color="auto" w:fill="000080"/>
      <w:adjustRightInd w:val="0"/>
      <w:spacing w:line="436" w:lineRule="exact"/>
      <w:ind w:left="357"/>
      <w:outlineLvl w:val="3"/>
    </w:pPr>
    <w:rPr>
      <w:rFonts w:hAnsi="宋体"/>
      <w:bCs/>
      <w:kern w:val="0"/>
      <w:sz w:val="21"/>
      <w:szCs w:val="21"/>
    </w:rPr>
  </w:style>
  <w:style w:type="paragraph" w:customStyle="1" w:styleId="469">
    <w:name w:val="Notes Heading"/>
    <w:basedOn w:val="1"/>
    <w:qFormat/>
    <w:uiPriority w:val="0"/>
    <w:pPr>
      <w:keepNext/>
      <w:widowControl/>
      <w:topLinePunct/>
      <w:adjustRightInd w:val="0"/>
      <w:snapToGrid w:val="0"/>
      <w:spacing w:before="80" w:after="40" w:line="240" w:lineRule="atLeast"/>
      <w:ind w:left="1701"/>
    </w:pPr>
    <w:rPr>
      <w:rFonts w:hint="eastAsia" w:ascii="Book Antiqua" w:hAnsi="Book Antiqua" w:eastAsia="黑体" w:cs="Arial"/>
      <w:position w:val="-6"/>
      <w:sz w:val="18"/>
      <w:szCs w:val="18"/>
    </w:rPr>
  </w:style>
  <w:style w:type="paragraph" w:customStyle="1" w:styleId="470">
    <w:name w:val="Notes Text"/>
    <w:basedOn w:val="1"/>
    <w:link w:val="471"/>
    <w:qFormat/>
    <w:uiPriority w:val="0"/>
    <w:pPr>
      <w:keepLines/>
      <w:widowControl/>
      <w:topLinePunct/>
      <w:adjustRightInd w:val="0"/>
      <w:snapToGrid w:val="0"/>
      <w:spacing w:before="40" w:after="80" w:line="200" w:lineRule="atLeast"/>
      <w:ind w:left="2075"/>
    </w:pPr>
    <w:rPr>
      <w:rFonts w:ascii="Times New Roman" w:hAnsi="Times New Roman" w:eastAsia="楷体_GB2312" w:cs="Arial"/>
      <w:iCs/>
      <w:sz w:val="18"/>
      <w:szCs w:val="18"/>
    </w:rPr>
  </w:style>
  <w:style w:type="character" w:customStyle="1" w:styleId="471">
    <w:name w:val="Notes Text Char"/>
    <w:link w:val="470"/>
    <w:qFormat/>
    <w:uiPriority w:val="0"/>
    <w:rPr>
      <w:rFonts w:ascii="Times New Roman" w:hAnsi="Times New Roman" w:eastAsia="楷体_GB2312" w:cs="Arial"/>
      <w:iCs/>
      <w:sz w:val="18"/>
      <w:szCs w:val="18"/>
    </w:rPr>
  </w:style>
  <w:style w:type="character" w:customStyle="1" w:styleId="472">
    <w:name w:val="纯文本 Char1"/>
    <w:qFormat/>
    <w:locked/>
    <w:uiPriority w:val="0"/>
    <w:rPr>
      <w:rFonts w:ascii="宋体" w:hAnsi="Courier New" w:eastAsia="宋体"/>
      <w:kern w:val="2"/>
      <w:sz w:val="21"/>
      <w:lang w:val="en-US" w:eastAsia="zh-CN" w:bidi="ar-SA"/>
    </w:rPr>
  </w:style>
  <w:style w:type="paragraph" w:customStyle="1" w:styleId="473">
    <w:name w:val="Default Paragraph Font Para Char"/>
    <w:basedOn w:val="1"/>
    <w:qFormat/>
    <w:uiPriority w:val="0"/>
    <w:pPr>
      <w:widowControl/>
      <w:spacing w:after="160" w:line="240" w:lineRule="exact"/>
    </w:pPr>
    <w:rPr>
      <w:rFonts w:ascii="Verdana" w:hAnsi="Verdana"/>
      <w:bCs/>
      <w:kern w:val="0"/>
      <w:sz w:val="20"/>
      <w:szCs w:val="20"/>
      <w:lang w:eastAsia="en-US"/>
    </w:rPr>
  </w:style>
  <w:style w:type="character" w:customStyle="1" w:styleId="474">
    <w:name w:val="正文四号 + 首行缩进:  2 字符 Char"/>
    <w:link w:val="475"/>
    <w:qFormat/>
    <w:uiPriority w:val="0"/>
    <w:rPr>
      <w:sz w:val="28"/>
    </w:rPr>
  </w:style>
  <w:style w:type="paragraph" w:customStyle="1" w:styleId="475">
    <w:name w:val="正文四号 + 首行缩进:  2 字符"/>
    <w:basedOn w:val="1"/>
    <w:link w:val="474"/>
    <w:qFormat/>
    <w:uiPriority w:val="0"/>
    <w:pPr>
      <w:widowControl/>
      <w:adjustRightInd w:val="0"/>
      <w:snapToGrid w:val="0"/>
      <w:spacing w:line="460" w:lineRule="exact"/>
      <w:ind w:left="1845" w:leftChars="267" w:hanging="1284" w:hangingChars="535"/>
      <w:textAlignment w:val="baseline"/>
    </w:pPr>
    <w:rPr>
      <w:rFonts w:asciiTheme="minorHAnsi" w:hAnsiTheme="minorHAnsi" w:eastAsiaTheme="minorEastAsia" w:cstheme="minorBidi"/>
    </w:rPr>
  </w:style>
  <w:style w:type="paragraph" w:customStyle="1" w:styleId="476">
    <w:name w:val="图小6号细黑"/>
    <w:basedOn w:val="1"/>
    <w:qFormat/>
    <w:uiPriority w:val="0"/>
    <w:pPr>
      <w:spacing w:line="0" w:lineRule="atLeast"/>
      <w:jc w:val="center"/>
      <w:textAlignment w:val="baseline"/>
    </w:pPr>
    <w:rPr>
      <w:rFonts w:ascii="Arial Narrow" w:hAnsi="Arial Narrow" w:eastAsia="华文细黑" w:cs="宋体"/>
      <w:bCs/>
      <w:kern w:val="0"/>
      <w:sz w:val="13"/>
      <w:szCs w:val="18"/>
    </w:rPr>
  </w:style>
  <w:style w:type="paragraph" w:customStyle="1" w:styleId="477">
    <w:name w:val="题注 居中"/>
    <w:basedOn w:val="23"/>
    <w:qFormat/>
    <w:uiPriority w:val="0"/>
    <w:pPr>
      <w:widowControl/>
      <w:adjustRightInd w:val="0"/>
      <w:snapToGrid w:val="0"/>
      <w:spacing w:beforeLines="50" w:afterLines="50" w:line="0" w:lineRule="atLeast"/>
      <w:ind w:firstLine="0" w:firstLineChars="0"/>
      <w:jc w:val="center"/>
      <w:textAlignment w:val="baseline"/>
    </w:pPr>
    <w:rPr>
      <w:rFonts w:ascii="Arial" w:hAnsi="Arial" w:cs="宋体"/>
      <w:bCs/>
      <w:kern w:val="0"/>
      <w:sz w:val="28"/>
      <w:szCs w:val="28"/>
    </w:rPr>
  </w:style>
  <w:style w:type="paragraph" w:customStyle="1" w:styleId="478">
    <w:name w:val="样式6"/>
    <w:basedOn w:val="1"/>
    <w:qFormat/>
    <w:uiPriority w:val="0"/>
    <w:pPr>
      <w:widowControl/>
      <w:tabs>
        <w:tab w:val="left" w:pos="686"/>
      </w:tabs>
      <w:adjustRightInd w:val="0"/>
      <w:snapToGrid w:val="0"/>
      <w:spacing w:line="460" w:lineRule="exact"/>
      <w:ind w:left="420" w:leftChars="200" w:firstLine="523" w:firstLineChars="218"/>
      <w:jc w:val="both"/>
      <w:textAlignment w:val="baseline"/>
    </w:pPr>
    <w:rPr>
      <w:rFonts w:ascii="Times New Roman" w:hAnsi="Times New Roman"/>
      <w:bCs/>
      <w:kern w:val="0"/>
      <w:sz w:val="24"/>
      <w:szCs w:val="24"/>
    </w:rPr>
  </w:style>
  <w:style w:type="paragraph" w:customStyle="1" w:styleId="479">
    <w:name w:val="标题5"/>
    <w:basedOn w:val="1"/>
    <w:link w:val="850"/>
    <w:qFormat/>
    <w:uiPriority w:val="0"/>
    <w:pPr>
      <w:widowControl/>
      <w:numPr>
        <w:ilvl w:val="0"/>
        <w:numId w:val="11"/>
      </w:numPr>
      <w:tabs>
        <w:tab w:val="left" w:pos="1191"/>
      </w:tabs>
      <w:adjustRightInd w:val="0"/>
      <w:snapToGrid w:val="0"/>
      <w:spacing w:beforeLines="50" w:line="460" w:lineRule="exact"/>
      <w:textAlignment w:val="baseline"/>
      <w:outlineLvl w:val="4"/>
    </w:pPr>
    <w:rPr>
      <w:rFonts w:ascii="黑体" w:hAnsi="宋体" w:eastAsia="黑体" w:cs="宋体"/>
      <w:b/>
      <w:kern w:val="0"/>
      <w:szCs w:val="20"/>
    </w:rPr>
  </w:style>
  <w:style w:type="paragraph" w:customStyle="1" w:styleId="480">
    <w:name w:val="样式 标题5 + 段前: 0.5 行"/>
    <w:basedOn w:val="479"/>
    <w:qFormat/>
    <w:uiPriority w:val="0"/>
    <w:pPr>
      <w:tabs>
        <w:tab w:val="left" w:pos="840"/>
        <w:tab w:val="clear" w:pos="1191"/>
      </w:tabs>
      <w:spacing w:beforeLines="0" w:afterLines="30"/>
    </w:pPr>
  </w:style>
  <w:style w:type="paragraph" w:customStyle="1" w:styleId="481">
    <w:name w:val="Notes Heading in Table"/>
    <w:next w:val="482"/>
    <w:qFormat/>
    <w:uiPriority w:val="0"/>
    <w:pPr>
      <w:keepNext/>
      <w:adjustRightInd w:val="0"/>
      <w:snapToGrid w:val="0"/>
      <w:spacing w:before="80" w:after="40" w:line="240" w:lineRule="atLeast"/>
    </w:pPr>
    <w:rPr>
      <w:rFonts w:ascii="Times New Roman" w:hAnsi="Times New Roman" w:eastAsia="黑体" w:cs="Arial"/>
      <w:bCs/>
      <w:kern w:val="2"/>
      <w:sz w:val="18"/>
      <w:szCs w:val="18"/>
      <w:lang w:val="en-US" w:eastAsia="zh-CN" w:bidi="ar-SA"/>
    </w:rPr>
  </w:style>
  <w:style w:type="paragraph" w:customStyle="1" w:styleId="482">
    <w:name w:val="Notes Text in Table"/>
    <w:qFormat/>
    <w:uiPriority w:val="0"/>
    <w:pPr>
      <w:widowControl w:val="0"/>
      <w:adjustRightInd w:val="0"/>
      <w:snapToGrid w:val="0"/>
      <w:spacing w:before="40" w:after="80" w:line="240" w:lineRule="atLeast"/>
      <w:ind w:left="170"/>
    </w:pPr>
    <w:rPr>
      <w:rFonts w:ascii="Times New Roman" w:hAnsi="Times New Roman" w:eastAsia="楷体_GB2312" w:cs="Arial"/>
      <w:iCs/>
      <w:kern w:val="2"/>
      <w:sz w:val="18"/>
      <w:szCs w:val="18"/>
      <w:lang w:val="en-US" w:eastAsia="zh-CN" w:bidi="ar-SA"/>
    </w:rPr>
  </w:style>
  <w:style w:type="table" w:customStyle="1" w:styleId="483">
    <w:name w:val="Table"/>
    <w:basedOn w:val="132"/>
    <w:qFormat/>
    <w:uiPriority w:val="0"/>
    <w:pPr>
      <w:jc w:val="left"/>
    </w:pPr>
    <w:rPr>
      <w:rFonts w:cs="Arial"/>
      <w:lang w:bidi="mn-Mong-CN"/>
    </w:rP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paragraph" w:customStyle="1" w:styleId="484">
    <w:name w:val="Figure Text"/>
    <w:qFormat/>
    <w:uiPriority w:val="0"/>
    <w:pPr>
      <w:widowControl w:val="0"/>
      <w:adjustRightInd w:val="0"/>
      <w:snapToGrid w:val="0"/>
      <w:spacing w:line="240" w:lineRule="atLeast"/>
    </w:pPr>
    <w:rPr>
      <w:rFonts w:ascii="Times New Roman" w:hAnsi="Times New Roman" w:eastAsia="宋体" w:cs="Arial"/>
      <w:sz w:val="18"/>
      <w:szCs w:val="18"/>
      <w:lang w:val="en-US" w:eastAsia="en-US" w:bidi="ar-SA"/>
    </w:rPr>
  </w:style>
  <w:style w:type="character" w:customStyle="1" w:styleId="485">
    <w:name w:val="正文并列项、分栏 + 加粗 Char"/>
    <w:link w:val="486"/>
    <w:qFormat/>
    <w:uiPriority w:val="0"/>
    <w:rPr>
      <w:b/>
      <w:bCs/>
      <w:sz w:val="24"/>
      <w:szCs w:val="24"/>
    </w:rPr>
  </w:style>
  <w:style w:type="paragraph" w:customStyle="1" w:styleId="486">
    <w:name w:val="正文并列项、分栏 + 加粗"/>
    <w:basedOn w:val="1"/>
    <w:link w:val="485"/>
    <w:qFormat/>
    <w:uiPriority w:val="0"/>
    <w:pPr>
      <w:tabs>
        <w:tab w:val="left" w:pos="0"/>
      </w:tabs>
      <w:spacing w:line="460" w:lineRule="exact"/>
      <w:ind w:left="500" w:leftChars="200" w:hanging="300" w:hangingChars="300"/>
    </w:pPr>
    <w:rPr>
      <w:rFonts w:asciiTheme="minorHAnsi" w:hAnsiTheme="minorHAnsi" w:eastAsiaTheme="minorEastAsia" w:cstheme="minorBidi"/>
      <w:b/>
      <w:bCs/>
      <w:sz w:val="24"/>
      <w:szCs w:val="24"/>
    </w:rPr>
  </w:style>
  <w:style w:type="paragraph" w:customStyle="1" w:styleId="487">
    <w:name w:val="并列  四号 行距: 固定值 23 磅"/>
    <w:basedOn w:val="1"/>
    <w:qFormat/>
    <w:uiPriority w:val="0"/>
    <w:pPr>
      <w:widowControl/>
      <w:tabs>
        <w:tab w:val="left" w:pos="907"/>
      </w:tabs>
      <w:adjustRightInd w:val="0"/>
      <w:snapToGrid w:val="0"/>
      <w:spacing w:line="460" w:lineRule="exact"/>
      <w:ind w:left="907" w:hanging="340"/>
      <w:jc w:val="both"/>
      <w:textAlignment w:val="baseline"/>
    </w:pPr>
    <w:rPr>
      <w:rFonts w:ascii="Times New Roman" w:hAnsi="Times New Roman" w:cs="宋体"/>
      <w:bCs/>
      <w:kern w:val="0"/>
      <w:szCs w:val="28"/>
    </w:rPr>
  </w:style>
  <w:style w:type="paragraph" w:customStyle="1" w:styleId="488">
    <w:name w:val="Table Note"/>
    <w:basedOn w:val="1"/>
    <w:qFormat/>
    <w:uiPriority w:val="0"/>
    <w:pPr>
      <w:widowControl/>
      <w:topLinePunct/>
      <w:adjustRightInd w:val="0"/>
      <w:snapToGrid w:val="0"/>
      <w:spacing w:before="80" w:after="80" w:line="240" w:lineRule="atLeast"/>
      <w:ind w:left="1701"/>
    </w:pPr>
    <w:rPr>
      <w:rFonts w:ascii="Times New Roman" w:hAnsi="Times New Roman" w:cs="Arial"/>
      <w:bCs/>
      <w:sz w:val="18"/>
      <w:szCs w:val="18"/>
    </w:rPr>
  </w:style>
  <w:style w:type="paragraph" w:customStyle="1" w:styleId="489">
    <w:name w:val="CM53"/>
    <w:basedOn w:val="1"/>
    <w:next w:val="1"/>
    <w:qFormat/>
    <w:uiPriority w:val="0"/>
    <w:pPr>
      <w:autoSpaceDE w:val="0"/>
      <w:autoSpaceDN w:val="0"/>
      <w:adjustRightInd w:val="0"/>
      <w:spacing w:after="383"/>
    </w:pPr>
    <w:rPr>
      <w:rFonts w:ascii="oúì." w:hAnsi="Times New Roman" w:eastAsia="oúì."/>
      <w:bCs/>
      <w:kern w:val="0"/>
      <w:sz w:val="24"/>
      <w:szCs w:val="24"/>
    </w:rPr>
  </w:style>
  <w:style w:type="paragraph" w:customStyle="1" w:styleId="490">
    <w:name w:val="CM57"/>
    <w:basedOn w:val="1"/>
    <w:next w:val="1"/>
    <w:qFormat/>
    <w:uiPriority w:val="0"/>
    <w:pPr>
      <w:autoSpaceDE w:val="0"/>
      <w:autoSpaceDN w:val="0"/>
      <w:adjustRightInd w:val="0"/>
      <w:spacing w:after="263"/>
    </w:pPr>
    <w:rPr>
      <w:rFonts w:ascii="PPJCMI+Arial" w:hAnsi="Times New Roman" w:eastAsia="PPJCMI+Arial"/>
      <w:bCs/>
      <w:kern w:val="0"/>
      <w:sz w:val="24"/>
      <w:szCs w:val="24"/>
    </w:rPr>
  </w:style>
  <w:style w:type="paragraph" w:customStyle="1" w:styleId="491">
    <w:name w:val="CM13"/>
    <w:basedOn w:val="1"/>
    <w:next w:val="1"/>
    <w:qFormat/>
    <w:uiPriority w:val="99"/>
    <w:pPr>
      <w:autoSpaceDE w:val="0"/>
      <w:autoSpaceDN w:val="0"/>
      <w:adjustRightInd w:val="0"/>
      <w:spacing w:line="340" w:lineRule="atLeast"/>
    </w:pPr>
    <w:rPr>
      <w:rFonts w:ascii="PPJCMI+Arial" w:hAnsi="Times New Roman" w:eastAsia="PPJCMI+Arial"/>
      <w:bCs/>
      <w:kern w:val="0"/>
      <w:sz w:val="24"/>
      <w:szCs w:val="24"/>
    </w:rPr>
  </w:style>
  <w:style w:type="paragraph" w:customStyle="1" w:styleId="492">
    <w:name w:val="CM14"/>
    <w:basedOn w:val="1"/>
    <w:next w:val="1"/>
    <w:qFormat/>
    <w:uiPriority w:val="99"/>
    <w:pPr>
      <w:autoSpaceDE w:val="0"/>
      <w:autoSpaceDN w:val="0"/>
      <w:adjustRightInd w:val="0"/>
    </w:pPr>
    <w:rPr>
      <w:rFonts w:ascii="PPJCMI+Arial" w:hAnsi="Times New Roman" w:eastAsia="PPJCMI+Arial"/>
      <w:bCs/>
      <w:kern w:val="0"/>
      <w:sz w:val="24"/>
      <w:szCs w:val="24"/>
    </w:rPr>
  </w:style>
  <w:style w:type="paragraph" w:customStyle="1" w:styleId="493">
    <w:name w:val="CM15"/>
    <w:basedOn w:val="1"/>
    <w:next w:val="1"/>
    <w:qFormat/>
    <w:uiPriority w:val="99"/>
    <w:pPr>
      <w:autoSpaceDE w:val="0"/>
      <w:autoSpaceDN w:val="0"/>
      <w:adjustRightInd w:val="0"/>
    </w:pPr>
    <w:rPr>
      <w:rFonts w:ascii="oúì." w:hAnsi="Times New Roman" w:eastAsia="oúì."/>
      <w:bCs/>
      <w:kern w:val="0"/>
      <w:sz w:val="24"/>
      <w:szCs w:val="24"/>
    </w:rPr>
  </w:style>
  <w:style w:type="paragraph" w:customStyle="1" w:styleId="494">
    <w:name w:val="CM54"/>
    <w:basedOn w:val="1"/>
    <w:next w:val="1"/>
    <w:qFormat/>
    <w:uiPriority w:val="0"/>
    <w:pPr>
      <w:autoSpaceDE w:val="0"/>
      <w:autoSpaceDN w:val="0"/>
      <w:adjustRightInd w:val="0"/>
      <w:spacing w:after="143"/>
    </w:pPr>
    <w:rPr>
      <w:rFonts w:ascii="PPJCMI+Arial" w:hAnsi="Times New Roman" w:eastAsia="PPJCMI+Arial"/>
      <w:bCs/>
      <w:kern w:val="0"/>
      <w:sz w:val="24"/>
      <w:szCs w:val="24"/>
    </w:rPr>
  </w:style>
  <w:style w:type="paragraph" w:customStyle="1" w:styleId="495">
    <w:name w:val="CM65"/>
    <w:basedOn w:val="208"/>
    <w:next w:val="208"/>
    <w:qFormat/>
    <w:uiPriority w:val="0"/>
    <w:pPr>
      <w:spacing w:after="60"/>
    </w:pPr>
    <w:rPr>
      <w:rFonts w:ascii="oúì." w:hAnsi="Times New Roman" w:eastAsia="oúì." w:cs="Times New Roman"/>
      <w:color w:val="auto"/>
    </w:rPr>
  </w:style>
  <w:style w:type="paragraph" w:customStyle="1" w:styleId="496">
    <w:name w:val="CM61"/>
    <w:basedOn w:val="208"/>
    <w:next w:val="208"/>
    <w:qFormat/>
    <w:uiPriority w:val="0"/>
    <w:pPr>
      <w:spacing w:after="330"/>
    </w:pPr>
    <w:rPr>
      <w:rFonts w:ascii="oúì." w:hAnsi="Times New Roman" w:eastAsia="oúì." w:cs="Times New Roman"/>
      <w:color w:val="auto"/>
    </w:rPr>
  </w:style>
  <w:style w:type="paragraph" w:customStyle="1" w:styleId="497">
    <w:name w:val="CM56"/>
    <w:basedOn w:val="208"/>
    <w:next w:val="208"/>
    <w:qFormat/>
    <w:uiPriority w:val="0"/>
    <w:pPr>
      <w:spacing w:after="550"/>
    </w:pPr>
    <w:rPr>
      <w:rFonts w:ascii="oúì." w:hAnsi="Times New Roman" w:eastAsia="oúì." w:cs="Times New Roman"/>
      <w:color w:val="auto"/>
    </w:rPr>
  </w:style>
  <w:style w:type="paragraph" w:customStyle="1" w:styleId="498">
    <w:name w:val="CM22"/>
    <w:basedOn w:val="208"/>
    <w:next w:val="208"/>
    <w:qFormat/>
    <w:uiPriority w:val="99"/>
    <w:pPr>
      <w:spacing w:line="343" w:lineRule="atLeast"/>
    </w:pPr>
    <w:rPr>
      <w:rFonts w:ascii="..ì." w:hAnsi="Times New Roman" w:eastAsia="..ì." w:cs="Times New Roman"/>
      <w:color w:val="auto"/>
    </w:rPr>
  </w:style>
  <w:style w:type="paragraph" w:customStyle="1" w:styleId="499">
    <w:name w:val="CM28"/>
    <w:basedOn w:val="208"/>
    <w:next w:val="208"/>
    <w:qFormat/>
    <w:uiPriority w:val="0"/>
    <w:pPr>
      <w:spacing w:line="343" w:lineRule="atLeast"/>
    </w:pPr>
    <w:rPr>
      <w:rFonts w:ascii="PPJCMI+Arial" w:hAnsi="Times New Roman" w:eastAsia="PPJCMI+Arial" w:cs="Times New Roman"/>
      <w:color w:val="auto"/>
    </w:rPr>
  </w:style>
  <w:style w:type="paragraph" w:customStyle="1" w:styleId="500">
    <w:name w:val="CM26"/>
    <w:basedOn w:val="208"/>
    <w:next w:val="208"/>
    <w:qFormat/>
    <w:uiPriority w:val="0"/>
    <w:pPr>
      <w:spacing w:line="343" w:lineRule="atLeast"/>
    </w:pPr>
    <w:rPr>
      <w:rFonts w:ascii="PPJCMI+Arial" w:hAnsi="Times New Roman" w:eastAsia="PPJCMI+Arial" w:cs="Times New Roman"/>
      <w:color w:val="auto"/>
    </w:rPr>
  </w:style>
  <w:style w:type="paragraph" w:customStyle="1" w:styleId="501">
    <w:name w:val="CM69"/>
    <w:basedOn w:val="208"/>
    <w:next w:val="208"/>
    <w:qFormat/>
    <w:uiPriority w:val="0"/>
    <w:pPr>
      <w:spacing w:after="5223"/>
    </w:pPr>
    <w:rPr>
      <w:rFonts w:ascii="PPJCMI+Arial" w:hAnsi="Times New Roman" w:eastAsia="PPJCMI+Arial" w:cs="Times New Roman"/>
      <w:color w:val="auto"/>
    </w:rPr>
  </w:style>
  <w:style w:type="paragraph" w:customStyle="1" w:styleId="502">
    <w:name w:val="CM62"/>
    <w:basedOn w:val="208"/>
    <w:next w:val="208"/>
    <w:qFormat/>
    <w:uiPriority w:val="0"/>
    <w:pPr>
      <w:spacing w:after="1065"/>
    </w:pPr>
    <w:rPr>
      <w:rFonts w:ascii="oúì." w:hAnsi="Times New Roman" w:eastAsia="oúì." w:cs="Times New Roman"/>
      <w:color w:val="auto"/>
    </w:rPr>
  </w:style>
  <w:style w:type="paragraph" w:customStyle="1" w:styleId="503">
    <w:name w:val="CM55"/>
    <w:basedOn w:val="208"/>
    <w:next w:val="208"/>
    <w:qFormat/>
    <w:uiPriority w:val="0"/>
    <w:pPr>
      <w:spacing w:after="75"/>
    </w:pPr>
    <w:rPr>
      <w:rFonts w:ascii="oúì." w:hAnsi="Times New Roman" w:eastAsia="oúì." w:cs="Times New Roman"/>
      <w:color w:val="auto"/>
    </w:rPr>
  </w:style>
  <w:style w:type="paragraph" w:customStyle="1" w:styleId="504">
    <w:name w:val="CM60"/>
    <w:basedOn w:val="208"/>
    <w:next w:val="208"/>
    <w:qFormat/>
    <w:uiPriority w:val="0"/>
    <w:pPr>
      <w:spacing w:after="183"/>
    </w:pPr>
    <w:rPr>
      <w:rFonts w:ascii="oúì." w:hAnsi="Times New Roman" w:eastAsia="oúì." w:cs="Times New Roman"/>
      <w:color w:val="auto"/>
    </w:rPr>
  </w:style>
  <w:style w:type="paragraph" w:customStyle="1" w:styleId="505">
    <w:name w:val="正文四 首行缩进:  2 字符"/>
    <w:basedOn w:val="1"/>
    <w:link w:val="506"/>
    <w:qFormat/>
    <w:uiPriority w:val="0"/>
    <w:pPr>
      <w:adjustRightInd w:val="0"/>
      <w:snapToGrid w:val="0"/>
      <w:spacing w:line="460" w:lineRule="exact"/>
      <w:ind w:firstLine="560" w:firstLineChars="200"/>
      <w:jc w:val="both"/>
      <w:textAlignment w:val="baseline"/>
    </w:pPr>
    <w:rPr>
      <w:rFonts w:ascii="Times New Roman" w:hAnsi="Times New Roman"/>
      <w:kern w:val="0"/>
      <w:szCs w:val="20"/>
    </w:rPr>
  </w:style>
  <w:style w:type="character" w:customStyle="1" w:styleId="506">
    <w:name w:val="正文四 首行缩进:  2 字符 Char"/>
    <w:link w:val="505"/>
    <w:qFormat/>
    <w:uiPriority w:val="0"/>
    <w:rPr>
      <w:rFonts w:ascii="Times New Roman" w:hAnsi="Times New Roman" w:eastAsia="宋体" w:cs="Times New Roman"/>
      <w:kern w:val="0"/>
      <w:sz w:val="28"/>
      <w:szCs w:val="20"/>
    </w:rPr>
  </w:style>
  <w:style w:type="paragraph" w:customStyle="1" w:styleId="507">
    <w:name w:val="正文四号"/>
    <w:basedOn w:val="1"/>
    <w:qFormat/>
    <w:uiPriority w:val="0"/>
    <w:pPr>
      <w:widowControl/>
      <w:adjustRightInd w:val="0"/>
      <w:snapToGrid w:val="0"/>
      <w:spacing w:line="360" w:lineRule="auto"/>
      <w:ind w:firstLine="560" w:firstLineChars="200"/>
      <w:textAlignment w:val="baseline"/>
    </w:pPr>
    <w:rPr>
      <w:rFonts w:ascii="Times New Roman" w:hAnsi="Times New Roman"/>
      <w:bCs/>
      <w:kern w:val="0"/>
      <w:szCs w:val="28"/>
    </w:rPr>
  </w:style>
  <w:style w:type="paragraph" w:customStyle="1" w:styleId="508">
    <w:name w:val="标志"/>
    <w:basedOn w:val="1"/>
    <w:qFormat/>
    <w:uiPriority w:val="0"/>
    <w:pPr>
      <w:widowControl/>
      <w:numPr>
        <w:ilvl w:val="0"/>
        <w:numId w:val="12"/>
      </w:numPr>
      <w:adjustRightInd w:val="0"/>
      <w:snapToGrid w:val="0"/>
      <w:spacing w:line="360" w:lineRule="auto"/>
      <w:jc w:val="both"/>
      <w:textAlignment w:val="baseline"/>
    </w:pPr>
    <w:rPr>
      <w:rFonts w:ascii="Times New Roman" w:hAnsi="Times New Roman"/>
      <w:b/>
      <w:bCs/>
      <w:kern w:val="0"/>
      <w:szCs w:val="20"/>
    </w:rPr>
  </w:style>
  <w:style w:type="paragraph" w:customStyle="1" w:styleId="509">
    <w:name w:val="pic-info"/>
    <w:basedOn w:val="1"/>
    <w:qFormat/>
    <w:uiPriority w:val="99"/>
    <w:pPr>
      <w:widowControl/>
      <w:spacing w:before="100" w:beforeAutospacing="1" w:after="100" w:afterAutospacing="1"/>
    </w:pPr>
    <w:rPr>
      <w:rFonts w:ascii="宋体" w:hAnsi="宋体" w:cs="宋体"/>
      <w:bCs/>
      <w:kern w:val="0"/>
      <w:sz w:val="24"/>
      <w:szCs w:val="24"/>
    </w:rPr>
  </w:style>
  <w:style w:type="paragraph" w:customStyle="1" w:styleId="510">
    <w:name w:val="标准文件_二级条标题"/>
    <w:basedOn w:val="1"/>
    <w:next w:val="1"/>
    <w:link w:val="518"/>
    <w:qFormat/>
    <w:uiPriority w:val="0"/>
    <w:pPr>
      <w:widowControl/>
      <w:numPr>
        <w:ilvl w:val="3"/>
        <w:numId w:val="13"/>
      </w:numPr>
      <w:wordWrap w:val="0"/>
      <w:overflowPunct w:val="0"/>
      <w:autoSpaceDE w:val="0"/>
      <w:adjustRightInd w:val="0"/>
      <w:snapToGrid w:val="0"/>
      <w:spacing w:line="300" w:lineRule="auto"/>
      <w:ind w:left="142"/>
      <w:textAlignment w:val="baseline"/>
      <w:outlineLvl w:val="3"/>
    </w:pPr>
    <w:rPr>
      <w:rFonts w:ascii="黑体" w:hAnsi="宋体" w:eastAsia="黑体"/>
      <w:bCs/>
      <w:color w:val="000000"/>
      <w:spacing w:val="2"/>
      <w:kern w:val="0"/>
      <w:sz w:val="30"/>
      <w:szCs w:val="20"/>
      <w:lang w:val="zh-CN"/>
    </w:rPr>
  </w:style>
  <w:style w:type="paragraph" w:customStyle="1" w:styleId="511">
    <w:name w:val="标准文件_章标题"/>
    <w:next w:val="1"/>
    <w:qFormat/>
    <w:uiPriority w:val="0"/>
    <w:pPr>
      <w:numPr>
        <w:ilvl w:val="1"/>
        <w:numId w:val="13"/>
      </w:numPr>
      <w:adjustRightInd w:val="0"/>
      <w:snapToGrid w:val="0"/>
      <w:spacing w:before="240" w:after="240" w:line="300" w:lineRule="auto"/>
      <w:jc w:val="center"/>
      <w:outlineLvl w:val="1"/>
    </w:pPr>
    <w:rPr>
      <w:rFonts w:ascii="黑体" w:hAnsi="Times New Roman" w:eastAsia="黑体" w:cs="Times New Roman"/>
      <w:spacing w:val="2"/>
      <w:sz w:val="44"/>
      <w:lang w:val="en-US" w:eastAsia="zh-CN" w:bidi="ar-SA"/>
    </w:rPr>
  </w:style>
  <w:style w:type="paragraph" w:customStyle="1" w:styleId="512">
    <w:name w:val="标准文件_三级条标题"/>
    <w:basedOn w:val="511"/>
    <w:next w:val="1"/>
    <w:qFormat/>
    <w:uiPriority w:val="0"/>
    <w:pPr>
      <w:numPr>
        <w:ilvl w:val="4"/>
      </w:numPr>
      <w:spacing w:before="0" w:after="0"/>
      <w:jc w:val="left"/>
      <w:outlineLvl w:val="4"/>
    </w:pPr>
    <w:rPr>
      <w:sz w:val="24"/>
    </w:rPr>
  </w:style>
  <w:style w:type="paragraph" w:customStyle="1" w:styleId="513">
    <w:name w:val="标准文件_四级条标题"/>
    <w:basedOn w:val="511"/>
    <w:next w:val="1"/>
    <w:qFormat/>
    <w:uiPriority w:val="0"/>
    <w:pPr>
      <w:numPr>
        <w:ilvl w:val="5"/>
      </w:numPr>
      <w:spacing w:before="0" w:after="0"/>
      <w:jc w:val="left"/>
      <w:outlineLvl w:val="5"/>
    </w:pPr>
    <w:rPr>
      <w:sz w:val="24"/>
    </w:rPr>
  </w:style>
  <w:style w:type="paragraph" w:customStyle="1" w:styleId="514">
    <w:name w:val="标准文件_五级条标题"/>
    <w:basedOn w:val="511"/>
    <w:next w:val="1"/>
    <w:qFormat/>
    <w:uiPriority w:val="0"/>
    <w:pPr>
      <w:numPr>
        <w:ilvl w:val="6"/>
      </w:numPr>
      <w:spacing w:before="0" w:after="0"/>
      <w:jc w:val="left"/>
      <w:outlineLvl w:val="6"/>
    </w:pPr>
    <w:rPr>
      <w:sz w:val="24"/>
    </w:rPr>
  </w:style>
  <w:style w:type="paragraph" w:customStyle="1" w:styleId="515">
    <w:name w:val="标准文件_一级条标题"/>
    <w:basedOn w:val="511"/>
    <w:next w:val="1"/>
    <w:qFormat/>
    <w:uiPriority w:val="0"/>
    <w:pPr>
      <w:numPr>
        <w:ilvl w:val="2"/>
      </w:numPr>
      <w:spacing w:before="0" w:after="0"/>
      <w:jc w:val="left"/>
      <w:outlineLvl w:val="2"/>
    </w:pPr>
    <w:rPr>
      <w:rFonts w:hAnsi="宋体"/>
      <w:bCs/>
      <w:color w:val="000000"/>
      <w:sz w:val="32"/>
      <w:szCs w:val="32"/>
      <w:lang w:val="zh-CN"/>
    </w:rPr>
  </w:style>
  <w:style w:type="paragraph" w:customStyle="1" w:styleId="516">
    <w:name w:val="标准文件-图标题"/>
    <w:basedOn w:val="1"/>
    <w:next w:val="1"/>
    <w:qFormat/>
    <w:uiPriority w:val="0"/>
    <w:pPr>
      <w:widowControl/>
      <w:numPr>
        <w:ilvl w:val="8"/>
        <w:numId w:val="13"/>
      </w:numPr>
      <w:adjustRightInd w:val="0"/>
      <w:snapToGrid w:val="0"/>
      <w:spacing w:line="300" w:lineRule="auto"/>
      <w:jc w:val="center"/>
    </w:pPr>
    <w:rPr>
      <w:rFonts w:ascii="黑体" w:hAnsi="宋体" w:eastAsia="黑体"/>
      <w:bCs/>
      <w:color w:val="000000"/>
      <w:spacing w:val="2"/>
      <w:kern w:val="0"/>
      <w:sz w:val="24"/>
      <w:szCs w:val="20"/>
    </w:rPr>
  </w:style>
  <w:style w:type="paragraph" w:customStyle="1" w:styleId="517">
    <w:name w:val="标准文件-表标题"/>
    <w:basedOn w:val="1"/>
    <w:next w:val="1"/>
    <w:qFormat/>
    <w:uiPriority w:val="0"/>
    <w:pPr>
      <w:widowControl/>
      <w:numPr>
        <w:ilvl w:val="7"/>
        <w:numId w:val="13"/>
      </w:numPr>
      <w:adjustRightInd w:val="0"/>
      <w:snapToGrid w:val="0"/>
      <w:spacing w:line="300" w:lineRule="auto"/>
      <w:jc w:val="center"/>
    </w:pPr>
    <w:rPr>
      <w:rFonts w:ascii="黑体" w:hAnsi="Times New Roman" w:eastAsia="黑体"/>
      <w:bCs/>
      <w:color w:val="000000"/>
      <w:spacing w:val="2"/>
      <w:kern w:val="0"/>
      <w:sz w:val="24"/>
      <w:szCs w:val="24"/>
    </w:rPr>
  </w:style>
  <w:style w:type="character" w:customStyle="1" w:styleId="518">
    <w:name w:val="标准文件_二级条标题 Char"/>
    <w:link w:val="510"/>
    <w:qFormat/>
    <w:uiPriority w:val="0"/>
    <w:rPr>
      <w:rFonts w:ascii="黑体" w:hAnsi="宋体" w:eastAsia="黑体" w:cs="Times New Roman"/>
      <w:bCs/>
      <w:color w:val="000000"/>
      <w:spacing w:val="2"/>
      <w:sz w:val="30"/>
      <w:lang w:val="zh-CN"/>
    </w:rPr>
  </w:style>
  <w:style w:type="paragraph" w:customStyle="1" w:styleId="519">
    <w:name w:val="È±Ê¡ÎÄ±¾"/>
    <w:basedOn w:val="1"/>
    <w:qFormat/>
    <w:uiPriority w:val="99"/>
    <w:pPr>
      <w:widowControl/>
      <w:overflowPunct w:val="0"/>
      <w:autoSpaceDE w:val="0"/>
      <w:autoSpaceDN w:val="0"/>
      <w:adjustRightInd w:val="0"/>
      <w:textAlignment w:val="baseline"/>
    </w:pPr>
    <w:rPr>
      <w:rFonts w:ascii="Times New Roman" w:hAnsi="Times New Roman"/>
      <w:kern w:val="0"/>
      <w:sz w:val="24"/>
      <w:szCs w:val="20"/>
    </w:rPr>
  </w:style>
  <w:style w:type="paragraph" w:customStyle="1" w:styleId="520">
    <w:name w:val="±íÍ·:1"/>
    <w:basedOn w:val="1"/>
    <w:qFormat/>
    <w:uiPriority w:val="0"/>
    <w:pPr>
      <w:widowControl/>
      <w:tabs>
        <w:tab w:val="left" w:pos="276"/>
      </w:tabs>
      <w:overflowPunct w:val="0"/>
      <w:autoSpaceDE w:val="0"/>
      <w:autoSpaceDN w:val="0"/>
      <w:adjustRightInd w:val="0"/>
      <w:jc w:val="center"/>
      <w:textAlignment w:val="baseline"/>
    </w:pPr>
    <w:rPr>
      <w:rFonts w:ascii="Times New Roman" w:hAnsi="Times New Roman"/>
      <w:kern w:val="0"/>
      <w:sz w:val="21"/>
      <w:szCs w:val="20"/>
    </w:rPr>
  </w:style>
  <w:style w:type="paragraph" w:customStyle="1" w:styleId="521">
    <w:name w:val="±íÑùÊ½:1"/>
    <w:basedOn w:val="1"/>
    <w:qFormat/>
    <w:uiPriority w:val="0"/>
    <w:pPr>
      <w:widowControl/>
      <w:tabs>
        <w:tab w:val="left" w:pos="276"/>
      </w:tabs>
      <w:overflowPunct w:val="0"/>
      <w:autoSpaceDE w:val="0"/>
      <w:autoSpaceDN w:val="0"/>
      <w:adjustRightInd w:val="0"/>
      <w:textAlignment w:val="baseline"/>
    </w:pPr>
    <w:rPr>
      <w:rFonts w:ascii="Times New Roman" w:hAnsi="Times New Roman"/>
      <w:kern w:val="0"/>
      <w:sz w:val="21"/>
      <w:szCs w:val="20"/>
    </w:rPr>
  </w:style>
  <w:style w:type="paragraph" w:customStyle="1" w:styleId="522">
    <w:name w:val="¨¨¡À¨º???¡À?"/>
    <w:basedOn w:val="1"/>
    <w:qFormat/>
    <w:uiPriority w:val="0"/>
    <w:pPr>
      <w:widowControl/>
      <w:tabs>
        <w:tab w:val="left" w:pos="276"/>
      </w:tabs>
      <w:overflowPunct w:val="0"/>
      <w:autoSpaceDE w:val="0"/>
      <w:autoSpaceDN w:val="0"/>
      <w:adjustRightInd w:val="0"/>
      <w:spacing w:after="105"/>
      <w:ind w:left="276" w:hanging="276"/>
      <w:jc w:val="both"/>
      <w:textAlignment w:val="baseline"/>
    </w:pPr>
    <w:rPr>
      <w:rFonts w:ascii="Times New Roman" w:hAnsi="Times New Roman"/>
      <w:kern w:val="0"/>
      <w:sz w:val="21"/>
      <w:szCs w:val="20"/>
    </w:rPr>
  </w:style>
  <w:style w:type="character" w:customStyle="1" w:styleId="523">
    <w:name w:val="消息标题号"/>
    <w:qFormat/>
    <w:uiPriority w:val="0"/>
    <w:rPr>
      <w:b/>
      <w:sz w:val="18"/>
    </w:rPr>
  </w:style>
  <w:style w:type="table" w:customStyle="1" w:styleId="524">
    <w:name w:val="网格型1"/>
    <w:basedOn w:val="88"/>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5">
    <w:name w:val="文档正文"/>
    <w:basedOn w:val="1"/>
    <w:link w:val="526"/>
    <w:qFormat/>
    <w:uiPriority w:val="0"/>
    <w:pPr>
      <w:adjustRightInd w:val="0"/>
      <w:snapToGrid w:val="0"/>
      <w:spacing w:line="360" w:lineRule="auto"/>
      <w:ind w:firstLine="505"/>
      <w:jc w:val="both"/>
      <w:textAlignment w:val="baseline"/>
    </w:pPr>
    <w:rPr>
      <w:rFonts w:ascii="Arial Narrow" w:hAnsi="Arial Narrow"/>
      <w:spacing w:val="4"/>
      <w:sz w:val="24"/>
      <w:szCs w:val="24"/>
    </w:rPr>
  </w:style>
  <w:style w:type="character" w:customStyle="1" w:styleId="526">
    <w:name w:val="文档正文 Char"/>
    <w:link w:val="525"/>
    <w:qFormat/>
    <w:uiPriority w:val="0"/>
    <w:rPr>
      <w:rFonts w:ascii="Arial Narrow" w:hAnsi="Arial Narrow" w:eastAsia="宋体" w:cs="Times New Roman"/>
      <w:spacing w:val="4"/>
      <w:sz w:val="24"/>
      <w:szCs w:val="24"/>
    </w:rPr>
  </w:style>
  <w:style w:type="paragraph" w:customStyle="1" w:styleId="527">
    <w:name w:val="样式5"/>
    <w:basedOn w:val="6"/>
    <w:link w:val="828"/>
    <w:qFormat/>
    <w:uiPriority w:val="0"/>
    <w:pPr>
      <w:numPr>
        <w:numId w:val="14"/>
      </w:numPr>
      <w:tabs>
        <w:tab w:val="left" w:pos="0"/>
        <w:tab w:val="left" w:pos="425"/>
      </w:tabs>
      <w:adjustRightInd w:val="0"/>
      <w:spacing w:line="360" w:lineRule="auto"/>
      <w:jc w:val="both"/>
      <w:textAlignment w:val="baseline"/>
    </w:pPr>
    <w:rPr>
      <w:rFonts w:ascii="Tahoma" w:hAnsi="Tahoma"/>
      <w:bCs w:val="0"/>
      <w:sz w:val="28"/>
      <w:szCs w:val="24"/>
    </w:rPr>
  </w:style>
  <w:style w:type="paragraph" w:customStyle="1" w:styleId="528">
    <w:name w:val="a0"/>
    <w:basedOn w:val="1"/>
    <w:qFormat/>
    <w:uiPriority w:val="99"/>
    <w:pPr>
      <w:widowControl/>
      <w:spacing w:before="100" w:beforeAutospacing="1" w:after="100" w:afterAutospacing="1"/>
    </w:pPr>
    <w:rPr>
      <w:rFonts w:ascii="宋体" w:hAnsi="宋体" w:cs="宋体"/>
      <w:kern w:val="0"/>
      <w:sz w:val="24"/>
      <w:szCs w:val="24"/>
    </w:rPr>
  </w:style>
  <w:style w:type="paragraph" w:customStyle="1" w:styleId="529">
    <w:name w:val="a2"/>
    <w:basedOn w:val="1"/>
    <w:qFormat/>
    <w:uiPriority w:val="99"/>
    <w:pPr>
      <w:widowControl/>
      <w:spacing w:before="100" w:beforeAutospacing="1" w:after="100" w:afterAutospacing="1"/>
    </w:pPr>
    <w:rPr>
      <w:rFonts w:ascii="宋体" w:hAnsi="宋体" w:cs="宋体"/>
      <w:kern w:val="0"/>
      <w:sz w:val="24"/>
      <w:szCs w:val="24"/>
    </w:rPr>
  </w:style>
  <w:style w:type="paragraph" w:customStyle="1" w:styleId="530">
    <w:name w:val="Char4"/>
    <w:basedOn w:val="1"/>
    <w:qFormat/>
    <w:uiPriority w:val="99"/>
    <w:pPr>
      <w:jc w:val="both"/>
    </w:pPr>
    <w:rPr>
      <w:rFonts w:ascii="Arial" w:hAnsi="Arial" w:cs="Arial"/>
      <w:sz w:val="21"/>
      <w:szCs w:val="24"/>
    </w:rPr>
  </w:style>
  <w:style w:type="paragraph" w:customStyle="1" w:styleId="531">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b/>
      <w:bCs/>
      <w:color w:val="000000"/>
      <w:kern w:val="0"/>
      <w:sz w:val="24"/>
      <w:szCs w:val="24"/>
    </w:rPr>
  </w:style>
  <w:style w:type="paragraph" w:customStyle="1" w:styleId="532">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33">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宋体" w:hAnsi="宋体" w:cs="宋体"/>
      <w:color w:val="000000"/>
      <w:kern w:val="0"/>
      <w:sz w:val="24"/>
      <w:szCs w:val="24"/>
    </w:rPr>
  </w:style>
  <w:style w:type="paragraph" w:customStyle="1" w:styleId="534">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535">
    <w:name w:val="xl69"/>
    <w:basedOn w:val="1"/>
    <w:qFormat/>
    <w:uiPriority w:val="0"/>
    <w:pPr>
      <w:widowControl/>
      <w:spacing w:before="100" w:beforeAutospacing="1" w:after="100" w:afterAutospacing="1"/>
    </w:pPr>
    <w:rPr>
      <w:rFonts w:ascii="宋体" w:hAnsi="宋体" w:cs="宋体"/>
      <w:kern w:val="0"/>
      <w:sz w:val="24"/>
      <w:szCs w:val="24"/>
    </w:rPr>
  </w:style>
  <w:style w:type="paragraph" w:customStyle="1" w:styleId="536">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color w:val="000000"/>
      <w:kern w:val="0"/>
      <w:sz w:val="24"/>
      <w:szCs w:val="24"/>
    </w:rPr>
  </w:style>
  <w:style w:type="paragraph" w:customStyle="1" w:styleId="537">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38">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4"/>
      <w:szCs w:val="24"/>
    </w:rPr>
  </w:style>
  <w:style w:type="paragraph" w:customStyle="1" w:styleId="539">
    <w:name w:val="xl73"/>
    <w:basedOn w:val="1"/>
    <w:qFormat/>
    <w:uiPriority w:val="0"/>
    <w:pPr>
      <w:widowControl/>
      <w:spacing w:before="100" w:beforeAutospacing="1" w:after="100" w:afterAutospacing="1"/>
    </w:pPr>
    <w:rPr>
      <w:rFonts w:ascii="宋体" w:hAnsi="宋体" w:cs="宋体"/>
      <w:color w:val="000000"/>
      <w:kern w:val="0"/>
      <w:sz w:val="24"/>
      <w:szCs w:val="24"/>
    </w:rPr>
  </w:style>
  <w:style w:type="paragraph" w:customStyle="1" w:styleId="540">
    <w:name w:val="xl7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right"/>
    </w:pPr>
    <w:rPr>
      <w:rFonts w:ascii="宋体" w:hAnsi="宋体" w:cs="宋体"/>
      <w:color w:val="000000"/>
      <w:kern w:val="0"/>
      <w:sz w:val="20"/>
      <w:szCs w:val="20"/>
    </w:rPr>
  </w:style>
  <w:style w:type="paragraph" w:customStyle="1" w:styleId="541">
    <w:name w:val="xl75"/>
    <w:basedOn w:val="1"/>
    <w:qFormat/>
    <w:uiPriority w:val="0"/>
    <w:pPr>
      <w:widowControl/>
      <w:pBdr>
        <w:top w:val="single" w:color="auto" w:sz="4" w:space="0"/>
        <w:bottom w:val="single" w:color="auto" w:sz="4" w:space="0"/>
      </w:pBdr>
      <w:shd w:val="clear" w:color="000000" w:fill="FFFFFF"/>
      <w:spacing w:before="100" w:beforeAutospacing="1" w:after="100" w:afterAutospacing="1"/>
      <w:jc w:val="right"/>
    </w:pPr>
    <w:rPr>
      <w:rFonts w:ascii="宋体" w:hAnsi="宋体" w:cs="宋体"/>
      <w:color w:val="000000"/>
      <w:kern w:val="0"/>
      <w:sz w:val="20"/>
      <w:szCs w:val="20"/>
    </w:rPr>
  </w:style>
  <w:style w:type="paragraph" w:customStyle="1" w:styleId="542">
    <w:name w:val="xl76"/>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0"/>
      <w:szCs w:val="20"/>
    </w:rPr>
  </w:style>
  <w:style w:type="paragraph" w:customStyle="1" w:styleId="543">
    <w:name w:val="xl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544">
    <w:name w:val="xl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545">
    <w:name w:val="xl79"/>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46">
    <w:name w:val="xl80"/>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47">
    <w:name w:val="xl81"/>
    <w:basedOn w:val="1"/>
    <w:qFormat/>
    <w:uiPriority w:val="0"/>
    <w:pPr>
      <w:widowControl/>
      <w:spacing w:before="100" w:beforeAutospacing="1" w:after="100" w:afterAutospacing="1"/>
    </w:pPr>
    <w:rPr>
      <w:rFonts w:ascii="宋体" w:hAnsi="宋体" w:cs="宋体"/>
      <w:kern w:val="0"/>
      <w:sz w:val="24"/>
      <w:szCs w:val="24"/>
    </w:rPr>
  </w:style>
  <w:style w:type="paragraph" w:customStyle="1" w:styleId="548">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b/>
      <w:bCs/>
      <w:kern w:val="0"/>
      <w:sz w:val="24"/>
      <w:szCs w:val="24"/>
    </w:rPr>
  </w:style>
  <w:style w:type="paragraph" w:customStyle="1" w:styleId="54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szCs w:val="24"/>
    </w:rPr>
  </w:style>
  <w:style w:type="paragraph" w:customStyle="1" w:styleId="55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4"/>
      <w:szCs w:val="24"/>
    </w:rPr>
  </w:style>
  <w:style w:type="paragraph" w:customStyle="1" w:styleId="5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kern w:val="0"/>
      <w:sz w:val="24"/>
      <w:szCs w:val="24"/>
    </w:rPr>
  </w:style>
  <w:style w:type="paragraph" w:customStyle="1" w:styleId="552">
    <w:name w:val="编号，小四"/>
    <w:basedOn w:val="1"/>
    <w:link w:val="577"/>
    <w:qFormat/>
    <w:uiPriority w:val="0"/>
    <w:pPr>
      <w:numPr>
        <w:ilvl w:val="0"/>
        <w:numId w:val="15"/>
      </w:numPr>
      <w:spacing w:line="360" w:lineRule="auto"/>
      <w:jc w:val="both"/>
    </w:pPr>
    <w:rPr>
      <w:rFonts w:ascii="Arial" w:hAnsi="Arial" w:cs="宋体"/>
      <w:sz w:val="24"/>
      <w:szCs w:val="20"/>
    </w:rPr>
  </w:style>
  <w:style w:type="paragraph" w:customStyle="1" w:styleId="553">
    <w:name w:val="样式 标题 7 +"/>
    <w:basedOn w:val="10"/>
    <w:qFormat/>
    <w:uiPriority w:val="0"/>
    <w:pPr>
      <w:numPr>
        <w:ilvl w:val="0"/>
        <w:numId w:val="0"/>
      </w:numPr>
      <w:spacing w:before="120" w:line="360" w:lineRule="auto"/>
      <w:ind w:left="1296" w:hanging="1296"/>
      <w:jc w:val="center"/>
    </w:pPr>
    <w:rPr>
      <w:rFonts w:ascii="Arial" w:hAnsi="Arial" w:eastAsia="宋体" w:cs="宋体"/>
      <w:lang w:eastAsia="en-US"/>
    </w:rPr>
  </w:style>
  <w:style w:type="paragraph" w:customStyle="1" w:styleId="554">
    <w:name w:val="样式 首行缩进:  0 字符"/>
    <w:basedOn w:val="1"/>
    <w:qFormat/>
    <w:uiPriority w:val="0"/>
    <w:pPr>
      <w:spacing w:line="360" w:lineRule="auto"/>
      <w:ind w:firstLine="200" w:firstLineChars="200"/>
      <w:jc w:val="both"/>
    </w:pPr>
    <w:rPr>
      <w:rFonts w:ascii="Arial" w:hAnsi="Arial" w:cs="宋体"/>
      <w:sz w:val="24"/>
      <w:szCs w:val="20"/>
    </w:rPr>
  </w:style>
  <w:style w:type="paragraph" w:customStyle="1" w:styleId="555">
    <w:name w:val="表1"/>
    <w:basedOn w:val="1"/>
    <w:qFormat/>
    <w:uiPriority w:val="0"/>
    <w:pPr>
      <w:numPr>
        <w:ilvl w:val="0"/>
        <w:numId w:val="16"/>
      </w:numPr>
      <w:spacing w:line="360" w:lineRule="auto"/>
      <w:ind w:left="0" w:firstLine="0"/>
      <w:jc w:val="center"/>
    </w:pPr>
    <w:rPr>
      <w:rFonts w:ascii="Arial" w:hAnsi="Arial" w:cs="宋体"/>
      <w:sz w:val="21"/>
      <w:szCs w:val="20"/>
    </w:rPr>
  </w:style>
  <w:style w:type="character" w:customStyle="1" w:styleId="556">
    <w:name w:val="Default Char"/>
    <w:link w:val="208"/>
    <w:qFormat/>
    <w:uiPriority w:val="0"/>
    <w:rPr>
      <w:rFonts w:ascii="Bodoni MT" w:hAnsi="Bodoni MT" w:eastAsia="宋体" w:cs="Bodoni MT"/>
      <w:color w:val="000000"/>
      <w:kern w:val="0"/>
      <w:sz w:val="24"/>
      <w:szCs w:val="24"/>
    </w:rPr>
  </w:style>
  <w:style w:type="paragraph" w:customStyle="1" w:styleId="557">
    <w:name w:val="CM51"/>
    <w:basedOn w:val="208"/>
    <w:next w:val="208"/>
    <w:qFormat/>
    <w:uiPriority w:val="99"/>
    <w:pPr>
      <w:spacing w:after="103"/>
    </w:pPr>
    <w:rPr>
      <w:rFonts w:ascii="黑体" w:hAnsi="Calibri" w:eastAsia="黑体" w:cs="Times New Roman"/>
      <w:color w:val="auto"/>
      <w:kern w:val="2"/>
    </w:rPr>
  </w:style>
  <w:style w:type="paragraph" w:customStyle="1" w:styleId="558">
    <w:name w:val="标题6"/>
    <w:basedOn w:val="9"/>
    <w:next w:val="1"/>
    <w:link w:val="851"/>
    <w:qFormat/>
    <w:uiPriority w:val="0"/>
    <w:pPr>
      <w:numPr>
        <w:ilvl w:val="0"/>
        <w:numId w:val="0"/>
      </w:numPr>
      <w:ind w:left="1152" w:hanging="1152"/>
    </w:pPr>
    <w:rPr>
      <w:rFonts w:ascii="Arial" w:hAnsi="Arial" w:eastAsia="黑体" w:cs="宋体"/>
      <w:szCs w:val="20"/>
    </w:rPr>
  </w:style>
  <w:style w:type="paragraph" w:customStyle="1" w:styleId="559">
    <w:name w:val="标题7"/>
    <w:basedOn w:val="10"/>
    <w:next w:val="1"/>
    <w:qFormat/>
    <w:uiPriority w:val="0"/>
    <w:pPr>
      <w:numPr>
        <w:numId w:val="17"/>
      </w:numPr>
      <w:spacing w:beforeLines="50" w:afterLines="50" w:line="360" w:lineRule="auto"/>
      <w:jc w:val="left"/>
    </w:pPr>
    <w:rPr>
      <w:rFonts w:ascii="Arial" w:hAnsi="Arial" w:eastAsia="黑体" w:cs="宋体"/>
      <w:szCs w:val="20"/>
    </w:rPr>
  </w:style>
  <w:style w:type="paragraph" w:customStyle="1" w:styleId="560">
    <w:name w:val="标题8"/>
    <w:basedOn w:val="11"/>
    <w:next w:val="1"/>
    <w:qFormat/>
    <w:uiPriority w:val="0"/>
    <w:pPr>
      <w:numPr>
        <w:numId w:val="18"/>
      </w:numPr>
      <w:spacing w:beforeLines="50" w:afterLines="50" w:line="360" w:lineRule="auto"/>
      <w:jc w:val="left"/>
    </w:pPr>
    <w:rPr>
      <w:rFonts w:ascii="Arial" w:hAnsi="Arial" w:eastAsia="黑体" w:cs="Times New Roman"/>
      <w:sz w:val="21"/>
      <w:szCs w:val="20"/>
    </w:rPr>
  </w:style>
  <w:style w:type="paragraph" w:customStyle="1" w:styleId="561">
    <w:name w:val="标题9"/>
    <w:basedOn w:val="12"/>
    <w:next w:val="1"/>
    <w:qFormat/>
    <w:uiPriority w:val="0"/>
    <w:pPr>
      <w:numPr>
        <w:ilvl w:val="0"/>
        <w:numId w:val="0"/>
      </w:numPr>
      <w:ind w:left="1584" w:hanging="1584"/>
    </w:pPr>
    <w:rPr>
      <w:rFonts w:ascii="Cambria" w:hAnsi="Cambria" w:eastAsia="宋体" w:cs="Times New Roman"/>
      <w:lang w:eastAsia="en-US"/>
    </w:rPr>
  </w:style>
  <w:style w:type="paragraph" w:customStyle="1" w:styleId="562">
    <w:name w:val="正文黑体"/>
    <w:basedOn w:val="554"/>
    <w:link w:val="3009"/>
    <w:qFormat/>
    <w:uiPriority w:val="0"/>
    <w:pPr>
      <w:ind w:firstLine="480"/>
    </w:pPr>
    <w:rPr>
      <w:rFonts w:ascii="黑体" w:hAnsi="黑体" w:eastAsia="黑体"/>
    </w:rPr>
  </w:style>
  <w:style w:type="paragraph" w:customStyle="1" w:styleId="563">
    <w:name w:val="样式 标题6 + 左"/>
    <w:basedOn w:val="558"/>
    <w:qFormat/>
    <w:uiPriority w:val="0"/>
    <w:pPr>
      <w:numPr>
        <w:ilvl w:val="5"/>
      </w:numPr>
      <w:spacing w:line="319" w:lineRule="auto"/>
      <w:ind w:left="1152" w:hanging="1152"/>
      <w:jc w:val="left"/>
    </w:pPr>
  </w:style>
  <w:style w:type="paragraph" w:customStyle="1" w:styleId="564">
    <w:name w:val="样式 标题 8 + 左"/>
    <w:basedOn w:val="11"/>
    <w:qFormat/>
    <w:uiPriority w:val="0"/>
    <w:pPr>
      <w:numPr>
        <w:ilvl w:val="0"/>
        <w:numId w:val="0"/>
      </w:numPr>
      <w:spacing w:line="319" w:lineRule="auto"/>
      <w:ind w:left="1440" w:hanging="1440"/>
      <w:jc w:val="left"/>
    </w:pPr>
    <w:rPr>
      <w:rFonts w:ascii="Cambria" w:hAnsi="Cambria" w:eastAsia="宋体" w:cs="宋体"/>
      <w:szCs w:val="20"/>
      <w:lang w:eastAsia="en-US"/>
    </w:rPr>
  </w:style>
  <w:style w:type="paragraph" w:customStyle="1" w:styleId="565">
    <w:name w:val="样式 标题8 + 段前: 0.5 行 段后: 0.5 行"/>
    <w:basedOn w:val="560"/>
    <w:next w:val="1"/>
    <w:qFormat/>
    <w:uiPriority w:val="0"/>
    <w:pPr>
      <w:ind w:left="0" w:firstLine="0"/>
    </w:pPr>
    <w:rPr>
      <w:rFonts w:cs="宋体"/>
    </w:rPr>
  </w:style>
  <w:style w:type="paragraph" w:customStyle="1" w:styleId="566">
    <w:name w:val="样式 标题 8 +"/>
    <w:basedOn w:val="11"/>
    <w:qFormat/>
    <w:uiPriority w:val="0"/>
    <w:pPr>
      <w:numPr>
        <w:ilvl w:val="0"/>
        <w:numId w:val="0"/>
      </w:numPr>
      <w:spacing w:line="319" w:lineRule="auto"/>
      <w:ind w:left="1440" w:hanging="1440"/>
      <w:jc w:val="left"/>
    </w:pPr>
    <w:rPr>
      <w:rFonts w:ascii="Cambria" w:hAnsi="Cambria" w:eastAsia="宋体" w:cs="Times New Roman"/>
      <w:lang w:eastAsia="en-US"/>
    </w:rPr>
  </w:style>
  <w:style w:type="paragraph" w:customStyle="1" w:styleId="567">
    <w:name w:val="样式 标题 9 +"/>
    <w:basedOn w:val="561"/>
    <w:qFormat/>
    <w:uiPriority w:val="0"/>
    <w:pPr>
      <w:numPr>
        <w:ilvl w:val="8"/>
      </w:numPr>
      <w:ind w:left="1584" w:hanging="1584"/>
    </w:pPr>
  </w:style>
  <w:style w:type="character" w:customStyle="1" w:styleId="568">
    <w:name w:val="题注 Char1"/>
    <w:qFormat/>
    <w:uiPriority w:val="0"/>
    <w:rPr>
      <w:rFonts w:ascii="Arial Unicode MS" w:hAnsi="Arial Unicode MS" w:eastAsia="宋体" w:cs="宋体"/>
      <w:szCs w:val="20"/>
    </w:rPr>
  </w:style>
  <w:style w:type="character" w:customStyle="1" w:styleId="569">
    <w:name w:val="*正文 Char"/>
    <w:link w:val="224"/>
    <w:qFormat/>
    <w:uiPriority w:val="0"/>
    <w:rPr>
      <w:rFonts w:ascii="宋体" w:hAnsi="宋体" w:eastAsia="宋体" w:cs="Times New Roman"/>
      <w:kern w:val="0"/>
      <w:sz w:val="24"/>
      <w:szCs w:val="20"/>
    </w:rPr>
  </w:style>
  <w:style w:type="character" w:customStyle="1" w:styleId="570">
    <w:name w:val="图片 Char"/>
    <w:qFormat/>
    <w:uiPriority w:val="0"/>
    <w:rPr>
      <w:rFonts w:ascii="Arial Unicode MS" w:hAnsi="Arial Unicode MS"/>
      <w:kern w:val="2"/>
      <w:sz w:val="21"/>
    </w:rPr>
  </w:style>
  <w:style w:type="paragraph" w:customStyle="1" w:styleId="571">
    <w:name w:val="GP标题3"/>
    <w:basedOn w:val="1"/>
    <w:next w:val="1"/>
    <w:qFormat/>
    <w:uiPriority w:val="0"/>
    <w:pPr>
      <w:spacing w:beforeLines="50" w:afterLines="50"/>
      <w:ind w:left="840"/>
      <w:outlineLvl w:val="2"/>
    </w:pPr>
    <w:rPr>
      <w:rFonts w:ascii="Times New Roman" w:hAnsi="华文细黑"/>
      <w:b/>
      <w:color w:val="000000"/>
      <w:szCs w:val="21"/>
    </w:rPr>
  </w:style>
  <w:style w:type="paragraph" w:customStyle="1" w:styleId="572">
    <w:name w:val="内容文本"/>
    <w:basedOn w:val="179"/>
    <w:link w:val="573"/>
    <w:qFormat/>
    <w:uiPriority w:val="0"/>
    <w:pPr>
      <w:spacing w:line="360" w:lineRule="auto"/>
      <w:ind w:firstLine="200"/>
      <w:contextualSpacing/>
    </w:pPr>
    <w:rPr>
      <w:rFonts w:ascii="宋体" w:hAnsi="宋体"/>
      <w:kern w:val="0"/>
      <w:sz w:val="24"/>
      <w:szCs w:val="24"/>
      <w:lang w:eastAsia="en-US" w:bidi="en-US"/>
    </w:rPr>
  </w:style>
  <w:style w:type="character" w:customStyle="1" w:styleId="573">
    <w:name w:val="内容文本 Char"/>
    <w:link w:val="572"/>
    <w:qFormat/>
    <w:uiPriority w:val="0"/>
    <w:rPr>
      <w:rFonts w:ascii="宋体" w:hAnsi="宋体" w:eastAsia="宋体" w:cs="Times New Roman"/>
      <w:kern w:val="0"/>
      <w:sz w:val="24"/>
      <w:szCs w:val="24"/>
      <w:lang w:eastAsia="en-US" w:bidi="en-US"/>
    </w:rPr>
  </w:style>
  <w:style w:type="paragraph" w:customStyle="1" w:styleId="574">
    <w:name w:val="1级标题"/>
    <w:basedOn w:val="179"/>
    <w:link w:val="829"/>
    <w:qFormat/>
    <w:uiPriority w:val="0"/>
    <w:pPr>
      <w:keepLines/>
      <w:pageBreakBefore/>
      <w:tabs>
        <w:tab w:val="left" w:pos="420"/>
      </w:tabs>
      <w:spacing w:before="240" w:after="240" w:line="360" w:lineRule="auto"/>
      <w:ind w:left="420" w:firstLine="0" w:firstLineChars="0"/>
      <w:contextualSpacing/>
      <w:jc w:val="center"/>
      <w:outlineLvl w:val="0"/>
    </w:pPr>
    <w:rPr>
      <w:rFonts w:ascii="黑体" w:hAnsi="黑体" w:eastAsia="黑体"/>
      <w:kern w:val="0"/>
      <w:sz w:val="36"/>
      <w:szCs w:val="36"/>
      <w:lang w:eastAsia="en-US" w:bidi="en-US"/>
    </w:rPr>
  </w:style>
  <w:style w:type="paragraph" w:customStyle="1" w:styleId="575">
    <w:name w:val="4级标题"/>
    <w:basedOn w:val="179"/>
    <w:link w:val="576"/>
    <w:qFormat/>
    <w:uiPriority w:val="0"/>
    <w:pPr>
      <w:keepLines/>
      <w:spacing w:line="360" w:lineRule="auto"/>
      <w:ind w:firstLine="0" w:firstLineChars="0"/>
      <w:contextualSpacing/>
      <w:outlineLvl w:val="3"/>
    </w:pPr>
    <w:rPr>
      <w:rFonts w:ascii="黑体" w:hAnsi="黑体" w:eastAsia="黑体"/>
      <w:kern w:val="0"/>
      <w:sz w:val="24"/>
      <w:szCs w:val="24"/>
      <w:lang w:eastAsia="en-US" w:bidi="en-US"/>
    </w:rPr>
  </w:style>
  <w:style w:type="character" w:customStyle="1" w:styleId="576">
    <w:name w:val="4级标题 Char"/>
    <w:link w:val="575"/>
    <w:qFormat/>
    <w:uiPriority w:val="0"/>
    <w:rPr>
      <w:rFonts w:ascii="黑体" w:hAnsi="黑体" w:eastAsia="黑体" w:cs="Times New Roman"/>
      <w:kern w:val="0"/>
      <w:sz w:val="24"/>
      <w:szCs w:val="24"/>
      <w:lang w:eastAsia="en-US" w:bidi="en-US"/>
    </w:rPr>
  </w:style>
  <w:style w:type="character" w:customStyle="1" w:styleId="577">
    <w:name w:val="编号，小四 Char"/>
    <w:link w:val="552"/>
    <w:qFormat/>
    <w:uiPriority w:val="0"/>
    <w:rPr>
      <w:rFonts w:ascii="Arial" w:hAnsi="Arial" w:eastAsia="宋体" w:cs="宋体"/>
      <w:kern w:val="2"/>
      <w:sz w:val="24"/>
    </w:rPr>
  </w:style>
  <w:style w:type="paragraph" w:customStyle="1" w:styleId="578">
    <w:name w:val="样式 首行缩进:  0.74 厘米"/>
    <w:basedOn w:val="1"/>
    <w:qFormat/>
    <w:uiPriority w:val="0"/>
    <w:pPr>
      <w:spacing w:line="360" w:lineRule="auto"/>
      <w:ind w:firstLine="200" w:firstLineChars="200"/>
      <w:jc w:val="both"/>
    </w:pPr>
    <w:rPr>
      <w:rFonts w:ascii="Times New Roman" w:hAnsi="Times New Roman" w:eastAsia="仿宋" w:cs="宋体"/>
      <w:sz w:val="24"/>
      <w:szCs w:val="20"/>
    </w:rPr>
  </w:style>
  <w:style w:type="paragraph" w:customStyle="1" w:styleId="579">
    <w:name w:val="编号，四号"/>
    <w:basedOn w:val="552"/>
    <w:qFormat/>
    <w:uiPriority w:val="0"/>
    <w:pPr>
      <w:numPr>
        <w:ilvl w:val="0"/>
        <w:numId w:val="19"/>
      </w:numPr>
      <w:tabs>
        <w:tab w:val="left" w:pos="360"/>
        <w:tab w:val="left" w:pos="513"/>
      </w:tabs>
      <w:ind w:left="360" w:hanging="360"/>
    </w:pPr>
    <w:rPr>
      <w:rFonts w:ascii="Verdana" w:hAnsi="Verdana"/>
      <w:sz w:val="28"/>
    </w:rPr>
  </w:style>
  <w:style w:type="paragraph" w:customStyle="1" w:styleId="580">
    <w:name w:val="样式 标题 5 + 段前: 0.5 行"/>
    <w:basedOn w:val="8"/>
    <w:qFormat/>
    <w:uiPriority w:val="0"/>
    <w:pPr>
      <w:numPr>
        <w:ilvl w:val="0"/>
        <w:numId w:val="0"/>
      </w:numPr>
      <w:snapToGrid w:val="0"/>
      <w:spacing w:beforeLines="50" w:after="0" w:line="360" w:lineRule="auto"/>
      <w:ind w:left="1680" w:hanging="420"/>
      <w:jc w:val="left"/>
    </w:pPr>
    <w:rPr>
      <w:rFonts w:ascii="Arial" w:hAnsi="Arial" w:eastAsia="黑体" w:cs="宋体"/>
      <w:b w:val="0"/>
      <w:bCs w:val="0"/>
      <w:szCs w:val="20"/>
    </w:rPr>
  </w:style>
  <w:style w:type="character" w:customStyle="1" w:styleId="581">
    <w:name w:val="方案正文 Char"/>
    <w:basedOn w:val="138"/>
    <w:qFormat/>
    <w:uiPriority w:val="0"/>
    <w:rPr>
      <w:rFonts w:ascii="Times New Roman" w:hAnsi="Times New Roman" w:eastAsia="宋体" w:cs="Times New Roman"/>
      <w:sz w:val="24"/>
      <w:szCs w:val="24"/>
    </w:rPr>
  </w:style>
  <w:style w:type="paragraph" w:customStyle="1" w:styleId="582">
    <w:name w:val="无间隔11"/>
    <w:link w:val="2375"/>
    <w:qFormat/>
    <w:uiPriority w:val="1"/>
    <w:pPr>
      <w:widowControl w:val="0"/>
      <w:jc w:val="both"/>
    </w:pPr>
    <w:rPr>
      <w:rFonts w:ascii="Times New Roman" w:hAnsi="Times New Roman" w:eastAsia="宋体" w:cs="Times New Roman"/>
      <w:kern w:val="2"/>
      <w:sz w:val="24"/>
      <w:szCs w:val="21"/>
      <w:lang w:val="en-US" w:eastAsia="zh-CN" w:bidi="ar-SA"/>
    </w:rPr>
  </w:style>
  <w:style w:type="character" w:customStyle="1" w:styleId="583">
    <w:name w:val="3级标题 Char"/>
    <w:link w:val="228"/>
    <w:qFormat/>
    <w:uiPriority w:val="0"/>
    <w:rPr>
      <w:rFonts w:ascii="黑体" w:hAnsi="黑体" w:eastAsia="黑体" w:cs="Times New Roman"/>
      <w:kern w:val="0"/>
      <w:sz w:val="28"/>
      <w:szCs w:val="36"/>
      <w:lang w:eastAsia="en-US" w:bidi="en-US"/>
    </w:rPr>
  </w:style>
  <w:style w:type="paragraph" w:customStyle="1" w:styleId="584">
    <w:name w:val="GP正文(无首行缩进)"/>
    <w:qFormat/>
    <w:uiPriority w:val="0"/>
    <w:pPr>
      <w:widowControl w:val="0"/>
      <w:spacing w:line="360" w:lineRule="auto"/>
    </w:pPr>
    <w:rPr>
      <w:rFonts w:ascii="Times New Roman" w:hAnsi="Times New Roman" w:eastAsia="宋体" w:cs="Times New Roman"/>
      <w:kern w:val="2"/>
      <w:sz w:val="24"/>
      <w:szCs w:val="21"/>
      <w:lang w:val="en-US" w:eastAsia="zh-CN" w:bidi="ar-SA"/>
    </w:rPr>
  </w:style>
  <w:style w:type="character" w:customStyle="1" w:styleId="585">
    <w:name w:val="标准正文 Char"/>
    <w:qFormat/>
    <w:uiPriority w:val="0"/>
    <w:rPr>
      <w:rFonts w:ascii="Times New Roman" w:hAnsi="Times New Roman" w:eastAsia="宋体" w:cs="宋体"/>
      <w:sz w:val="24"/>
      <w:szCs w:val="20"/>
    </w:rPr>
  </w:style>
  <w:style w:type="paragraph" w:customStyle="1" w:styleId="586">
    <w:name w:val="标题4"/>
    <w:basedOn w:val="1"/>
    <w:next w:val="1"/>
    <w:link w:val="587"/>
    <w:qFormat/>
    <w:uiPriority w:val="0"/>
    <w:pPr>
      <w:spacing w:beforeLines="50" w:afterLines="50" w:line="360" w:lineRule="auto"/>
      <w:jc w:val="both"/>
      <w:outlineLvl w:val="4"/>
    </w:pPr>
    <w:rPr>
      <w:rFonts w:ascii="Times New Roman" w:hAnsi="Times New Roman"/>
      <w:b/>
      <w:sz w:val="24"/>
      <w:szCs w:val="24"/>
    </w:rPr>
  </w:style>
  <w:style w:type="character" w:customStyle="1" w:styleId="587">
    <w:name w:val="标题4 Char"/>
    <w:basedOn w:val="138"/>
    <w:link w:val="586"/>
    <w:qFormat/>
    <w:locked/>
    <w:uiPriority w:val="0"/>
    <w:rPr>
      <w:rFonts w:ascii="Times New Roman" w:hAnsi="Times New Roman" w:eastAsia="宋体" w:cs="Times New Roman"/>
      <w:b/>
      <w:sz w:val="24"/>
      <w:szCs w:val="24"/>
    </w:rPr>
  </w:style>
  <w:style w:type="paragraph" w:customStyle="1" w:styleId="588">
    <w:name w:val="GP正文(首行缩进)"/>
    <w:basedOn w:val="1"/>
    <w:link w:val="761"/>
    <w:qFormat/>
    <w:uiPriority w:val="99"/>
    <w:pPr>
      <w:spacing w:line="360" w:lineRule="auto"/>
      <w:ind w:firstLine="200" w:firstLineChars="200"/>
    </w:pPr>
    <w:rPr>
      <w:rFonts w:ascii="Times New Roman" w:hAnsi="Times New Roman"/>
      <w:sz w:val="24"/>
      <w:szCs w:val="21"/>
    </w:rPr>
  </w:style>
  <w:style w:type="character" w:customStyle="1" w:styleId="589">
    <w:name w:val="书籍标题1"/>
    <w:basedOn w:val="138"/>
    <w:qFormat/>
    <w:uiPriority w:val="33"/>
    <w:rPr>
      <w:b/>
      <w:bCs/>
      <w:smallCaps/>
      <w:spacing w:val="5"/>
    </w:rPr>
  </w:style>
  <w:style w:type="paragraph" w:customStyle="1" w:styleId="590">
    <w:name w:val="标题1级"/>
    <w:basedOn w:val="179"/>
    <w:link w:val="849"/>
    <w:qFormat/>
    <w:uiPriority w:val="0"/>
    <w:pPr>
      <w:ind w:firstLine="0" w:firstLineChars="0"/>
      <w:jc w:val="both"/>
      <w:outlineLvl w:val="0"/>
    </w:pPr>
    <w:rPr>
      <w:b/>
      <w:sz w:val="30"/>
      <w:szCs w:val="30"/>
    </w:rPr>
  </w:style>
  <w:style w:type="paragraph" w:customStyle="1" w:styleId="591">
    <w:name w:val="修订1"/>
    <w:hidden/>
    <w:semiHidden/>
    <w:qFormat/>
    <w:uiPriority w:val="99"/>
    <w:rPr>
      <w:rFonts w:ascii="Arial" w:hAnsi="Arial" w:eastAsia="宋体" w:cs="宋体"/>
      <w:kern w:val="2"/>
      <w:sz w:val="24"/>
      <w:lang w:val="en-US" w:eastAsia="zh-CN" w:bidi="ar-SA"/>
    </w:rPr>
  </w:style>
  <w:style w:type="paragraph" w:customStyle="1" w:styleId="592">
    <w:name w:val="!4号宋体"/>
    <w:basedOn w:val="1"/>
    <w:link w:val="593"/>
    <w:qFormat/>
    <w:uiPriority w:val="0"/>
    <w:pPr>
      <w:jc w:val="both"/>
    </w:pPr>
    <w:rPr>
      <w:szCs w:val="28"/>
    </w:rPr>
  </w:style>
  <w:style w:type="character" w:customStyle="1" w:styleId="593">
    <w:name w:val="!4号宋体 Char"/>
    <w:link w:val="592"/>
    <w:qFormat/>
    <w:uiPriority w:val="0"/>
    <w:rPr>
      <w:rFonts w:ascii="Calibri" w:hAnsi="Calibri" w:eastAsia="宋体" w:cs="Times New Roman"/>
      <w:sz w:val="28"/>
      <w:szCs w:val="28"/>
    </w:rPr>
  </w:style>
  <w:style w:type="paragraph" w:customStyle="1" w:styleId="594">
    <w:name w:val="三级"/>
    <w:basedOn w:val="198"/>
    <w:qFormat/>
    <w:uiPriority w:val="34"/>
    <w:pPr>
      <w:numPr>
        <w:ilvl w:val="2"/>
        <w:numId w:val="20"/>
      </w:numPr>
      <w:ind w:left="0" w:firstLine="0"/>
    </w:pPr>
    <w:rPr>
      <w:rFonts w:eastAsia="宋体"/>
      <w:sz w:val="28"/>
    </w:rPr>
  </w:style>
  <w:style w:type="paragraph" w:customStyle="1" w:styleId="595">
    <w:name w:val="四级"/>
    <w:basedOn w:val="199"/>
    <w:qFormat/>
    <w:uiPriority w:val="34"/>
    <w:pPr>
      <w:numPr>
        <w:numId w:val="20"/>
      </w:numPr>
      <w:ind w:left="0" w:firstLine="0"/>
    </w:pPr>
    <w:rPr>
      <w:rFonts w:eastAsiaTheme="majorEastAsia"/>
    </w:rPr>
  </w:style>
  <w:style w:type="paragraph" w:customStyle="1" w:styleId="596">
    <w:name w:val="5级"/>
    <w:basedOn w:val="1"/>
    <w:qFormat/>
    <w:uiPriority w:val="34"/>
    <w:pPr>
      <w:keepNext/>
      <w:keepLines/>
      <w:widowControl/>
      <w:topLinePunct/>
      <w:adjustRightInd w:val="0"/>
      <w:snapToGrid w:val="0"/>
      <w:spacing w:before="160" w:after="160" w:line="240" w:lineRule="atLeast"/>
      <w:outlineLvl w:val="4"/>
    </w:pPr>
    <w:rPr>
      <w:b/>
      <w:sz w:val="24"/>
      <w:szCs w:val="24"/>
    </w:rPr>
  </w:style>
  <w:style w:type="paragraph" w:customStyle="1" w:styleId="597">
    <w:name w:val="一级"/>
    <w:basedOn w:val="196"/>
    <w:qFormat/>
    <w:uiPriority w:val="0"/>
    <w:pPr>
      <w:numPr>
        <w:numId w:val="0"/>
      </w:numPr>
      <w:autoSpaceDE w:val="0"/>
      <w:autoSpaceDN w:val="0"/>
      <w:adjustRightInd w:val="0"/>
      <w:spacing w:before="156" w:after="156"/>
      <w:jc w:val="left"/>
    </w:pPr>
    <w:rPr>
      <w:rFonts w:ascii="宋体" w:hAnsi="宋体" w:eastAsia="宋体"/>
      <w:kern w:val="0"/>
    </w:rPr>
  </w:style>
  <w:style w:type="paragraph" w:customStyle="1" w:styleId="598">
    <w:name w:val="6级"/>
    <w:basedOn w:val="1"/>
    <w:qFormat/>
    <w:uiPriority w:val="34"/>
    <w:pPr>
      <w:spacing w:line="360" w:lineRule="auto"/>
      <w:jc w:val="both"/>
      <w:outlineLvl w:val="5"/>
    </w:pPr>
    <w:rPr>
      <w:b/>
      <w:sz w:val="24"/>
      <w:szCs w:val="21"/>
    </w:rPr>
  </w:style>
  <w:style w:type="character" w:customStyle="1" w:styleId="599">
    <w:name w:val="hei"/>
    <w:basedOn w:val="138"/>
    <w:qFormat/>
    <w:uiPriority w:val="0"/>
  </w:style>
  <w:style w:type="paragraph" w:customStyle="1" w:styleId="600">
    <w:name w:val="xl8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color w:val="000000"/>
      <w:kern w:val="0"/>
      <w:sz w:val="24"/>
      <w:szCs w:val="24"/>
    </w:rPr>
  </w:style>
  <w:style w:type="paragraph" w:customStyle="1" w:styleId="601">
    <w:name w:val="xl87"/>
    <w:basedOn w:val="1"/>
    <w:qFormat/>
    <w:uiPriority w:val="0"/>
    <w:pPr>
      <w:widowControl/>
      <w:pBdr>
        <w:right w:val="single" w:color="auto" w:sz="8" w:space="0"/>
      </w:pBdr>
      <w:spacing w:before="100" w:beforeAutospacing="1" w:after="100" w:afterAutospacing="1"/>
      <w:jc w:val="center"/>
    </w:pPr>
    <w:rPr>
      <w:rFonts w:ascii="宋体" w:hAnsi="宋体" w:cs="宋体"/>
      <w:kern w:val="0"/>
      <w:sz w:val="24"/>
      <w:szCs w:val="24"/>
    </w:rPr>
  </w:style>
  <w:style w:type="paragraph" w:customStyle="1" w:styleId="602">
    <w:name w:val="xl88"/>
    <w:basedOn w:val="1"/>
    <w:qFormat/>
    <w:uiPriority w:val="0"/>
    <w:pPr>
      <w:widowControl/>
      <w:pBdr>
        <w:top w:val="single" w:color="auto" w:sz="8" w:space="0"/>
        <w:left w:val="single" w:color="auto" w:sz="4" w:space="0"/>
      </w:pBdr>
      <w:spacing w:before="100" w:beforeAutospacing="1" w:after="100" w:afterAutospacing="1"/>
      <w:jc w:val="both"/>
    </w:pPr>
    <w:rPr>
      <w:rFonts w:ascii="宋体" w:hAnsi="宋体" w:cs="宋体"/>
      <w:color w:val="000000"/>
      <w:kern w:val="0"/>
      <w:szCs w:val="28"/>
    </w:rPr>
  </w:style>
  <w:style w:type="paragraph" w:customStyle="1" w:styleId="603">
    <w:name w:val="xl89"/>
    <w:basedOn w:val="1"/>
    <w:qFormat/>
    <w:uiPriority w:val="0"/>
    <w:pPr>
      <w:widowControl/>
      <w:pBdr>
        <w:left w:val="single" w:color="auto" w:sz="4" w:space="0"/>
      </w:pBdr>
      <w:spacing w:before="100" w:beforeAutospacing="1" w:after="100" w:afterAutospacing="1"/>
      <w:jc w:val="both"/>
    </w:pPr>
    <w:rPr>
      <w:rFonts w:ascii="宋体" w:hAnsi="宋体" w:cs="宋体"/>
      <w:color w:val="000000"/>
      <w:kern w:val="0"/>
      <w:szCs w:val="28"/>
    </w:rPr>
  </w:style>
  <w:style w:type="paragraph" w:customStyle="1" w:styleId="604">
    <w:name w:val="xl90"/>
    <w:basedOn w:val="1"/>
    <w:qFormat/>
    <w:uiPriority w:val="0"/>
    <w:pPr>
      <w:widowControl/>
      <w:spacing w:before="100" w:beforeAutospacing="1" w:after="100" w:afterAutospacing="1"/>
      <w:jc w:val="both"/>
    </w:pPr>
    <w:rPr>
      <w:rFonts w:ascii="宋体" w:hAnsi="宋体" w:cs="宋体"/>
      <w:color w:val="000000"/>
      <w:kern w:val="0"/>
      <w:szCs w:val="28"/>
    </w:rPr>
  </w:style>
  <w:style w:type="paragraph" w:customStyle="1" w:styleId="605">
    <w:name w:val="xl91"/>
    <w:basedOn w:val="1"/>
    <w:qFormat/>
    <w:uiPriority w:val="0"/>
    <w:pPr>
      <w:widowControl/>
      <w:pBdr>
        <w:left w:val="single" w:color="auto" w:sz="4" w:space="0"/>
        <w:bottom w:val="single" w:color="auto" w:sz="8" w:space="0"/>
      </w:pBdr>
      <w:spacing w:before="100" w:beforeAutospacing="1" w:after="100" w:afterAutospacing="1"/>
      <w:jc w:val="both"/>
    </w:pPr>
    <w:rPr>
      <w:rFonts w:ascii="宋体" w:hAnsi="宋体" w:cs="宋体"/>
      <w:color w:val="000000"/>
      <w:kern w:val="0"/>
      <w:szCs w:val="28"/>
    </w:rPr>
  </w:style>
  <w:style w:type="paragraph" w:customStyle="1" w:styleId="606">
    <w:name w:val="xl92"/>
    <w:basedOn w:val="1"/>
    <w:qFormat/>
    <w:uiPriority w:val="0"/>
    <w:pPr>
      <w:widowControl/>
      <w:pBdr>
        <w:top w:val="single" w:color="auto" w:sz="8" w:space="0"/>
        <w:left w:val="single" w:color="auto" w:sz="8" w:space="0"/>
        <w:bottom w:val="single" w:color="auto" w:sz="8" w:space="0"/>
      </w:pBdr>
      <w:spacing w:before="100" w:beforeAutospacing="1" w:after="100" w:afterAutospacing="1"/>
    </w:pPr>
    <w:rPr>
      <w:rFonts w:ascii="宋体" w:hAnsi="宋体" w:cs="宋体"/>
      <w:kern w:val="0"/>
      <w:sz w:val="24"/>
      <w:szCs w:val="24"/>
    </w:rPr>
  </w:style>
  <w:style w:type="paragraph" w:customStyle="1" w:styleId="607">
    <w:name w:val="xl93"/>
    <w:basedOn w:val="1"/>
    <w:qFormat/>
    <w:uiPriority w:val="0"/>
    <w:pPr>
      <w:widowControl/>
      <w:pBdr>
        <w:top w:val="single" w:color="auto" w:sz="8" w:space="0"/>
        <w:bottom w:val="single" w:color="auto" w:sz="8" w:space="0"/>
      </w:pBdr>
      <w:spacing w:before="100" w:beforeAutospacing="1" w:after="100" w:afterAutospacing="1"/>
    </w:pPr>
    <w:rPr>
      <w:rFonts w:ascii="宋体" w:hAnsi="宋体" w:cs="宋体"/>
      <w:kern w:val="0"/>
      <w:sz w:val="24"/>
      <w:szCs w:val="24"/>
    </w:rPr>
  </w:style>
  <w:style w:type="paragraph" w:customStyle="1" w:styleId="608">
    <w:name w:val="xl94"/>
    <w:basedOn w:val="1"/>
    <w:qFormat/>
    <w:uiPriority w:val="0"/>
    <w:pPr>
      <w:widowControl/>
      <w:pBdr>
        <w:top w:val="single" w:color="auto" w:sz="8" w:space="0"/>
        <w:bottom w:val="single" w:color="auto" w:sz="8" w:space="0"/>
        <w:right w:val="single" w:color="auto" w:sz="8" w:space="0"/>
      </w:pBdr>
      <w:spacing w:before="100" w:beforeAutospacing="1" w:after="100" w:afterAutospacing="1"/>
    </w:pPr>
    <w:rPr>
      <w:rFonts w:ascii="宋体" w:hAnsi="宋体" w:cs="宋体"/>
      <w:kern w:val="0"/>
      <w:sz w:val="24"/>
      <w:szCs w:val="24"/>
    </w:rPr>
  </w:style>
  <w:style w:type="table" w:customStyle="1" w:styleId="609">
    <w:name w:val="网格型2"/>
    <w:basedOn w:val="88"/>
    <w:qFormat/>
    <w:uiPriority w:val="59"/>
    <w:pPr>
      <w:widowControl w:val="0"/>
      <w:spacing w:beforeLines="50" w:afterLines="50"/>
      <w:jc w:val="both"/>
    </w:pPr>
    <w:rPr>
      <w:rFonts w:ascii="Arial" w:hAnsi="Arial"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3"/>
    <w:basedOn w:val="88"/>
    <w:qFormat/>
    <w:uiPriority w:val="39"/>
    <w:pPr>
      <w:widowControl w:val="0"/>
      <w:spacing w:beforeLines="50" w:afterLines="50"/>
      <w:jc w:val="both"/>
    </w:pPr>
    <w:rPr>
      <w:rFonts w:ascii="Arial" w:hAnsi="Arial"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1">
    <w:name w:val="宏文本 字符"/>
    <w:basedOn w:val="138"/>
    <w:link w:val="3"/>
    <w:qFormat/>
    <w:uiPriority w:val="0"/>
    <w:rPr>
      <w:rFonts w:ascii="Courier New" w:hAnsi="Courier New" w:eastAsia="宋体" w:cs="Times New Roman"/>
      <w:sz w:val="24"/>
      <w:szCs w:val="20"/>
    </w:rPr>
  </w:style>
  <w:style w:type="character" w:customStyle="1" w:styleId="612">
    <w:name w:val="电子邮件签名 字符"/>
    <w:basedOn w:val="138"/>
    <w:link w:val="21"/>
    <w:qFormat/>
    <w:uiPriority w:val="0"/>
    <w:rPr>
      <w:sz w:val="24"/>
    </w:rPr>
  </w:style>
  <w:style w:type="character" w:customStyle="1" w:styleId="613">
    <w:name w:val="结束语 字符"/>
    <w:basedOn w:val="138"/>
    <w:link w:val="33"/>
    <w:qFormat/>
    <w:uiPriority w:val="0"/>
    <w:rPr>
      <w:sz w:val="24"/>
    </w:rPr>
  </w:style>
  <w:style w:type="character" w:customStyle="1" w:styleId="614">
    <w:name w:val="HTML 地址 字符"/>
    <w:basedOn w:val="138"/>
    <w:link w:val="42"/>
    <w:qFormat/>
    <w:uiPriority w:val="0"/>
    <w:rPr>
      <w:i/>
      <w:sz w:val="24"/>
    </w:rPr>
  </w:style>
  <w:style w:type="character" w:customStyle="1" w:styleId="615">
    <w:name w:val="签名 字符"/>
    <w:basedOn w:val="138"/>
    <w:link w:val="58"/>
    <w:qFormat/>
    <w:uiPriority w:val="0"/>
    <w:rPr>
      <w:sz w:val="24"/>
    </w:rPr>
  </w:style>
  <w:style w:type="character" w:customStyle="1" w:styleId="616">
    <w:name w:val="信息标题 字符"/>
    <w:basedOn w:val="138"/>
    <w:link w:val="79"/>
    <w:qFormat/>
    <w:uiPriority w:val="0"/>
    <w:rPr>
      <w:rFonts w:ascii="Arial" w:hAnsi="Arial"/>
      <w:sz w:val="24"/>
      <w:shd w:val="pct20" w:color="auto" w:fill="auto"/>
    </w:rPr>
  </w:style>
  <w:style w:type="paragraph" w:customStyle="1" w:styleId="617">
    <w:name w:val="TOC 标题111"/>
    <w:basedOn w:val="4"/>
    <w:next w:val="1"/>
    <w:link w:val="1657"/>
    <w:qFormat/>
    <w:uiPriority w:val="39"/>
    <w:pPr>
      <w:widowControl/>
      <w:numPr>
        <w:numId w:val="10"/>
      </w:numPr>
      <w:tabs>
        <w:tab w:val="left" w:pos="425"/>
      </w:tabs>
      <w:spacing w:before="480" w:after="0" w:line="276" w:lineRule="auto"/>
      <w:jc w:val="left"/>
      <w:outlineLvl w:val="9"/>
    </w:pPr>
    <w:rPr>
      <w:rFonts w:ascii="Cambria" w:hAnsi="Cambria" w:eastAsia="黑体"/>
      <w:color w:val="365F91"/>
      <w:kern w:val="0"/>
      <w:sz w:val="28"/>
      <w:szCs w:val="28"/>
    </w:rPr>
  </w:style>
  <w:style w:type="paragraph" w:customStyle="1" w:styleId="618">
    <w:name w:val="正文对齐"/>
    <w:basedOn w:val="1"/>
    <w:qFormat/>
    <w:uiPriority w:val="0"/>
    <w:pPr>
      <w:spacing w:after="120" w:line="360" w:lineRule="auto"/>
      <w:ind w:left="400" w:leftChars="400"/>
      <w:jc w:val="both"/>
    </w:pPr>
    <w:rPr>
      <w:rFonts w:asciiTheme="minorHAnsi" w:hAnsiTheme="minorHAnsi" w:eastAsiaTheme="minorEastAsia" w:cstheme="minorBidi"/>
      <w:sz w:val="24"/>
      <w:szCs w:val="21"/>
    </w:rPr>
  </w:style>
  <w:style w:type="paragraph" w:customStyle="1" w:styleId="619">
    <w:name w:val="Char1"/>
    <w:basedOn w:val="1"/>
    <w:qFormat/>
    <w:uiPriority w:val="99"/>
    <w:pPr>
      <w:spacing w:line="360" w:lineRule="auto"/>
      <w:jc w:val="both"/>
    </w:pPr>
    <w:rPr>
      <w:rFonts w:ascii="Arial" w:hAnsi="Arial" w:cs="Arial"/>
      <w:bCs/>
      <w:sz w:val="24"/>
      <w:szCs w:val="24"/>
    </w:rPr>
  </w:style>
  <w:style w:type="paragraph" w:customStyle="1" w:styleId="620">
    <w:name w:val="Char Char Char Char1"/>
    <w:basedOn w:val="1"/>
    <w:link w:val="3444"/>
    <w:qFormat/>
    <w:uiPriority w:val="0"/>
    <w:pPr>
      <w:tabs>
        <w:tab w:val="left" w:pos="960"/>
      </w:tabs>
      <w:spacing w:beforeLines="50" w:line="300" w:lineRule="auto"/>
      <w:ind w:left="1244" w:firstLine="200" w:firstLineChars="200"/>
    </w:pPr>
    <w:rPr>
      <w:rFonts w:ascii="Tahoma" w:hAnsi="Tahoma"/>
      <w:bCs/>
      <w:color w:val="000000"/>
      <w:sz w:val="18"/>
      <w:szCs w:val="18"/>
    </w:rPr>
  </w:style>
  <w:style w:type="character" w:customStyle="1" w:styleId="621">
    <w:name w:val="访问过的超链接211"/>
    <w:basedOn w:val="138"/>
    <w:semiHidden/>
    <w:qFormat/>
    <w:uiPriority w:val="0"/>
    <w:rPr>
      <w:color w:val="800080"/>
      <w:u w:val="single"/>
    </w:rPr>
  </w:style>
  <w:style w:type="character" w:customStyle="1" w:styleId="622">
    <w:name w:val="msoplaceholdertext"/>
    <w:basedOn w:val="138"/>
    <w:semiHidden/>
    <w:qFormat/>
    <w:uiPriority w:val="0"/>
    <w:rPr>
      <w:color w:val="808080"/>
    </w:rPr>
  </w:style>
  <w:style w:type="character" w:customStyle="1" w:styleId="623">
    <w:name w:val="标题 9 Char1"/>
    <w:basedOn w:val="138"/>
    <w:qFormat/>
    <w:uiPriority w:val="0"/>
    <w:rPr>
      <w:rFonts w:asciiTheme="majorHAnsi" w:hAnsiTheme="majorHAnsi" w:eastAsiaTheme="majorEastAsia" w:cstheme="majorBidi"/>
      <w:kern w:val="2"/>
      <w:sz w:val="24"/>
      <w:szCs w:val="21"/>
    </w:rPr>
  </w:style>
  <w:style w:type="character" w:customStyle="1" w:styleId="624">
    <w:name w:val="标题 4 字符1"/>
    <w:basedOn w:val="138"/>
    <w:qFormat/>
    <w:uiPriority w:val="0"/>
    <w:rPr>
      <w:rFonts w:hint="default" w:ascii="Cambria" w:hAnsi="Cambria" w:eastAsia="Cambria" w:cs="Cambria"/>
      <w:b/>
    </w:rPr>
  </w:style>
  <w:style w:type="character" w:customStyle="1" w:styleId="625">
    <w:name w:val="正文文本缩进 2 字符"/>
    <w:basedOn w:val="138"/>
    <w:qFormat/>
    <w:uiPriority w:val="0"/>
    <w:rPr>
      <w:rFonts w:hint="default" w:ascii="Times New Roman" w:hAnsi="Times New Roman" w:cs="Times New Roman"/>
    </w:rPr>
  </w:style>
  <w:style w:type="character" w:customStyle="1" w:styleId="626">
    <w:name w:val="脚注文本 Char1"/>
    <w:basedOn w:val="138"/>
    <w:qFormat/>
    <w:uiPriority w:val="0"/>
    <w:rPr>
      <w:kern w:val="2"/>
      <w:sz w:val="18"/>
      <w:szCs w:val="18"/>
    </w:rPr>
  </w:style>
  <w:style w:type="character" w:customStyle="1" w:styleId="627">
    <w:name w:val="明显引用 字符1"/>
    <w:basedOn w:val="138"/>
    <w:semiHidden/>
    <w:qFormat/>
    <w:uiPriority w:val="0"/>
    <w:rPr>
      <w:rFonts w:hint="default" w:ascii="Calibri" w:hAnsi="Calibri" w:cs="Calibri"/>
      <w:b/>
      <w:i/>
      <w:color w:val="4F81BD"/>
    </w:rPr>
  </w:style>
  <w:style w:type="character" w:customStyle="1" w:styleId="628">
    <w:name w:val="msoins"/>
    <w:basedOn w:val="138"/>
    <w:semiHidden/>
    <w:qFormat/>
    <w:uiPriority w:val="0"/>
    <w:rPr>
      <w:color w:val="008080"/>
      <w:u w:val="single"/>
    </w:rPr>
  </w:style>
  <w:style w:type="character" w:customStyle="1" w:styleId="629">
    <w:name w:val="页眉 字符1"/>
    <w:basedOn w:val="138"/>
    <w:qFormat/>
    <w:uiPriority w:val="0"/>
    <w:rPr>
      <w:rFonts w:hint="default" w:ascii="Times New Roman" w:hAnsi="Times New Roman" w:cs="Times New Roman"/>
      <w:b/>
      <w:color w:val="339966"/>
    </w:rPr>
  </w:style>
  <w:style w:type="character" w:customStyle="1" w:styleId="630">
    <w:name w:val="副标题 Char1"/>
    <w:basedOn w:val="138"/>
    <w:qFormat/>
    <w:uiPriority w:val="11"/>
    <w:rPr>
      <w:rFonts w:ascii="Cambria" w:hAnsi="Cambria"/>
      <w:b/>
      <w:bCs/>
      <w:kern w:val="28"/>
      <w:sz w:val="32"/>
      <w:szCs w:val="32"/>
    </w:rPr>
  </w:style>
  <w:style w:type="character" w:customStyle="1" w:styleId="631">
    <w:name w:val="MM Notes Char Char"/>
    <w:basedOn w:val="138"/>
    <w:semiHidden/>
    <w:qFormat/>
    <w:uiPriority w:val="0"/>
    <w:rPr>
      <w:rFonts w:ascii="幼圆" w:hAnsi="幼圆" w:eastAsia="幼圆" w:cs="幼圆"/>
    </w:rPr>
  </w:style>
  <w:style w:type="character" w:customStyle="1" w:styleId="632">
    <w:name w:val="标题 8 字符1"/>
    <w:basedOn w:val="138"/>
    <w:semiHidden/>
    <w:qFormat/>
    <w:uiPriority w:val="0"/>
    <w:rPr>
      <w:rFonts w:hint="default" w:ascii="Cambria" w:hAnsi="Cambria" w:eastAsia="Cambria" w:cs="Cambria"/>
    </w:rPr>
  </w:style>
  <w:style w:type="character" w:customStyle="1" w:styleId="633">
    <w:name w:val="页脚 字符"/>
    <w:basedOn w:val="138"/>
    <w:qFormat/>
    <w:uiPriority w:val="99"/>
    <w:rPr>
      <w:rFonts w:hint="default" w:ascii="Times New Roman" w:hAnsi="Times New Roman" w:cs="Times New Roman"/>
      <w:b/>
      <w:color w:val="339966"/>
    </w:rPr>
  </w:style>
  <w:style w:type="character" w:customStyle="1" w:styleId="634">
    <w:name w:val="表格小标题 Char"/>
    <w:basedOn w:val="138"/>
    <w:semiHidden/>
    <w:qFormat/>
    <w:uiPriority w:val="0"/>
    <w:rPr>
      <w:rFonts w:ascii="微软雅黑" w:hAnsi="微软雅黑" w:eastAsia="微软雅黑" w:cs="微软雅黑"/>
      <w:b/>
      <w:color w:val="000000"/>
    </w:rPr>
  </w:style>
  <w:style w:type="character" w:customStyle="1" w:styleId="635">
    <w:name w:val="标题 8 字符"/>
    <w:basedOn w:val="138"/>
    <w:qFormat/>
    <w:uiPriority w:val="0"/>
    <w:rPr>
      <w:rFonts w:hint="default" w:ascii="Cambria" w:hAnsi="Cambria" w:eastAsia="Cambria" w:cs="Cambria"/>
    </w:rPr>
  </w:style>
  <w:style w:type="character" w:customStyle="1" w:styleId="636">
    <w:name w:val="blue1"/>
    <w:basedOn w:val="138"/>
    <w:semiHidden/>
    <w:qFormat/>
    <w:uiPriority w:val="0"/>
    <w:rPr>
      <w:color w:val="242DA1"/>
    </w:rPr>
  </w:style>
  <w:style w:type="character" w:customStyle="1" w:styleId="637">
    <w:name w:val="纯文本 Char2"/>
    <w:basedOn w:val="138"/>
    <w:qFormat/>
    <w:uiPriority w:val="0"/>
    <w:rPr>
      <w:rFonts w:hint="eastAsia" w:ascii="宋体" w:hAnsi="宋体" w:eastAsia="宋体" w:cs="宋体"/>
    </w:rPr>
  </w:style>
  <w:style w:type="character" w:customStyle="1" w:styleId="638">
    <w:name w:val="mocopyright2"/>
    <w:basedOn w:val="138"/>
    <w:semiHidden/>
    <w:qFormat/>
    <w:uiPriority w:val="0"/>
  </w:style>
  <w:style w:type="character" w:customStyle="1" w:styleId="639">
    <w:name w:val="标题 2 字符"/>
    <w:basedOn w:val="138"/>
    <w:qFormat/>
    <w:uiPriority w:val="9"/>
    <w:rPr>
      <w:rFonts w:ascii="Arial" w:hAnsi="Arial" w:cs="Arial"/>
      <w:b/>
    </w:rPr>
  </w:style>
  <w:style w:type="character" w:customStyle="1" w:styleId="640">
    <w:name w:val="标题 字符1"/>
    <w:basedOn w:val="138"/>
    <w:qFormat/>
    <w:uiPriority w:val="0"/>
    <w:rPr>
      <w:rFonts w:hint="default" w:ascii="Cambria" w:hAnsi="Cambria" w:eastAsia="Cambria" w:cs="Cambria"/>
      <w:b/>
    </w:rPr>
  </w:style>
  <w:style w:type="character" w:customStyle="1" w:styleId="641">
    <w:name w:val="正文缩进 Char1"/>
    <w:basedOn w:val="138"/>
    <w:qFormat/>
    <w:uiPriority w:val="0"/>
    <w:rPr>
      <w:kern w:val="2"/>
      <w:sz w:val="24"/>
    </w:rPr>
  </w:style>
  <w:style w:type="character" w:customStyle="1" w:styleId="642">
    <w:name w:val="访问过的超链接3"/>
    <w:basedOn w:val="138"/>
    <w:semiHidden/>
    <w:qFormat/>
    <w:uiPriority w:val="0"/>
    <w:rPr>
      <w:color w:val="800080"/>
      <w:u w:val="single"/>
    </w:rPr>
  </w:style>
  <w:style w:type="character" w:customStyle="1" w:styleId="643">
    <w:name w:val="批注框文本 Char1"/>
    <w:basedOn w:val="138"/>
    <w:qFormat/>
    <w:uiPriority w:val="99"/>
    <w:rPr>
      <w:rFonts w:asciiTheme="minorHAnsi" w:hAnsiTheme="minorHAnsi" w:eastAsiaTheme="minorEastAsia" w:cstheme="minorBidi"/>
      <w:kern w:val="2"/>
      <w:sz w:val="18"/>
      <w:szCs w:val="18"/>
    </w:rPr>
  </w:style>
  <w:style w:type="character" w:customStyle="1" w:styleId="644">
    <w:name w:val="标题 5 字符1"/>
    <w:basedOn w:val="138"/>
    <w:qFormat/>
    <w:uiPriority w:val="0"/>
    <w:rPr>
      <w:rFonts w:hint="default" w:ascii="Calibri" w:hAnsi="Calibri" w:cs="Calibri"/>
      <w:b/>
    </w:rPr>
  </w:style>
  <w:style w:type="character" w:customStyle="1" w:styleId="645">
    <w:name w:val="msobooktitle"/>
    <w:basedOn w:val="138"/>
    <w:semiHidden/>
    <w:qFormat/>
    <w:uiPriority w:val="0"/>
    <w:rPr>
      <w:b/>
      <w:i/>
      <w:spacing w:val="5"/>
    </w:rPr>
  </w:style>
  <w:style w:type="character" w:customStyle="1" w:styleId="646">
    <w:name w:val="规格书正文 Char"/>
    <w:basedOn w:val="138"/>
    <w:semiHidden/>
    <w:qFormat/>
    <w:uiPriority w:val="0"/>
    <w:rPr>
      <w:rFonts w:hint="eastAsia" w:ascii="微软雅黑" w:hAnsi="微软雅黑" w:eastAsia="微软雅黑" w:cs="微软雅黑"/>
    </w:rPr>
  </w:style>
  <w:style w:type="character" w:customStyle="1" w:styleId="647">
    <w:name w:val="批注文字 字符"/>
    <w:basedOn w:val="138"/>
    <w:qFormat/>
    <w:uiPriority w:val="0"/>
    <w:rPr>
      <w:rFonts w:hint="default" w:ascii="Calibri" w:hAnsi="Calibri" w:cs="Calibri"/>
    </w:rPr>
  </w:style>
  <w:style w:type="character" w:customStyle="1" w:styleId="648">
    <w:name w:val="msodel"/>
    <w:basedOn w:val="138"/>
    <w:semiHidden/>
    <w:qFormat/>
    <w:uiPriority w:val="0"/>
    <w:rPr>
      <w:strike/>
      <w:color w:val="FF0000"/>
    </w:rPr>
  </w:style>
  <w:style w:type="character" w:customStyle="1" w:styleId="649">
    <w:name w:val="msosubtlereference"/>
    <w:basedOn w:val="138"/>
    <w:semiHidden/>
    <w:qFormat/>
    <w:uiPriority w:val="0"/>
    <w:rPr>
      <w:smallCaps/>
      <w:color w:val="5A5A5A"/>
    </w:rPr>
  </w:style>
  <w:style w:type="character" w:customStyle="1" w:styleId="650">
    <w:name w:val="访问过的超链接2"/>
    <w:basedOn w:val="138"/>
    <w:qFormat/>
    <w:uiPriority w:val="0"/>
    <w:rPr>
      <w:color w:val="800080"/>
      <w:u w:val="single"/>
    </w:rPr>
  </w:style>
  <w:style w:type="character" w:customStyle="1" w:styleId="651">
    <w:name w:val="页脚 Char1"/>
    <w:basedOn w:val="138"/>
    <w:qFormat/>
    <w:uiPriority w:val="99"/>
    <w:rPr>
      <w:rFonts w:asciiTheme="minorHAnsi" w:hAnsiTheme="minorHAnsi" w:eastAsiaTheme="minorEastAsia" w:cstheme="minorBidi"/>
      <w:kern w:val="2"/>
      <w:sz w:val="18"/>
      <w:szCs w:val="18"/>
    </w:rPr>
  </w:style>
  <w:style w:type="character" w:customStyle="1" w:styleId="652">
    <w:name w:val="GW-标题3 Char"/>
    <w:basedOn w:val="138"/>
    <w:qFormat/>
    <w:uiPriority w:val="0"/>
    <w:rPr>
      <w:rFonts w:ascii="仿宋_GB2312" w:eastAsia="仿宋_GB2312" w:cs="仿宋_GB2312"/>
      <w:b/>
    </w:rPr>
  </w:style>
  <w:style w:type="character" w:customStyle="1" w:styleId="653">
    <w:name w:val="纯文本 Char3"/>
    <w:basedOn w:val="138"/>
    <w:qFormat/>
    <w:uiPriority w:val="99"/>
    <w:rPr>
      <w:rFonts w:hint="eastAsia" w:ascii="宋体" w:hAnsi="宋体" w:eastAsia="宋体" w:cs="宋体"/>
    </w:rPr>
  </w:style>
  <w:style w:type="character" w:customStyle="1" w:styleId="654">
    <w:name w:val="纯文本 Char11"/>
    <w:basedOn w:val="138"/>
    <w:semiHidden/>
    <w:qFormat/>
    <w:uiPriority w:val="0"/>
    <w:rPr>
      <w:rFonts w:hint="eastAsia" w:ascii="宋体" w:hAnsi="宋体" w:eastAsia="宋体" w:cs="宋体"/>
    </w:rPr>
  </w:style>
  <w:style w:type="character" w:customStyle="1" w:styleId="655">
    <w:name w:val="GW-标题2 Char"/>
    <w:basedOn w:val="138"/>
    <w:semiHidden/>
    <w:qFormat/>
    <w:uiPriority w:val="0"/>
    <w:rPr>
      <w:rFonts w:hint="default" w:ascii="仿宋_GB2312" w:eastAsia="仿宋_GB2312" w:cs="仿宋_GB2312"/>
      <w:b/>
    </w:rPr>
  </w:style>
  <w:style w:type="character" w:customStyle="1" w:styleId="656">
    <w:name w:val="正文文本 Char Char"/>
    <w:basedOn w:val="138"/>
    <w:qFormat/>
    <w:uiPriority w:val="0"/>
    <w:rPr>
      <w:rFonts w:hint="eastAsia" w:ascii="宋体" w:hAnsi="宋体" w:eastAsia="宋体" w:cs="宋体"/>
    </w:rPr>
  </w:style>
  <w:style w:type="character" w:customStyle="1" w:styleId="657">
    <w:name w:val="msointensereference"/>
    <w:basedOn w:val="138"/>
    <w:semiHidden/>
    <w:qFormat/>
    <w:uiPriority w:val="0"/>
    <w:rPr>
      <w:b/>
      <w:smallCaps/>
      <w:color w:val="5B9BD5"/>
      <w:spacing w:val="5"/>
    </w:rPr>
  </w:style>
  <w:style w:type="character" w:customStyle="1" w:styleId="658">
    <w:name w:val="标题 6 字符"/>
    <w:basedOn w:val="138"/>
    <w:qFormat/>
    <w:uiPriority w:val="9"/>
    <w:rPr>
      <w:rFonts w:hint="default" w:ascii="Cambria" w:hAnsi="Cambria" w:eastAsia="Cambria" w:cs="Cambria"/>
      <w:b/>
    </w:rPr>
  </w:style>
  <w:style w:type="character" w:customStyle="1" w:styleId="659">
    <w:name w:val="msointenseemphasis"/>
    <w:basedOn w:val="138"/>
    <w:semiHidden/>
    <w:qFormat/>
    <w:uiPriority w:val="0"/>
    <w:rPr>
      <w:rFonts w:hint="default" w:ascii="Calibri" w:hAnsi="Calibri" w:cs="Calibri"/>
      <w:b/>
      <w:i/>
      <w:color w:val="C45911"/>
      <w:spacing w:val="0"/>
    </w:rPr>
  </w:style>
  <w:style w:type="character" w:customStyle="1" w:styleId="660">
    <w:name w:val="无间隔 Char1"/>
    <w:basedOn w:val="138"/>
    <w:semiHidden/>
    <w:qFormat/>
    <w:uiPriority w:val="0"/>
  </w:style>
  <w:style w:type="character" w:customStyle="1" w:styleId="661">
    <w:name w:val="msosubtleemphasis"/>
    <w:basedOn w:val="138"/>
    <w:semiHidden/>
    <w:qFormat/>
    <w:uiPriority w:val="0"/>
    <w:rPr>
      <w:i/>
      <w:color w:val="808080"/>
    </w:rPr>
  </w:style>
  <w:style w:type="character" w:customStyle="1" w:styleId="662">
    <w:name w:val="正文对齐 Char"/>
    <w:basedOn w:val="138"/>
    <w:semiHidden/>
    <w:qFormat/>
    <w:uiPriority w:val="0"/>
    <w:rPr>
      <w:rFonts w:hint="default" w:ascii="Times New Roman" w:hAnsi="Times New Roman" w:cs="Times New Roman"/>
    </w:rPr>
  </w:style>
  <w:style w:type="character" w:customStyle="1" w:styleId="663">
    <w:name w:val="标题 3 Char1"/>
    <w:basedOn w:val="138"/>
    <w:qFormat/>
    <w:uiPriority w:val="9"/>
    <w:rPr>
      <w:rFonts w:asciiTheme="minorHAnsi" w:hAnsiTheme="minorHAnsi" w:eastAsiaTheme="minorEastAsia" w:cstheme="minorBidi"/>
      <w:b/>
      <w:bCs/>
      <w:kern w:val="2"/>
      <w:sz w:val="24"/>
      <w:szCs w:val="32"/>
    </w:rPr>
  </w:style>
  <w:style w:type="character" w:customStyle="1" w:styleId="664">
    <w:name w:val="标题 4 Char2"/>
    <w:basedOn w:val="138"/>
    <w:qFormat/>
    <w:uiPriority w:val="0"/>
    <w:rPr>
      <w:rFonts w:hint="default" w:ascii="Cambria" w:hAnsi="Cambria" w:eastAsia="Cambria" w:cs="Cambria"/>
      <w:b/>
    </w:rPr>
  </w:style>
  <w:style w:type="character" w:customStyle="1" w:styleId="665">
    <w:name w:val="标题 5 Char1"/>
    <w:basedOn w:val="138"/>
    <w:qFormat/>
    <w:uiPriority w:val="0"/>
    <w:rPr>
      <w:rFonts w:asciiTheme="minorHAnsi" w:hAnsiTheme="minorHAnsi" w:eastAsiaTheme="minorEastAsia" w:cstheme="minorBidi"/>
      <w:b/>
      <w:bCs/>
      <w:kern w:val="2"/>
      <w:sz w:val="28"/>
      <w:szCs w:val="28"/>
    </w:rPr>
  </w:style>
  <w:style w:type="character" w:customStyle="1" w:styleId="666">
    <w:name w:val="标题 6 Char1"/>
    <w:basedOn w:val="138"/>
    <w:qFormat/>
    <w:uiPriority w:val="0"/>
    <w:rPr>
      <w:rFonts w:asciiTheme="majorHAnsi" w:hAnsiTheme="majorHAnsi" w:eastAsiaTheme="majorEastAsia" w:cstheme="majorBidi"/>
      <w:b/>
      <w:bCs/>
      <w:kern w:val="2"/>
      <w:sz w:val="24"/>
      <w:szCs w:val="24"/>
    </w:rPr>
  </w:style>
  <w:style w:type="character" w:customStyle="1" w:styleId="667">
    <w:name w:val="标题 7 Char1"/>
    <w:basedOn w:val="138"/>
    <w:qFormat/>
    <w:uiPriority w:val="0"/>
    <w:rPr>
      <w:rFonts w:asciiTheme="minorHAnsi" w:hAnsiTheme="minorHAnsi" w:eastAsiaTheme="minorEastAsia" w:cstheme="minorBidi"/>
      <w:b/>
      <w:bCs/>
      <w:kern w:val="2"/>
      <w:sz w:val="24"/>
      <w:szCs w:val="24"/>
    </w:rPr>
  </w:style>
  <w:style w:type="character" w:customStyle="1" w:styleId="668">
    <w:name w:val="标题 8 Char1"/>
    <w:basedOn w:val="138"/>
    <w:qFormat/>
    <w:uiPriority w:val="0"/>
    <w:rPr>
      <w:rFonts w:asciiTheme="majorHAnsi" w:hAnsiTheme="majorHAnsi" w:eastAsiaTheme="majorEastAsia" w:cstheme="majorBidi"/>
      <w:kern w:val="2"/>
      <w:sz w:val="24"/>
      <w:szCs w:val="24"/>
    </w:rPr>
  </w:style>
  <w:style w:type="character" w:customStyle="1" w:styleId="669">
    <w:name w:val="文档结构图 Char1"/>
    <w:basedOn w:val="138"/>
    <w:qFormat/>
    <w:uiPriority w:val="0"/>
    <w:rPr>
      <w:rFonts w:ascii="宋体" w:hAnsi="Calibri"/>
      <w:kern w:val="2"/>
      <w:sz w:val="18"/>
      <w:szCs w:val="18"/>
    </w:rPr>
  </w:style>
  <w:style w:type="character" w:customStyle="1" w:styleId="670">
    <w:name w:val="页眉 Char1"/>
    <w:basedOn w:val="138"/>
    <w:qFormat/>
    <w:uiPriority w:val="99"/>
    <w:rPr>
      <w:rFonts w:asciiTheme="minorHAnsi" w:hAnsiTheme="minorHAnsi" w:eastAsiaTheme="minorEastAsia" w:cstheme="minorBidi"/>
      <w:kern w:val="2"/>
      <w:sz w:val="18"/>
      <w:szCs w:val="18"/>
    </w:rPr>
  </w:style>
  <w:style w:type="character" w:customStyle="1" w:styleId="671">
    <w:name w:val="正文文本缩进 2 Char1"/>
    <w:basedOn w:val="138"/>
    <w:qFormat/>
    <w:uiPriority w:val="0"/>
    <w:rPr>
      <w:kern w:val="2"/>
      <w:sz w:val="24"/>
      <w:szCs w:val="24"/>
    </w:rPr>
  </w:style>
  <w:style w:type="character" w:customStyle="1" w:styleId="672">
    <w:name w:val="apple-style-span"/>
    <w:basedOn w:val="138"/>
    <w:qFormat/>
    <w:uiPriority w:val="0"/>
  </w:style>
  <w:style w:type="character" w:customStyle="1" w:styleId="673">
    <w:name w:val="标题 Char1"/>
    <w:basedOn w:val="138"/>
    <w:qFormat/>
    <w:uiPriority w:val="10"/>
    <w:rPr>
      <w:rFonts w:ascii="Arial" w:hAnsi="Arial" w:cs="Arial"/>
      <w:sz w:val="40"/>
      <w:lang w:val="en-AU" w:eastAsia="en-US"/>
    </w:rPr>
  </w:style>
  <w:style w:type="character" w:customStyle="1" w:styleId="674">
    <w:name w:val="表格圆点 Char"/>
    <w:basedOn w:val="138"/>
    <w:semiHidden/>
    <w:qFormat/>
    <w:uiPriority w:val="0"/>
    <w:rPr>
      <w:rFonts w:hint="default" w:ascii="Cambria" w:hAnsi="Cambria" w:eastAsia="Cambria" w:cs="Cambria"/>
    </w:rPr>
  </w:style>
  <w:style w:type="character" w:customStyle="1" w:styleId="675">
    <w:name w:val="标题 9 字符1"/>
    <w:basedOn w:val="138"/>
    <w:semiHidden/>
    <w:qFormat/>
    <w:uiPriority w:val="0"/>
    <w:rPr>
      <w:rFonts w:hint="default" w:ascii="Cambria" w:hAnsi="Cambria" w:eastAsia="Cambria" w:cs="Cambria"/>
    </w:rPr>
  </w:style>
  <w:style w:type="character" w:customStyle="1" w:styleId="676">
    <w:name w:val="引用 Char1"/>
    <w:basedOn w:val="138"/>
    <w:qFormat/>
    <w:uiPriority w:val="29"/>
    <w:rPr>
      <w:rFonts w:hint="default" w:ascii="Calibri" w:hAnsi="Calibri" w:cs="Calibri"/>
      <w:i/>
      <w:color w:val="000000"/>
    </w:rPr>
  </w:style>
  <w:style w:type="character" w:customStyle="1" w:styleId="677">
    <w:name w:val="明显引用 Char1"/>
    <w:basedOn w:val="138"/>
    <w:qFormat/>
    <w:uiPriority w:val="0"/>
    <w:rPr>
      <w:rFonts w:hint="default" w:ascii="Calibri" w:hAnsi="Calibri" w:cs="Calibri"/>
      <w:b/>
      <w:i/>
      <w:color w:val="4F81BD"/>
    </w:rPr>
  </w:style>
  <w:style w:type="character" w:customStyle="1" w:styleId="678">
    <w:name w:val="批注文字 字符1"/>
    <w:basedOn w:val="138"/>
    <w:qFormat/>
    <w:uiPriority w:val="0"/>
    <w:rPr>
      <w:rFonts w:hint="default" w:ascii="Calibri" w:hAnsi="Calibri" w:cs="Calibri"/>
    </w:rPr>
  </w:style>
  <w:style w:type="character" w:customStyle="1" w:styleId="679">
    <w:name w:val="引用 字符"/>
    <w:basedOn w:val="138"/>
    <w:link w:val="680"/>
    <w:qFormat/>
    <w:uiPriority w:val="29"/>
    <w:rPr>
      <w:rFonts w:hint="default" w:ascii="Calibri" w:hAnsi="Calibri" w:cs="Calibri"/>
      <w:i/>
      <w:color w:val="000000"/>
    </w:rPr>
  </w:style>
  <w:style w:type="paragraph" w:customStyle="1" w:styleId="680">
    <w:name w:val="引用1"/>
    <w:basedOn w:val="1"/>
    <w:next w:val="1"/>
    <w:link w:val="679"/>
    <w:qFormat/>
    <w:uiPriority w:val="29"/>
    <w:pPr>
      <w:widowControl/>
      <w:spacing w:after="200" w:line="360" w:lineRule="auto"/>
      <w:contextualSpacing/>
    </w:pPr>
    <w:rPr>
      <w:rFonts w:cs="Calibri" w:eastAsiaTheme="minorEastAsia"/>
      <w:i/>
      <w:color w:val="000000"/>
      <w:sz w:val="21"/>
    </w:rPr>
  </w:style>
  <w:style w:type="character" w:customStyle="1" w:styleId="681">
    <w:name w:val="页脚 字符1"/>
    <w:basedOn w:val="138"/>
    <w:qFormat/>
    <w:uiPriority w:val="0"/>
    <w:rPr>
      <w:rFonts w:hint="default" w:ascii="Times New Roman" w:hAnsi="Times New Roman" w:cs="Times New Roman"/>
      <w:b/>
      <w:color w:val="339966"/>
    </w:rPr>
  </w:style>
  <w:style w:type="character" w:customStyle="1" w:styleId="682">
    <w:name w:val="引用 Char3"/>
    <w:basedOn w:val="138"/>
    <w:link w:val="683"/>
    <w:qFormat/>
    <w:uiPriority w:val="0"/>
    <w:rPr>
      <w:rFonts w:ascii="Calibri" w:hAnsi="Calibri" w:cs="Calibri"/>
      <w:i/>
      <w:color w:val="000000"/>
    </w:rPr>
  </w:style>
  <w:style w:type="paragraph" w:customStyle="1" w:styleId="683">
    <w:name w:val="引用2"/>
    <w:basedOn w:val="1"/>
    <w:next w:val="1"/>
    <w:link w:val="682"/>
    <w:qFormat/>
    <w:uiPriority w:val="0"/>
    <w:pPr>
      <w:spacing w:line="360" w:lineRule="auto"/>
      <w:jc w:val="both"/>
    </w:pPr>
    <w:rPr>
      <w:rFonts w:cs="Calibri" w:eastAsiaTheme="minorEastAsia"/>
      <w:i/>
      <w:color w:val="000000"/>
      <w:sz w:val="21"/>
    </w:rPr>
  </w:style>
  <w:style w:type="character" w:customStyle="1" w:styleId="684">
    <w:name w:val="标题 9 字符"/>
    <w:basedOn w:val="138"/>
    <w:qFormat/>
    <w:uiPriority w:val="9"/>
    <w:rPr>
      <w:rFonts w:hint="default" w:ascii="Cambria" w:hAnsi="Cambria" w:eastAsia="Cambria" w:cs="Cambria"/>
    </w:rPr>
  </w:style>
  <w:style w:type="character" w:customStyle="1" w:styleId="685">
    <w:name w:val="无间隔 字符1"/>
    <w:basedOn w:val="138"/>
    <w:semiHidden/>
    <w:qFormat/>
    <w:uiPriority w:val="0"/>
    <w:rPr>
      <w:rFonts w:hint="default" w:ascii="Calibri" w:hAnsi="Calibri" w:cs="Calibri"/>
    </w:rPr>
  </w:style>
  <w:style w:type="character" w:customStyle="1" w:styleId="686">
    <w:name w:val="批注文字 Char1"/>
    <w:basedOn w:val="138"/>
    <w:qFormat/>
    <w:uiPriority w:val="99"/>
    <w:rPr>
      <w:rFonts w:asciiTheme="minorHAnsi" w:hAnsiTheme="minorHAnsi" w:eastAsiaTheme="minorEastAsia" w:cstheme="minorBidi"/>
      <w:kern w:val="2"/>
      <w:sz w:val="24"/>
      <w:szCs w:val="22"/>
    </w:rPr>
  </w:style>
  <w:style w:type="character" w:customStyle="1" w:styleId="687">
    <w:name w:val="批注主题 Char1"/>
    <w:basedOn w:val="138"/>
    <w:qFormat/>
    <w:uiPriority w:val="0"/>
    <w:rPr>
      <w:rFonts w:asciiTheme="minorHAnsi" w:hAnsiTheme="minorHAnsi" w:eastAsiaTheme="minorEastAsia" w:cstheme="minorBidi"/>
      <w:b/>
      <w:bCs/>
      <w:kern w:val="2"/>
      <w:sz w:val="24"/>
      <w:szCs w:val="22"/>
    </w:rPr>
  </w:style>
  <w:style w:type="character" w:customStyle="1" w:styleId="688">
    <w:name w:val="MM Notes Char"/>
    <w:basedOn w:val="138"/>
    <w:semiHidden/>
    <w:qFormat/>
    <w:uiPriority w:val="0"/>
    <w:rPr>
      <w:rFonts w:hint="eastAsia" w:ascii="幼圆" w:hAnsi="幼圆" w:eastAsia="幼圆" w:cs="幼圆"/>
    </w:rPr>
  </w:style>
  <w:style w:type="character" w:customStyle="1" w:styleId="689">
    <w:name w:val="font-121"/>
    <w:basedOn w:val="138"/>
    <w:qFormat/>
    <w:uiPriority w:val="0"/>
    <w:rPr>
      <w:rFonts w:hint="default" w:ascii="Times New Roman" w:hAnsi="Times New Roman" w:cs="Times New Roman"/>
      <w:color w:val="666666"/>
      <w:u w:val="none"/>
    </w:rPr>
  </w:style>
  <w:style w:type="character" w:customStyle="1" w:styleId="690">
    <w:name w:val="标题 5 字符"/>
    <w:basedOn w:val="138"/>
    <w:qFormat/>
    <w:uiPriority w:val="0"/>
    <w:rPr>
      <w:b/>
    </w:rPr>
  </w:style>
  <w:style w:type="character" w:customStyle="1" w:styleId="691">
    <w:name w:val="GW-标题4 Char"/>
    <w:basedOn w:val="138"/>
    <w:semiHidden/>
    <w:qFormat/>
    <w:uiPriority w:val="0"/>
    <w:rPr>
      <w:rFonts w:hint="default" w:ascii="仿宋_GB2312" w:eastAsia="仿宋_GB2312" w:cs="仿宋_GB2312"/>
      <w:b/>
    </w:rPr>
  </w:style>
  <w:style w:type="character" w:customStyle="1" w:styleId="692">
    <w:name w:val="标题 2 字符1"/>
    <w:basedOn w:val="138"/>
    <w:qFormat/>
    <w:uiPriority w:val="0"/>
    <w:rPr>
      <w:rFonts w:hint="default" w:ascii="Arial" w:hAnsi="Arial" w:cs="Arial"/>
      <w:b/>
    </w:rPr>
  </w:style>
  <w:style w:type="character" w:customStyle="1" w:styleId="693">
    <w:name w:val="标题 1 字符1"/>
    <w:basedOn w:val="138"/>
    <w:qFormat/>
    <w:uiPriority w:val="0"/>
    <w:rPr>
      <w:rFonts w:hint="default" w:ascii="Calibri" w:hAnsi="Calibri" w:cs="Calibri"/>
      <w:b/>
    </w:rPr>
  </w:style>
  <w:style w:type="character" w:customStyle="1" w:styleId="694">
    <w:name w:val="纯文本 字符"/>
    <w:basedOn w:val="138"/>
    <w:qFormat/>
    <w:uiPriority w:val="0"/>
    <w:rPr>
      <w:rFonts w:hint="eastAsia" w:ascii="宋体" w:hAnsi="宋体" w:eastAsia="宋体" w:cs="宋体"/>
    </w:rPr>
  </w:style>
  <w:style w:type="character" w:customStyle="1" w:styleId="695">
    <w:name w:val="txt9049a0"/>
    <w:basedOn w:val="138"/>
    <w:semiHidden/>
    <w:qFormat/>
    <w:uiPriority w:val="0"/>
  </w:style>
  <w:style w:type="character" w:customStyle="1" w:styleId="696">
    <w:name w:val="标题 4 Char1"/>
    <w:basedOn w:val="138"/>
    <w:qFormat/>
    <w:uiPriority w:val="9"/>
    <w:rPr>
      <w:rFonts w:hint="default" w:ascii="Cambria" w:hAnsi="Cambria" w:eastAsia="Cambria" w:cs="Cambria"/>
      <w:b/>
    </w:rPr>
  </w:style>
  <w:style w:type="character" w:customStyle="1" w:styleId="697">
    <w:name w:val="表格 Char"/>
    <w:basedOn w:val="138"/>
    <w:qFormat/>
    <w:uiPriority w:val="0"/>
    <w:rPr>
      <w:rFonts w:hint="eastAsia" w:ascii="宋体" w:hAnsi="宋体" w:eastAsia="宋体" w:cs="宋体"/>
      <w:b/>
    </w:rPr>
  </w:style>
  <w:style w:type="character" w:customStyle="1" w:styleId="698">
    <w:name w:val="访问过的超链接21"/>
    <w:basedOn w:val="138"/>
    <w:semiHidden/>
    <w:qFormat/>
    <w:uiPriority w:val="0"/>
    <w:rPr>
      <w:color w:val="800080"/>
      <w:u w:val="single"/>
    </w:rPr>
  </w:style>
  <w:style w:type="character" w:customStyle="1" w:styleId="699">
    <w:name w:val="表格正文 Char"/>
    <w:basedOn w:val="138"/>
    <w:qFormat/>
    <w:uiPriority w:val="0"/>
    <w:rPr>
      <w:rFonts w:hint="eastAsia" w:ascii="微软雅黑" w:hAnsi="微软雅黑" w:eastAsia="微软雅黑" w:cs="微软雅黑"/>
      <w:color w:val="000000"/>
    </w:rPr>
  </w:style>
  <w:style w:type="character" w:customStyle="1" w:styleId="700">
    <w:name w:val="表格标题1 Char"/>
    <w:basedOn w:val="138"/>
    <w:semiHidden/>
    <w:qFormat/>
    <w:uiPriority w:val="0"/>
    <w:rPr>
      <w:rFonts w:hint="eastAsia" w:ascii="微软雅黑" w:hAnsi="微软雅黑" w:eastAsia="微软雅黑" w:cs="微软雅黑"/>
      <w:b/>
      <w:color w:val="FFFFFF"/>
    </w:rPr>
  </w:style>
  <w:style w:type="character" w:customStyle="1" w:styleId="701">
    <w:name w:val="已访问的超链接2"/>
    <w:basedOn w:val="138"/>
    <w:semiHidden/>
    <w:qFormat/>
    <w:uiPriority w:val="0"/>
    <w:rPr>
      <w:color w:val="800080"/>
      <w:u w:val="single"/>
    </w:rPr>
  </w:style>
  <w:style w:type="character" w:customStyle="1" w:styleId="702">
    <w:name w:val="hps"/>
    <w:basedOn w:val="138"/>
    <w:qFormat/>
    <w:uiPriority w:val="0"/>
  </w:style>
  <w:style w:type="character" w:customStyle="1" w:styleId="703">
    <w:name w:val="表格菱形 Char"/>
    <w:basedOn w:val="138"/>
    <w:semiHidden/>
    <w:qFormat/>
    <w:uiPriority w:val="0"/>
    <w:rPr>
      <w:rFonts w:hint="default" w:ascii="Times New Roman" w:hAnsi="Times New Roman" w:cs="Times New Roman"/>
    </w:rPr>
  </w:style>
  <w:style w:type="character" w:customStyle="1" w:styleId="704">
    <w:name w:val="列出段落 字符"/>
    <w:basedOn w:val="138"/>
    <w:qFormat/>
    <w:uiPriority w:val="0"/>
    <w:rPr>
      <w:rFonts w:hint="default" w:ascii="Times New Roman" w:hAnsi="Times New Roman" w:cs="Times New Roman"/>
    </w:rPr>
  </w:style>
  <w:style w:type="character" w:customStyle="1" w:styleId="705">
    <w:name w:val="标题 4 Char3"/>
    <w:basedOn w:val="138"/>
    <w:semiHidden/>
    <w:qFormat/>
    <w:uiPriority w:val="0"/>
    <w:rPr>
      <w:rFonts w:hint="default" w:ascii="Cambria" w:hAnsi="Cambria" w:eastAsia="Cambria" w:cs="Cambria"/>
      <w:b/>
    </w:rPr>
  </w:style>
  <w:style w:type="character" w:customStyle="1" w:styleId="706">
    <w:name w:val="明显引用 Char3"/>
    <w:basedOn w:val="138"/>
    <w:link w:val="707"/>
    <w:qFormat/>
    <w:uiPriority w:val="0"/>
    <w:rPr>
      <w:rFonts w:ascii="Calibri" w:hAnsi="Calibri" w:cs="Calibri"/>
      <w:b/>
      <w:i/>
      <w:color w:val="4F81BD"/>
    </w:rPr>
  </w:style>
  <w:style w:type="paragraph" w:customStyle="1" w:styleId="707">
    <w:name w:val="明显引用1"/>
    <w:basedOn w:val="1"/>
    <w:next w:val="1"/>
    <w:link w:val="706"/>
    <w:qFormat/>
    <w:uiPriority w:val="0"/>
    <w:pPr>
      <w:pBdr>
        <w:bottom w:val="single" w:color="4F81BD" w:sz="4" w:space="4"/>
      </w:pBdr>
      <w:spacing w:before="200" w:after="280" w:line="360" w:lineRule="auto"/>
      <w:ind w:left="936" w:right="936"/>
      <w:jc w:val="both"/>
    </w:pPr>
    <w:rPr>
      <w:rFonts w:cs="Calibri" w:eastAsiaTheme="minorEastAsia"/>
      <w:b/>
      <w:i/>
      <w:color w:val="4F81BD"/>
      <w:sz w:val="21"/>
    </w:rPr>
  </w:style>
  <w:style w:type="character" w:customStyle="1" w:styleId="708">
    <w:name w:val="访问过的超链接4"/>
    <w:basedOn w:val="138"/>
    <w:semiHidden/>
    <w:qFormat/>
    <w:uiPriority w:val="0"/>
    <w:rPr>
      <w:color w:val="800080"/>
      <w:u w:val="single"/>
    </w:rPr>
  </w:style>
  <w:style w:type="character" w:customStyle="1" w:styleId="709">
    <w:name w:val="标题 1 字符"/>
    <w:basedOn w:val="138"/>
    <w:qFormat/>
    <w:uiPriority w:val="9"/>
    <w:rPr>
      <w:b/>
    </w:rPr>
  </w:style>
  <w:style w:type="character" w:customStyle="1" w:styleId="710">
    <w:name w:val="标题 3 字符"/>
    <w:basedOn w:val="138"/>
    <w:qFormat/>
    <w:uiPriority w:val="9"/>
    <w:rPr>
      <w:b/>
    </w:rPr>
  </w:style>
  <w:style w:type="character" w:customStyle="1" w:styleId="711">
    <w:name w:val="标题 4 字符"/>
    <w:basedOn w:val="138"/>
    <w:qFormat/>
    <w:uiPriority w:val="0"/>
    <w:rPr>
      <w:rFonts w:hint="default" w:ascii="Cambria" w:hAnsi="Cambria" w:eastAsia="Cambria" w:cs="Cambria"/>
      <w:b/>
    </w:rPr>
  </w:style>
  <w:style w:type="character" w:customStyle="1" w:styleId="712">
    <w:name w:val="标题 7 字符"/>
    <w:basedOn w:val="138"/>
    <w:qFormat/>
    <w:uiPriority w:val="0"/>
    <w:rPr>
      <w:b/>
    </w:rPr>
  </w:style>
  <w:style w:type="character" w:customStyle="1" w:styleId="713">
    <w:name w:val="批注框文本 字符"/>
    <w:basedOn w:val="138"/>
    <w:qFormat/>
    <w:uiPriority w:val="99"/>
    <w:rPr>
      <w:rFonts w:hint="default" w:ascii="Calibri" w:hAnsi="Calibri" w:cs="Calibri"/>
    </w:rPr>
  </w:style>
  <w:style w:type="character" w:customStyle="1" w:styleId="714">
    <w:name w:val="文档结构图 字符"/>
    <w:basedOn w:val="138"/>
    <w:qFormat/>
    <w:uiPriority w:val="99"/>
    <w:rPr>
      <w:rFonts w:hint="eastAsia" w:ascii="宋体" w:hAnsi="宋体" w:eastAsia="宋体" w:cs="宋体"/>
      <w:b/>
      <w:color w:val="339966"/>
    </w:rPr>
  </w:style>
  <w:style w:type="character" w:customStyle="1" w:styleId="715">
    <w:name w:val="页眉 字符"/>
    <w:basedOn w:val="138"/>
    <w:qFormat/>
    <w:uiPriority w:val="99"/>
    <w:rPr>
      <w:rFonts w:hint="default" w:ascii="Times New Roman" w:hAnsi="Times New Roman" w:cs="Times New Roman"/>
      <w:b/>
      <w:color w:val="339966"/>
    </w:rPr>
  </w:style>
  <w:style w:type="character" w:customStyle="1" w:styleId="716">
    <w:name w:val="副标题 字符"/>
    <w:basedOn w:val="138"/>
    <w:qFormat/>
    <w:uiPriority w:val="0"/>
    <w:rPr>
      <w:rFonts w:hint="default" w:ascii="Cambria" w:hAnsi="Cambria" w:eastAsia="Cambria" w:cs="Cambria"/>
      <w:b/>
      <w:color w:val="339966"/>
    </w:rPr>
  </w:style>
  <w:style w:type="character" w:customStyle="1" w:styleId="717">
    <w:name w:val="标题 字符"/>
    <w:basedOn w:val="138"/>
    <w:qFormat/>
    <w:uiPriority w:val="0"/>
    <w:rPr>
      <w:rFonts w:hint="default" w:ascii="Cambria" w:hAnsi="Cambria" w:eastAsia="Cambria" w:cs="Cambria"/>
      <w:b/>
    </w:rPr>
  </w:style>
  <w:style w:type="character" w:customStyle="1" w:styleId="718">
    <w:name w:val="明显引用 字符"/>
    <w:basedOn w:val="138"/>
    <w:link w:val="719"/>
    <w:qFormat/>
    <w:uiPriority w:val="30"/>
    <w:rPr>
      <w:rFonts w:hint="default" w:ascii="Calibri" w:hAnsi="Calibri" w:cs="Calibri"/>
      <w:b/>
      <w:i/>
      <w:color w:val="4F81BD"/>
    </w:rPr>
  </w:style>
  <w:style w:type="paragraph" w:customStyle="1" w:styleId="719">
    <w:name w:val="明显引用11"/>
    <w:basedOn w:val="1"/>
    <w:next w:val="1"/>
    <w:link w:val="718"/>
    <w:qFormat/>
    <w:uiPriority w:val="0"/>
    <w:pPr>
      <w:widowControl/>
      <w:pBdr>
        <w:bottom w:val="single" w:color="4F81BD" w:sz="4" w:space="4"/>
      </w:pBdr>
      <w:spacing w:before="200" w:after="280" w:line="360" w:lineRule="auto"/>
      <w:ind w:left="936" w:right="936"/>
      <w:contextualSpacing/>
    </w:pPr>
    <w:rPr>
      <w:rFonts w:cs="Calibri" w:eastAsiaTheme="minorEastAsia"/>
      <w:b/>
      <w:i/>
      <w:color w:val="4F81BD"/>
      <w:sz w:val="21"/>
    </w:rPr>
  </w:style>
  <w:style w:type="character" w:customStyle="1" w:styleId="720">
    <w:name w:val="正文文本 字符"/>
    <w:basedOn w:val="138"/>
    <w:qFormat/>
    <w:uiPriority w:val="99"/>
    <w:rPr>
      <w:rFonts w:hint="default" w:ascii="Calibri" w:hAnsi="Calibri" w:cs="Calibri"/>
    </w:rPr>
  </w:style>
  <w:style w:type="character" w:customStyle="1" w:styleId="721">
    <w:name w:val="日期 字符"/>
    <w:basedOn w:val="138"/>
    <w:qFormat/>
    <w:uiPriority w:val="99"/>
  </w:style>
  <w:style w:type="character" w:customStyle="1" w:styleId="722">
    <w:name w:val="批注主题 字符"/>
    <w:basedOn w:val="138"/>
    <w:qFormat/>
    <w:uiPriority w:val="0"/>
    <w:rPr>
      <w:rFonts w:hint="default" w:ascii="Calibri" w:hAnsi="Calibri" w:cs="Calibri"/>
      <w:b/>
    </w:rPr>
  </w:style>
  <w:style w:type="character" w:customStyle="1" w:styleId="723">
    <w:name w:val="正文缩进 字符"/>
    <w:basedOn w:val="138"/>
    <w:qFormat/>
    <w:uiPriority w:val="0"/>
    <w:rPr>
      <w:rFonts w:hint="default" w:ascii="Times New Roman" w:hAnsi="Times New Roman" w:cs="Times New Roman"/>
    </w:rPr>
  </w:style>
  <w:style w:type="character" w:customStyle="1" w:styleId="724">
    <w:name w:val="无间隔 字符"/>
    <w:basedOn w:val="138"/>
    <w:qFormat/>
    <w:uiPriority w:val="1"/>
    <w:rPr>
      <w:rFonts w:hint="default" w:ascii="Calibri" w:hAnsi="Calibri" w:cs="Calibri"/>
    </w:rPr>
  </w:style>
  <w:style w:type="character" w:customStyle="1" w:styleId="725">
    <w:name w:val="脚注文本 字符"/>
    <w:basedOn w:val="138"/>
    <w:qFormat/>
    <w:uiPriority w:val="0"/>
  </w:style>
  <w:style w:type="character" w:customStyle="1" w:styleId="726">
    <w:name w:val="标题 3 字符1"/>
    <w:basedOn w:val="138"/>
    <w:qFormat/>
    <w:uiPriority w:val="0"/>
    <w:rPr>
      <w:rFonts w:hint="default" w:ascii="Calibri" w:hAnsi="Calibri" w:cs="Calibri"/>
      <w:b/>
    </w:rPr>
  </w:style>
  <w:style w:type="character" w:customStyle="1" w:styleId="727">
    <w:name w:val="正文缩进 字符1"/>
    <w:basedOn w:val="138"/>
    <w:qFormat/>
    <w:uiPriority w:val="0"/>
    <w:rPr>
      <w:rFonts w:hint="default" w:ascii="Times New Roman" w:hAnsi="Times New Roman" w:cs="Times New Roman"/>
    </w:rPr>
  </w:style>
  <w:style w:type="character" w:customStyle="1" w:styleId="728">
    <w:name w:val="标题 6 字符1"/>
    <w:basedOn w:val="138"/>
    <w:semiHidden/>
    <w:qFormat/>
    <w:uiPriority w:val="0"/>
    <w:rPr>
      <w:rFonts w:hint="default" w:ascii="Cambria" w:hAnsi="Cambria" w:eastAsia="Cambria" w:cs="Cambria"/>
      <w:b/>
    </w:rPr>
  </w:style>
  <w:style w:type="character" w:customStyle="1" w:styleId="729">
    <w:name w:val="标题 7 字符1"/>
    <w:basedOn w:val="138"/>
    <w:semiHidden/>
    <w:qFormat/>
    <w:uiPriority w:val="0"/>
    <w:rPr>
      <w:rFonts w:hint="default" w:ascii="Calibri" w:hAnsi="Calibri" w:cs="Calibri"/>
      <w:b/>
    </w:rPr>
  </w:style>
  <w:style w:type="character" w:customStyle="1" w:styleId="730">
    <w:name w:val="批注框文本 字符1"/>
    <w:basedOn w:val="138"/>
    <w:qFormat/>
    <w:uiPriority w:val="0"/>
    <w:rPr>
      <w:rFonts w:hint="default" w:ascii="Calibri" w:hAnsi="Calibri" w:cs="Calibri"/>
    </w:rPr>
  </w:style>
  <w:style w:type="character" w:customStyle="1" w:styleId="731">
    <w:name w:val="文档结构图 字符1"/>
    <w:basedOn w:val="138"/>
    <w:semiHidden/>
    <w:qFormat/>
    <w:uiPriority w:val="0"/>
    <w:rPr>
      <w:rFonts w:hint="eastAsia" w:ascii="宋体" w:hAnsi="宋体" w:eastAsia="宋体" w:cs="宋体"/>
      <w:b/>
      <w:color w:val="339966"/>
    </w:rPr>
  </w:style>
  <w:style w:type="character" w:customStyle="1" w:styleId="732">
    <w:name w:val="副标题 字符1"/>
    <w:basedOn w:val="138"/>
    <w:semiHidden/>
    <w:qFormat/>
    <w:uiPriority w:val="0"/>
    <w:rPr>
      <w:rFonts w:hint="default" w:ascii="Cambria" w:hAnsi="Cambria" w:eastAsia="Cambria" w:cs="Cambria"/>
      <w:b/>
      <w:color w:val="339966"/>
    </w:rPr>
  </w:style>
  <w:style w:type="character" w:customStyle="1" w:styleId="733">
    <w:name w:val="正文文本缩进 2 字符1"/>
    <w:basedOn w:val="138"/>
    <w:semiHidden/>
    <w:qFormat/>
    <w:uiPriority w:val="0"/>
    <w:rPr>
      <w:rFonts w:hint="default" w:ascii="Times New Roman" w:hAnsi="Times New Roman" w:cs="Times New Roman"/>
    </w:rPr>
  </w:style>
  <w:style w:type="character" w:customStyle="1" w:styleId="734">
    <w:name w:val="引用 字符1"/>
    <w:basedOn w:val="138"/>
    <w:semiHidden/>
    <w:qFormat/>
    <w:uiPriority w:val="0"/>
    <w:rPr>
      <w:rFonts w:hint="default" w:ascii="Calibri" w:hAnsi="Calibri" w:cs="Calibri"/>
      <w:i/>
      <w:color w:val="000000"/>
    </w:rPr>
  </w:style>
  <w:style w:type="character" w:customStyle="1" w:styleId="735">
    <w:name w:val="正文文本 字符1"/>
    <w:basedOn w:val="138"/>
    <w:semiHidden/>
    <w:qFormat/>
    <w:uiPriority w:val="0"/>
    <w:rPr>
      <w:rFonts w:hint="default" w:ascii="Calibri" w:hAnsi="Calibri" w:cs="Calibri"/>
    </w:rPr>
  </w:style>
  <w:style w:type="character" w:customStyle="1" w:styleId="736">
    <w:name w:val="批注主题 字符1"/>
    <w:basedOn w:val="138"/>
    <w:qFormat/>
    <w:uiPriority w:val="0"/>
    <w:rPr>
      <w:rFonts w:hint="default" w:ascii="Calibri" w:hAnsi="Calibri" w:cs="Calibri"/>
      <w:b/>
    </w:rPr>
  </w:style>
  <w:style w:type="character" w:customStyle="1" w:styleId="737">
    <w:name w:val="纯文本 字符1"/>
    <w:basedOn w:val="138"/>
    <w:semiHidden/>
    <w:qFormat/>
    <w:uiPriority w:val="0"/>
    <w:rPr>
      <w:rFonts w:hint="eastAsia" w:ascii="宋体" w:hAnsi="宋体" w:eastAsia="宋体" w:cs="宋体"/>
    </w:rPr>
  </w:style>
  <w:style w:type="character" w:customStyle="1" w:styleId="738">
    <w:name w:val="脚注文本 字符1"/>
    <w:basedOn w:val="138"/>
    <w:semiHidden/>
    <w:qFormat/>
    <w:uiPriority w:val="0"/>
    <w:rPr>
      <w:rFonts w:hint="default" w:ascii="Calibri" w:hAnsi="Calibri" w:cs="Calibri"/>
    </w:rPr>
  </w:style>
  <w:style w:type="character" w:customStyle="1" w:styleId="739">
    <w:name w:val="访问过的超链接5"/>
    <w:basedOn w:val="138"/>
    <w:semiHidden/>
    <w:qFormat/>
    <w:uiPriority w:val="0"/>
    <w:rPr>
      <w:color w:val="800080"/>
      <w:u w:val="single"/>
    </w:rPr>
  </w:style>
  <w:style w:type="character" w:customStyle="1" w:styleId="740">
    <w:name w:val="正文文本 3 字符"/>
    <w:basedOn w:val="138"/>
    <w:qFormat/>
    <w:uiPriority w:val="0"/>
  </w:style>
  <w:style w:type="character" w:customStyle="1" w:styleId="741">
    <w:name w:val="访问过的超链接22"/>
    <w:basedOn w:val="138"/>
    <w:semiHidden/>
    <w:qFormat/>
    <w:uiPriority w:val="0"/>
    <w:rPr>
      <w:color w:val="800080"/>
      <w:u w:val="single"/>
    </w:rPr>
  </w:style>
  <w:style w:type="paragraph" w:customStyle="1" w:styleId="742">
    <w:name w:val="GW-标题4"/>
    <w:basedOn w:val="743"/>
    <w:next w:val="1"/>
    <w:qFormat/>
    <w:uiPriority w:val="0"/>
    <w:pPr>
      <w:numPr>
        <w:ilvl w:val="3"/>
      </w:numPr>
      <w:tabs>
        <w:tab w:val="left" w:pos="612"/>
      </w:tabs>
      <w:spacing w:before="156" w:after="156"/>
      <w:outlineLvl w:val="3"/>
    </w:pPr>
    <w:rPr>
      <w:sz w:val="30"/>
    </w:rPr>
  </w:style>
  <w:style w:type="paragraph" w:customStyle="1" w:styleId="743">
    <w:name w:val="GW-标题3"/>
    <w:basedOn w:val="744"/>
    <w:next w:val="1"/>
    <w:qFormat/>
    <w:uiPriority w:val="0"/>
    <w:pPr>
      <w:numPr>
        <w:ilvl w:val="2"/>
      </w:numPr>
      <w:tabs>
        <w:tab w:val="left" w:pos="612"/>
      </w:tabs>
      <w:spacing w:beforeLines="50" w:afterLines="50"/>
      <w:outlineLvl w:val="2"/>
    </w:pPr>
    <w:rPr>
      <w:rFonts w:ascii="仿宋_GB2312"/>
      <w:sz w:val="32"/>
      <w:szCs w:val="24"/>
    </w:rPr>
  </w:style>
  <w:style w:type="paragraph" w:customStyle="1" w:styleId="744">
    <w:name w:val="GW-标题2"/>
    <w:basedOn w:val="745"/>
    <w:next w:val="1"/>
    <w:qFormat/>
    <w:uiPriority w:val="0"/>
    <w:pPr>
      <w:pageBreakBefore w:val="0"/>
      <w:numPr>
        <w:ilvl w:val="1"/>
      </w:numPr>
      <w:tabs>
        <w:tab w:val="left" w:pos="612"/>
      </w:tabs>
      <w:outlineLvl w:val="1"/>
    </w:pPr>
    <w:rPr>
      <w:sz w:val="36"/>
    </w:rPr>
  </w:style>
  <w:style w:type="paragraph" w:customStyle="1" w:styleId="745">
    <w:name w:val="GW-标题1"/>
    <w:basedOn w:val="4"/>
    <w:next w:val="1"/>
    <w:qFormat/>
    <w:uiPriority w:val="0"/>
    <w:pPr>
      <w:pageBreakBefore/>
      <w:numPr>
        <w:numId w:val="21"/>
      </w:numPr>
      <w:tabs>
        <w:tab w:val="left" w:pos="612"/>
      </w:tabs>
      <w:spacing w:beforeLines="100" w:afterLines="100"/>
      <w:jc w:val="both"/>
    </w:pPr>
    <w:rPr>
      <w:rFonts w:eastAsia="仿宋_GB2312" w:cstheme="minorBidi"/>
      <w:sz w:val="44"/>
    </w:rPr>
  </w:style>
  <w:style w:type="paragraph" w:customStyle="1" w:styleId="746">
    <w:name w:val="a 正文"/>
    <w:basedOn w:val="1"/>
    <w:semiHidden/>
    <w:qFormat/>
    <w:uiPriority w:val="0"/>
    <w:pPr>
      <w:spacing w:line="360" w:lineRule="auto"/>
      <w:ind w:firstLine="480" w:firstLineChars="200"/>
      <w:jc w:val="both"/>
    </w:pPr>
    <w:rPr>
      <w:rFonts w:ascii="宋体" w:hAnsi="宋体" w:eastAsiaTheme="minorEastAsia" w:cstheme="minorBidi"/>
      <w:sz w:val="24"/>
    </w:rPr>
  </w:style>
  <w:style w:type="paragraph" w:customStyle="1" w:styleId="747">
    <w:name w:val="插图对齐"/>
    <w:basedOn w:val="618"/>
    <w:next w:val="618"/>
    <w:semiHidden/>
    <w:qFormat/>
    <w:uiPriority w:val="0"/>
    <w:pPr>
      <w:jc w:val="center"/>
    </w:pPr>
  </w:style>
  <w:style w:type="paragraph" w:customStyle="1" w:styleId="748">
    <w:name w:val="_Style 10"/>
    <w:basedOn w:val="1"/>
    <w:semiHidden/>
    <w:qFormat/>
    <w:uiPriority w:val="34"/>
    <w:pPr>
      <w:spacing w:line="360" w:lineRule="auto"/>
      <w:ind w:firstLine="420" w:firstLineChars="200"/>
      <w:jc w:val="both"/>
    </w:pPr>
    <w:rPr>
      <w:rFonts w:asciiTheme="minorHAnsi" w:hAnsiTheme="minorHAnsi" w:eastAsiaTheme="minorEastAsia" w:cstheme="minorBidi"/>
      <w:sz w:val="24"/>
    </w:rPr>
  </w:style>
  <w:style w:type="paragraph" w:customStyle="1" w:styleId="749">
    <w:name w:val="并列圆点"/>
    <w:basedOn w:val="1"/>
    <w:semiHidden/>
    <w:qFormat/>
    <w:uiPriority w:val="0"/>
    <w:pPr>
      <w:numPr>
        <w:ilvl w:val="0"/>
        <w:numId w:val="22"/>
      </w:numPr>
      <w:spacing w:line="360" w:lineRule="auto"/>
      <w:jc w:val="both"/>
    </w:pPr>
    <w:rPr>
      <w:rFonts w:asciiTheme="minorHAnsi" w:hAnsiTheme="minorHAnsi"/>
      <w:sz w:val="24"/>
      <w:szCs w:val="21"/>
    </w:rPr>
  </w:style>
  <w:style w:type="paragraph" w:customStyle="1" w:styleId="750">
    <w:name w:val="111111111111111111111111"/>
    <w:basedOn w:val="1"/>
    <w:semiHidden/>
    <w:qFormat/>
    <w:uiPriority w:val="0"/>
    <w:pPr>
      <w:spacing w:line="360" w:lineRule="auto"/>
      <w:ind w:firstLine="480"/>
      <w:jc w:val="both"/>
    </w:pPr>
    <w:rPr>
      <w:rFonts w:asciiTheme="minorEastAsia" w:hAnsiTheme="minorEastAsia" w:eastAsiaTheme="minorEastAsia" w:cstheme="minorBidi"/>
      <w:sz w:val="24"/>
      <w:szCs w:val="24"/>
    </w:rPr>
  </w:style>
  <w:style w:type="paragraph" w:customStyle="1" w:styleId="751">
    <w:name w:val="GW-正文"/>
    <w:link w:val="3604"/>
    <w:qFormat/>
    <w:uiPriority w:val="0"/>
    <w:pPr>
      <w:spacing w:line="300" w:lineRule="auto"/>
      <w:ind w:firstLine="200" w:firstLineChars="200"/>
    </w:pPr>
    <w:rPr>
      <w:rFonts w:ascii="Times New Roman" w:hAnsi="Times New Roman" w:eastAsia="仿宋_GB2312" w:cs="Times New Roman"/>
      <w:kern w:val="2"/>
      <w:sz w:val="24"/>
      <w:szCs w:val="24"/>
      <w:lang w:val="en-US" w:eastAsia="zh-CN" w:bidi="ar-SA"/>
    </w:rPr>
  </w:style>
  <w:style w:type="paragraph" w:customStyle="1" w:styleId="752">
    <w:name w:val="_Style 2"/>
    <w:basedOn w:val="1"/>
    <w:qFormat/>
    <w:uiPriority w:val="34"/>
    <w:pPr>
      <w:spacing w:line="360" w:lineRule="auto"/>
      <w:ind w:firstLine="420" w:firstLineChars="200"/>
      <w:jc w:val="both"/>
    </w:pPr>
    <w:rPr>
      <w:rFonts w:asciiTheme="minorHAnsi" w:hAnsiTheme="minorHAnsi" w:eastAsiaTheme="minorEastAsia" w:cstheme="minorBidi"/>
      <w:sz w:val="24"/>
    </w:rPr>
  </w:style>
  <w:style w:type="paragraph" w:customStyle="1" w:styleId="753">
    <w:name w:val="!04号宋体"/>
    <w:basedOn w:val="1"/>
    <w:qFormat/>
    <w:uiPriority w:val="0"/>
    <w:pPr>
      <w:widowControl/>
      <w:jc w:val="both"/>
    </w:pPr>
    <w:rPr>
      <w:rFonts w:asciiTheme="minorEastAsia" w:hAnsiTheme="minorEastAsia" w:eastAsiaTheme="minorEastAsia" w:cstheme="minorEastAsia"/>
      <w:szCs w:val="24"/>
    </w:rPr>
  </w:style>
  <w:style w:type="character" w:customStyle="1" w:styleId="754">
    <w:name w:val="textnorm_chn1"/>
    <w:semiHidden/>
    <w:qFormat/>
    <w:uiPriority w:val="0"/>
    <w:rPr>
      <w:rFonts w:hint="default" w:ascii="Arial" w:hAnsi="Arial" w:cs="Arial"/>
      <w:color w:val="21254A"/>
      <w:sz w:val="22"/>
      <w:szCs w:val="22"/>
    </w:rPr>
  </w:style>
  <w:style w:type="paragraph" w:customStyle="1" w:styleId="755">
    <w:name w:val="正文首行"/>
    <w:basedOn w:val="1"/>
    <w:qFormat/>
    <w:uiPriority w:val="0"/>
    <w:pPr>
      <w:spacing w:beforeLines="50" w:afterLines="50" w:line="324" w:lineRule="auto"/>
      <w:ind w:firstLine="200" w:firstLineChars="200"/>
      <w:jc w:val="both"/>
    </w:pPr>
    <w:rPr>
      <w:sz w:val="24"/>
    </w:rPr>
  </w:style>
  <w:style w:type="character" w:customStyle="1" w:styleId="756">
    <w:name w:val="my正文 Char"/>
    <w:link w:val="757"/>
    <w:qFormat/>
    <w:locked/>
    <w:uiPriority w:val="0"/>
    <w:rPr>
      <w:rFonts w:ascii="宋体" w:hAnsi="宋体"/>
      <w:sz w:val="24"/>
      <w:szCs w:val="24"/>
    </w:rPr>
  </w:style>
  <w:style w:type="paragraph" w:customStyle="1" w:styleId="757">
    <w:name w:val="my正文"/>
    <w:basedOn w:val="1"/>
    <w:link w:val="756"/>
    <w:qFormat/>
    <w:uiPriority w:val="0"/>
    <w:pPr>
      <w:spacing w:beforeLines="30" w:line="360" w:lineRule="auto"/>
      <w:ind w:firstLine="200" w:firstLineChars="200"/>
      <w:jc w:val="both"/>
    </w:pPr>
    <w:rPr>
      <w:rFonts w:ascii="宋体" w:hAnsi="宋体" w:eastAsiaTheme="minorEastAsia" w:cstheme="minorBidi"/>
      <w:sz w:val="24"/>
      <w:szCs w:val="24"/>
    </w:rPr>
  </w:style>
  <w:style w:type="paragraph" w:customStyle="1" w:styleId="758">
    <w:name w:val="样式 标题9 +"/>
    <w:basedOn w:val="561"/>
    <w:qFormat/>
    <w:uiPriority w:val="99"/>
    <w:pPr>
      <w:numPr>
        <w:ilvl w:val="8"/>
        <w:numId w:val="10"/>
      </w:numPr>
      <w:ind w:left="0" w:firstLine="0"/>
    </w:pPr>
    <w:rPr>
      <w:rFonts w:eastAsia="黑体"/>
    </w:rPr>
  </w:style>
  <w:style w:type="paragraph" w:customStyle="1" w:styleId="759">
    <w:name w:val="1）样式"/>
    <w:basedOn w:val="1"/>
    <w:link w:val="760"/>
    <w:qFormat/>
    <w:uiPriority w:val="0"/>
    <w:pPr>
      <w:numPr>
        <w:ilvl w:val="0"/>
        <w:numId w:val="23"/>
      </w:numPr>
      <w:spacing w:line="360" w:lineRule="auto"/>
      <w:ind w:firstLine="0"/>
      <w:jc w:val="both"/>
    </w:pPr>
    <w:rPr>
      <w:rFonts w:ascii="Times New Roman" w:hAnsi="Times New Roman"/>
      <w:sz w:val="24"/>
      <w:szCs w:val="24"/>
    </w:rPr>
  </w:style>
  <w:style w:type="character" w:customStyle="1" w:styleId="760">
    <w:name w:val="1）样式 Char"/>
    <w:link w:val="759"/>
    <w:qFormat/>
    <w:uiPriority w:val="0"/>
    <w:rPr>
      <w:rFonts w:ascii="Times New Roman" w:hAnsi="Times New Roman" w:eastAsia="宋体" w:cs="Times New Roman"/>
      <w:kern w:val="2"/>
      <w:sz w:val="24"/>
      <w:szCs w:val="24"/>
    </w:rPr>
  </w:style>
  <w:style w:type="character" w:customStyle="1" w:styleId="761">
    <w:name w:val="GP正文(首行缩进) Char Char"/>
    <w:link w:val="588"/>
    <w:qFormat/>
    <w:uiPriority w:val="99"/>
    <w:rPr>
      <w:rFonts w:ascii="Times New Roman" w:hAnsi="Times New Roman" w:eastAsia="宋体" w:cs="Times New Roman"/>
      <w:sz w:val="24"/>
      <w:szCs w:val="21"/>
    </w:rPr>
  </w:style>
  <w:style w:type="character" w:customStyle="1" w:styleId="762">
    <w:name w:val="wp_keywordlink_affiliate"/>
    <w:qFormat/>
    <w:uiPriority w:val="0"/>
  </w:style>
  <w:style w:type="paragraph" w:customStyle="1" w:styleId="763">
    <w:name w:val="项目符号圆点"/>
    <w:basedOn w:val="1"/>
    <w:link w:val="764"/>
    <w:qFormat/>
    <w:uiPriority w:val="99"/>
    <w:pPr>
      <w:numPr>
        <w:ilvl w:val="0"/>
        <w:numId w:val="24"/>
      </w:numPr>
    </w:pPr>
    <w:rPr>
      <w:rFonts w:ascii="Arial" w:hAnsi="Arial" w:eastAsia="微软雅黑" w:cs="宋体"/>
      <w:b/>
      <w:sz w:val="24"/>
      <w:szCs w:val="20"/>
    </w:rPr>
  </w:style>
  <w:style w:type="character" w:customStyle="1" w:styleId="764">
    <w:name w:val="项目符号圆点 Char"/>
    <w:link w:val="763"/>
    <w:qFormat/>
    <w:uiPriority w:val="99"/>
    <w:rPr>
      <w:rFonts w:ascii="Arial" w:hAnsi="Arial" w:eastAsia="微软雅黑" w:cs="宋体"/>
      <w:b/>
      <w:kern w:val="2"/>
      <w:sz w:val="24"/>
    </w:rPr>
  </w:style>
  <w:style w:type="paragraph" w:customStyle="1" w:styleId="765">
    <w:name w:val="标题1"/>
    <w:basedOn w:val="84"/>
    <w:link w:val="766"/>
    <w:qFormat/>
    <w:uiPriority w:val="0"/>
    <w:pPr>
      <w:spacing w:line="360" w:lineRule="auto"/>
      <w:jc w:val="left"/>
    </w:pPr>
    <w:rPr>
      <w:rFonts w:ascii="宋体" w:hAnsi="宋体" w:cs="Times New Roman"/>
      <w:sz w:val="28"/>
      <w:szCs w:val="44"/>
    </w:rPr>
  </w:style>
  <w:style w:type="character" w:customStyle="1" w:styleId="766">
    <w:name w:val="标题1 Char"/>
    <w:link w:val="765"/>
    <w:qFormat/>
    <w:uiPriority w:val="0"/>
    <w:rPr>
      <w:rFonts w:ascii="宋体" w:hAnsi="宋体" w:eastAsia="宋体" w:cs="Times New Roman"/>
      <w:b/>
      <w:bCs/>
      <w:sz w:val="28"/>
      <w:szCs w:val="44"/>
    </w:rPr>
  </w:style>
  <w:style w:type="paragraph" w:customStyle="1" w:styleId="767">
    <w:name w:val="附件标题"/>
    <w:basedOn w:val="1"/>
    <w:qFormat/>
    <w:uiPriority w:val="99"/>
    <w:pPr>
      <w:spacing w:line="360" w:lineRule="auto"/>
      <w:jc w:val="center"/>
    </w:pPr>
    <w:rPr>
      <w:rFonts w:ascii="Arial" w:hAnsi="Arial" w:eastAsia="黑体"/>
      <w:sz w:val="24"/>
      <w:szCs w:val="24"/>
    </w:rPr>
  </w:style>
  <w:style w:type="paragraph" w:customStyle="1" w:styleId="768">
    <w:name w:val="附件(1)"/>
    <w:basedOn w:val="1"/>
    <w:qFormat/>
    <w:uiPriority w:val="99"/>
    <w:pPr>
      <w:numPr>
        <w:ilvl w:val="0"/>
        <w:numId w:val="25"/>
      </w:numPr>
      <w:spacing w:line="360" w:lineRule="auto"/>
      <w:ind w:firstLine="0"/>
      <w:jc w:val="both"/>
    </w:pPr>
    <w:rPr>
      <w:rFonts w:ascii="Times New Roman" w:hAnsi="Times New Roman"/>
      <w:sz w:val="24"/>
      <w:szCs w:val="24"/>
    </w:rPr>
  </w:style>
  <w:style w:type="paragraph" w:customStyle="1" w:styleId="769">
    <w:name w:val="附件1."/>
    <w:basedOn w:val="4"/>
    <w:qFormat/>
    <w:uiPriority w:val="99"/>
    <w:pPr>
      <w:keepNext w:val="0"/>
      <w:keepLines w:val="0"/>
      <w:numPr>
        <w:numId w:val="0"/>
      </w:numPr>
      <w:tabs>
        <w:tab w:val="left" w:pos="360"/>
        <w:tab w:val="left" w:pos="420"/>
      </w:tabs>
      <w:spacing w:before="0" w:after="0" w:line="360" w:lineRule="auto"/>
      <w:ind w:left="567" w:hanging="567"/>
      <w:jc w:val="both"/>
    </w:pPr>
    <w:rPr>
      <w:rFonts w:ascii="Times New Roman" w:hAnsi="Times New Roman"/>
      <w:b w:val="0"/>
      <w:sz w:val="24"/>
    </w:rPr>
  </w:style>
  <w:style w:type="paragraph" w:customStyle="1" w:styleId="770">
    <w:name w:val="附件圈"/>
    <w:basedOn w:val="768"/>
    <w:qFormat/>
    <w:uiPriority w:val="99"/>
    <w:pPr>
      <w:numPr>
        <w:numId w:val="26"/>
      </w:numPr>
      <w:tabs>
        <w:tab w:val="left" w:pos="980"/>
      </w:tabs>
    </w:pPr>
  </w:style>
  <w:style w:type="paragraph" w:customStyle="1" w:styleId="771">
    <w:name w:val="样式 标题 2H2Heading 2 HiddenHeading 2 CCBSheading 22nd levelh..."/>
    <w:basedOn w:val="5"/>
    <w:qFormat/>
    <w:uiPriority w:val="99"/>
    <w:pPr>
      <w:numPr>
        <w:numId w:val="0"/>
      </w:numPr>
      <w:spacing w:before="120" w:after="120" w:line="240" w:lineRule="auto"/>
      <w:ind w:left="576" w:hanging="576"/>
      <w:jc w:val="both"/>
    </w:pPr>
    <w:rPr>
      <w:rFonts w:ascii="Arial" w:hAnsi="Arial" w:eastAsia="黑体" w:cs="宋体"/>
      <w:b w:val="0"/>
      <w:bCs w:val="0"/>
      <w:szCs w:val="28"/>
    </w:rPr>
  </w:style>
  <w:style w:type="paragraph" w:customStyle="1" w:styleId="772">
    <w:name w:val="样式 标题 2H2Heading 2 HiddenHeading 2 CCBSheading 22nd levelh...1"/>
    <w:basedOn w:val="5"/>
    <w:qFormat/>
    <w:uiPriority w:val="99"/>
    <w:pPr>
      <w:numPr>
        <w:numId w:val="0"/>
      </w:numPr>
      <w:spacing w:before="240" w:after="240" w:line="240" w:lineRule="auto"/>
      <w:ind w:left="576" w:hanging="576"/>
      <w:jc w:val="both"/>
    </w:pPr>
    <w:rPr>
      <w:rFonts w:ascii="宋体" w:hAnsi="宋体" w:eastAsia="宋体" w:cs="Times New Roman"/>
      <w:b w:val="0"/>
      <w:bCs w:val="0"/>
      <w:szCs w:val="28"/>
    </w:rPr>
  </w:style>
  <w:style w:type="paragraph" w:customStyle="1" w:styleId="773">
    <w:name w:val="Char Char2 Char"/>
    <w:basedOn w:val="1"/>
    <w:qFormat/>
    <w:uiPriority w:val="0"/>
    <w:pPr>
      <w:keepNext/>
      <w:keepLines/>
      <w:pageBreakBefore/>
      <w:tabs>
        <w:tab w:val="left" w:pos="845"/>
      </w:tabs>
      <w:ind w:left="845" w:hanging="420"/>
      <w:jc w:val="both"/>
    </w:pPr>
    <w:rPr>
      <w:rFonts w:ascii="Tahoma" w:hAnsi="Tahoma"/>
      <w:sz w:val="24"/>
      <w:szCs w:val="20"/>
    </w:rPr>
  </w:style>
  <w:style w:type="paragraph" w:customStyle="1" w:styleId="774">
    <w:name w:val="标识1"/>
    <w:basedOn w:val="35"/>
    <w:qFormat/>
    <w:uiPriority w:val="0"/>
    <w:pPr>
      <w:numPr>
        <w:ilvl w:val="0"/>
        <w:numId w:val="27"/>
      </w:numPr>
      <w:tabs>
        <w:tab w:val="left" w:pos="360"/>
        <w:tab w:val="clear" w:pos="420"/>
      </w:tabs>
      <w:ind w:left="0" w:firstLine="0"/>
      <w:jc w:val="both"/>
    </w:pPr>
    <w:rPr>
      <w:rFonts w:ascii="宋体" w:hAnsi="Times New Roman" w:eastAsia="宋体" w:cs="Times New Roman"/>
      <w:szCs w:val="24"/>
    </w:rPr>
  </w:style>
  <w:style w:type="paragraph" w:customStyle="1" w:styleId="775">
    <w:name w:val="正文段"/>
    <w:basedOn w:val="1"/>
    <w:link w:val="1492"/>
    <w:qFormat/>
    <w:uiPriority w:val="0"/>
    <w:pPr>
      <w:widowControl/>
      <w:adjustRightInd w:val="0"/>
      <w:spacing w:after="240" w:line="360" w:lineRule="atLeast"/>
      <w:ind w:firstLine="454"/>
      <w:jc w:val="both"/>
      <w:textAlignment w:val="bottom"/>
    </w:pPr>
    <w:rPr>
      <w:rFonts w:ascii="宋体" w:hAnsi="Times New Roman"/>
      <w:kern w:val="0"/>
      <w:sz w:val="24"/>
      <w:szCs w:val="20"/>
    </w:rPr>
  </w:style>
  <w:style w:type="paragraph" w:customStyle="1" w:styleId="776">
    <w:name w:val="默认段落字体 Para Char"/>
    <w:basedOn w:val="1"/>
    <w:qFormat/>
    <w:uiPriority w:val="99"/>
    <w:pPr>
      <w:jc w:val="both"/>
    </w:pPr>
    <w:rPr>
      <w:rFonts w:ascii="Arial" w:hAnsi="Arial" w:cs="Arial"/>
      <w:sz w:val="21"/>
      <w:szCs w:val="24"/>
    </w:rPr>
  </w:style>
  <w:style w:type="paragraph" w:customStyle="1" w:styleId="777">
    <w:name w:val="def正文"/>
    <w:basedOn w:val="35"/>
    <w:link w:val="778"/>
    <w:qFormat/>
    <w:uiPriority w:val="0"/>
    <w:pPr>
      <w:widowControl/>
      <w:spacing w:after="0" w:line="276" w:lineRule="auto"/>
      <w:jc w:val="center"/>
    </w:pPr>
    <w:rPr>
      <w:rFonts w:ascii="Times New Roman" w:hAnsi="Times New Roman" w:eastAsia="宋体" w:cs="Times New Roman"/>
      <w:szCs w:val="21"/>
    </w:rPr>
  </w:style>
  <w:style w:type="character" w:customStyle="1" w:styleId="778">
    <w:name w:val="def正文 Char"/>
    <w:link w:val="777"/>
    <w:qFormat/>
    <w:uiPriority w:val="0"/>
    <w:rPr>
      <w:rFonts w:ascii="Times New Roman" w:hAnsi="Times New Roman" w:eastAsia="宋体" w:cs="Times New Roman"/>
      <w:szCs w:val="21"/>
    </w:rPr>
  </w:style>
  <w:style w:type="paragraph" w:customStyle="1" w:styleId="779">
    <w:name w:val="样式 标题 3 + 四号 段前: 6 磅 段后: 6 磅 行距: 多倍行距 1.72 字行"/>
    <w:basedOn w:val="6"/>
    <w:qFormat/>
    <w:uiPriority w:val="0"/>
    <w:pPr>
      <w:keepNext w:val="0"/>
      <w:keepLines w:val="0"/>
      <w:widowControl/>
      <w:numPr>
        <w:ilvl w:val="0"/>
        <w:numId w:val="0"/>
      </w:numPr>
      <w:spacing w:before="240" w:after="120" w:line="413" w:lineRule="auto"/>
    </w:pPr>
    <w:rPr>
      <w:rFonts w:ascii="Times New Roman" w:hAnsi="Times New Roman" w:cs="宋体"/>
      <w:sz w:val="28"/>
      <w:szCs w:val="20"/>
    </w:rPr>
  </w:style>
  <w:style w:type="paragraph" w:customStyle="1" w:styleId="780">
    <w:name w:val="样式 正文文本缩进 2 + Century Gothic 四号 行距: 多倍行距 1.75 字行"/>
    <w:basedOn w:val="1"/>
    <w:qFormat/>
    <w:uiPriority w:val="0"/>
    <w:pPr>
      <w:adjustRightInd w:val="0"/>
      <w:snapToGrid w:val="0"/>
      <w:spacing w:line="396" w:lineRule="auto"/>
      <w:ind w:firstLine="207" w:firstLineChars="207"/>
      <w:jc w:val="both"/>
    </w:pPr>
    <w:rPr>
      <w:rFonts w:ascii="Century Gothic" w:hAnsi="Times New Roman" w:cs="宋体"/>
      <w:szCs w:val="20"/>
    </w:rPr>
  </w:style>
  <w:style w:type="character" w:customStyle="1" w:styleId="781">
    <w:name w:val="3zw"/>
    <w:qFormat/>
    <w:uiPriority w:val="0"/>
  </w:style>
  <w:style w:type="character" w:customStyle="1" w:styleId="782">
    <w:name w:val="正文（缩进） Char"/>
    <w:link w:val="783"/>
    <w:qFormat/>
    <w:uiPriority w:val="0"/>
    <w:rPr>
      <w:sz w:val="24"/>
      <w:szCs w:val="24"/>
    </w:rPr>
  </w:style>
  <w:style w:type="paragraph" w:customStyle="1" w:styleId="783">
    <w:name w:val="正文（缩进）"/>
    <w:basedOn w:val="1"/>
    <w:link w:val="782"/>
    <w:qFormat/>
    <w:uiPriority w:val="0"/>
    <w:pPr>
      <w:spacing w:beforeLines="50" w:afterLines="50" w:line="360" w:lineRule="auto"/>
      <w:ind w:firstLine="480"/>
      <w:jc w:val="both"/>
    </w:pPr>
    <w:rPr>
      <w:rFonts w:asciiTheme="minorHAnsi" w:hAnsiTheme="minorHAnsi" w:eastAsiaTheme="minorEastAsia" w:cstheme="minorBidi"/>
      <w:sz w:val="24"/>
      <w:szCs w:val="24"/>
    </w:rPr>
  </w:style>
  <w:style w:type="paragraph" w:customStyle="1" w:styleId="784">
    <w:name w:val="加点正文缩进"/>
    <w:basedOn w:val="1"/>
    <w:link w:val="3356"/>
    <w:qFormat/>
    <w:uiPriority w:val="0"/>
    <w:pPr>
      <w:numPr>
        <w:ilvl w:val="0"/>
        <w:numId w:val="28"/>
      </w:numPr>
      <w:tabs>
        <w:tab w:val="left" w:pos="360"/>
        <w:tab w:val="clear" w:pos="840"/>
      </w:tabs>
      <w:spacing w:line="360" w:lineRule="auto"/>
      <w:ind w:left="0" w:firstLine="480"/>
      <w:jc w:val="both"/>
    </w:pPr>
    <w:rPr>
      <w:rFonts w:ascii="宋体" w:hAnsi="宋体" w:eastAsia="仿宋"/>
      <w:szCs w:val="24"/>
    </w:rPr>
  </w:style>
  <w:style w:type="character" w:customStyle="1" w:styleId="785">
    <w:name w:val="明显参考1"/>
    <w:qFormat/>
    <w:uiPriority w:val="32"/>
    <w:rPr>
      <w:b/>
      <w:bCs/>
      <w:smallCaps/>
      <w:color w:val="DA1F28"/>
      <w:spacing w:val="5"/>
      <w:u w:val="single"/>
    </w:rPr>
  </w:style>
  <w:style w:type="character" w:customStyle="1" w:styleId="786">
    <w:name w:val="正文文本缩进 3 Char1"/>
    <w:qFormat/>
    <w:uiPriority w:val="99"/>
    <w:rPr>
      <w:rFonts w:ascii="Times New Roman" w:hAnsi="Times New Roman" w:eastAsia="宋体" w:cs="Times New Roman"/>
      <w:sz w:val="16"/>
      <w:szCs w:val="16"/>
      <w:lang w:val="en-US" w:eastAsia="en-US" w:bidi="ar-SA"/>
    </w:rPr>
  </w:style>
  <w:style w:type="character" w:customStyle="1" w:styleId="787">
    <w:name w:val="引用 Char2"/>
    <w:basedOn w:val="138"/>
    <w:qFormat/>
    <w:uiPriority w:val="29"/>
    <w:rPr>
      <w:rFonts w:ascii="Calibri" w:hAnsi="Calibri" w:eastAsia="宋体" w:cs="Times New Roman"/>
      <w:i/>
      <w:iCs/>
      <w:color w:val="000000" w:themeColor="text1"/>
      <w:sz w:val="28"/>
      <w14:textFill>
        <w14:solidFill>
          <w14:schemeClr w14:val="tx1"/>
        </w14:solidFill>
      </w14:textFill>
    </w:rPr>
  </w:style>
  <w:style w:type="character" w:customStyle="1" w:styleId="788">
    <w:name w:val="明显引用 Char2"/>
    <w:basedOn w:val="138"/>
    <w:qFormat/>
    <w:uiPriority w:val="30"/>
    <w:rPr>
      <w:rFonts w:ascii="Calibri" w:hAnsi="Calibri" w:eastAsia="宋体" w:cs="Times New Roman"/>
      <w:b/>
      <w:bCs/>
      <w:i/>
      <w:iCs/>
      <w:color w:val="4F81BD" w:themeColor="accent1"/>
      <w:sz w:val="28"/>
      <w14:textFill>
        <w14:solidFill>
          <w14:schemeClr w14:val="accent1"/>
        </w14:solidFill>
      </w14:textFill>
    </w:rPr>
  </w:style>
  <w:style w:type="character" w:customStyle="1" w:styleId="789">
    <w:name w:val="不明显强调1"/>
    <w:qFormat/>
    <w:uiPriority w:val="19"/>
    <w:rPr>
      <w:i/>
      <w:iCs/>
      <w:color w:val="808080"/>
    </w:rPr>
  </w:style>
  <w:style w:type="character" w:customStyle="1" w:styleId="790">
    <w:name w:val="明显强调1"/>
    <w:qFormat/>
    <w:uiPriority w:val="21"/>
    <w:rPr>
      <w:b/>
      <w:bCs/>
      <w:i/>
      <w:iCs/>
      <w:color w:val="4F81BD"/>
    </w:rPr>
  </w:style>
  <w:style w:type="character" w:customStyle="1" w:styleId="791">
    <w:name w:val="不明显参考1"/>
    <w:qFormat/>
    <w:uiPriority w:val="31"/>
    <w:rPr>
      <w:smallCaps/>
      <w:color w:val="C0504D"/>
      <w:u w:val="single"/>
    </w:rPr>
  </w:style>
  <w:style w:type="paragraph" w:customStyle="1" w:styleId="792">
    <w:name w:val="paragraph1"/>
    <w:basedOn w:val="1"/>
    <w:link w:val="793"/>
    <w:qFormat/>
    <w:uiPriority w:val="0"/>
    <w:pPr>
      <w:spacing w:afterLines="30" w:line="360" w:lineRule="auto"/>
      <w:ind w:firstLine="480"/>
      <w:jc w:val="both"/>
    </w:pPr>
    <w:rPr>
      <w:rFonts w:ascii="Times New Roman" w:hAnsi="Times New Roman"/>
      <w:sz w:val="24"/>
      <w:szCs w:val="24"/>
    </w:rPr>
  </w:style>
  <w:style w:type="character" w:customStyle="1" w:styleId="793">
    <w:name w:val="paragraph1 Char"/>
    <w:link w:val="792"/>
    <w:qFormat/>
    <w:uiPriority w:val="0"/>
    <w:rPr>
      <w:rFonts w:ascii="Times New Roman" w:hAnsi="Times New Roman" w:eastAsia="宋体" w:cs="Times New Roman"/>
      <w:sz w:val="24"/>
      <w:szCs w:val="24"/>
    </w:rPr>
  </w:style>
  <w:style w:type="paragraph" w:customStyle="1" w:styleId="794">
    <w:name w:val="普通正文"/>
    <w:basedOn w:val="1"/>
    <w:link w:val="1519"/>
    <w:qFormat/>
    <w:uiPriority w:val="99"/>
    <w:pPr>
      <w:adjustRightInd w:val="0"/>
      <w:spacing w:before="120" w:after="120" w:line="360" w:lineRule="auto"/>
      <w:ind w:firstLine="480"/>
      <w:textAlignment w:val="baseline"/>
    </w:pPr>
    <w:rPr>
      <w:rFonts w:ascii="Arial" w:hAnsi="Arial"/>
      <w:kern w:val="0"/>
      <w:sz w:val="24"/>
      <w:szCs w:val="24"/>
    </w:rPr>
  </w:style>
  <w:style w:type="paragraph" w:customStyle="1" w:styleId="795">
    <w:name w:val="前言、引言标题"/>
    <w:next w:val="1"/>
    <w:qFormat/>
    <w:uiPriority w:val="99"/>
    <w:pPr>
      <w:numPr>
        <w:ilvl w:val="0"/>
        <w:numId w:val="29"/>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96">
    <w:name w:val="章标题"/>
    <w:next w:val="207"/>
    <w:qFormat/>
    <w:uiPriority w:val="0"/>
    <w:pPr>
      <w:numPr>
        <w:ilvl w:val="1"/>
        <w:numId w:val="29"/>
      </w:numPr>
      <w:spacing w:beforeLines="50" w:afterLines="50"/>
      <w:jc w:val="both"/>
      <w:outlineLvl w:val="1"/>
    </w:pPr>
    <w:rPr>
      <w:rFonts w:ascii="黑体" w:hAnsi="Times New Roman" w:eastAsia="黑体" w:cs="Times New Roman"/>
      <w:sz w:val="21"/>
      <w:lang w:val="en-US" w:eastAsia="zh-CN" w:bidi="ar-SA"/>
    </w:rPr>
  </w:style>
  <w:style w:type="paragraph" w:customStyle="1" w:styleId="797">
    <w:name w:val="一级条标题"/>
    <w:next w:val="207"/>
    <w:link w:val="1386"/>
    <w:qFormat/>
    <w:uiPriority w:val="99"/>
    <w:pPr>
      <w:numPr>
        <w:ilvl w:val="2"/>
        <w:numId w:val="29"/>
      </w:numPr>
      <w:outlineLvl w:val="2"/>
    </w:pPr>
    <w:rPr>
      <w:rFonts w:ascii="Times New Roman" w:hAnsi="Times New Roman" w:eastAsia="黑体" w:cs="Times New Roman"/>
      <w:sz w:val="21"/>
      <w:lang w:val="en-US" w:eastAsia="zh-CN" w:bidi="ar-SA"/>
    </w:rPr>
  </w:style>
  <w:style w:type="paragraph" w:customStyle="1" w:styleId="798">
    <w:name w:val="二级条标题"/>
    <w:basedOn w:val="797"/>
    <w:next w:val="207"/>
    <w:link w:val="1387"/>
    <w:qFormat/>
    <w:uiPriority w:val="99"/>
    <w:pPr>
      <w:numPr>
        <w:ilvl w:val="3"/>
      </w:numPr>
      <w:outlineLvl w:val="3"/>
    </w:pPr>
  </w:style>
  <w:style w:type="paragraph" w:customStyle="1" w:styleId="799">
    <w:name w:val="三级条标题"/>
    <w:basedOn w:val="798"/>
    <w:next w:val="207"/>
    <w:link w:val="1388"/>
    <w:qFormat/>
    <w:uiPriority w:val="99"/>
    <w:pPr>
      <w:numPr>
        <w:ilvl w:val="4"/>
      </w:numPr>
      <w:outlineLvl w:val="4"/>
    </w:pPr>
  </w:style>
  <w:style w:type="paragraph" w:customStyle="1" w:styleId="800">
    <w:name w:val="四级条标题"/>
    <w:basedOn w:val="799"/>
    <w:next w:val="207"/>
    <w:link w:val="1389"/>
    <w:qFormat/>
    <w:uiPriority w:val="99"/>
    <w:pPr>
      <w:numPr>
        <w:ilvl w:val="5"/>
      </w:numPr>
      <w:outlineLvl w:val="5"/>
    </w:pPr>
  </w:style>
  <w:style w:type="paragraph" w:customStyle="1" w:styleId="801">
    <w:name w:val="五级条标题"/>
    <w:basedOn w:val="800"/>
    <w:next w:val="207"/>
    <w:qFormat/>
    <w:uiPriority w:val="99"/>
    <w:pPr>
      <w:numPr>
        <w:ilvl w:val="6"/>
      </w:numPr>
      <w:outlineLvl w:val="6"/>
    </w:pPr>
  </w:style>
  <w:style w:type="paragraph" w:customStyle="1" w:styleId="802">
    <w:name w:val="Char Char Char Char Char Char Char"/>
    <w:basedOn w:val="1"/>
    <w:qFormat/>
    <w:uiPriority w:val="99"/>
    <w:pPr>
      <w:widowControl/>
      <w:spacing w:after="160" w:line="240" w:lineRule="exact"/>
    </w:pPr>
    <w:rPr>
      <w:rFonts w:ascii="Arial" w:hAnsi="Arial" w:eastAsia="Times New Roman" w:cs="Verdana"/>
      <w:b/>
      <w:kern w:val="0"/>
      <w:sz w:val="24"/>
      <w:szCs w:val="24"/>
      <w:lang w:eastAsia="en-US"/>
    </w:rPr>
  </w:style>
  <w:style w:type="character" w:customStyle="1" w:styleId="803">
    <w:name w:val="明显参考2"/>
    <w:qFormat/>
    <w:uiPriority w:val="32"/>
    <w:rPr>
      <w:rFonts w:ascii="Verdana" w:hAnsi="Verdana" w:eastAsia="宋体"/>
      <w:b/>
      <w:bCs/>
      <w:smallCaps/>
      <w:color w:val="C0504D"/>
      <w:spacing w:val="5"/>
      <w:sz w:val="28"/>
      <w:szCs w:val="28"/>
      <w:u w:val="single"/>
      <w:lang w:val="en-US" w:eastAsia="en-US" w:bidi="ar-SA"/>
    </w:rPr>
  </w:style>
  <w:style w:type="table" w:customStyle="1" w:styleId="804">
    <w:name w:val="浅色底纹 - 强调文字颜色 11"/>
    <w:basedOn w:val="88"/>
    <w:qFormat/>
    <w:uiPriority w:val="60"/>
    <w:rPr>
      <w:rFonts w:ascii="Calibri" w:hAnsi="Calibri" w:eastAsia="宋体" w:cs="Times New Roman"/>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paragraph" w:customStyle="1" w:styleId="805">
    <w:name w:val="南通方案正文"/>
    <w:basedOn w:val="1"/>
    <w:qFormat/>
    <w:uiPriority w:val="0"/>
    <w:pPr>
      <w:spacing w:line="360" w:lineRule="auto"/>
      <w:ind w:firstLine="480"/>
      <w:jc w:val="both"/>
    </w:pPr>
    <w:rPr>
      <w:rFonts w:ascii="Arial" w:hAnsi="Arial" w:cs="宋体"/>
      <w:sz w:val="24"/>
      <w:szCs w:val="20"/>
    </w:rPr>
  </w:style>
  <w:style w:type="paragraph" w:customStyle="1" w:styleId="806">
    <w:name w:val="地铁正文缩进"/>
    <w:link w:val="807"/>
    <w:qFormat/>
    <w:uiPriority w:val="0"/>
    <w:pPr>
      <w:adjustRightInd w:val="0"/>
      <w:snapToGrid w:val="0"/>
      <w:spacing w:line="360" w:lineRule="auto"/>
      <w:ind w:firstLine="200" w:firstLineChars="200"/>
    </w:pPr>
    <w:rPr>
      <w:rFonts w:ascii="宋体" w:hAnsi="宋体" w:eastAsia="宋体" w:cs="Times New Roman"/>
      <w:snapToGrid w:val="0"/>
      <w:sz w:val="24"/>
      <w:szCs w:val="24"/>
      <w:lang w:val="en-US" w:eastAsia="zh-CN" w:bidi="ar-SA"/>
    </w:rPr>
  </w:style>
  <w:style w:type="character" w:customStyle="1" w:styleId="807">
    <w:name w:val="地铁正文缩进 Char Char"/>
    <w:link w:val="806"/>
    <w:qFormat/>
    <w:uiPriority w:val="0"/>
    <w:rPr>
      <w:rFonts w:ascii="宋体" w:hAnsi="宋体" w:eastAsia="宋体" w:cs="Times New Roman"/>
      <w:snapToGrid w:val="0"/>
      <w:kern w:val="0"/>
      <w:sz w:val="24"/>
      <w:szCs w:val="24"/>
    </w:rPr>
  </w:style>
  <w:style w:type="paragraph" w:customStyle="1" w:styleId="808">
    <w:name w:val="样式3"/>
    <w:basedOn w:val="179"/>
    <w:link w:val="809"/>
    <w:qFormat/>
    <w:uiPriority w:val="0"/>
    <w:pPr>
      <w:keepLines/>
      <w:spacing w:before="120" w:after="120" w:line="360" w:lineRule="auto"/>
      <w:ind w:firstLine="0" w:firstLineChars="0"/>
      <w:contextualSpacing/>
      <w:outlineLvl w:val="2"/>
    </w:pPr>
    <w:rPr>
      <w:rFonts w:ascii="黑体" w:hAnsi="黑体" w:eastAsia="黑体"/>
      <w:kern w:val="0"/>
      <w:szCs w:val="36"/>
      <w:lang w:eastAsia="en-US" w:bidi="en-US"/>
    </w:rPr>
  </w:style>
  <w:style w:type="character" w:customStyle="1" w:styleId="809">
    <w:name w:val="样式3 Char"/>
    <w:link w:val="808"/>
    <w:qFormat/>
    <w:uiPriority w:val="0"/>
    <w:rPr>
      <w:rFonts w:ascii="黑体" w:hAnsi="黑体" w:eastAsia="黑体" w:cs="Times New Roman"/>
      <w:kern w:val="0"/>
      <w:sz w:val="28"/>
      <w:szCs w:val="36"/>
      <w:lang w:eastAsia="en-US" w:bidi="en-US"/>
    </w:rPr>
  </w:style>
  <w:style w:type="paragraph" w:customStyle="1" w:styleId="810">
    <w:name w:val="样式4"/>
    <w:basedOn w:val="179"/>
    <w:qFormat/>
    <w:uiPriority w:val="0"/>
    <w:pPr>
      <w:keepLines/>
      <w:spacing w:line="360" w:lineRule="auto"/>
      <w:ind w:firstLine="0" w:firstLineChars="0"/>
      <w:contextualSpacing/>
      <w:outlineLvl w:val="3"/>
    </w:pPr>
    <w:rPr>
      <w:rFonts w:ascii="黑体" w:hAnsi="黑体" w:eastAsia="黑体"/>
      <w:kern w:val="0"/>
      <w:sz w:val="24"/>
      <w:szCs w:val="24"/>
      <w:lang w:eastAsia="en-US" w:bidi="en-US"/>
    </w:rPr>
  </w:style>
  <w:style w:type="paragraph" w:customStyle="1" w:styleId="811">
    <w:name w:val="pstyle"/>
    <w:basedOn w:val="1"/>
    <w:qFormat/>
    <w:uiPriority w:val="0"/>
    <w:pPr>
      <w:widowControl/>
      <w:spacing w:before="15" w:line="345" w:lineRule="atLeast"/>
      <w:ind w:firstLine="480"/>
    </w:pPr>
    <w:rPr>
      <w:rFonts w:ascii="宋体" w:hAnsi="宋体" w:cs="宋体"/>
      <w:kern w:val="0"/>
      <w:sz w:val="24"/>
      <w:szCs w:val="24"/>
    </w:rPr>
  </w:style>
  <w:style w:type="character" w:customStyle="1" w:styleId="812">
    <w:name w:val="列出段落 Char1"/>
    <w:qFormat/>
    <w:locked/>
    <w:uiPriority w:val="0"/>
  </w:style>
  <w:style w:type="character" w:customStyle="1" w:styleId="813">
    <w:name w:val="符号样式 Char"/>
    <w:link w:val="814"/>
    <w:qFormat/>
    <w:locked/>
    <w:uiPriority w:val="99"/>
    <w:rPr>
      <w:kern w:val="2"/>
      <w:sz w:val="24"/>
      <w:szCs w:val="22"/>
    </w:rPr>
  </w:style>
  <w:style w:type="paragraph" w:customStyle="1" w:styleId="814">
    <w:name w:val="符号样式"/>
    <w:basedOn w:val="552"/>
    <w:link w:val="813"/>
    <w:qFormat/>
    <w:uiPriority w:val="99"/>
    <w:pPr>
      <w:numPr>
        <w:ilvl w:val="0"/>
        <w:numId w:val="30"/>
      </w:numPr>
      <w:ind w:left="0" w:firstLine="200" w:firstLineChars="200"/>
      <w:jc w:val="left"/>
    </w:pPr>
    <w:rPr>
      <w:rFonts w:asciiTheme="minorHAnsi" w:hAnsiTheme="minorHAnsi" w:eastAsiaTheme="minorEastAsia" w:cstheme="minorBidi"/>
      <w:szCs w:val="22"/>
    </w:rPr>
  </w:style>
  <w:style w:type="paragraph" w:customStyle="1" w:styleId="815">
    <w:name w:val="正文2"/>
    <w:basedOn w:val="1"/>
    <w:next w:val="1"/>
    <w:qFormat/>
    <w:uiPriority w:val="0"/>
    <w:pPr>
      <w:autoSpaceDE w:val="0"/>
      <w:autoSpaceDN w:val="0"/>
      <w:adjustRightInd w:val="0"/>
      <w:ind w:firstLine="200" w:firstLineChars="200"/>
    </w:pPr>
    <w:rPr>
      <w:rFonts w:ascii="Times New Roman" w:hAnsi="Times New Roman" w:cs="宋体"/>
      <w:color w:val="000000"/>
      <w:kern w:val="0"/>
      <w:sz w:val="15"/>
      <w:szCs w:val="21"/>
    </w:rPr>
  </w:style>
  <w:style w:type="paragraph" w:customStyle="1" w:styleId="816">
    <w:name w:val="贺式正文"/>
    <w:basedOn w:val="1"/>
    <w:qFormat/>
    <w:uiPriority w:val="99"/>
    <w:pPr>
      <w:spacing w:line="360" w:lineRule="auto"/>
      <w:ind w:firstLine="480" w:firstLineChars="200"/>
      <w:jc w:val="both"/>
    </w:pPr>
    <w:rPr>
      <w:rFonts w:ascii="Times New Roman" w:hAnsi="Times New Roman" w:cs="宋体"/>
      <w:sz w:val="24"/>
      <w:szCs w:val="20"/>
    </w:rPr>
  </w:style>
  <w:style w:type="paragraph" w:customStyle="1" w:styleId="817">
    <w:name w:val="Block"/>
    <w:basedOn w:val="1"/>
    <w:next w:val="1"/>
    <w:qFormat/>
    <w:uiPriority w:val="0"/>
    <w:pPr>
      <w:tabs>
        <w:tab w:val="left" w:pos="0"/>
      </w:tabs>
      <w:jc w:val="both"/>
    </w:pPr>
    <w:rPr>
      <w:rFonts w:ascii="Arial" w:hAnsi="Arial" w:eastAsia="楷体_GB2312"/>
      <w:color w:val="000080"/>
      <w:szCs w:val="28"/>
    </w:rPr>
  </w:style>
  <w:style w:type="paragraph" w:customStyle="1" w:styleId="818">
    <w:name w:val="Style First line:  2 ch"/>
    <w:basedOn w:val="1"/>
    <w:qFormat/>
    <w:uiPriority w:val="0"/>
    <w:pPr>
      <w:spacing w:line="360" w:lineRule="auto"/>
      <w:ind w:firstLine="480"/>
      <w:jc w:val="both"/>
    </w:pPr>
    <w:rPr>
      <w:rFonts w:ascii="Times New Roman" w:hAnsi="Times New Roman" w:eastAsia="仿宋" w:cs="宋体"/>
      <w:sz w:val="24"/>
      <w:szCs w:val="24"/>
    </w:rPr>
  </w:style>
  <w:style w:type="character" w:customStyle="1" w:styleId="819">
    <w:name w:val="Style Verdana 四号"/>
    <w:qFormat/>
    <w:uiPriority w:val="0"/>
    <w:rPr>
      <w:rFonts w:hint="default" w:ascii="Verdana" w:hAnsi="Verdana" w:eastAsia="仿宋"/>
      <w:sz w:val="28"/>
      <w:szCs w:val="28"/>
      <w:lang w:val="en-US" w:eastAsia="en-US" w:bidi="ar-SA"/>
    </w:rPr>
  </w:style>
  <w:style w:type="paragraph" w:customStyle="1" w:styleId="820">
    <w:name w:val="项目编号1"/>
    <w:basedOn w:val="1"/>
    <w:next w:val="1"/>
    <w:qFormat/>
    <w:uiPriority w:val="0"/>
    <w:pPr>
      <w:numPr>
        <w:ilvl w:val="0"/>
        <w:numId w:val="31"/>
      </w:numPr>
      <w:spacing w:line="360" w:lineRule="auto"/>
      <w:ind w:firstLine="0"/>
      <w:jc w:val="both"/>
    </w:pPr>
    <w:rPr>
      <w:rFonts w:ascii="Times New Roman" w:hAnsi="Times New Roman" w:cs="宋体"/>
      <w:sz w:val="24"/>
      <w:szCs w:val="24"/>
    </w:rPr>
  </w:style>
  <w:style w:type="paragraph" w:customStyle="1" w:styleId="821">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822">
    <w:name w:val="项目编号2"/>
    <w:basedOn w:val="1"/>
    <w:next w:val="1"/>
    <w:qFormat/>
    <w:uiPriority w:val="0"/>
    <w:pPr>
      <w:numPr>
        <w:ilvl w:val="0"/>
        <w:numId w:val="32"/>
      </w:numPr>
      <w:spacing w:line="360" w:lineRule="auto"/>
      <w:ind w:firstLine="0"/>
      <w:jc w:val="both"/>
    </w:pPr>
    <w:rPr>
      <w:rFonts w:ascii="Times New Roman" w:hAnsi="Times New Roman" w:cs="宋体"/>
      <w:sz w:val="24"/>
      <w:szCs w:val="24"/>
    </w:rPr>
  </w:style>
  <w:style w:type="paragraph" w:customStyle="1" w:styleId="823">
    <w:name w:val="图表批注"/>
    <w:basedOn w:val="572"/>
    <w:link w:val="827"/>
    <w:qFormat/>
    <w:uiPriority w:val="0"/>
    <w:pPr>
      <w:ind w:firstLine="0" w:firstLineChars="0"/>
      <w:jc w:val="center"/>
    </w:pPr>
    <w:rPr>
      <w:sz w:val="21"/>
    </w:rPr>
  </w:style>
  <w:style w:type="paragraph" w:customStyle="1" w:styleId="824">
    <w:name w:val="图片格式"/>
    <w:basedOn w:val="572"/>
    <w:qFormat/>
    <w:uiPriority w:val="0"/>
    <w:pPr>
      <w:ind w:firstLine="0" w:firstLineChars="0"/>
      <w:jc w:val="center"/>
    </w:pPr>
  </w:style>
  <w:style w:type="paragraph" w:customStyle="1" w:styleId="825">
    <w:name w:val="正文小标题"/>
    <w:basedOn w:val="1"/>
    <w:qFormat/>
    <w:uiPriority w:val="0"/>
    <w:pPr>
      <w:spacing w:beforeLines="50" w:afterLines="50"/>
      <w:jc w:val="both"/>
    </w:pPr>
    <w:rPr>
      <w:rFonts w:asciiTheme="minorHAnsi" w:hAnsiTheme="minorHAnsi" w:eastAsiaTheme="minorEastAsia" w:cstheme="minorBidi"/>
      <w:b/>
      <w:sz w:val="21"/>
      <w:szCs w:val="21"/>
    </w:rPr>
  </w:style>
  <w:style w:type="paragraph" w:customStyle="1" w:styleId="826">
    <w:name w:val="突出编号项"/>
    <w:basedOn w:val="572"/>
    <w:qFormat/>
    <w:uiPriority w:val="0"/>
    <w:pPr>
      <w:numPr>
        <w:ilvl w:val="0"/>
        <w:numId w:val="33"/>
      </w:numPr>
      <w:tabs>
        <w:tab w:val="left" w:pos="360"/>
      </w:tabs>
      <w:ind w:left="0" w:firstLine="0" w:firstLineChars="0"/>
    </w:pPr>
    <w:rPr>
      <w:b/>
    </w:rPr>
  </w:style>
  <w:style w:type="character" w:customStyle="1" w:styleId="827">
    <w:name w:val="图表批注 Char"/>
    <w:link w:val="823"/>
    <w:qFormat/>
    <w:uiPriority w:val="0"/>
    <w:rPr>
      <w:rFonts w:ascii="宋体" w:hAnsi="宋体" w:eastAsia="宋体" w:cs="Times New Roman"/>
      <w:kern w:val="0"/>
      <w:szCs w:val="24"/>
      <w:lang w:eastAsia="en-US" w:bidi="en-US"/>
    </w:rPr>
  </w:style>
  <w:style w:type="character" w:customStyle="1" w:styleId="828">
    <w:name w:val="样式5 Char"/>
    <w:basedOn w:val="138"/>
    <w:link w:val="527"/>
    <w:qFormat/>
    <w:uiPriority w:val="0"/>
    <w:rPr>
      <w:rFonts w:ascii="Tahoma" w:hAnsi="Tahoma" w:eastAsia="宋体" w:cs="Times New Roman"/>
      <w:b/>
      <w:kern w:val="2"/>
      <w:sz w:val="28"/>
      <w:szCs w:val="24"/>
    </w:rPr>
  </w:style>
  <w:style w:type="character" w:customStyle="1" w:styleId="829">
    <w:name w:val="1级标题 Char"/>
    <w:basedOn w:val="138"/>
    <w:link w:val="574"/>
    <w:qFormat/>
    <w:uiPriority w:val="0"/>
    <w:rPr>
      <w:rFonts w:ascii="黑体" w:hAnsi="黑体" w:eastAsia="黑体" w:cs="Times New Roman"/>
      <w:kern w:val="0"/>
      <w:sz w:val="36"/>
      <w:szCs w:val="36"/>
      <w:lang w:eastAsia="en-US" w:bidi="en-US"/>
    </w:rPr>
  </w:style>
  <w:style w:type="paragraph" w:customStyle="1" w:styleId="830">
    <w:name w:val="注1"/>
    <w:basedOn w:val="1"/>
    <w:link w:val="831"/>
    <w:qFormat/>
    <w:uiPriority w:val="0"/>
    <w:pPr>
      <w:spacing w:before="120" w:after="120" w:line="360" w:lineRule="auto"/>
      <w:jc w:val="both"/>
    </w:pPr>
    <w:rPr>
      <w:sz w:val="21"/>
      <w:szCs w:val="21"/>
    </w:rPr>
  </w:style>
  <w:style w:type="character" w:customStyle="1" w:styleId="831">
    <w:name w:val="注1 Char"/>
    <w:link w:val="830"/>
    <w:qFormat/>
    <w:uiPriority w:val="0"/>
    <w:rPr>
      <w:rFonts w:ascii="Calibri" w:hAnsi="Calibri" w:eastAsia="宋体" w:cs="Times New Roman"/>
      <w:szCs w:val="21"/>
    </w:rPr>
  </w:style>
  <w:style w:type="paragraph" w:customStyle="1" w:styleId="832">
    <w:name w:val="6.1正文样式"/>
    <w:basedOn w:val="1"/>
    <w:link w:val="833"/>
    <w:qFormat/>
    <w:uiPriority w:val="0"/>
    <w:pPr>
      <w:spacing w:before="120" w:after="120" w:line="360" w:lineRule="auto"/>
      <w:ind w:firstLine="420" w:firstLineChars="200"/>
      <w:jc w:val="both"/>
    </w:pPr>
    <w:rPr>
      <w:sz w:val="21"/>
      <w:szCs w:val="21"/>
    </w:rPr>
  </w:style>
  <w:style w:type="character" w:customStyle="1" w:styleId="833">
    <w:name w:val="6.1正文样式 Char"/>
    <w:link w:val="832"/>
    <w:qFormat/>
    <w:uiPriority w:val="0"/>
    <w:rPr>
      <w:rFonts w:ascii="Calibri" w:hAnsi="Calibri" w:eastAsia="宋体" w:cs="Times New Roman"/>
      <w:szCs w:val="21"/>
    </w:rPr>
  </w:style>
  <w:style w:type="paragraph" w:customStyle="1" w:styleId="834">
    <w:name w:val="6.1正文"/>
    <w:basedOn w:val="1"/>
    <w:link w:val="835"/>
    <w:qFormat/>
    <w:uiPriority w:val="0"/>
    <w:pPr>
      <w:spacing w:before="120" w:after="120" w:line="360" w:lineRule="auto"/>
      <w:ind w:firstLine="420" w:firstLineChars="200"/>
      <w:jc w:val="both"/>
    </w:pPr>
    <w:rPr>
      <w:sz w:val="21"/>
      <w:szCs w:val="21"/>
    </w:rPr>
  </w:style>
  <w:style w:type="character" w:customStyle="1" w:styleId="835">
    <w:name w:val="6.1正文 Char"/>
    <w:link w:val="834"/>
    <w:qFormat/>
    <w:uiPriority w:val="0"/>
    <w:rPr>
      <w:rFonts w:ascii="Calibri" w:hAnsi="Calibri" w:eastAsia="宋体" w:cs="Times New Roman"/>
      <w:szCs w:val="21"/>
    </w:rPr>
  </w:style>
  <w:style w:type="paragraph" w:customStyle="1" w:styleId="836">
    <w:name w:val="StyleOK"/>
    <w:basedOn w:val="1"/>
    <w:link w:val="837"/>
    <w:qFormat/>
    <w:uiPriority w:val="0"/>
    <w:pPr>
      <w:spacing w:line="360" w:lineRule="auto"/>
      <w:ind w:firstLine="420" w:firstLineChars="200"/>
      <w:jc w:val="both"/>
    </w:pPr>
    <w:rPr>
      <w:kern w:val="0"/>
      <w:sz w:val="20"/>
      <w:szCs w:val="21"/>
    </w:rPr>
  </w:style>
  <w:style w:type="character" w:customStyle="1" w:styleId="837">
    <w:name w:val="StyleOK Char"/>
    <w:link w:val="836"/>
    <w:qFormat/>
    <w:uiPriority w:val="0"/>
    <w:rPr>
      <w:rFonts w:ascii="Calibri" w:hAnsi="Calibri" w:eastAsia="宋体" w:cs="Times New Roman"/>
      <w:kern w:val="0"/>
      <w:sz w:val="20"/>
      <w:szCs w:val="21"/>
    </w:rPr>
  </w:style>
  <w:style w:type="paragraph" w:customStyle="1" w:styleId="838">
    <w:name w:val="Image图片文字说明"/>
    <w:basedOn w:val="23"/>
    <w:link w:val="839"/>
    <w:qFormat/>
    <w:uiPriority w:val="0"/>
    <w:pPr>
      <w:spacing w:line="240" w:lineRule="auto"/>
      <w:ind w:firstLine="0" w:firstLineChars="0"/>
      <w:jc w:val="center"/>
    </w:pPr>
    <w:rPr>
      <w:kern w:val="0"/>
    </w:rPr>
  </w:style>
  <w:style w:type="character" w:customStyle="1" w:styleId="839">
    <w:name w:val="Image图片文字说明 Char"/>
    <w:link w:val="838"/>
    <w:qFormat/>
    <w:uiPriority w:val="0"/>
    <w:rPr>
      <w:rFonts w:ascii="Cambria" w:hAnsi="Cambria" w:eastAsia="黑体" w:cs="Times New Roman"/>
      <w:kern w:val="0"/>
      <w:sz w:val="20"/>
      <w:szCs w:val="20"/>
    </w:rPr>
  </w:style>
  <w:style w:type="paragraph" w:customStyle="1" w:styleId="840">
    <w:name w:val="ImageFont"/>
    <w:basedOn w:val="23"/>
    <w:link w:val="841"/>
    <w:qFormat/>
    <w:uiPriority w:val="0"/>
    <w:pPr>
      <w:spacing w:line="240" w:lineRule="auto"/>
      <w:ind w:firstLine="0" w:firstLineChars="0"/>
      <w:jc w:val="center"/>
    </w:pPr>
    <w:rPr>
      <w:kern w:val="0"/>
    </w:rPr>
  </w:style>
  <w:style w:type="character" w:customStyle="1" w:styleId="841">
    <w:name w:val="ImageFont Char"/>
    <w:link w:val="840"/>
    <w:qFormat/>
    <w:uiPriority w:val="0"/>
    <w:rPr>
      <w:rFonts w:ascii="Cambria" w:hAnsi="Cambria" w:eastAsia="黑体" w:cs="Times New Roman"/>
      <w:kern w:val="0"/>
      <w:sz w:val="20"/>
      <w:szCs w:val="20"/>
    </w:rPr>
  </w:style>
  <w:style w:type="paragraph" w:customStyle="1" w:styleId="842">
    <w:name w:val="步骤1"/>
    <w:basedOn w:val="1"/>
    <w:link w:val="843"/>
    <w:qFormat/>
    <w:uiPriority w:val="0"/>
    <w:pPr>
      <w:spacing w:before="156" w:after="156" w:line="20" w:lineRule="atLeast"/>
      <w:ind w:left="794" w:hanging="794"/>
    </w:pPr>
    <w:rPr>
      <w:rFonts w:ascii="Times New Roman" w:hAnsi="Times New Roman"/>
      <w:kern w:val="0"/>
      <w:sz w:val="20"/>
      <w:szCs w:val="21"/>
    </w:rPr>
  </w:style>
  <w:style w:type="character" w:customStyle="1" w:styleId="843">
    <w:name w:val="步骤1 Char"/>
    <w:link w:val="842"/>
    <w:qFormat/>
    <w:uiPriority w:val="0"/>
    <w:rPr>
      <w:rFonts w:ascii="Times New Roman" w:hAnsi="Times New Roman" w:eastAsia="宋体" w:cs="Times New Roman"/>
      <w:kern w:val="0"/>
      <w:sz w:val="20"/>
      <w:szCs w:val="21"/>
    </w:rPr>
  </w:style>
  <w:style w:type="paragraph" w:customStyle="1" w:styleId="844">
    <w:name w:val="步骤样式"/>
    <w:basedOn w:val="1"/>
    <w:link w:val="845"/>
    <w:qFormat/>
    <w:uiPriority w:val="0"/>
    <w:pPr>
      <w:spacing w:beforeLines="50" w:line="312" w:lineRule="auto"/>
      <w:jc w:val="both"/>
    </w:pPr>
    <w:rPr>
      <w:sz w:val="21"/>
    </w:rPr>
  </w:style>
  <w:style w:type="character" w:customStyle="1" w:styleId="845">
    <w:name w:val="步骤样式 Char"/>
    <w:link w:val="844"/>
    <w:qFormat/>
    <w:uiPriority w:val="0"/>
    <w:rPr>
      <w:rFonts w:ascii="Calibri" w:hAnsi="Calibri" w:eastAsia="宋体" w:cs="Times New Roman"/>
    </w:rPr>
  </w:style>
  <w:style w:type="paragraph" w:customStyle="1" w:styleId="846">
    <w:name w:val="6级标题"/>
    <w:basedOn w:val="9"/>
    <w:link w:val="847"/>
    <w:qFormat/>
    <w:uiPriority w:val="0"/>
    <w:pPr>
      <w:numPr>
        <w:ilvl w:val="0"/>
        <w:numId w:val="0"/>
      </w:numPr>
      <w:spacing w:beforeLines="50" w:afterLines="50" w:line="319" w:lineRule="auto"/>
      <w:ind w:left="3260" w:hanging="1134"/>
    </w:pPr>
    <w:rPr>
      <w:rFonts w:ascii="宋体" w:hAnsi="宋体" w:eastAsia="宋体" w:cs="Times New Roman"/>
      <w:b w:val="0"/>
    </w:rPr>
  </w:style>
  <w:style w:type="character" w:customStyle="1" w:styleId="847">
    <w:name w:val="6级标题 Char"/>
    <w:link w:val="846"/>
    <w:qFormat/>
    <w:uiPriority w:val="0"/>
    <w:rPr>
      <w:rFonts w:ascii="宋体" w:hAnsi="宋体" w:eastAsia="宋体" w:cs="Times New Roman"/>
      <w:bCs/>
      <w:sz w:val="24"/>
      <w:szCs w:val="24"/>
    </w:rPr>
  </w:style>
  <w:style w:type="paragraph" w:customStyle="1" w:styleId="848">
    <w:name w:val="标题2级"/>
    <w:basedOn w:val="179"/>
    <w:qFormat/>
    <w:uiPriority w:val="99"/>
    <w:pPr>
      <w:ind w:left="360" w:firstLine="0" w:firstLineChars="0"/>
      <w:jc w:val="both"/>
      <w:outlineLvl w:val="0"/>
    </w:pPr>
    <w:rPr>
      <w:rFonts w:asciiTheme="minorHAnsi" w:hAnsiTheme="minorHAnsi" w:eastAsiaTheme="minorEastAsia" w:cstheme="minorBidi"/>
      <w:b/>
      <w:sz w:val="30"/>
      <w:szCs w:val="30"/>
    </w:rPr>
  </w:style>
  <w:style w:type="character" w:customStyle="1" w:styleId="849">
    <w:name w:val="标题1级 Char"/>
    <w:basedOn w:val="192"/>
    <w:link w:val="590"/>
    <w:qFormat/>
    <w:uiPriority w:val="0"/>
    <w:rPr>
      <w:rFonts w:ascii="Calibri" w:hAnsi="Calibri" w:eastAsia="宋体" w:cs="Times New Roman"/>
      <w:b/>
      <w:sz w:val="30"/>
      <w:szCs w:val="30"/>
    </w:rPr>
  </w:style>
  <w:style w:type="character" w:customStyle="1" w:styleId="850">
    <w:name w:val="标题5 Char"/>
    <w:basedOn w:val="138"/>
    <w:link w:val="479"/>
    <w:qFormat/>
    <w:uiPriority w:val="0"/>
    <w:rPr>
      <w:rFonts w:ascii="黑体" w:hAnsi="宋体" w:eastAsia="黑体" w:cs="宋体"/>
      <w:b/>
      <w:sz w:val="28"/>
    </w:rPr>
  </w:style>
  <w:style w:type="character" w:customStyle="1" w:styleId="851">
    <w:name w:val="标题6 Char"/>
    <w:basedOn w:val="138"/>
    <w:link w:val="558"/>
    <w:qFormat/>
    <w:uiPriority w:val="0"/>
    <w:rPr>
      <w:rFonts w:ascii="Arial" w:hAnsi="Arial" w:eastAsia="黑体" w:cs="宋体"/>
      <w:b/>
      <w:bCs/>
      <w:sz w:val="24"/>
      <w:szCs w:val="20"/>
    </w:rPr>
  </w:style>
  <w:style w:type="table" w:customStyle="1" w:styleId="852">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853">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854">
    <w:name w:val="网格表 6 彩色1"/>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855">
    <w:name w:val="占位符文本1"/>
    <w:basedOn w:val="138"/>
    <w:semiHidden/>
    <w:uiPriority w:val="99"/>
    <w:rPr>
      <w:color w:val="808080"/>
    </w:rPr>
  </w:style>
  <w:style w:type="paragraph" w:customStyle="1" w:styleId="856">
    <w:name w:val="table text"/>
    <w:qFormat/>
    <w:uiPriority w:val="0"/>
    <w:pPr>
      <w:spacing w:beforeLines="30" w:afterLines="30" w:line="0" w:lineRule="atLeast"/>
      <w:jc w:val="both"/>
    </w:pPr>
    <w:rPr>
      <w:rFonts w:ascii="Times New Roman" w:hAnsi="Times New Roman" w:eastAsia="宋体" w:cs="Times New Roman"/>
      <w:kern w:val="2"/>
      <w:sz w:val="18"/>
      <w:szCs w:val="24"/>
      <w:lang w:val="en-US" w:eastAsia="zh-CN" w:bidi="ar-SA"/>
    </w:rPr>
  </w:style>
  <w:style w:type="paragraph" w:customStyle="1" w:styleId="857">
    <w:name w:val="标题3"/>
    <w:basedOn w:val="6"/>
    <w:qFormat/>
    <w:uiPriority w:val="0"/>
    <w:pPr>
      <w:numPr>
        <w:ilvl w:val="0"/>
        <w:numId w:val="0"/>
      </w:numPr>
      <w:tabs>
        <w:tab w:val="left" w:pos="1260"/>
      </w:tabs>
      <w:spacing w:beforeLines="50" w:afterLines="50"/>
      <w:ind w:left="1260" w:hanging="420"/>
      <w:jc w:val="both"/>
    </w:pPr>
    <w:rPr>
      <w:rFonts w:ascii="Times New Roman" w:hAnsi="Times New Roman"/>
      <w:sz w:val="28"/>
      <w:szCs w:val="28"/>
    </w:rPr>
  </w:style>
  <w:style w:type="paragraph" w:customStyle="1" w:styleId="858">
    <w:name w:val="N四级"/>
    <w:basedOn w:val="7"/>
    <w:link w:val="859"/>
    <w:qFormat/>
    <w:uiPriority w:val="0"/>
    <w:pPr>
      <w:numPr>
        <w:ilvl w:val="0"/>
        <w:numId w:val="0"/>
      </w:numPr>
      <w:spacing w:beforeLines="50" w:afterLines="50" w:line="240" w:lineRule="auto"/>
      <w:jc w:val="left"/>
    </w:pPr>
    <w:rPr>
      <w:rFonts w:ascii="Arial" w:hAnsi="Arial" w:eastAsia="黑体" w:cs="Times New Roman"/>
      <w:b w:val="0"/>
    </w:rPr>
  </w:style>
  <w:style w:type="character" w:customStyle="1" w:styleId="859">
    <w:name w:val="N四级 Char"/>
    <w:link w:val="858"/>
    <w:qFormat/>
    <w:uiPriority w:val="0"/>
    <w:rPr>
      <w:rFonts w:ascii="Arial" w:hAnsi="Arial" w:eastAsia="黑体" w:cs="Times New Roman"/>
      <w:bCs/>
      <w:sz w:val="28"/>
      <w:szCs w:val="28"/>
    </w:rPr>
  </w:style>
  <w:style w:type="paragraph" w:customStyle="1" w:styleId="860">
    <w:name w:val="2.4.1Style"/>
    <w:basedOn w:val="6"/>
    <w:link w:val="865"/>
    <w:qFormat/>
    <w:uiPriority w:val="0"/>
    <w:pPr>
      <w:numPr>
        <w:ilvl w:val="0"/>
        <w:numId w:val="0"/>
      </w:numPr>
      <w:spacing w:beforeLines="50" w:afterLines="50" w:line="312" w:lineRule="auto"/>
      <w:ind w:left="426" w:hanging="426"/>
      <w:jc w:val="both"/>
    </w:pPr>
    <w:rPr>
      <w:rFonts w:ascii="Times New Roman" w:hAnsi="Times New Roman" w:eastAsia="黑体"/>
      <w:b w:val="0"/>
      <w:bCs w:val="0"/>
      <w:kern w:val="0"/>
    </w:rPr>
  </w:style>
  <w:style w:type="paragraph" w:customStyle="1" w:styleId="861">
    <w:name w:val="N二级"/>
    <w:basedOn w:val="5"/>
    <w:link w:val="863"/>
    <w:qFormat/>
    <w:uiPriority w:val="0"/>
    <w:pPr>
      <w:numPr>
        <w:numId w:val="0"/>
      </w:numPr>
      <w:spacing w:beforeLines="50" w:afterLines="50" w:line="312" w:lineRule="auto"/>
      <w:jc w:val="both"/>
    </w:pPr>
    <w:rPr>
      <w:rFonts w:ascii="Arial" w:hAnsi="Arial" w:eastAsia="黑体" w:cs="Times New Roman"/>
      <w:sz w:val="36"/>
    </w:rPr>
  </w:style>
  <w:style w:type="paragraph" w:customStyle="1" w:styleId="862">
    <w:name w:val="N三级"/>
    <w:basedOn w:val="860"/>
    <w:link w:val="864"/>
    <w:qFormat/>
    <w:uiPriority w:val="0"/>
  </w:style>
  <w:style w:type="character" w:customStyle="1" w:styleId="863">
    <w:name w:val="N二级 Char"/>
    <w:link w:val="861"/>
    <w:qFormat/>
    <w:uiPriority w:val="0"/>
    <w:rPr>
      <w:rFonts w:ascii="Arial" w:hAnsi="Arial" w:eastAsia="黑体" w:cs="Times New Roman"/>
      <w:b/>
      <w:bCs/>
      <w:sz w:val="36"/>
      <w:szCs w:val="32"/>
    </w:rPr>
  </w:style>
  <w:style w:type="character" w:customStyle="1" w:styleId="864">
    <w:name w:val="N三级 Char"/>
    <w:link w:val="862"/>
    <w:qFormat/>
    <w:uiPriority w:val="0"/>
    <w:rPr>
      <w:rFonts w:ascii="Times New Roman" w:hAnsi="Times New Roman" w:eastAsia="黑体" w:cs="Times New Roman"/>
      <w:kern w:val="0"/>
      <w:sz w:val="32"/>
      <w:szCs w:val="32"/>
    </w:rPr>
  </w:style>
  <w:style w:type="character" w:customStyle="1" w:styleId="865">
    <w:name w:val="2.4.1Style Char"/>
    <w:link w:val="860"/>
    <w:qFormat/>
    <w:uiPriority w:val="0"/>
    <w:rPr>
      <w:rFonts w:ascii="Times New Roman" w:hAnsi="Times New Roman" w:eastAsia="黑体" w:cs="Times New Roman"/>
      <w:kern w:val="0"/>
      <w:sz w:val="32"/>
      <w:szCs w:val="32"/>
    </w:rPr>
  </w:style>
  <w:style w:type="paragraph" w:customStyle="1" w:styleId="866">
    <w:name w:val="N五级"/>
    <w:basedOn w:val="8"/>
    <w:link w:val="867"/>
    <w:qFormat/>
    <w:uiPriority w:val="0"/>
    <w:pPr>
      <w:numPr>
        <w:ilvl w:val="0"/>
        <w:numId w:val="0"/>
      </w:numPr>
      <w:spacing w:beforeLines="50" w:afterLines="50" w:line="240" w:lineRule="auto"/>
      <w:ind w:left="1008" w:hanging="1008"/>
    </w:pPr>
    <w:rPr>
      <w:rFonts w:ascii="黑体" w:hAnsi="黑体" w:eastAsia="黑体" w:cs="Times New Roman"/>
      <w:b w:val="0"/>
      <w:kern w:val="0"/>
      <w:sz w:val="24"/>
    </w:rPr>
  </w:style>
  <w:style w:type="character" w:customStyle="1" w:styleId="867">
    <w:name w:val="N五级 Char"/>
    <w:link w:val="866"/>
    <w:qFormat/>
    <w:uiPriority w:val="0"/>
    <w:rPr>
      <w:rFonts w:ascii="黑体" w:hAnsi="黑体" w:eastAsia="黑体" w:cs="Times New Roman"/>
      <w:bCs/>
      <w:kern w:val="0"/>
      <w:sz w:val="24"/>
      <w:szCs w:val="28"/>
    </w:rPr>
  </w:style>
  <w:style w:type="paragraph" w:customStyle="1" w:styleId="868">
    <w:name w:val="step"/>
    <w:basedOn w:val="1"/>
    <w:link w:val="872"/>
    <w:qFormat/>
    <w:uiPriority w:val="0"/>
    <w:pPr>
      <w:spacing w:before="200" w:after="200" w:line="20" w:lineRule="atLeast"/>
    </w:pPr>
    <w:rPr>
      <w:rFonts w:ascii="Times New Roman" w:hAnsi="Times New Roman"/>
      <w:kern w:val="0"/>
      <w:sz w:val="20"/>
      <w:szCs w:val="24"/>
    </w:rPr>
  </w:style>
  <w:style w:type="paragraph" w:customStyle="1" w:styleId="869">
    <w:name w:val="111"/>
    <w:basedOn w:val="23"/>
    <w:link w:val="870"/>
    <w:qFormat/>
    <w:uiPriority w:val="0"/>
    <w:pPr>
      <w:spacing w:line="240" w:lineRule="auto"/>
      <w:ind w:firstLine="0" w:firstLineChars="0"/>
      <w:jc w:val="center"/>
    </w:pPr>
    <w:rPr>
      <w:kern w:val="0"/>
    </w:rPr>
  </w:style>
  <w:style w:type="character" w:customStyle="1" w:styleId="870">
    <w:name w:val="111 Char"/>
    <w:link w:val="869"/>
    <w:qFormat/>
    <w:uiPriority w:val="0"/>
    <w:rPr>
      <w:rFonts w:ascii="Cambria" w:hAnsi="Cambria" w:eastAsia="黑体" w:cs="Times New Roman"/>
      <w:kern w:val="0"/>
      <w:sz w:val="20"/>
      <w:szCs w:val="20"/>
    </w:rPr>
  </w:style>
  <w:style w:type="paragraph" w:customStyle="1" w:styleId="871">
    <w:name w:val="Style正文"/>
    <w:basedOn w:val="1"/>
    <w:link w:val="873"/>
    <w:qFormat/>
    <w:uiPriority w:val="0"/>
    <w:pPr>
      <w:ind w:left="420"/>
      <w:jc w:val="both"/>
    </w:pPr>
    <w:rPr>
      <w:kern w:val="0"/>
      <w:sz w:val="20"/>
      <w:szCs w:val="20"/>
    </w:rPr>
  </w:style>
  <w:style w:type="character" w:customStyle="1" w:styleId="872">
    <w:name w:val="step Char"/>
    <w:link w:val="868"/>
    <w:qFormat/>
    <w:uiPriority w:val="0"/>
    <w:rPr>
      <w:rFonts w:ascii="Times New Roman" w:hAnsi="Times New Roman" w:eastAsia="宋体" w:cs="Times New Roman"/>
      <w:kern w:val="0"/>
      <w:sz w:val="20"/>
      <w:szCs w:val="24"/>
    </w:rPr>
  </w:style>
  <w:style w:type="character" w:customStyle="1" w:styleId="873">
    <w:name w:val="Style正文 Char"/>
    <w:link w:val="871"/>
    <w:qFormat/>
    <w:uiPriority w:val="0"/>
    <w:rPr>
      <w:rFonts w:ascii="Calibri" w:hAnsi="Calibri" w:eastAsia="宋体" w:cs="Times New Roman"/>
      <w:kern w:val="0"/>
      <w:sz w:val="20"/>
      <w:szCs w:val="20"/>
    </w:rPr>
  </w:style>
  <w:style w:type="paragraph" w:customStyle="1" w:styleId="874">
    <w:name w:val="HIK四级标题4"/>
    <w:basedOn w:val="586"/>
    <w:qFormat/>
    <w:uiPriority w:val="0"/>
    <w:pPr>
      <w:keepNext/>
      <w:keepLines/>
      <w:tabs>
        <w:tab w:val="left" w:pos="360"/>
      </w:tabs>
      <w:spacing w:before="120"/>
      <w:ind w:left="708" w:hanging="708"/>
    </w:pPr>
    <w:rPr>
      <w:bCs/>
    </w:rPr>
  </w:style>
  <w:style w:type="paragraph" w:customStyle="1" w:styleId="875">
    <w:name w:val="BlackSheet"/>
    <w:basedOn w:val="1"/>
    <w:link w:val="876"/>
    <w:qFormat/>
    <w:uiPriority w:val="0"/>
    <w:pPr>
      <w:jc w:val="center"/>
    </w:pPr>
    <w:rPr>
      <w:b/>
      <w:kern w:val="0"/>
      <w:sz w:val="20"/>
      <w:szCs w:val="21"/>
    </w:rPr>
  </w:style>
  <w:style w:type="character" w:customStyle="1" w:styleId="876">
    <w:name w:val="BlackSheet Char"/>
    <w:link w:val="875"/>
    <w:qFormat/>
    <w:uiPriority w:val="0"/>
    <w:rPr>
      <w:rFonts w:ascii="Calibri" w:hAnsi="Calibri" w:eastAsia="宋体" w:cs="Times New Roman"/>
      <w:b/>
      <w:kern w:val="0"/>
      <w:sz w:val="20"/>
      <w:szCs w:val="21"/>
    </w:rPr>
  </w:style>
  <w:style w:type="paragraph" w:customStyle="1" w:styleId="877">
    <w:name w:val="01 标题-封面"/>
    <w:next w:val="2"/>
    <w:qFormat/>
    <w:uiPriority w:val="0"/>
    <w:pPr>
      <w:spacing w:beforeLines="50" w:afterLines="50" w:line="312" w:lineRule="auto"/>
      <w:jc w:val="right"/>
    </w:pPr>
    <w:rPr>
      <w:rFonts w:ascii="Arial" w:hAnsi="Arial" w:eastAsia="黑体" w:cs="Arial"/>
      <w:b/>
      <w:bCs/>
      <w:color w:val="800000"/>
      <w:kern w:val="2"/>
      <w:sz w:val="72"/>
      <w:szCs w:val="32"/>
      <w:lang w:val="en-US" w:eastAsia="zh-CN" w:bidi="ar-SA"/>
    </w:rPr>
  </w:style>
  <w:style w:type="paragraph" w:customStyle="1" w:styleId="878">
    <w:name w:val="2.2Style"/>
    <w:basedOn w:val="5"/>
    <w:link w:val="879"/>
    <w:qFormat/>
    <w:uiPriority w:val="0"/>
    <w:pPr>
      <w:numPr>
        <w:ilvl w:val="0"/>
        <w:numId w:val="0"/>
      </w:numPr>
      <w:spacing w:beforeLines="50" w:afterLines="50" w:line="312" w:lineRule="auto"/>
      <w:jc w:val="both"/>
    </w:pPr>
    <w:rPr>
      <w:rFonts w:ascii="Arial" w:hAnsi="Arial" w:eastAsia="黑体" w:cs="Times New Roman"/>
      <w:sz w:val="36"/>
    </w:rPr>
  </w:style>
  <w:style w:type="character" w:customStyle="1" w:styleId="879">
    <w:name w:val="2.2Style Char"/>
    <w:link w:val="878"/>
    <w:qFormat/>
    <w:uiPriority w:val="0"/>
    <w:rPr>
      <w:rFonts w:ascii="Arial" w:hAnsi="Arial" w:eastAsia="黑体" w:cs="Times New Roman"/>
      <w:b/>
      <w:bCs/>
      <w:sz w:val="36"/>
      <w:szCs w:val="32"/>
    </w:rPr>
  </w:style>
  <w:style w:type="paragraph" w:customStyle="1" w:styleId="880">
    <w:name w:val="N章节"/>
    <w:basedOn w:val="84"/>
    <w:link w:val="881"/>
    <w:qFormat/>
    <w:uiPriority w:val="0"/>
    <w:pPr>
      <w:spacing w:beforeLines="50" w:afterLines="50"/>
      <w:ind w:left="425" w:hanging="425"/>
    </w:pPr>
    <w:rPr>
      <w:rFonts w:ascii="Arial" w:hAnsi="Arial" w:eastAsia="黑体" w:cs="Times New Roman"/>
      <w:color w:val="663300"/>
      <w:sz w:val="44"/>
    </w:rPr>
  </w:style>
  <w:style w:type="character" w:customStyle="1" w:styleId="881">
    <w:name w:val="N章节 Char"/>
    <w:link w:val="880"/>
    <w:qFormat/>
    <w:uiPriority w:val="0"/>
    <w:rPr>
      <w:rFonts w:ascii="Arial" w:hAnsi="Arial" w:eastAsia="黑体" w:cs="Times New Roman"/>
      <w:b/>
      <w:bCs/>
      <w:color w:val="663300"/>
      <w:sz w:val="44"/>
      <w:szCs w:val="32"/>
    </w:rPr>
  </w:style>
  <w:style w:type="paragraph" w:customStyle="1" w:styleId="882">
    <w:name w:val="正文 1"/>
    <w:basedOn w:val="1"/>
    <w:link w:val="883"/>
    <w:qFormat/>
    <w:uiPriority w:val="99"/>
    <w:pPr>
      <w:spacing w:before="120" w:after="120" w:line="360" w:lineRule="auto"/>
      <w:ind w:firstLine="420" w:firstLineChars="200"/>
      <w:jc w:val="both"/>
    </w:pPr>
    <w:rPr>
      <w:sz w:val="21"/>
      <w:szCs w:val="21"/>
    </w:rPr>
  </w:style>
  <w:style w:type="character" w:customStyle="1" w:styleId="883">
    <w:name w:val="正文 1 Char"/>
    <w:link w:val="882"/>
    <w:qFormat/>
    <w:uiPriority w:val="99"/>
    <w:rPr>
      <w:rFonts w:ascii="Calibri" w:hAnsi="Calibri" w:eastAsia="宋体" w:cs="Times New Roman"/>
      <w:szCs w:val="21"/>
    </w:rPr>
  </w:style>
  <w:style w:type="paragraph" w:customStyle="1" w:styleId="884">
    <w:name w:val="标题4-4"/>
    <w:basedOn w:val="7"/>
    <w:link w:val="885"/>
    <w:qFormat/>
    <w:uiPriority w:val="0"/>
    <w:pPr>
      <w:numPr>
        <w:numId w:val="0"/>
      </w:numPr>
      <w:spacing w:beforeLines="50" w:afterLines="50" w:line="240" w:lineRule="auto"/>
      <w:jc w:val="left"/>
    </w:pPr>
    <w:rPr>
      <w:rFonts w:ascii="Arial" w:hAnsi="Arial" w:eastAsia="黑体" w:cs="Times New Roman"/>
      <w:b w:val="0"/>
      <w:bCs w:val="0"/>
      <w:kern w:val="0"/>
    </w:rPr>
  </w:style>
  <w:style w:type="character" w:customStyle="1" w:styleId="885">
    <w:name w:val="标题4-4 Char"/>
    <w:link w:val="884"/>
    <w:qFormat/>
    <w:uiPriority w:val="0"/>
    <w:rPr>
      <w:rFonts w:ascii="Arial" w:hAnsi="Arial" w:eastAsia="黑体" w:cs="Times New Roman"/>
      <w:kern w:val="0"/>
      <w:sz w:val="28"/>
      <w:szCs w:val="28"/>
    </w:rPr>
  </w:style>
  <w:style w:type="character" w:customStyle="1" w:styleId="886">
    <w:name w:val="样式2 Char"/>
    <w:link w:val="324"/>
    <w:qFormat/>
    <w:uiPriority w:val="0"/>
    <w:rPr>
      <w:rFonts w:ascii="Times New Roman" w:hAnsi="Times New Roman" w:eastAsia="宋体" w:cs="Times New Roman"/>
      <w:spacing w:val="20"/>
      <w:szCs w:val="20"/>
    </w:rPr>
  </w:style>
  <w:style w:type="character" w:customStyle="1" w:styleId="887">
    <w:name w:val="样式1 Char"/>
    <w:qFormat/>
    <w:uiPriority w:val="0"/>
    <w:rPr>
      <w:rFonts w:ascii="宋体" w:hAnsi="宋体"/>
      <w:bCs/>
      <w:kern w:val="2"/>
      <w:sz w:val="24"/>
      <w:szCs w:val="24"/>
    </w:rPr>
  </w:style>
  <w:style w:type="character" w:customStyle="1" w:styleId="888">
    <w:name w:val="内容文本 Char Char"/>
    <w:qFormat/>
    <w:uiPriority w:val="0"/>
    <w:rPr>
      <w:rFonts w:ascii="宋体" w:hAnsi="宋体"/>
      <w:sz w:val="24"/>
      <w:szCs w:val="24"/>
      <w:lang w:eastAsia="en-US" w:bidi="en-US"/>
    </w:rPr>
  </w:style>
  <w:style w:type="paragraph" w:customStyle="1" w:styleId="889">
    <w:name w:val="02 副标题-封面"/>
    <w:next w:val="2"/>
    <w:qFormat/>
    <w:uiPriority w:val="0"/>
    <w:pPr>
      <w:jc w:val="right"/>
    </w:pPr>
    <w:rPr>
      <w:rFonts w:ascii="Arial" w:hAnsi="Arial" w:eastAsia="黑体" w:cs="Arial"/>
      <w:b/>
      <w:bCs/>
      <w:color w:val="4D4D4D"/>
      <w:kern w:val="28"/>
      <w:sz w:val="40"/>
      <w:szCs w:val="32"/>
      <w:lang w:val="en-US" w:eastAsia="zh-CN" w:bidi="ar-SA"/>
    </w:rPr>
  </w:style>
  <w:style w:type="paragraph" w:customStyle="1" w:styleId="890">
    <w:name w:val="5级标题"/>
    <w:basedOn w:val="575"/>
    <w:link w:val="891"/>
    <w:qFormat/>
    <w:uiPriority w:val="0"/>
    <w:pPr>
      <w:keepNext/>
      <w:spacing w:beforeLines="50" w:afterLines="50"/>
      <w:ind w:firstLine="300" w:firstLineChars="300"/>
      <w:contextualSpacing w:val="0"/>
      <w:jc w:val="both"/>
    </w:pPr>
    <w:rPr>
      <w:rFonts w:ascii="Times New Roman" w:hAnsi="Times New Roman" w:eastAsia="宋体"/>
      <w:b/>
      <w:bCs/>
      <w:kern w:val="2"/>
      <w:lang w:eastAsia="zh-CN" w:bidi="ar-SA"/>
    </w:rPr>
  </w:style>
  <w:style w:type="character" w:customStyle="1" w:styleId="891">
    <w:name w:val="5级标题 Char"/>
    <w:basedOn w:val="587"/>
    <w:link w:val="890"/>
    <w:qFormat/>
    <w:uiPriority w:val="0"/>
    <w:rPr>
      <w:rFonts w:ascii="Times New Roman" w:hAnsi="Times New Roman" w:eastAsia="宋体" w:cs="Times New Roman"/>
      <w:bCs/>
      <w:sz w:val="24"/>
      <w:szCs w:val="24"/>
    </w:rPr>
  </w:style>
  <w:style w:type="paragraph" w:customStyle="1" w:styleId="892">
    <w:name w:val="标题5-5"/>
    <w:basedOn w:val="7"/>
    <w:next w:val="7"/>
    <w:link w:val="893"/>
    <w:qFormat/>
    <w:uiPriority w:val="0"/>
    <w:pPr>
      <w:numPr>
        <w:ilvl w:val="0"/>
        <w:numId w:val="34"/>
      </w:numPr>
      <w:spacing w:before="120" w:after="0" w:line="360" w:lineRule="auto"/>
    </w:pPr>
    <w:rPr>
      <w:rFonts w:ascii="Arial" w:hAnsi="Arial" w:eastAsia="黑体" w:cs="Times New Roman"/>
      <w:b w:val="0"/>
      <w:sz w:val="24"/>
    </w:rPr>
  </w:style>
  <w:style w:type="character" w:customStyle="1" w:styleId="893">
    <w:name w:val="标题5-5 Char"/>
    <w:basedOn w:val="138"/>
    <w:link w:val="892"/>
    <w:qFormat/>
    <w:uiPriority w:val="0"/>
    <w:rPr>
      <w:rFonts w:ascii="Arial" w:hAnsi="Arial" w:eastAsia="黑体" w:cs="Times New Roman"/>
      <w:bCs/>
      <w:kern w:val="2"/>
      <w:sz w:val="24"/>
      <w:szCs w:val="28"/>
    </w:rPr>
  </w:style>
  <w:style w:type="table" w:customStyle="1" w:styleId="894">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895">
    <w:name w:val="正文-强调"/>
    <w:basedOn w:val="1"/>
    <w:link w:val="896"/>
    <w:qFormat/>
    <w:uiPriority w:val="0"/>
    <w:pPr>
      <w:spacing w:beforeLines="50" w:afterLines="50" w:line="360" w:lineRule="auto"/>
      <w:ind w:firstLine="482" w:firstLineChars="200"/>
      <w:jc w:val="both"/>
    </w:pPr>
    <w:rPr>
      <w:rFonts w:ascii="Times New Roman" w:hAnsi="Times New Roman" w:eastAsiaTheme="minorEastAsia" w:cstheme="minorEastAsia"/>
      <w:b/>
      <w:kern w:val="0"/>
      <w:sz w:val="24"/>
      <w:szCs w:val="21"/>
    </w:rPr>
  </w:style>
  <w:style w:type="character" w:customStyle="1" w:styleId="896">
    <w:name w:val="正文-强调 Char"/>
    <w:basedOn w:val="138"/>
    <w:link w:val="895"/>
    <w:qFormat/>
    <w:uiPriority w:val="0"/>
    <w:rPr>
      <w:rFonts w:ascii="Times New Roman" w:hAnsi="Times New Roman" w:cstheme="minorEastAsia"/>
      <w:b/>
      <w:kern w:val="0"/>
      <w:sz w:val="24"/>
      <w:szCs w:val="21"/>
    </w:rPr>
  </w:style>
  <w:style w:type="paragraph" w:customStyle="1" w:styleId="897">
    <w:name w:val="常用3级标题"/>
    <w:basedOn w:val="1"/>
    <w:link w:val="2371"/>
    <w:qFormat/>
    <w:uiPriority w:val="0"/>
    <w:pPr>
      <w:keepLines/>
      <w:widowControl/>
      <w:numPr>
        <w:ilvl w:val="2"/>
        <w:numId w:val="35"/>
      </w:numPr>
      <w:spacing w:line="360" w:lineRule="auto"/>
      <w:contextualSpacing/>
      <w:outlineLvl w:val="2"/>
    </w:pPr>
    <w:rPr>
      <w:rFonts w:ascii="黑体" w:hAnsi="黑体" w:eastAsia="黑体"/>
      <w:b/>
      <w:kern w:val="0"/>
      <w:szCs w:val="24"/>
      <w:lang w:eastAsia="en-US" w:bidi="en-US"/>
    </w:rPr>
  </w:style>
  <w:style w:type="paragraph" w:customStyle="1" w:styleId="898">
    <w:name w:val="常用2级标题"/>
    <w:basedOn w:val="1"/>
    <w:qFormat/>
    <w:uiPriority w:val="0"/>
    <w:pPr>
      <w:keepLines/>
      <w:widowControl/>
      <w:numPr>
        <w:ilvl w:val="1"/>
        <w:numId w:val="35"/>
      </w:numPr>
      <w:spacing w:line="360" w:lineRule="auto"/>
      <w:contextualSpacing/>
      <w:outlineLvl w:val="1"/>
    </w:pPr>
    <w:rPr>
      <w:rFonts w:ascii="黑体" w:hAnsi="黑体" w:eastAsia="黑体" w:cs="宋体"/>
      <w:b/>
      <w:bCs/>
      <w:kern w:val="0"/>
      <w:sz w:val="30"/>
      <w:szCs w:val="30"/>
      <w:lang w:eastAsia="en-US" w:bidi="en-US"/>
    </w:rPr>
  </w:style>
  <w:style w:type="paragraph" w:customStyle="1" w:styleId="899">
    <w:name w:val="常用1级标题"/>
    <w:basedOn w:val="1"/>
    <w:qFormat/>
    <w:uiPriority w:val="0"/>
    <w:pPr>
      <w:keepLines/>
      <w:widowControl/>
      <w:numPr>
        <w:ilvl w:val="0"/>
        <w:numId w:val="35"/>
      </w:numPr>
      <w:spacing w:line="360" w:lineRule="auto"/>
      <w:contextualSpacing/>
      <w:outlineLvl w:val="0"/>
    </w:pPr>
    <w:rPr>
      <w:rFonts w:ascii="黑体" w:hAnsi="黑体" w:eastAsia="黑体"/>
      <w:b/>
      <w:kern w:val="0"/>
      <w:sz w:val="32"/>
      <w:szCs w:val="28"/>
      <w:lang w:eastAsia="en-US" w:bidi="en-US"/>
    </w:rPr>
  </w:style>
  <w:style w:type="paragraph" w:customStyle="1" w:styleId="900">
    <w:name w:val="常用4级标题"/>
    <w:basedOn w:val="897"/>
    <w:link w:val="901"/>
    <w:qFormat/>
    <w:uiPriority w:val="0"/>
    <w:pPr>
      <w:numPr>
        <w:ilvl w:val="3"/>
      </w:numPr>
    </w:pPr>
    <w:rPr>
      <w:sz w:val="24"/>
    </w:rPr>
  </w:style>
  <w:style w:type="character" w:customStyle="1" w:styleId="901">
    <w:name w:val="常用4级标题 Char"/>
    <w:link w:val="900"/>
    <w:qFormat/>
    <w:uiPriority w:val="0"/>
    <w:rPr>
      <w:rFonts w:ascii="黑体" w:hAnsi="黑体" w:eastAsia="黑体" w:cs="Times New Roman"/>
      <w:b/>
      <w:sz w:val="24"/>
      <w:szCs w:val="24"/>
      <w:lang w:eastAsia="en-US" w:bidi="en-US"/>
    </w:rPr>
  </w:style>
  <w:style w:type="paragraph" w:customStyle="1" w:styleId="902">
    <w:name w:val="常用段落文字格式"/>
    <w:basedOn w:val="1"/>
    <w:link w:val="903"/>
    <w:qFormat/>
    <w:uiPriority w:val="0"/>
    <w:pPr>
      <w:widowControl/>
      <w:spacing w:line="360" w:lineRule="auto"/>
      <w:ind w:firstLine="480" w:firstLineChars="200"/>
    </w:pPr>
    <w:rPr>
      <w:rFonts w:ascii="黑体" w:hAnsi="黑体" w:eastAsia="黑体"/>
      <w:kern w:val="0"/>
      <w:sz w:val="24"/>
      <w:szCs w:val="24"/>
    </w:rPr>
  </w:style>
  <w:style w:type="character" w:customStyle="1" w:styleId="903">
    <w:name w:val="常用段落文字格式 Char"/>
    <w:link w:val="902"/>
    <w:qFormat/>
    <w:uiPriority w:val="0"/>
    <w:rPr>
      <w:rFonts w:ascii="黑体" w:hAnsi="黑体" w:eastAsia="黑体" w:cs="Times New Roman"/>
      <w:kern w:val="0"/>
      <w:sz w:val="24"/>
      <w:szCs w:val="24"/>
    </w:rPr>
  </w:style>
  <w:style w:type="paragraph" w:customStyle="1" w:styleId="904">
    <w:name w:val="常用数字样式"/>
    <w:basedOn w:val="179"/>
    <w:link w:val="905"/>
    <w:qFormat/>
    <w:uiPriority w:val="0"/>
    <w:pPr>
      <w:numPr>
        <w:ilvl w:val="0"/>
        <w:numId w:val="36"/>
      </w:numPr>
      <w:adjustRightInd w:val="0"/>
      <w:spacing w:line="360" w:lineRule="auto"/>
      <w:ind w:firstLine="0" w:firstLineChars="0"/>
      <w:jc w:val="both"/>
    </w:pPr>
    <w:rPr>
      <w:rFonts w:ascii="黑体" w:hAnsi="黑体" w:eastAsia="黑体"/>
      <w:kern w:val="0"/>
      <w:sz w:val="24"/>
      <w:szCs w:val="24"/>
    </w:rPr>
  </w:style>
  <w:style w:type="character" w:customStyle="1" w:styleId="905">
    <w:name w:val="常用数字样式 Char"/>
    <w:link w:val="904"/>
    <w:qFormat/>
    <w:uiPriority w:val="0"/>
    <w:rPr>
      <w:rFonts w:ascii="黑体" w:hAnsi="黑体" w:eastAsia="黑体" w:cs="Times New Roman"/>
      <w:sz w:val="24"/>
      <w:szCs w:val="24"/>
    </w:rPr>
  </w:style>
  <w:style w:type="character" w:customStyle="1" w:styleId="906">
    <w:name w:val="方案正文 Char Char Char Char"/>
    <w:link w:val="907"/>
    <w:qFormat/>
    <w:uiPriority w:val="0"/>
    <w:rPr>
      <w:rFonts w:ascii="Arial" w:hAnsi="Arial"/>
      <w:spacing w:val="14"/>
      <w:sz w:val="24"/>
      <w:lang w:eastAsia="zh-TW"/>
    </w:rPr>
  </w:style>
  <w:style w:type="paragraph" w:customStyle="1" w:styleId="907">
    <w:name w:val="方案正文 Char Char Char"/>
    <w:basedOn w:val="35"/>
    <w:link w:val="906"/>
    <w:qFormat/>
    <w:uiPriority w:val="0"/>
    <w:pPr>
      <w:spacing w:after="0" w:afterLines="50" w:line="360" w:lineRule="auto"/>
      <w:ind w:firstLine="480"/>
      <w:jc w:val="both"/>
    </w:pPr>
    <w:rPr>
      <w:rFonts w:ascii="Arial" w:hAnsi="Arial"/>
      <w:spacing w:val="14"/>
      <w:sz w:val="24"/>
      <w:lang w:eastAsia="zh-TW"/>
    </w:rPr>
  </w:style>
  <w:style w:type="character" w:customStyle="1" w:styleId="908">
    <w:name w:val="文本 Char"/>
    <w:qFormat/>
    <w:uiPriority w:val="0"/>
    <w:rPr>
      <w:rFonts w:ascii="Times New Roman" w:hAnsi="Times New Roman" w:cs="宋体"/>
      <w:kern w:val="2"/>
      <w:sz w:val="24"/>
    </w:rPr>
  </w:style>
  <w:style w:type="paragraph" w:customStyle="1" w:styleId="909">
    <w:name w:val="正文-方块4"/>
    <w:basedOn w:val="179"/>
    <w:link w:val="910"/>
    <w:qFormat/>
    <w:uiPriority w:val="0"/>
    <w:pPr>
      <w:numPr>
        <w:ilvl w:val="0"/>
        <w:numId w:val="37"/>
      </w:numPr>
      <w:spacing w:beforeLines="50" w:afterLines="50" w:line="360" w:lineRule="auto"/>
      <w:ind w:firstLine="0" w:firstLineChars="0"/>
      <w:jc w:val="both"/>
    </w:pPr>
    <w:rPr>
      <w:rFonts w:ascii="Times New Roman" w:hAnsi="Times New Roman" w:eastAsiaTheme="minorEastAsia" w:cstheme="minorEastAsia"/>
      <w:sz w:val="24"/>
      <w:szCs w:val="21"/>
    </w:rPr>
  </w:style>
  <w:style w:type="character" w:customStyle="1" w:styleId="910">
    <w:name w:val="正文-方块4 Char"/>
    <w:basedOn w:val="138"/>
    <w:link w:val="909"/>
    <w:qFormat/>
    <w:uiPriority w:val="0"/>
    <w:rPr>
      <w:rFonts w:ascii="Times New Roman" w:hAnsi="Times New Roman" w:cstheme="minorEastAsia"/>
      <w:kern w:val="2"/>
      <w:sz w:val="24"/>
      <w:szCs w:val="21"/>
    </w:rPr>
  </w:style>
  <w:style w:type="character" w:customStyle="1" w:styleId="911">
    <w:name w:val="普通(网站) 字符"/>
    <w:link w:val="81"/>
    <w:qFormat/>
    <w:uiPriority w:val="99"/>
    <w:rPr>
      <w:rFonts w:ascii="宋体" w:hAnsi="宋体" w:eastAsia="宋体" w:cs="宋体"/>
      <w:kern w:val="0"/>
      <w:sz w:val="24"/>
      <w:szCs w:val="24"/>
    </w:rPr>
  </w:style>
  <w:style w:type="paragraph" w:customStyle="1" w:styleId="912">
    <w:name w:val="部分序号"/>
    <w:basedOn w:val="1"/>
    <w:next w:val="1"/>
    <w:qFormat/>
    <w:uiPriority w:val="99"/>
    <w:pPr>
      <w:pageBreakBefore/>
      <w:numPr>
        <w:ilvl w:val="0"/>
        <w:numId w:val="38"/>
      </w:numPr>
      <w:spacing w:before="5000" w:after="120" w:line="360" w:lineRule="auto"/>
      <w:jc w:val="center"/>
      <w:outlineLvl w:val="0"/>
    </w:pPr>
    <w:rPr>
      <w:rFonts w:ascii="Times New Roman" w:hAnsi="Times New Roman" w:eastAsia="黑体"/>
      <w:b/>
      <w:sz w:val="84"/>
      <w:szCs w:val="24"/>
    </w:rPr>
  </w:style>
  <w:style w:type="character" w:customStyle="1" w:styleId="913">
    <w:name w:val="Bid_正文 Char"/>
    <w:link w:val="914"/>
    <w:qFormat/>
    <w:uiPriority w:val="0"/>
    <w:rPr>
      <w:sz w:val="24"/>
    </w:rPr>
  </w:style>
  <w:style w:type="paragraph" w:customStyle="1" w:styleId="914">
    <w:name w:val="Bid_正文"/>
    <w:basedOn w:val="22"/>
    <w:link w:val="913"/>
    <w:qFormat/>
    <w:uiPriority w:val="0"/>
    <w:pPr>
      <w:adjustRightInd/>
      <w:snapToGrid/>
      <w:spacing w:beforeLines="0"/>
      <w:ind w:firstLine="480"/>
      <w:jc w:val="both"/>
    </w:pPr>
    <w:rPr>
      <w:rFonts w:asciiTheme="minorHAnsi" w:hAnsiTheme="minorHAnsi" w:eastAsiaTheme="minorEastAsia" w:cstheme="minorBidi"/>
      <w:szCs w:val="22"/>
    </w:rPr>
  </w:style>
  <w:style w:type="paragraph" w:customStyle="1" w:styleId="915">
    <w:name w:val="列项——（一级）"/>
    <w:qFormat/>
    <w:uiPriority w:val="0"/>
    <w:pPr>
      <w:widowControl w:val="0"/>
      <w:numPr>
        <w:ilvl w:val="0"/>
        <w:numId w:val="39"/>
      </w:numPr>
      <w:ind w:left="833"/>
      <w:jc w:val="both"/>
    </w:pPr>
    <w:rPr>
      <w:rFonts w:ascii="宋体" w:hAnsi="Times New Roman" w:eastAsia="宋体" w:cs="Times New Roman"/>
      <w:sz w:val="21"/>
      <w:lang w:val="en-US" w:eastAsia="zh-CN" w:bidi="ar-SA"/>
    </w:rPr>
  </w:style>
  <w:style w:type="paragraph" w:customStyle="1" w:styleId="916">
    <w:name w:val="列项●（二级）"/>
    <w:qFormat/>
    <w:uiPriority w:val="0"/>
    <w:pPr>
      <w:numPr>
        <w:ilvl w:val="1"/>
        <w:numId w:val="39"/>
      </w:numPr>
      <w:tabs>
        <w:tab w:val="left" w:pos="840"/>
        <w:tab w:val="clear" w:pos="760"/>
      </w:tabs>
      <w:jc w:val="both"/>
    </w:pPr>
    <w:rPr>
      <w:rFonts w:ascii="宋体" w:hAnsi="Times New Roman" w:eastAsia="宋体" w:cs="Times New Roman"/>
      <w:sz w:val="21"/>
      <w:lang w:val="en-US" w:eastAsia="zh-CN" w:bidi="ar-SA"/>
    </w:rPr>
  </w:style>
  <w:style w:type="paragraph" w:customStyle="1" w:styleId="917">
    <w:name w:val="列项◆（三级）"/>
    <w:basedOn w:val="1"/>
    <w:qFormat/>
    <w:uiPriority w:val="0"/>
    <w:pPr>
      <w:numPr>
        <w:ilvl w:val="2"/>
        <w:numId w:val="39"/>
      </w:numPr>
      <w:jc w:val="both"/>
    </w:pPr>
    <w:rPr>
      <w:rFonts w:ascii="宋体" w:hAnsi="Times New Roman"/>
      <w:sz w:val="21"/>
      <w:szCs w:val="21"/>
    </w:rPr>
  </w:style>
  <w:style w:type="character" w:customStyle="1" w:styleId="918">
    <w:name w:val="样式 正文文本缩进 + 左  0 字符 Char"/>
    <w:link w:val="919"/>
    <w:qFormat/>
    <w:uiPriority w:val="0"/>
    <w:rPr>
      <w:rFonts w:cs="宋体"/>
    </w:rPr>
  </w:style>
  <w:style w:type="paragraph" w:customStyle="1" w:styleId="919">
    <w:name w:val="样式 正文文本缩进 + 左  0 字符"/>
    <w:basedOn w:val="36"/>
    <w:link w:val="918"/>
    <w:qFormat/>
    <w:uiPriority w:val="0"/>
    <w:pPr>
      <w:spacing w:beforeLines="20" w:afterLines="20" w:line="360" w:lineRule="auto"/>
      <w:ind w:left="0" w:leftChars="0" w:firstLine="250" w:firstLineChars="250"/>
      <w:jc w:val="both"/>
    </w:pPr>
    <w:rPr>
      <w:rFonts w:cs="宋体" w:asciiTheme="minorHAnsi" w:hAnsiTheme="minorHAnsi" w:eastAsiaTheme="minorEastAsia"/>
      <w:sz w:val="21"/>
    </w:rPr>
  </w:style>
  <w:style w:type="paragraph" w:customStyle="1" w:styleId="920">
    <w:name w:val="正文缩进2字符"/>
    <w:basedOn w:val="1"/>
    <w:link w:val="1242"/>
    <w:qFormat/>
    <w:uiPriority w:val="0"/>
    <w:pPr>
      <w:spacing w:before="120" w:line="360" w:lineRule="auto"/>
      <w:ind w:firstLine="480" w:firstLineChars="200"/>
      <w:jc w:val="both"/>
    </w:pPr>
    <w:rPr>
      <w:rFonts w:ascii="Times New Roman" w:hAnsi="Times New Roman" w:cs="宋体"/>
      <w:sz w:val="24"/>
      <w:szCs w:val="20"/>
    </w:rPr>
  </w:style>
  <w:style w:type="character" w:customStyle="1" w:styleId="921">
    <w:name w:val="列出段落字符"/>
    <w:link w:val="205"/>
    <w:qFormat/>
    <w:locked/>
    <w:uiPriority w:val="0"/>
    <w:rPr>
      <w:rFonts w:ascii="Times New Roman" w:hAnsi="Times New Roman" w:eastAsia="宋体" w:cs="Times New Roman"/>
      <w:kern w:val="0"/>
      <w:sz w:val="24"/>
      <w:szCs w:val="20"/>
    </w:rPr>
  </w:style>
  <w:style w:type="paragraph" w:customStyle="1" w:styleId="922">
    <w:name w:val="正文-zy"/>
    <w:basedOn w:val="1"/>
    <w:qFormat/>
    <w:uiPriority w:val="0"/>
    <w:pPr>
      <w:spacing w:line="360" w:lineRule="auto"/>
      <w:ind w:firstLine="480" w:firstLineChars="200"/>
      <w:jc w:val="both"/>
    </w:pPr>
    <w:rPr>
      <w:sz w:val="24"/>
      <w:szCs w:val="24"/>
    </w:rPr>
  </w:style>
  <w:style w:type="paragraph" w:customStyle="1" w:styleId="923">
    <w:name w:val="列出段落15"/>
    <w:basedOn w:val="1"/>
    <w:qFormat/>
    <w:uiPriority w:val="34"/>
    <w:pPr>
      <w:widowControl/>
      <w:spacing w:after="100" w:line="360" w:lineRule="auto"/>
      <w:ind w:firstLine="420" w:firstLineChars="200"/>
    </w:pPr>
    <w:rPr>
      <w:rFonts w:ascii="Times New Roman" w:hAnsi="Times New Roman"/>
      <w:kern w:val="0"/>
      <w:sz w:val="24"/>
      <w:szCs w:val="24"/>
      <w:lang w:eastAsia="en-US" w:bidi="en-US"/>
    </w:rPr>
  </w:style>
  <w:style w:type="paragraph" w:customStyle="1" w:styleId="924">
    <w:name w:val="正文（带编号） Char"/>
    <w:basedOn w:val="1"/>
    <w:qFormat/>
    <w:uiPriority w:val="0"/>
    <w:pPr>
      <w:numPr>
        <w:ilvl w:val="0"/>
        <w:numId w:val="40"/>
      </w:numPr>
      <w:tabs>
        <w:tab w:val="left" w:pos="210"/>
        <w:tab w:val="left" w:pos="360"/>
      </w:tabs>
      <w:spacing w:line="360" w:lineRule="auto"/>
      <w:ind w:left="0" w:firstLine="0"/>
    </w:pPr>
    <w:rPr>
      <w:rFonts w:asciiTheme="minorHAnsi" w:hAnsiTheme="minorHAnsi" w:cstheme="minorBidi"/>
      <w:sz w:val="21"/>
      <w:szCs w:val="24"/>
      <w:lang w:val="en-GB"/>
    </w:rPr>
  </w:style>
  <w:style w:type="paragraph" w:customStyle="1" w:styleId="925">
    <w:name w:val="样式 标题 3h3 Charh3 Char Char Charh3 Char Char Char Char(A-3)s..."/>
    <w:basedOn w:val="6"/>
    <w:qFormat/>
    <w:uiPriority w:val="0"/>
    <w:pPr>
      <w:numPr>
        <w:numId w:val="41"/>
      </w:numPr>
      <w:tabs>
        <w:tab w:val="left" w:pos="0"/>
        <w:tab w:val="left" w:pos="720"/>
        <w:tab w:val="left" w:pos="1021"/>
      </w:tabs>
      <w:spacing w:before="200" w:after="200" w:line="300" w:lineRule="auto"/>
      <w:ind w:left="1701" w:leftChars="50" w:hanging="1701"/>
      <w:jc w:val="both"/>
    </w:pPr>
    <w:rPr>
      <w:rFonts w:ascii="Times New Roman" w:hAnsi="Times New Roman" w:cs="宋体"/>
      <w:b w:val="0"/>
      <w:sz w:val="28"/>
      <w:szCs w:val="20"/>
      <w:lang w:val="en-GB"/>
    </w:rPr>
  </w:style>
  <w:style w:type="paragraph" w:customStyle="1" w:styleId="926">
    <w:name w:val="加标槝正文"/>
    <w:basedOn w:val="1"/>
    <w:qFormat/>
    <w:uiPriority w:val="0"/>
    <w:pPr>
      <w:numPr>
        <w:ilvl w:val="0"/>
        <w:numId w:val="42"/>
      </w:numPr>
      <w:jc w:val="both"/>
    </w:pPr>
    <w:rPr>
      <w:rFonts w:ascii="宋体" w:hAnsi="宋体" w:eastAsia="仿宋_GB2312"/>
      <w:sz w:val="21"/>
    </w:rPr>
  </w:style>
  <w:style w:type="paragraph" w:customStyle="1" w:styleId="927">
    <w:name w:val="样式 标题 31.1.1 Heading 3h3H3level_3PIM 3Level 3 HeadHeading..."/>
    <w:basedOn w:val="6"/>
    <w:qFormat/>
    <w:uiPriority w:val="0"/>
    <w:pPr>
      <w:numPr>
        <w:numId w:val="43"/>
      </w:numPr>
      <w:tabs>
        <w:tab w:val="left" w:pos="425"/>
        <w:tab w:val="left" w:pos="480"/>
        <w:tab w:val="left" w:pos="680"/>
        <w:tab w:val="left" w:pos="720"/>
      </w:tabs>
      <w:spacing w:line="240" w:lineRule="auto"/>
      <w:ind w:left="50" w:leftChars="50"/>
      <w:jc w:val="both"/>
    </w:pPr>
    <w:rPr>
      <w:rFonts w:ascii="Arial" w:hAnsi="Arial" w:cs="Arial"/>
      <w:b w:val="0"/>
      <w:kern w:val="24"/>
      <w:sz w:val="24"/>
      <w:szCs w:val="24"/>
      <w:lang w:val="zh-CN"/>
    </w:rPr>
  </w:style>
  <w:style w:type="paragraph" w:customStyle="1" w:styleId="928">
    <w:name w:val="MM Topic 1"/>
    <w:basedOn w:val="4"/>
    <w:link w:val="2145"/>
    <w:qFormat/>
    <w:uiPriority w:val="0"/>
    <w:pPr>
      <w:keepLines w:val="0"/>
      <w:widowControl/>
      <w:numPr>
        <w:numId w:val="44"/>
      </w:numPr>
      <w:tabs>
        <w:tab w:val="left" w:pos="0"/>
        <w:tab w:val="left" w:pos="360"/>
        <w:tab w:val="left" w:pos="900"/>
      </w:tabs>
      <w:spacing w:before="240" w:after="60" w:line="240" w:lineRule="auto"/>
      <w:jc w:val="left"/>
    </w:pPr>
    <w:rPr>
      <w:rFonts w:ascii="Arial" w:hAnsi="Arial"/>
      <w:kern w:val="32"/>
      <w:szCs w:val="32"/>
      <w:lang w:val="zh-CN"/>
    </w:rPr>
  </w:style>
  <w:style w:type="paragraph" w:customStyle="1" w:styleId="929">
    <w:name w:val="MM Topic 2"/>
    <w:basedOn w:val="5"/>
    <w:link w:val="2007"/>
    <w:qFormat/>
    <w:uiPriority w:val="0"/>
    <w:pPr>
      <w:keepLines w:val="0"/>
      <w:widowControl/>
      <w:numPr>
        <w:numId w:val="44"/>
      </w:numPr>
      <w:tabs>
        <w:tab w:val="left" w:pos="0"/>
        <w:tab w:val="left" w:pos="360"/>
        <w:tab w:val="left" w:pos="576"/>
        <w:tab w:val="left" w:pos="720"/>
      </w:tabs>
      <w:spacing w:before="240" w:after="60" w:line="240" w:lineRule="auto"/>
      <w:jc w:val="left"/>
    </w:pPr>
    <w:rPr>
      <w:rFonts w:ascii="Arial" w:hAnsi="Arial" w:eastAsia="宋体" w:cs="Times New Roman"/>
      <w:i/>
      <w:iCs/>
      <w:kern w:val="0"/>
      <w:szCs w:val="28"/>
      <w:lang w:val="zh-CN"/>
    </w:rPr>
  </w:style>
  <w:style w:type="paragraph" w:customStyle="1" w:styleId="930">
    <w:name w:val="MM Topic 3"/>
    <w:basedOn w:val="6"/>
    <w:link w:val="2146"/>
    <w:qFormat/>
    <w:uiPriority w:val="0"/>
    <w:pPr>
      <w:keepLines w:val="0"/>
      <w:widowControl/>
      <w:numPr>
        <w:numId w:val="44"/>
      </w:numPr>
      <w:tabs>
        <w:tab w:val="left" w:pos="0"/>
        <w:tab w:val="left" w:pos="360"/>
        <w:tab w:val="left" w:pos="720"/>
        <w:tab w:val="left" w:pos="1080"/>
      </w:tabs>
      <w:autoSpaceDE w:val="0"/>
      <w:spacing w:before="240" w:after="60" w:line="240" w:lineRule="auto"/>
      <w:ind w:left="50" w:leftChars="50"/>
    </w:pPr>
    <w:rPr>
      <w:rFonts w:ascii="Arial" w:hAnsi="Arial"/>
      <w:kern w:val="0"/>
      <w:sz w:val="26"/>
      <w:szCs w:val="26"/>
      <w:lang w:val="zh-CN"/>
    </w:rPr>
  </w:style>
  <w:style w:type="paragraph" w:customStyle="1" w:styleId="931">
    <w:name w:val="数字编号列项（二级）"/>
    <w:qFormat/>
    <w:uiPriority w:val="99"/>
    <w:pPr>
      <w:numPr>
        <w:ilvl w:val="1"/>
        <w:numId w:val="45"/>
      </w:numPr>
      <w:jc w:val="both"/>
    </w:pPr>
    <w:rPr>
      <w:rFonts w:ascii="宋体" w:hAnsi="Times New Roman" w:eastAsia="宋体" w:cs="Times New Roman"/>
      <w:sz w:val="21"/>
      <w:lang w:val="en-US" w:eastAsia="zh-CN" w:bidi="ar-SA"/>
    </w:rPr>
  </w:style>
  <w:style w:type="paragraph" w:customStyle="1" w:styleId="932">
    <w:name w:val="字母编号列项（一级）"/>
    <w:qFormat/>
    <w:uiPriority w:val="99"/>
    <w:pPr>
      <w:numPr>
        <w:ilvl w:val="0"/>
        <w:numId w:val="45"/>
      </w:numPr>
      <w:jc w:val="both"/>
    </w:pPr>
    <w:rPr>
      <w:rFonts w:ascii="宋体" w:hAnsi="Times New Roman" w:eastAsia="宋体" w:cs="Times New Roman"/>
      <w:sz w:val="21"/>
      <w:lang w:val="en-US" w:eastAsia="zh-CN" w:bidi="ar-SA"/>
    </w:rPr>
  </w:style>
  <w:style w:type="paragraph" w:customStyle="1" w:styleId="933">
    <w:name w:val="编号列项（三级）"/>
    <w:qFormat/>
    <w:uiPriority w:val="0"/>
    <w:pPr>
      <w:numPr>
        <w:ilvl w:val="2"/>
        <w:numId w:val="45"/>
      </w:numPr>
    </w:pPr>
    <w:rPr>
      <w:rFonts w:ascii="宋体" w:hAnsi="Times New Roman" w:eastAsia="宋体" w:cs="Times New Roman"/>
      <w:sz w:val="21"/>
      <w:lang w:val="en-US" w:eastAsia="zh-CN" w:bidi="ar-SA"/>
    </w:rPr>
  </w:style>
  <w:style w:type="paragraph" w:customStyle="1" w:styleId="934">
    <w:name w:val="样式 标题 1 + 14.5 磅 行距: 1.5 倍行距"/>
    <w:basedOn w:val="4"/>
    <w:qFormat/>
    <w:uiPriority w:val="0"/>
    <w:pPr>
      <w:tabs>
        <w:tab w:val="left" w:pos="432"/>
      </w:tabs>
      <w:spacing w:line="360" w:lineRule="auto"/>
      <w:jc w:val="both"/>
    </w:pPr>
    <w:rPr>
      <w:rFonts w:ascii="Times New Roman" w:hAnsi="Times New Roman" w:cs="宋体"/>
      <w:kern w:val="0"/>
      <w:szCs w:val="20"/>
    </w:rPr>
  </w:style>
  <w:style w:type="paragraph" w:customStyle="1" w:styleId="935">
    <w:name w:val="TOC11"/>
    <w:basedOn w:val="1"/>
    <w:next w:val="1"/>
    <w:qFormat/>
    <w:uiPriority w:val="39"/>
    <w:pPr>
      <w:spacing w:before="120" w:after="120" w:line="360" w:lineRule="auto"/>
    </w:pPr>
    <w:rPr>
      <w:rFonts w:asciiTheme="minorHAnsi" w:hAnsiTheme="minorHAnsi"/>
      <w:b/>
      <w:bCs/>
      <w:caps/>
      <w:sz w:val="20"/>
      <w:szCs w:val="20"/>
    </w:rPr>
  </w:style>
  <w:style w:type="paragraph" w:customStyle="1" w:styleId="936">
    <w:name w:val="目录 211"/>
    <w:basedOn w:val="1"/>
    <w:next w:val="1"/>
    <w:qFormat/>
    <w:uiPriority w:val="39"/>
    <w:pPr>
      <w:spacing w:line="360" w:lineRule="auto"/>
      <w:ind w:left="240"/>
    </w:pPr>
    <w:rPr>
      <w:rFonts w:asciiTheme="minorHAnsi" w:hAnsiTheme="minorHAnsi"/>
      <w:smallCaps/>
      <w:sz w:val="20"/>
      <w:szCs w:val="20"/>
    </w:rPr>
  </w:style>
  <w:style w:type="paragraph" w:customStyle="1" w:styleId="937">
    <w:name w:val="TOC Heading 31"/>
    <w:basedOn w:val="1"/>
    <w:next w:val="1"/>
    <w:qFormat/>
    <w:uiPriority w:val="39"/>
    <w:pPr>
      <w:spacing w:line="360" w:lineRule="auto"/>
      <w:ind w:left="480"/>
    </w:pPr>
    <w:rPr>
      <w:rFonts w:asciiTheme="minorHAnsi" w:hAnsiTheme="minorHAnsi"/>
      <w:iCs/>
      <w:sz w:val="20"/>
      <w:szCs w:val="20"/>
    </w:rPr>
  </w:style>
  <w:style w:type="paragraph" w:customStyle="1" w:styleId="938">
    <w:name w:val="目录 41"/>
    <w:basedOn w:val="1"/>
    <w:next w:val="1"/>
    <w:qFormat/>
    <w:uiPriority w:val="39"/>
    <w:pPr>
      <w:spacing w:line="360" w:lineRule="auto"/>
      <w:ind w:left="720"/>
    </w:pPr>
    <w:rPr>
      <w:rFonts w:asciiTheme="minorHAnsi" w:hAnsiTheme="minorHAnsi"/>
      <w:sz w:val="18"/>
      <w:szCs w:val="18"/>
    </w:rPr>
  </w:style>
  <w:style w:type="paragraph" w:customStyle="1" w:styleId="939">
    <w:name w:val="目录 51"/>
    <w:basedOn w:val="1"/>
    <w:next w:val="1"/>
    <w:qFormat/>
    <w:uiPriority w:val="39"/>
    <w:pPr>
      <w:spacing w:line="360" w:lineRule="auto"/>
      <w:ind w:left="960"/>
    </w:pPr>
    <w:rPr>
      <w:rFonts w:asciiTheme="minorHAnsi" w:hAnsiTheme="minorHAnsi"/>
      <w:sz w:val="18"/>
      <w:szCs w:val="18"/>
    </w:rPr>
  </w:style>
  <w:style w:type="paragraph" w:customStyle="1" w:styleId="940">
    <w:name w:val="目录 61"/>
    <w:basedOn w:val="1"/>
    <w:next w:val="1"/>
    <w:qFormat/>
    <w:uiPriority w:val="39"/>
    <w:pPr>
      <w:spacing w:line="360" w:lineRule="auto"/>
      <w:ind w:left="1200"/>
    </w:pPr>
    <w:rPr>
      <w:rFonts w:asciiTheme="minorHAnsi" w:hAnsiTheme="minorHAnsi"/>
      <w:sz w:val="18"/>
      <w:szCs w:val="18"/>
    </w:rPr>
  </w:style>
  <w:style w:type="paragraph" w:customStyle="1" w:styleId="941">
    <w:name w:val="目录 71"/>
    <w:basedOn w:val="1"/>
    <w:next w:val="1"/>
    <w:qFormat/>
    <w:uiPriority w:val="39"/>
    <w:pPr>
      <w:spacing w:line="360" w:lineRule="auto"/>
      <w:ind w:left="1440"/>
    </w:pPr>
    <w:rPr>
      <w:rFonts w:asciiTheme="minorHAnsi" w:hAnsiTheme="minorHAnsi"/>
      <w:sz w:val="18"/>
      <w:szCs w:val="18"/>
    </w:rPr>
  </w:style>
  <w:style w:type="paragraph" w:customStyle="1" w:styleId="942">
    <w:name w:val="目录 81"/>
    <w:basedOn w:val="1"/>
    <w:next w:val="1"/>
    <w:qFormat/>
    <w:uiPriority w:val="39"/>
    <w:pPr>
      <w:spacing w:line="360" w:lineRule="auto"/>
      <w:ind w:left="1680"/>
    </w:pPr>
    <w:rPr>
      <w:rFonts w:asciiTheme="minorHAnsi" w:hAnsiTheme="minorHAnsi"/>
      <w:sz w:val="18"/>
      <w:szCs w:val="18"/>
    </w:rPr>
  </w:style>
  <w:style w:type="paragraph" w:customStyle="1" w:styleId="943">
    <w:name w:val="目录 91"/>
    <w:basedOn w:val="1"/>
    <w:next w:val="1"/>
    <w:qFormat/>
    <w:uiPriority w:val="39"/>
    <w:pPr>
      <w:spacing w:line="360" w:lineRule="auto"/>
      <w:ind w:left="1920"/>
    </w:pPr>
    <w:rPr>
      <w:rFonts w:asciiTheme="minorHAnsi" w:hAnsiTheme="minorHAnsi"/>
      <w:sz w:val="18"/>
      <w:szCs w:val="18"/>
    </w:rPr>
  </w:style>
  <w:style w:type="paragraph" w:customStyle="1" w:styleId="944">
    <w:name w:val="Char Char Char Char Char Char1 Char"/>
    <w:basedOn w:val="1"/>
    <w:qFormat/>
    <w:uiPriority w:val="99"/>
    <w:pPr>
      <w:widowControl/>
      <w:spacing w:after="160" w:line="240" w:lineRule="exact"/>
    </w:pPr>
    <w:rPr>
      <w:rFonts w:ascii="Verdana" w:hAnsi="Verdana" w:eastAsia="仿宋_GB2312"/>
      <w:kern w:val="0"/>
      <w:sz w:val="24"/>
      <w:szCs w:val="20"/>
      <w:lang w:eastAsia="en-US"/>
    </w:rPr>
  </w:style>
  <w:style w:type="paragraph" w:customStyle="1" w:styleId="945">
    <w:name w:val="默认段落字体 Para Char Char"/>
    <w:basedOn w:val="1"/>
    <w:qFormat/>
    <w:uiPriority w:val="99"/>
    <w:pPr>
      <w:spacing w:line="360" w:lineRule="auto"/>
      <w:ind w:firstLine="200" w:firstLineChars="200"/>
      <w:jc w:val="both"/>
    </w:pPr>
    <w:rPr>
      <w:rFonts w:ascii="Tahoma" w:hAnsi="Tahoma"/>
      <w:sz w:val="24"/>
      <w:szCs w:val="20"/>
    </w:rPr>
  </w:style>
  <w:style w:type="character" w:customStyle="1" w:styleId="946">
    <w:name w:val="H4 Char"/>
    <w:qFormat/>
    <w:uiPriority w:val="0"/>
    <w:rPr>
      <w:rFonts w:ascii="Cambria" w:hAnsi="Cambria" w:eastAsia="宋体"/>
      <w:b/>
      <w:bCs/>
      <w:kern w:val="2"/>
      <w:sz w:val="28"/>
      <w:szCs w:val="28"/>
      <w:lang w:val="en-US" w:eastAsia="zh-CN" w:bidi="ar-SA"/>
    </w:rPr>
  </w:style>
  <w:style w:type="paragraph" w:customStyle="1" w:styleId="947">
    <w:name w:val="Char4 Char Char Char"/>
    <w:basedOn w:val="1"/>
    <w:qFormat/>
    <w:uiPriority w:val="0"/>
    <w:pPr>
      <w:jc w:val="both"/>
    </w:pPr>
    <w:rPr>
      <w:rFonts w:ascii="Times New Roman" w:hAnsi="Times New Roman"/>
      <w:sz w:val="24"/>
      <w:szCs w:val="24"/>
    </w:rPr>
  </w:style>
  <w:style w:type="paragraph" w:customStyle="1" w:styleId="948">
    <w:name w:val="可研正文"/>
    <w:basedOn w:val="1"/>
    <w:qFormat/>
    <w:uiPriority w:val="99"/>
    <w:pPr>
      <w:spacing w:line="360" w:lineRule="auto"/>
      <w:jc w:val="both"/>
    </w:pPr>
    <w:rPr>
      <w:rFonts w:ascii="Times New Roman" w:hAnsi="Times New Roman"/>
      <w:color w:val="000000"/>
      <w:sz w:val="24"/>
      <w:szCs w:val="24"/>
    </w:rPr>
  </w:style>
  <w:style w:type="paragraph" w:customStyle="1" w:styleId="949">
    <w:name w:val="Thf"/>
    <w:basedOn w:val="950"/>
    <w:qFormat/>
    <w:uiPriority w:val="0"/>
    <w:pPr>
      <w:ind w:left="0"/>
    </w:pPr>
  </w:style>
  <w:style w:type="paragraph" w:customStyle="1" w:styleId="950">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51">
    <w:name w:val="Lb1"/>
    <w:qFormat/>
    <w:uiPriority w:val="0"/>
    <w:pPr>
      <w:tabs>
        <w:tab w:val="left" w:pos="300"/>
        <w:tab w:val="left" w:pos="900"/>
      </w:tabs>
      <w:spacing w:after="100"/>
      <w:ind w:left="900" w:hanging="420"/>
    </w:pPr>
    <w:rPr>
      <w:rFonts w:ascii="Times New Roman" w:hAnsi="Times New Roman" w:eastAsia="宋体" w:cs="Times New Roman"/>
      <w:sz w:val="21"/>
      <w:lang w:val="en-US" w:eastAsia="en-US" w:bidi="ar-SA"/>
    </w:rPr>
  </w:style>
  <w:style w:type="table" w:customStyle="1" w:styleId="952">
    <w:name w:val="标书网格型表格正文1"/>
    <w:basedOn w:val="88"/>
    <w:qFormat/>
    <w:uiPriority w:val="59"/>
    <w:pPr>
      <w:widowControl w:val="0"/>
      <w:jc w:val="both"/>
    </w:pPr>
    <w:rPr>
      <w:rFonts w:ascii="Times New Roman" w:hAnsi="Times New Roman" w:eastAsia="宋体" w:cs="Times New Roman"/>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53">
    <w:name w:val="Char Char Char Char Char Char1 Char Char Char"/>
    <w:basedOn w:val="1"/>
    <w:qFormat/>
    <w:uiPriority w:val="0"/>
    <w:pPr>
      <w:widowControl/>
      <w:spacing w:after="160" w:line="240" w:lineRule="exact"/>
    </w:pPr>
    <w:rPr>
      <w:rFonts w:ascii="Verdana" w:hAnsi="Verdana"/>
      <w:kern w:val="0"/>
      <w:sz w:val="20"/>
      <w:szCs w:val="20"/>
      <w:lang w:eastAsia="en-US"/>
    </w:rPr>
  </w:style>
  <w:style w:type="paragraph" w:customStyle="1" w:styleId="954">
    <w:name w:val="Char Char Char Char Char Char"/>
    <w:basedOn w:val="1"/>
    <w:qFormat/>
    <w:uiPriority w:val="99"/>
    <w:pPr>
      <w:widowControl/>
      <w:spacing w:after="160" w:line="240" w:lineRule="exact"/>
    </w:pPr>
    <w:rPr>
      <w:rFonts w:ascii="Verdana" w:hAnsi="Verdana"/>
      <w:kern w:val="0"/>
      <w:sz w:val="20"/>
      <w:szCs w:val="20"/>
      <w:lang w:eastAsia="en-US"/>
    </w:rPr>
  </w:style>
  <w:style w:type="paragraph" w:customStyle="1" w:styleId="955">
    <w:name w:val="样式 宋体 小四 左 行距: 1.5 倍行距"/>
    <w:basedOn w:val="1"/>
    <w:qFormat/>
    <w:uiPriority w:val="0"/>
    <w:pPr>
      <w:spacing w:line="360" w:lineRule="auto"/>
      <w:ind w:left="210" w:leftChars="100" w:firstLine="720" w:firstLineChars="300"/>
    </w:pPr>
    <w:rPr>
      <w:rFonts w:ascii="宋体" w:hAnsi="宋体" w:eastAsia="仿宋_GB2312" w:cs="宋体"/>
      <w:sz w:val="24"/>
      <w:szCs w:val="20"/>
    </w:rPr>
  </w:style>
  <w:style w:type="paragraph" w:customStyle="1" w:styleId="956">
    <w:name w:val="表格文字"/>
    <w:basedOn w:val="36"/>
    <w:link w:val="1545"/>
    <w:qFormat/>
    <w:uiPriority w:val="0"/>
    <w:pPr>
      <w:spacing w:before="20" w:after="20"/>
      <w:ind w:left="0" w:leftChars="0"/>
      <w:jc w:val="both"/>
    </w:pPr>
    <w:rPr>
      <w:rFonts w:ascii="Century Gothic" w:hAnsi="Century Gothic"/>
      <w:sz w:val="20"/>
      <w:szCs w:val="20"/>
    </w:rPr>
  </w:style>
  <w:style w:type="character" w:customStyle="1" w:styleId="957">
    <w:name w:val="表正文 Char"/>
    <w:qFormat/>
    <w:uiPriority w:val="0"/>
    <w:rPr>
      <w:rFonts w:eastAsia="宋体"/>
      <w:kern w:val="2"/>
      <w:sz w:val="24"/>
      <w:szCs w:val="24"/>
      <w:lang w:val="en-US" w:eastAsia="zh-CN" w:bidi="ar-SA"/>
    </w:rPr>
  </w:style>
  <w:style w:type="character" w:customStyle="1" w:styleId="958">
    <w:name w:val="Char Char1"/>
    <w:qFormat/>
    <w:uiPriority w:val="0"/>
    <w:rPr>
      <w:rFonts w:ascii="Arial" w:hAnsi="Arial" w:eastAsia="黑体"/>
      <w:b/>
      <w:bCs/>
      <w:kern w:val="2"/>
      <w:sz w:val="32"/>
      <w:szCs w:val="32"/>
      <w:lang w:val="en-US" w:eastAsia="zh-CN" w:bidi="ar-SA"/>
    </w:rPr>
  </w:style>
  <w:style w:type="character" w:customStyle="1" w:styleId="959">
    <w:name w:val="Char Char3"/>
    <w:qFormat/>
    <w:uiPriority w:val="0"/>
    <w:rPr>
      <w:rFonts w:ascii="Arial" w:hAnsi="Arial" w:eastAsia="黑体"/>
      <w:b/>
      <w:bCs/>
      <w:kern w:val="2"/>
      <w:sz w:val="32"/>
      <w:szCs w:val="32"/>
      <w:lang w:val="en-US" w:eastAsia="zh-CN" w:bidi="ar-SA"/>
    </w:rPr>
  </w:style>
  <w:style w:type="paragraph" w:customStyle="1" w:styleId="960">
    <w:name w:val="Char Char Char Char Char Char Char Char Char Char Char Char Char Char Char Char"/>
    <w:basedOn w:val="1"/>
    <w:qFormat/>
    <w:uiPriority w:val="99"/>
    <w:pPr>
      <w:jc w:val="both"/>
    </w:pPr>
    <w:rPr>
      <w:rFonts w:ascii="Tahoma" w:hAnsi="Tahoma"/>
      <w:sz w:val="24"/>
      <w:szCs w:val="20"/>
    </w:rPr>
  </w:style>
  <w:style w:type="paragraph" w:customStyle="1" w:styleId="961">
    <w:name w:val="封面主标题"/>
    <w:next w:val="1"/>
    <w:qFormat/>
    <w:uiPriority w:val="99"/>
    <w:pPr>
      <w:adjustRightInd w:val="0"/>
      <w:snapToGrid w:val="0"/>
      <w:spacing w:before="2400" w:after="400"/>
      <w:jc w:val="center"/>
    </w:pPr>
    <w:rPr>
      <w:rFonts w:ascii="Times New Roman" w:hAnsi="Times New Roman" w:eastAsia="黑体" w:cs="Times New Roman"/>
      <w:b/>
      <w:snapToGrid w:val="0"/>
      <w:spacing w:val="20"/>
      <w:sz w:val="72"/>
      <w:szCs w:val="72"/>
      <w:lang w:val="en-US" w:eastAsia="zh-CN" w:bidi="ar-SA"/>
    </w:rPr>
  </w:style>
  <w:style w:type="paragraph" w:customStyle="1" w:styleId="962">
    <w:name w:val="封面落款"/>
    <w:qFormat/>
    <w:uiPriority w:val="99"/>
    <w:pPr>
      <w:adjustRightInd w:val="0"/>
      <w:snapToGrid w:val="0"/>
      <w:spacing w:line="360" w:lineRule="auto"/>
      <w:jc w:val="center"/>
    </w:pPr>
    <w:rPr>
      <w:rFonts w:ascii="Times New Roman" w:hAnsi="Times New Roman" w:eastAsia="楷体_GB2312" w:cs="Times New Roman"/>
      <w:b/>
      <w:snapToGrid w:val="0"/>
      <w:color w:val="000000"/>
      <w:spacing w:val="60"/>
      <w:sz w:val="30"/>
      <w:szCs w:val="30"/>
      <w:lang w:val="en-US" w:eastAsia="zh-CN" w:bidi="ar-SA"/>
    </w:rPr>
  </w:style>
  <w:style w:type="paragraph" w:customStyle="1" w:styleId="963">
    <w:name w:val="目录名称"/>
    <w:basedOn w:val="1"/>
    <w:qFormat/>
    <w:uiPriority w:val="99"/>
    <w:pPr>
      <w:widowControl/>
      <w:adjustRightInd w:val="0"/>
      <w:snapToGrid w:val="0"/>
      <w:spacing w:line="360" w:lineRule="auto"/>
      <w:jc w:val="center"/>
    </w:pPr>
    <w:rPr>
      <w:rFonts w:ascii="黑体" w:hAnsi="黑体" w:eastAsia="黑体"/>
      <w:b/>
      <w:bCs/>
      <w:snapToGrid w:val="0"/>
      <w:color w:val="000000"/>
      <w:spacing w:val="60"/>
      <w:kern w:val="0"/>
      <w:sz w:val="36"/>
      <w:szCs w:val="30"/>
    </w:rPr>
  </w:style>
  <w:style w:type="paragraph" w:customStyle="1" w:styleId="964">
    <w:name w:val="表格题注样式"/>
    <w:basedOn w:val="965"/>
    <w:link w:val="974"/>
    <w:qFormat/>
    <w:uiPriority w:val="0"/>
    <w:pPr>
      <w:snapToGrid w:val="0"/>
      <w:spacing w:before="120"/>
      <w:jc w:val="left"/>
    </w:pPr>
    <w:rPr>
      <w:bCs/>
    </w:rPr>
  </w:style>
  <w:style w:type="paragraph" w:customStyle="1" w:styleId="965">
    <w:name w:val="图表题注样式"/>
    <w:basedOn w:val="23"/>
    <w:link w:val="973"/>
    <w:qFormat/>
    <w:uiPriority w:val="0"/>
    <w:pPr>
      <w:ind w:firstLine="0" w:firstLineChars="0"/>
      <w:jc w:val="center"/>
    </w:pPr>
    <w:rPr>
      <w:rFonts w:ascii="Arial" w:hAnsi="Arial"/>
      <w:b/>
      <w:sz w:val="21"/>
      <w:szCs w:val="21"/>
      <w:lang w:val="zh-CN"/>
    </w:rPr>
  </w:style>
  <w:style w:type="paragraph" w:customStyle="1" w:styleId="966">
    <w:name w:val="Char Char1 Char Char"/>
    <w:basedOn w:val="1"/>
    <w:qFormat/>
    <w:uiPriority w:val="99"/>
    <w:pPr>
      <w:ind w:firstLine="420" w:firstLineChars="200"/>
      <w:jc w:val="both"/>
    </w:pPr>
    <w:rPr>
      <w:rFonts w:ascii="Tahoma" w:hAnsi="Tahoma"/>
      <w:sz w:val="24"/>
      <w:szCs w:val="20"/>
    </w:rPr>
  </w:style>
  <w:style w:type="paragraph" w:customStyle="1" w:styleId="967">
    <w:name w:val="目录标题"/>
    <w:basedOn w:val="1"/>
    <w:qFormat/>
    <w:uiPriority w:val="99"/>
    <w:pPr>
      <w:adjustRightInd w:val="0"/>
      <w:spacing w:beforeLines="20" w:afterLines="20"/>
      <w:jc w:val="center"/>
    </w:pPr>
    <w:rPr>
      <w:rFonts w:ascii="Times New Roman" w:hAnsi="Times New Roman"/>
      <w:b/>
      <w:kern w:val="0"/>
      <w:sz w:val="36"/>
      <w:szCs w:val="20"/>
    </w:rPr>
  </w:style>
  <w:style w:type="paragraph" w:customStyle="1" w:styleId="968">
    <w:name w:val="表头"/>
    <w:basedOn w:val="346"/>
    <w:link w:val="3060"/>
    <w:qFormat/>
    <w:uiPriority w:val="0"/>
    <w:pPr>
      <w:tabs>
        <w:tab w:val="clear" w:pos="420"/>
      </w:tabs>
      <w:spacing w:before="0" w:after="0"/>
      <w:jc w:val="center"/>
    </w:pPr>
    <w:rPr>
      <w:rFonts w:eastAsia="黑体"/>
      <w:b/>
      <w:bCs/>
      <w:lang w:val="zh-CN"/>
    </w:rPr>
  </w:style>
  <w:style w:type="paragraph" w:customStyle="1" w:styleId="969">
    <w:name w:val="表格序号"/>
    <w:basedOn w:val="346"/>
    <w:qFormat/>
    <w:uiPriority w:val="99"/>
    <w:pPr>
      <w:tabs>
        <w:tab w:val="clear" w:pos="420"/>
      </w:tabs>
      <w:spacing w:before="0" w:after="0"/>
      <w:jc w:val="center"/>
    </w:pPr>
    <w:rPr>
      <w:rFonts w:eastAsia="黑体"/>
      <w:lang w:val="zh-CN"/>
    </w:rPr>
  </w:style>
  <w:style w:type="paragraph" w:customStyle="1" w:styleId="970">
    <w:name w:val="正文标题"/>
    <w:basedOn w:val="1"/>
    <w:link w:val="972"/>
    <w:qFormat/>
    <w:uiPriority w:val="0"/>
    <w:pPr>
      <w:spacing w:before="120" w:line="360" w:lineRule="auto"/>
      <w:ind w:firstLine="482" w:firstLineChars="200"/>
      <w:jc w:val="both"/>
    </w:pPr>
    <w:rPr>
      <w:rFonts w:ascii="Times New Roman" w:hAnsi="Times New Roman"/>
      <w:b/>
      <w:bCs/>
      <w:sz w:val="24"/>
      <w:szCs w:val="20"/>
      <w:lang w:val="zh-CN"/>
    </w:rPr>
  </w:style>
  <w:style w:type="character" w:customStyle="1" w:styleId="971">
    <w:name w:val="重点强调内容"/>
    <w:qFormat/>
    <w:uiPriority w:val="0"/>
    <w:rPr>
      <w:rFonts w:ascii="Times New Roman" w:hAnsi="Times New Roman" w:eastAsia="宋体"/>
      <w:b/>
      <w:bCs/>
      <w:u w:val="single"/>
    </w:rPr>
  </w:style>
  <w:style w:type="character" w:customStyle="1" w:styleId="972">
    <w:name w:val="正文标题 Char"/>
    <w:link w:val="970"/>
    <w:qFormat/>
    <w:uiPriority w:val="0"/>
    <w:rPr>
      <w:rFonts w:ascii="Times New Roman" w:hAnsi="Times New Roman" w:eastAsia="宋体" w:cs="Times New Roman"/>
      <w:b/>
      <w:bCs/>
      <w:sz w:val="24"/>
      <w:szCs w:val="20"/>
      <w:lang w:val="zh-CN"/>
    </w:rPr>
  </w:style>
  <w:style w:type="character" w:customStyle="1" w:styleId="973">
    <w:name w:val="图表题注样式 Char"/>
    <w:link w:val="965"/>
    <w:qFormat/>
    <w:uiPriority w:val="0"/>
    <w:rPr>
      <w:rFonts w:ascii="Arial" w:hAnsi="Arial" w:eastAsia="黑体" w:cs="Times New Roman"/>
      <w:b/>
      <w:szCs w:val="21"/>
      <w:lang w:val="zh-CN"/>
    </w:rPr>
  </w:style>
  <w:style w:type="character" w:customStyle="1" w:styleId="974">
    <w:name w:val="表格题注样式 Char"/>
    <w:link w:val="964"/>
    <w:qFormat/>
    <w:uiPriority w:val="0"/>
    <w:rPr>
      <w:rFonts w:ascii="Arial" w:hAnsi="Arial" w:eastAsia="黑体" w:cs="Times New Roman"/>
      <w:b/>
      <w:bCs/>
      <w:szCs w:val="21"/>
      <w:lang w:val="zh-CN"/>
    </w:rPr>
  </w:style>
  <w:style w:type="paragraph" w:customStyle="1" w:styleId="975">
    <w:name w:val="招标单位"/>
    <w:basedOn w:val="1"/>
    <w:qFormat/>
    <w:uiPriority w:val="99"/>
    <w:pPr>
      <w:widowControl/>
      <w:spacing w:before="1800" w:after="360"/>
      <w:jc w:val="center"/>
    </w:pPr>
    <w:rPr>
      <w:rFonts w:eastAsia="黑体"/>
      <w:b/>
      <w:kern w:val="0"/>
      <w:sz w:val="44"/>
      <w:szCs w:val="44"/>
      <w:lang w:eastAsia="en-US" w:bidi="en-US"/>
    </w:rPr>
  </w:style>
  <w:style w:type="paragraph" w:customStyle="1" w:styleId="976">
    <w:name w:val="封面主标题2"/>
    <w:basedOn w:val="1"/>
    <w:qFormat/>
    <w:uiPriority w:val="99"/>
    <w:pPr>
      <w:widowControl/>
      <w:adjustRightInd w:val="0"/>
      <w:snapToGrid w:val="0"/>
      <w:spacing w:before="360" w:after="120" w:line="276" w:lineRule="auto"/>
      <w:jc w:val="center"/>
    </w:pPr>
    <w:rPr>
      <w:rFonts w:ascii="黑体" w:eastAsia="楷体_GB2312" w:cs="宋体"/>
      <w:b/>
      <w:bCs/>
      <w:snapToGrid w:val="0"/>
      <w:color w:val="000000"/>
      <w:spacing w:val="60"/>
      <w:kern w:val="0"/>
      <w:sz w:val="22"/>
      <w:szCs w:val="20"/>
      <w:lang w:eastAsia="en-US" w:bidi="en-US"/>
    </w:rPr>
  </w:style>
  <w:style w:type="paragraph" w:customStyle="1" w:styleId="977">
    <w:name w:val="样式 正文缩进 + 首行缩进:  2 字符"/>
    <w:basedOn w:val="22"/>
    <w:link w:val="1071"/>
    <w:qFormat/>
    <w:uiPriority w:val="0"/>
    <w:pPr>
      <w:adjustRightInd/>
      <w:snapToGrid/>
      <w:spacing w:beforeLines="0" w:afterLines="0"/>
      <w:ind w:firstLine="200"/>
      <w:jc w:val="both"/>
    </w:pPr>
    <w:rPr>
      <w:rFonts w:ascii="Times New Roman" w:hAnsi="Times New Roman"/>
      <w:szCs w:val="20"/>
      <w:lang w:val="zh-CN"/>
    </w:rPr>
  </w:style>
  <w:style w:type="character" w:customStyle="1" w:styleId="978">
    <w:name w:val="docemphstrong"/>
    <w:qFormat/>
    <w:uiPriority w:val="0"/>
    <w:rPr>
      <w:rFonts w:ascii="Tahoma" w:hAnsi="Tahoma" w:eastAsia="宋体"/>
      <w:snapToGrid/>
      <w:kern w:val="2"/>
      <w:sz w:val="24"/>
      <w:lang w:val="en-US" w:eastAsia="zh-CN" w:bidi="ar-SA"/>
    </w:rPr>
  </w:style>
  <w:style w:type="paragraph" w:customStyle="1" w:styleId="979">
    <w:name w:val="doctext"/>
    <w:basedOn w:val="1"/>
    <w:qFormat/>
    <w:uiPriority w:val="99"/>
    <w:pPr>
      <w:widowControl/>
      <w:spacing w:before="100" w:beforeAutospacing="1" w:after="100" w:afterAutospacing="1"/>
    </w:pPr>
    <w:rPr>
      <w:rFonts w:ascii="宋体" w:hAnsi="宋体" w:cs="宋体"/>
      <w:kern w:val="0"/>
      <w:sz w:val="24"/>
      <w:szCs w:val="24"/>
    </w:rPr>
  </w:style>
  <w:style w:type="paragraph" w:customStyle="1" w:styleId="980">
    <w:name w:val="项目3"/>
    <w:basedOn w:val="1"/>
    <w:qFormat/>
    <w:uiPriority w:val="99"/>
    <w:pPr>
      <w:spacing w:line="360" w:lineRule="auto"/>
      <w:ind w:firstLine="480" w:firstLineChars="200"/>
      <w:jc w:val="both"/>
    </w:pPr>
    <w:rPr>
      <w:rFonts w:ascii="Times New Roman" w:hAnsi="Times New Roman"/>
      <w:bCs/>
      <w:sz w:val="24"/>
      <w:szCs w:val="24"/>
    </w:rPr>
  </w:style>
  <w:style w:type="paragraph" w:customStyle="1" w:styleId="981">
    <w:name w:val="样式 首行缩进:  2 字符1"/>
    <w:basedOn w:val="1"/>
    <w:qFormat/>
    <w:uiPriority w:val="99"/>
    <w:pPr>
      <w:spacing w:line="360" w:lineRule="auto"/>
      <w:ind w:firstLine="480" w:firstLineChars="200"/>
      <w:jc w:val="both"/>
    </w:pPr>
    <w:rPr>
      <w:rFonts w:ascii="Times New Roman" w:hAnsi="Times New Roman" w:cs="宋体"/>
      <w:sz w:val="24"/>
      <w:szCs w:val="20"/>
    </w:rPr>
  </w:style>
  <w:style w:type="paragraph" w:customStyle="1" w:styleId="982">
    <w:name w:val="MM Topic 4"/>
    <w:basedOn w:val="9"/>
    <w:link w:val="2018"/>
    <w:qFormat/>
    <w:uiPriority w:val="99"/>
    <w:pPr>
      <w:numPr>
        <w:ilvl w:val="0"/>
        <w:numId w:val="0"/>
      </w:numPr>
      <w:spacing w:after="240" w:line="240" w:lineRule="auto"/>
      <w:ind w:left="900" w:hanging="480" w:hangingChars="480"/>
      <w:jc w:val="left"/>
    </w:pPr>
    <w:rPr>
      <w:rFonts w:ascii="Cambria" w:hAnsi="Cambria" w:eastAsia="宋体" w:cs="Times New Roman"/>
      <w:lang w:val="zh-CN"/>
    </w:rPr>
  </w:style>
  <w:style w:type="paragraph" w:customStyle="1" w:styleId="983">
    <w:name w:val="CM202"/>
    <w:basedOn w:val="1"/>
    <w:next w:val="1"/>
    <w:qFormat/>
    <w:uiPriority w:val="99"/>
    <w:pPr>
      <w:autoSpaceDE w:val="0"/>
      <w:autoSpaceDN w:val="0"/>
      <w:adjustRightInd w:val="0"/>
    </w:pPr>
    <w:rPr>
      <w:rFonts w:ascii="Times New Roman" w:hAnsi="Times New Roman"/>
      <w:kern w:val="0"/>
      <w:sz w:val="24"/>
      <w:szCs w:val="24"/>
    </w:rPr>
  </w:style>
  <w:style w:type="paragraph" w:customStyle="1" w:styleId="984">
    <w:name w:val="CM220"/>
    <w:basedOn w:val="1"/>
    <w:next w:val="1"/>
    <w:qFormat/>
    <w:uiPriority w:val="99"/>
    <w:pPr>
      <w:autoSpaceDE w:val="0"/>
      <w:autoSpaceDN w:val="0"/>
      <w:adjustRightInd w:val="0"/>
    </w:pPr>
    <w:rPr>
      <w:rFonts w:ascii="Times New Roman" w:hAnsi="Times New Roman"/>
      <w:kern w:val="0"/>
      <w:sz w:val="24"/>
      <w:szCs w:val="24"/>
    </w:rPr>
  </w:style>
  <w:style w:type="paragraph" w:customStyle="1" w:styleId="985">
    <w:name w:val="Char Char2 Char Char Char Char Char Char"/>
    <w:basedOn w:val="1"/>
    <w:qFormat/>
    <w:uiPriority w:val="99"/>
    <w:pPr>
      <w:jc w:val="both"/>
    </w:pPr>
    <w:rPr>
      <w:rFonts w:ascii="Times New Roman" w:hAnsi="Times New Roman"/>
      <w:sz w:val="21"/>
      <w:szCs w:val="24"/>
    </w:rPr>
  </w:style>
  <w:style w:type="paragraph" w:customStyle="1" w:styleId="986">
    <w:name w:val="样式 宋体"/>
    <w:basedOn w:val="1"/>
    <w:link w:val="987"/>
    <w:qFormat/>
    <w:uiPriority w:val="0"/>
    <w:pPr>
      <w:spacing w:line="500" w:lineRule="exact"/>
      <w:ind w:firstLine="200" w:firstLineChars="200"/>
      <w:jc w:val="both"/>
    </w:pPr>
    <w:rPr>
      <w:rFonts w:ascii="宋体" w:hAnsi="宋体"/>
      <w:bCs/>
      <w:spacing w:val="24"/>
      <w:sz w:val="21"/>
      <w:szCs w:val="28"/>
      <w:lang w:val="zh-CN"/>
    </w:rPr>
  </w:style>
  <w:style w:type="character" w:customStyle="1" w:styleId="987">
    <w:name w:val="样式 宋体 Char"/>
    <w:link w:val="986"/>
    <w:qFormat/>
    <w:uiPriority w:val="0"/>
    <w:rPr>
      <w:rFonts w:ascii="宋体" w:hAnsi="宋体" w:eastAsia="宋体" w:cs="Times New Roman"/>
      <w:bCs/>
      <w:spacing w:val="24"/>
      <w:szCs w:val="28"/>
      <w:lang w:val="zh-CN"/>
    </w:rPr>
  </w:style>
  <w:style w:type="paragraph" w:customStyle="1" w:styleId="988">
    <w:name w:val="样式 宋体 加粗 左侧:  1 厘米 行距: 固定值 25 磅"/>
    <w:basedOn w:val="1"/>
    <w:qFormat/>
    <w:uiPriority w:val="99"/>
    <w:pPr>
      <w:spacing w:line="360" w:lineRule="auto"/>
      <w:ind w:firstLine="480" w:firstLineChars="200"/>
      <w:jc w:val="both"/>
    </w:pPr>
    <w:rPr>
      <w:rFonts w:ascii="宋体" w:hAnsi="宋体" w:cs="宋体"/>
      <w:bCs/>
      <w:sz w:val="24"/>
      <w:szCs w:val="24"/>
    </w:rPr>
  </w:style>
  <w:style w:type="paragraph" w:customStyle="1" w:styleId="989">
    <w:name w:val="Style1"/>
    <w:basedOn w:val="5"/>
    <w:qFormat/>
    <w:uiPriority w:val="0"/>
    <w:pPr>
      <w:numPr>
        <w:numId w:val="46"/>
      </w:numPr>
      <w:tabs>
        <w:tab w:val="left" w:pos="360"/>
        <w:tab w:val="left" w:pos="720"/>
        <w:tab w:val="left" w:pos="1800"/>
      </w:tabs>
      <w:spacing w:before="120" w:after="120" w:line="360" w:lineRule="auto"/>
      <w:ind w:left="0" w:firstLine="0"/>
      <w:jc w:val="left"/>
    </w:pPr>
    <w:rPr>
      <w:rFonts w:ascii="Arial" w:hAnsi="Arial" w:eastAsia="黑体" w:cs="Times New Roman"/>
      <w:sz w:val="32"/>
      <w:lang w:val="zh-CN"/>
    </w:rPr>
  </w:style>
  <w:style w:type="character" w:customStyle="1" w:styleId="990">
    <w:name w:val="Char Char11"/>
    <w:qFormat/>
    <w:uiPriority w:val="0"/>
    <w:rPr>
      <w:rFonts w:eastAsia="宋体"/>
      <w:kern w:val="2"/>
      <w:sz w:val="21"/>
      <w:lang w:val="en-US" w:eastAsia="zh-CN" w:bidi="ar-SA"/>
    </w:rPr>
  </w:style>
  <w:style w:type="paragraph" w:customStyle="1" w:styleId="991">
    <w:name w:val="Style5.2.2"/>
    <w:basedOn w:val="1"/>
    <w:qFormat/>
    <w:uiPriority w:val="99"/>
    <w:pPr>
      <w:numPr>
        <w:ilvl w:val="3"/>
        <w:numId w:val="47"/>
      </w:numPr>
      <w:spacing w:line="360" w:lineRule="auto"/>
      <w:ind w:firstLine="0"/>
      <w:jc w:val="both"/>
    </w:pPr>
    <w:rPr>
      <w:rFonts w:ascii="Times New Roman" w:hAnsi="Times New Roman"/>
      <w:sz w:val="24"/>
      <w:szCs w:val="24"/>
    </w:rPr>
  </w:style>
  <w:style w:type="paragraph" w:customStyle="1" w:styleId="992">
    <w:name w:val="Char Char Char1"/>
    <w:basedOn w:val="1"/>
    <w:qFormat/>
    <w:uiPriority w:val="99"/>
    <w:pPr>
      <w:adjustRightInd w:val="0"/>
      <w:spacing w:line="360" w:lineRule="auto"/>
      <w:jc w:val="both"/>
    </w:pPr>
    <w:rPr>
      <w:rFonts w:ascii="Times New Roman" w:hAnsi="Times New Roman"/>
      <w:kern w:val="0"/>
      <w:sz w:val="24"/>
      <w:szCs w:val="20"/>
    </w:rPr>
  </w:style>
  <w:style w:type="character" w:customStyle="1" w:styleId="993">
    <w:name w:val="unnamed11"/>
    <w:qFormat/>
    <w:uiPriority w:val="0"/>
    <w:rPr>
      <w:color w:val="000000"/>
      <w:sz w:val="18"/>
      <w:szCs w:val="18"/>
    </w:rPr>
  </w:style>
  <w:style w:type="paragraph" w:customStyle="1" w:styleId="994">
    <w:name w:val="标题 5 + 首行缩进:  2 字符"/>
    <w:basedOn w:val="8"/>
    <w:next w:val="36"/>
    <w:qFormat/>
    <w:uiPriority w:val="99"/>
    <w:pPr>
      <w:keepNext w:val="0"/>
      <w:keepLines w:val="0"/>
      <w:numPr>
        <w:ilvl w:val="0"/>
        <w:numId w:val="0"/>
      </w:numPr>
      <w:tabs>
        <w:tab w:val="left" w:pos="2520"/>
      </w:tabs>
      <w:wordWrap w:val="0"/>
      <w:spacing w:before="0" w:after="0" w:line="360" w:lineRule="auto"/>
      <w:ind w:left="2520" w:hanging="420"/>
      <w:jc w:val="left"/>
    </w:pPr>
    <w:rPr>
      <w:rFonts w:ascii="Arial" w:hAnsi="Arial" w:eastAsia="宋体" w:cs="Times New Roman"/>
      <w:color w:val="000000"/>
      <w:sz w:val="24"/>
      <w:szCs w:val="20"/>
      <w:lang w:val="zh-CN"/>
    </w:rPr>
  </w:style>
  <w:style w:type="character" w:customStyle="1" w:styleId="995">
    <w:name w:val="t9h1"/>
    <w:qFormat/>
    <w:uiPriority w:val="0"/>
    <w:rPr>
      <w:rFonts w:hint="eastAsia" w:ascii="黑体" w:eastAsia="黑体"/>
      <w:b/>
      <w:bCs/>
    </w:rPr>
  </w:style>
  <w:style w:type="character" w:customStyle="1" w:styleId="996">
    <w:name w:val="ss1"/>
    <w:qFormat/>
    <w:uiPriority w:val="0"/>
    <w:rPr>
      <w:rFonts w:hint="eastAsia" w:ascii="宋体" w:hAnsi="宋体" w:eastAsia="宋体"/>
      <w:sz w:val="18"/>
      <w:szCs w:val="18"/>
    </w:rPr>
  </w:style>
  <w:style w:type="paragraph" w:customStyle="1" w:styleId="997">
    <w:name w:val="封面"/>
    <w:basedOn w:val="1"/>
    <w:qFormat/>
    <w:uiPriority w:val="99"/>
    <w:pPr>
      <w:adjustRightInd w:val="0"/>
      <w:spacing w:line="360" w:lineRule="atLeast"/>
      <w:jc w:val="right"/>
      <w:textAlignment w:val="baseline"/>
    </w:pPr>
    <w:rPr>
      <w:rFonts w:ascii="Symbol" w:hAnsi="Symbol"/>
      <w:kern w:val="0"/>
      <w:sz w:val="21"/>
      <w:szCs w:val="20"/>
    </w:rPr>
  </w:style>
  <w:style w:type="character" w:customStyle="1" w:styleId="998">
    <w:name w:val="文章正文 Char"/>
    <w:link w:val="451"/>
    <w:qFormat/>
    <w:uiPriority w:val="0"/>
    <w:rPr>
      <w:rFonts w:ascii="Times New Roman" w:hAnsi="Times New Roman" w:eastAsia="宋体" w:cs="Times New Roman"/>
      <w:bCs/>
      <w:kern w:val="0"/>
      <w:sz w:val="24"/>
      <w:szCs w:val="21"/>
    </w:rPr>
  </w:style>
  <w:style w:type="paragraph" w:customStyle="1" w:styleId="999">
    <w:name w:val="My标题1"/>
    <w:basedOn w:val="4"/>
    <w:next w:val="1"/>
    <w:qFormat/>
    <w:uiPriority w:val="99"/>
    <w:pPr>
      <w:tabs>
        <w:tab w:val="left" w:pos="425"/>
      </w:tabs>
      <w:adjustRightInd w:val="0"/>
      <w:spacing w:before="120" w:after="360" w:line="360" w:lineRule="auto"/>
      <w:ind w:left="425" w:hanging="425"/>
      <w:jc w:val="left"/>
      <w:textAlignment w:val="baseline"/>
    </w:pPr>
    <w:rPr>
      <w:rFonts w:ascii="Arial" w:hAnsi="Arial"/>
      <w:bCs w:val="0"/>
      <w:szCs w:val="20"/>
      <w:lang w:val="zh-CN"/>
    </w:rPr>
  </w:style>
  <w:style w:type="paragraph" w:customStyle="1" w:styleId="1000">
    <w:name w:val="My标题2"/>
    <w:basedOn w:val="5"/>
    <w:next w:val="1"/>
    <w:qFormat/>
    <w:uiPriority w:val="99"/>
    <w:pPr>
      <w:numPr>
        <w:ilvl w:val="0"/>
        <w:numId w:val="0"/>
      </w:numPr>
      <w:tabs>
        <w:tab w:val="left" w:pos="720"/>
      </w:tabs>
      <w:adjustRightInd w:val="0"/>
      <w:spacing w:before="360" w:after="120" w:line="360" w:lineRule="auto"/>
      <w:ind w:left="567" w:hanging="567"/>
      <w:jc w:val="left"/>
      <w:textAlignment w:val="baseline"/>
    </w:pPr>
    <w:rPr>
      <w:rFonts w:ascii="Arial" w:hAnsi="Arial" w:eastAsia="宋体" w:cs="Times New Roman"/>
      <w:bCs w:val="0"/>
      <w:kern w:val="0"/>
      <w:sz w:val="24"/>
      <w:szCs w:val="20"/>
      <w:lang w:val="zh-CN"/>
    </w:rPr>
  </w:style>
  <w:style w:type="paragraph" w:customStyle="1" w:styleId="1001">
    <w:name w:val="My标题3"/>
    <w:basedOn w:val="6"/>
    <w:next w:val="1"/>
    <w:qFormat/>
    <w:uiPriority w:val="99"/>
    <w:pPr>
      <w:numPr>
        <w:ilvl w:val="0"/>
        <w:numId w:val="0"/>
      </w:numPr>
      <w:tabs>
        <w:tab w:val="left" w:pos="1080"/>
      </w:tabs>
      <w:spacing w:line="360" w:lineRule="auto"/>
      <w:ind w:left="709" w:leftChars="50" w:hanging="709"/>
    </w:pPr>
    <w:rPr>
      <w:rFonts w:ascii="Arial" w:hAnsi="Arial"/>
      <w:b w:val="0"/>
      <w:bCs w:val="0"/>
      <w:sz w:val="24"/>
      <w:szCs w:val="20"/>
      <w:lang w:val="zh-CN"/>
    </w:rPr>
  </w:style>
  <w:style w:type="paragraph" w:customStyle="1" w:styleId="1002">
    <w:name w:val="My标题4"/>
    <w:basedOn w:val="6"/>
    <w:next w:val="1"/>
    <w:qFormat/>
    <w:uiPriority w:val="99"/>
    <w:pPr>
      <w:numPr>
        <w:ilvl w:val="0"/>
        <w:numId w:val="0"/>
      </w:numPr>
      <w:tabs>
        <w:tab w:val="left" w:pos="425"/>
      </w:tabs>
      <w:spacing w:line="360" w:lineRule="auto"/>
      <w:ind w:left="425" w:leftChars="50" w:hanging="425"/>
    </w:pPr>
    <w:rPr>
      <w:rFonts w:ascii="Times New Roman" w:hAnsi="Times New Roman"/>
      <w:b w:val="0"/>
      <w:bCs w:val="0"/>
      <w:sz w:val="24"/>
      <w:lang w:val="zh-CN"/>
    </w:rPr>
  </w:style>
  <w:style w:type="paragraph" w:customStyle="1" w:styleId="1003">
    <w:name w:val="My正文"/>
    <w:basedOn w:val="1"/>
    <w:qFormat/>
    <w:uiPriority w:val="0"/>
    <w:pPr>
      <w:adjustRightInd w:val="0"/>
      <w:spacing w:before="120" w:line="360" w:lineRule="auto"/>
      <w:ind w:firstLine="567"/>
      <w:jc w:val="both"/>
      <w:textAlignment w:val="baseline"/>
    </w:pPr>
    <w:rPr>
      <w:rFonts w:ascii="Arial" w:hAnsi="Arial"/>
      <w:kern w:val="0"/>
      <w:sz w:val="24"/>
      <w:szCs w:val="20"/>
    </w:rPr>
  </w:style>
  <w:style w:type="paragraph" w:customStyle="1" w:styleId="1004">
    <w:name w:val="8"/>
    <w:basedOn w:val="1"/>
    <w:next w:val="35"/>
    <w:qFormat/>
    <w:uiPriority w:val="99"/>
    <w:pPr>
      <w:spacing w:after="120"/>
      <w:jc w:val="both"/>
    </w:pPr>
    <w:rPr>
      <w:rFonts w:ascii="Times New Roman" w:hAnsi="Times New Roman"/>
      <w:sz w:val="21"/>
      <w:szCs w:val="20"/>
    </w:rPr>
  </w:style>
  <w:style w:type="paragraph" w:customStyle="1" w:styleId="1005">
    <w:name w:val="My编号1"/>
    <w:basedOn w:val="1003"/>
    <w:qFormat/>
    <w:uiPriority w:val="99"/>
    <w:pPr>
      <w:ind w:firstLine="0"/>
    </w:pPr>
  </w:style>
  <w:style w:type="paragraph" w:customStyle="1" w:styleId="1006">
    <w:name w:val="my标题5"/>
    <w:basedOn w:val="1"/>
    <w:qFormat/>
    <w:uiPriority w:val="99"/>
    <w:pPr>
      <w:tabs>
        <w:tab w:val="left" w:pos="992"/>
      </w:tabs>
      <w:ind w:left="992" w:hanging="992"/>
      <w:jc w:val="both"/>
    </w:pPr>
    <w:rPr>
      <w:rFonts w:ascii="Times New Roman" w:hAnsi="Times New Roman"/>
      <w:sz w:val="24"/>
      <w:szCs w:val="24"/>
    </w:rPr>
  </w:style>
  <w:style w:type="paragraph" w:customStyle="1" w:styleId="1007">
    <w:name w:val="方点项目"/>
    <w:basedOn w:val="1"/>
    <w:qFormat/>
    <w:uiPriority w:val="99"/>
    <w:pPr>
      <w:tabs>
        <w:tab w:val="left" w:pos="896"/>
      </w:tabs>
      <w:spacing w:line="360" w:lineRule="auto"/>
      <w:ind w:left="896" w:hanging="420"/>
      <w:jc w:val="both"/>
    </w:pPr>
    <w:rPr>
      <w:rFonts w:ascii="Arial" w:hAnsi="Arial" w:eastAsia="LineDraw"/>
      <w:sz w:val="24"/>
      <w:szCs w:val="20"/>
    </w:rPr>
  </w:style>
  <w:style w:type="character" w:customStyle="1" w:styleId="1008">
    <w:name w:val="textfont1"/>
    <w:qFormat/>
    <w:uiPriority w:val="0"/>
    <w:rPr>
      <w:spacing w:val="240"/>
      <w:sz w:val="26"/>
      <w:szCs w:val="26"/>
    </w:rPr>
  </w:style>
  <w:style w:type="paragraph" w:customStyle="1" w:styleId="1009">
    <w:name w:val="wtext"/>
    <w:basedOn w:val="1"/>
    <w:qFormat/>
    <w:uiPriority w:val="99"/>
    <w:pPr>
      <w:widowControl/>
      <w:spacing w:before="100" w:beforeAutospacing="1" w:after="100" w:afterAutospacing="1"/>
    </w:pPr>
    <w:rPr>
      <w:rFonts w:ascii="宋体" w:hAnsi="宋体"/>
      <w:kern w:val="0"/>
      <w:sz w:val="24"/>
      <w:szCs w:val="24"/>
    </w:rPr>
  </w:style>
  <w:style w:type="paragraph" w:customStyle="1" w:styleId="1010">
    <w:name w:val="段正文缩进"/>
    <w:basedOn w:val="1"/>
    <w:qFormat/>
    <w:uiPriority w:val="99"/>
    <w:pPr>
      <w:adjustRightInd w:val="0"/>
      <w:snapToGrid w:val="0"/>
      <w:spacing w:before="50" w:line="360" w:lineRule="auto"/>
      <w:jc w:val="both"/>
    </w:pPr>
    <w:rPr>
      <w:rFonts w:ascii="Times New Roman" w:hAnsi="Times New Roman" w:eastAsia="仿宋_GB2312"/>
      <w:sz w:val="30"/>
      <w:szCs w:val="20"/>
    </w:rPr>
  </w:style>
  <w:style w:type="paragraph" w:customStyle="1" w:styleId="1011">
    <w:name w:val="标题二"/>
    <w:basedOn w:val="1"/>
    <w:qFormat/>
    <w:uiPriority w:val="0"/>
    <w:pPr>
      <w:tabs>
        <w:tab w:val="left" w:pos="947"/>
      </w:tabs>
      <w:ind w:left="600" w:hanging="373"/>
      <w:jc w:val="both"/>
    </w:pPr>
    <w:rPr>
      <w:rFonts w:ascii="Times New Roman" w:hAnsi="Times New Roman"/>
      <w:sz w:val="21"/>
      <w:szCs w:val="20"/>
    </w:rPr>
  </w:style>
  <w:style w:type="paragraph" w:customStyle="1" w:styleId="1012">
    <w:name w:val="标题三"/>
    <w:basedOn w:val="1"/>
    <w:qFormat/>
    <w:uiPriority w:val="99"/>
    <w:pPr>
      <w:tabs>
        <w:tab w:val="left" w:pos="1534"/>
      </w:tabs>
      <w:ind w:left="600" w:hanging="146"/>
      <w:jc w:val="both"/>
    </w:pPr>
    <w:rPr>
      <w:rFonts w:ascii="Times New Roman" w:hAnsi="Times New Roman"/>
      <w:sz w:val="21"/>
      <w:szCs w:val="20"/>
    </w:rPr>
  </w:style>
  <w:style w:type="paragraph" w:customStyle="1" w:styleId="1013">
    <w:name w:val="标题一"/>
    <w:basedOn w:val="1"/>
    <w:qFormat/>
    <w:uiPriority w:val="99"/>
    <w:pPr>
      <w:tabs>
        <w:tab w:val="left" w:pos="600"/>
      </w:tabs>
      <w:ind w:left="600" w:hanging="600"/>
      <w:jc w:val="both"/>
    </w:pPr>
    <w:rPr>
      <w:rFonts w:ascii="Times New Roman" w:hAnsi="Times New Roman"/>
      <w:sz w:val="21"/>
      <w:szCs w:val="20"/>
    </w:rPr>
  </w:style>
  <w:style w:type="paragraph" w:customStyle="1" w:styleId="1014">
    <w:name w:val="一级文字列表"/>
    <w:basedOn w:val="1"/>
    <w:qFormat/>
    <w:uiPriority w:val="99"/>
    <w:pPr>
      <w:spacing w:line="360" w:lineRule="auto"/>
    </w:pPr>
    <w:rPr>
      <w:rFonts w:ascii="Times New Roman" w:hAnsi="Times New Roman"/>
      <w:sz w:val="24"/>
      <w:szCs w:val="24"/>
    </w:rPr>
  </w:style>
  <w:style w:type="paragraph" w:customStyle="1" w:styleId="1015">
    <w:name w:val="正文图标题"/>
    <w:next w:val="207"/>
    <w:qFormat/>
    <w:uiPriority w:val="0"/>
    <w:pPr>
      <w:tabs>
        <w:tab w:val="left" w:pos="420"/>
      </w:tabs>
      <w:ind w:left="420" w:hanging="420"/>
      <w:jc w:val="center"/>
    </w:pPr>
    <w:rPr>
      <w:rFonts w:ascii="黑体" w:hAnsi="Times New Roman" w:eastAsia="黑体" w:cs="Times New Roman"/>
      <w:sz w:val="21"/>
      <w:lang w:val="en-US" w:eastAsia="zh-CN" w:bidi="ar-SA"/>
    </w:rPr>
  </w:style>
  <w:style w:type="paragraph" w:customStyle="1" w:styleId="1016">
    <w:name w:val="列项·"/>
    <w:qFormat/>
    <w:uiPriority w:val="99"/>
    <w:pPr>
      <w:tabs>
        <w:tab w:val="left" w:pos="840"/>
        <w:tab w:val="left" w:pos="1140"/>
      </w:tabs>
      <w:ind w:left="737" w:hanging="317"/>
      <w:jc w:val="both"/>
    </w:pPr>
    <w:rPr>
      <w:rFonts w:ascii="宋体" w:hAnsi="Times New Roman" w:eastAsia="宋体" w:cs="Times New Roman"/>
      <w:sz w:val="21"/>
      <w:lang w:val="en-US" w:eastAsia="zh-CN" w:bidi="ar-SA"/>
    </w:rPr>
  </w:style>
  <w:style w:type="paragraph" w:customStyle="1" w:styleId="1017">
    <w:name w:val="IBM 正文"/>
    <w:basedOn w:val="1"/>
    <w:qFormat/>
    <w:uiPriority w:val="99"/>
    <w:pPr>
      <w:spacing w:line="400" w:lineRule="exact"/>
      <w:jc w:val="both"/>
    </w:pPr>
    <w:rPr>
      <w:rFonts w:ascii="Times New Roman" w:hAnsi="Times New Roman"/>
      <w:spacing w:val="20"/>
      <w:sz w:val="24"/>
      <w:szCs w:val="20"/>
    </w:rPr>
  </w:style>
  <w:style w:type="character" w:customStyle="1" w:styleId="1018">
    <w:name w:val="hei12cn1"/>
    <w:qFormat/>
    <w:uiPriority w:val="0"/>
    <w:rPr>
      <w:color w:val="000000"/>
      <w:spacing w:val="360"/>
      <w:sz w:val="18"/>
      <w:szCs w:val="18"/>
      <w:u w:val="none"/>
    </w:rPr>
  </w:style>
  <w:style w:type="character" w:customStyle="1" w:styleId="1019">
    <w:name w:val="test1"/>
    <w:qFormat/>
    <w:uiPriority w:val="0"/>
  </w:style>
  <w:style w:type="paragraph" w:customStyle="1" w:styleId="1020">
    <w:name w:val="List2"/>
    <w:basedOn w:val="1"/>
    <w:qFormat/>
    <w:uiPriority w:val="0"/>
    <w:pPr>
      <w:tabs>
        <w:tab w:val="left" w:pos="780"/>
      </w:tabs>
      <w:spacing w:line="360" w:lineRule="auto"/>
      <w:ind w:left="780" w:hanging="360"/>
      <w:jc w:val="both"/>
    </w:pPr>
    <w:rPr>
      <w:rFonts w:ascii="Times New Roman" w:hAnsi="Times New Roman"/>
      <w:sz w:val="24"/>
      <w:szCs w:val="20"/>
    </w:rPr>
  </w:style>
  <w:style w:type="paragraph" w:customStyle="1" w:styleId="1021">
    <w:name w:val="二级文字列表"/>
    <w:basedOn w:val="1014"/>
    <w:qFormat/>
    <w:uiPriority w:val="99"/>
    <w:pPr>
      <w:tabs>
        <w:tab w:val="left" w:pos="1260"/>
      </w:tabs>
      <w:ind w:left="1260" w:hanging="420"/>
    </w:pPr>
  </w:style>
  <w:style w:type="character" w:customStyle="1" w:styleId="1022">
    <w:name w:val="正文首行缩进 Char Char Char Char Char Char Char Char Char Char Char Char Char Char Char Char Char Char Char Char Char Char Char Char Char Char"/>
    <w:qFormat/>
    <w:uiPriority w:val="0"/>
    <w:rPr>
      <w:rFonts w:eastAsia="宋体"/>
      <w:kern w:val="2"/>
      <w:sz w:val="24"/>
      <w:lang w:val="en-US" w:eastAsia="zh-CN" w:bidi="ar-SA"/>
    </w:rPr>
  </w:style>
  <w:style w:type="paragraph" w:customStyle="1" w:styleId="1023">
    <w:name w:val="文档正文（外部）"/>
    <w:basedOn w:val="1"/>
    <w:qFormat/>
    <w:uiPriority w:val="99"/>
    <w:pPr>
      <w:spacing w:line="360" w:lineRule="auto"/>
      <w:jc w:val="both"/>
    </w:pPr>
    <w:rPr>
      <w:rFonts w:ascii="Times New Roman" w:hAnsi="Times New Roman"/>
      <w:szCs w:val="24"/>
    </w:rPr>
  </w:style>
  <w:style w:type="paragraph" w:customStyle="1" w:styleId="1024">
    <w:name w:val="样式 标题 1H1 + 三号"/>
    <w:basedOn w:val="4"/>
    <w:qFormat/>
    <w:uiPriority w:val="99"/>
    <w:pPr>
      <w:pageBreakBefore/>
      <w:numPr>
        <w:ilvl w:val="0"/>
        <w:numId w:val="0"/>
      </w:numPr>
      <w:tabs>
        <w:tab w:val="left" w:pos="420"/>
      </w:tabs>
      <w:spacing w:before="240" w:after="360" w:line="240" w:lineRule="auto"/>
      <w:ind w:left="420" w:hanging="420"/>
      <w:jc w:val="both"/>
    </w:pPr>
    <w:rPr>
      <w:rFonts w:ascii="Times New Roman" w:hAnsi="Times New Roman"/>
      <w:lang w:val="zh-CN"/>
    </w:rPr>
  </w:style>
  <w:style w:type="paragraph" w:customStyle="1" w:styleId="1025">
    <w:name w:val="样式 标题 22nd levelh22Header 2H2 + 四号 段前: 6 磅 段后: 6 磅 行距: 1..."/>
    <w:basedOn w:val="5"/>
    <w:qFormat/>
    <w:uiPriority w:val="99"/>
    <w:pPr>
      <w:numPr>
        <w:ilvl w:val="0"/>
        <w:numId w:val="0"/>
      </w:numPr>
      <w:tabs>
        <w:tab w:val="left" w:pos="840"/>
      </w:tabs>
      <w:spacing w:before="120" w:after="120" w:line="360" w:lineRule="auto"/>
      <w:ind w:left="840" w:hanging="420"/>
      <w:jc w:val="left"/>
    </w:pPr>
    <w:rPr>
      <w:rFonts w:ascii="Arial" w:hAnsi="Arial" w:eastAsia="宋体" w:cs="黑体"/>
      <w:szCs w:val="28"/>
      <w:lang w:val="zh-CN"/>
    </w:rPr>
  </w:style>
  <w:style w:type="paragraph" w:customStyle="1" w:styleId="1026">
    <w:name w:val="Char Char Char Char Char Char Char Char Char Char Char Char Char Char Char Char1"/>
    <w:basedOn w:val="1"/>
    <w:qFormat/>
    <w:uiPriority w:val="99"/>
    <w:pPr>
      <w:jc w:val="both"/>
    </w:pPr>
    <w:rPr>
      <w:rFonts w:ascii="Tahoma" w:hAnsi="Tahoma"/>
      <w:sz w:val="24"/>
      <w:szCs w:val="20"/>
    </w:rPr>
  </w:style>
  <w:style w:type="paragraph" w:customStyle="1" w:styleId="1027">
    <w:name w:val="文本正文"/>
    <w:basedOn w:val="1"/>
    <w:link w:val="1028"/>
    <w:qFormat/>
    <w:uiPriority w:val="0"/>
    <w:pPr>
      <w:spacing w:before="156" w:after="156" w:line="360" w:lineRule="auto"/>
      <w:ind w:firstLine="480"/>
      <w:jc w:val="both"/>
    </w:pPr>
    <w:rPr>
      <w:rFonts w:ascii="Times New Roman" w:hAnsi="Times New Roman"/>
      <w:color w:val="000000"/>
      <w:sz w:val="21"/>
      <w:szCs w:val="21"/>
      <w:lang w:val="zh-CN"/>
    </w:rPr>
  </w:style>
  <w:style w:type="character" w:customStyle="1" w:styleId="1028">
    <w:name w:val="文本正文 Char"/>
    <w:link w:val="1027"/>
    <w:qFormat/>
    <w:uiPriority w:val="0"/>
    <w:rPr>
      <w:rFonts w:ascii="Times New Roman" w:hAnsi="Times New Roman" w:eastAsia="宋体" w:cs="Times New Roman"/>
      <w:color w:val="000000"/>
      <w:szCs w:val="21"/>
      <w:lang w:val="zh-CN"/>
    </w:rPr>
  </w:style>
  <w:style w:type="paragraph" w:customStyle="1" w:styleId="1029">
    <w:name w:val="项目2"/>
    <w:basedOn w:val="1"/>
    <w:qFormat/>
    <w:uiPriority w:val="99"/>
    <w:pPr>
      <w:tabs>
        <w:tab w:val="left" w:pos="1026"/>
      </w:tabs>
      <w:spacing w:line="360" w:lineRule="auto"/>
      <w:ind w:left="1026" w:hanging="600"/>
      <w:jc w:val="both"/>
    </w:pPr>
    <w:rPr>
      <w:rFonts w:ascii="Times New Roman" w:hAnsi="Times New Roman"/>
      <w:sz w:val="24"/>
      <w:szCs w:val="24"/>
    </w:rPr>
  </w:style>
  <w:style w:type="paragraph" w:customStyle="1" w:styleId="1030">
    <w:name w:val="NUDT标题1"/>
    <w:basedOn w:val="1"/>
    <w:qFormat/>
    <w:uiPriority w:val="99"/>
    <w:pPr>
      <w:adjustRightInd w:val="0"/>
      <w:spacing w:beforeLines="100" w:afterLines="100" w:line="300" w:lineRule="auto"/>
      <w:jc w:val="center"/>
      <w:textAlignment w:val="baseline"/>
      <w:outlineLvl w:val="0"/>
    </w:pPr>
    <w:rPr>
      <w:rFonts w:ascii="Arial" w:hAnsi="Arial" w:eastAsia="黑体" w:cs="宋体"/>
      <w:sz w:val="32"/>
      <w:szCs w:val="32"/>
    </w:rPr>
  </w:style>
  <w:style w:type="paragraph" w:customStyle="1" w:styleId="1031">
    <w:name w:val="NUDT标题2"/>
    <w:basedOn w:val="1030"/>
    <w:qFormat/>
    <w:uiPriority w:val="99"/>
    <w:pPr>
      <w:outlineLvl w:val="1"/>
    </w:pPr>
    <w:rPr>
      <w:rFonts w:ascii="Times New Roman" w:hAnsi="Times New Roman" w:eastAsia="宋体"/>
      <w:b/>
      <w:sz w:val="28"/>
      <w:szCs w:val="28"/>
    </w:rPr>
  </w:style>
  <w:style w:type="paragraph" w:customStyle="1" w:styleId="1032">
    <w:name w:val="NUDT标题3"/>
    <w:basedOn w:val="1"/>
    <w:qFormat/>
    <w:uiPriority w:val="99"/>
    <w:pPr>
      <w:adjustRightInd w:val="0"/>
      <w:spacing w:beforeLines="100" w:afterLines="100" w:line="300" w:lineRule="auto"/>
      <w:ind w:firstLine="200" w:firstLineChars="200"/>
      <w:jc w:val="both"/>
      <w:textAlignment w:val="baseline"/>
      <w:outlineLvl w:val="2"/>
    </w:pPr>
    <w:rPr>
      <w:rFonts w:ascii="Arial" w:hAnsi="Arial" w:eastAsia="黑体" w:cs="宋体"/>
      <w:bCs/>
      <w:sz w:val="24"/>
      <w:szCs w:val="24"/>
    </w:rPr>
  </w:style>
  <w:style w:type="paragraph" w:customStyle="1" w:styleId="1033">
    <w:name w:val="NUDT标题4"/>
    <w:basedOn w:val="1031"/>
    <w:qFormat/>
    <w:uiPriority w:val="99"/>
    <w:pPr>
      <w:spacing w:beforeLines="50" w:afterLines="0"/>
      <w:ind w:firstLine="482" w:firstLineChars="200"/>
      <w:jc w:val="both"/>
      <w:outlineLvl w:val="3"/>
    </w:pPr>
    <w:rPr>
      <w:bCs/>
      <w:sz w:val="24"/>
      <w:szCs w:val="24"/>
    </w:rPr>
  </w:style>
  <w:style w:type="paragraph" w:customStyle="1" w:styleId="1034">
    <w:name w:val="Char2"/>
    <w:basedOn w:val="1"/>
    <w:qFormat/>
    <w:uiPriority w:val="0"/>
    <w:pPr>
      <w:tabs>
        <w:tab w:val="left" w:pos="360"/>
      </w:tabs>
      <w:jc w:val="both"/>
    </w:pPr>
    <w:rPr>
      <w:rFonts w:ascii="Times New Roman" w:hAnsi="Times New Roman"/>
      <w:sz w:val="24"/>
      <w:szCs w:val="24"/>
    </w:rPr>
  </w:style>
  <w:style w:type="paragraph" w:customStyle="1" w:styleId="1035">
    <w:name w:val="Char11"/>
    <w:basedOn w:val="1"/>
    <w:qFormat/>
    <w:uiPriority w:val="0"/>
    <w:pPr>
      <w:tabs>
        <w:tab w:val="left" w:pos="360"/>
      </w:tabs>
      <w:spacing w:line="360" w:lineRule="auto"/>
      <w:jc w:val="center"/>
    </w:pPr>
    <w:rPr>
      <w:rFonts w:ascii="黑体" w:hAnsi="Times New Roman" w:eastAsia="黑体"/>
      <w:sz w:val="21"/>
      <w:szCs w:val="21"/>
    </w:rPr>
  </w:style>
  <w:style w:type="paragraph" w:customStyle="1" w:styleId="1036">
    <w:name w:val="样式 标题 4（四级标题）H4PIM 4h4bulletblbbbullet1bl1bb1bullet2..."/>
    <w:basedOn w:val="8"/>
    <w:next w:val="24"/>
    <w:qFormat/>
    <w:uiPriority w:val="99"/>
    <w:pPr>
      <w:numPr>
        <w:ilvl w:val="0"/>
        <w:numId w:val="0"/>
      </w:numPr>
      <w:tabs>
        <w:tab w:val="left" w:pos="1008"/>
        <w:tab w:val="left" w:pos="2520"/>
      </w:tabs>
      <w:wordWrap w:val="0"/>
      <w:spacing w:after="280" w:line="360" w:lineRule="auto"/>
      <w:ind w:left="1008" w:right="240" w:rightChars="100" w:hanging="1008"/>
      <w:jc w:val="left"/>
    </w:pPr>
    <w:rPr>
      <w:rFonts w:ascii="宋体" w:hAnsi="宋体" w:eastAsia="黑体" w:cs="宋体"/>
      <w:color w:val="000000"/>
      <w:sz w:val="24"/>
      <w:szCs w:val="20"/>
      <w:lang w:val="zh-CN"/>
    </w:rPr>
  </w:style>
  <w:style w:type="paragraph" w:customStyle="1" w:styleId="1037">
    <w:name w:val="zw1"/>
    <w:basedOn w:val="1"/>
    <w:qFormat/>
    <w:uiPriority w:val="99"/>
    <w:pPr>
      <w:widowControl/>
      <w:spacing w:line="360" w:lineRule="auto"/>
      <w:ind w:firstLine="540" w:firstLineChars="225"/>
      <w:jc w:val="both"/>
    </w:pPr>
    <w:rPr>
      <w:rFonts w:ascii="宋体" w:hAnsi="宋体"/>
      <w:color w:val="000000"/>
      <w:kern w:val="0"/>
      <w:sz w:val="24"/>
      <w:szCs w:val="24"/>
    </w:rPr>
  </w:style>
  <w:style w:type="paragraph" w:customStyle="1" w:styleId="1038">
    <w:name w:val="a14"/>
    <w:basedOn w:val="1"/>
    <w:qFormat/>
    <w:uiPriority w:val="99"/>
    <w:pPr>
      <w:widowControl/>
      <w:spacing w:before="100" w:beforeAutospacing="1" w:after="100" w:afterAutospacing="1"/>
    </w:pPr>
    <w:rPr>
      <w:rFonts w:ascii="Arial Unicode MS" w:hAnsi="Arial Unicode MS" w:eastAsia="Arial Unicode MS" w:cs="Arial Unicode MS"/>
      <w:kern w:val="0"/>
      <w:sz w:val="24"/>
      <w:szCs w:val="24"/>
    </w:rPr>
  </w:style>
  <w:style w:type="paragraph" w:customStyle="1" w:styleId="1039">
    <w:name w:val="内容with编号"/>
    <w:basedOn w:val="1"/>
    <w:qFormat/>
    <w:uiPriority w:val="99"/>
    <w:pPr>
      <w:widowControl/>
      <w:numPr>
        <w:ilvl w:val="0"/>
        <w:numId w:val="48"/>
      </w:numPr>
      <w:spacing w:line="360" w:lineRule="auto"/>
      <w:ind w:firstLine="0"/>
      <w:jc w:val="both"/>
    </w:pPr>
    <w:rPr>
      <w:rFonts w:ascii="宋体" w:hAnsi="Times New Roman"/>
      <w:kern w:val="0"/>
      <w:sz w:val="24"/>
      <w:szCs w:val="20"/>
    </w:rPr>
  </w:style>
  <w:style w:type="character" w:customStyle="1" w:styleId="1040">
    <w:name w:val="正文new Char"/>
    <w:link w:val="1041"/>
    <w:qFormat/>
    <w:uiPriority w:val="0"/>
    <w:rPr>
      <w:rFonts w:ascii="宋体" w:hAnsi="宋体"/>
      <w:b/>
      <w:color w:val="000000"/>
      <w:szCs w:val="21"/>
    </w:rPr>
  </w:style>
  <w:style w:type="paragraph" w:customStyle="1" w:styleId="1041">
    <w:name w:val="正文new"/>
    <w:basedOn w:val="1"/>
    <w:link w:val="1040"/>
    <w:qFormat/>
    <w:uiPriority w:val="0"/>
    <w:pPr>
      <w:spacing w:beforeLines="50" w:afterLines="50" w:line="400" w:lineRule="exact"/>
      <w:ind w:firstLine="420"/>
      <w:jc w:val="both"/>
    </w:pPr>
    <w:rPr>
      <w:rFonts w:ascii="宋体" w:hAnsi="宋体" w:eastAsiaTheme="minorEastAsia" w:cstheme="minorBidi"/>
      <w:b/>
      <w:color w:val="000000"/>
      <w:sz w:val="21"/>
      <w:szCs w:val="21"/>
    </w:rPr>
  </w:style>
  <w:style w:type="character" w:customStyle="1" w:styleId="1042">
    <w:name w:val="font2_14_h1"/>
    <w:qFormat/>
    <w:uiPriority w:val="0"/>
    <w:rPr>
      <w:rFonts w:hint="default" w:ascii="ˎ̥" w:hAnsi="ˎ̥"/>
      <w:color w:val="000000"/>
      <w:sz w:val="16"/>
      <w:szCs w:val="16"/>
    </w:rPr>
  </w:style>
  <w:style w:type="character" w:customStyle="1" w:styleId="1043">
    <w:name w:val="Footer-Even Char"/>
    <w:qFormat/>
    <w:uiPriority w:val="0"/>
    <w:rPr>
      <w:kern w:val="2"/>
      <w:sz w:val="24"/>
      <w:szCs w:val="24"/>
    </w:rPr>
  </w:style>
  <w:style w:type="character" w:customStyle="1" w:styleId="1044">
    <w:name w:val="Heading Char"/>
    <w:qFormat/>
    <w:uiPriority w:val="0"/>
    <w:rPr>
      <w:kern w:val="2"/>
      <w:sz w:val="18"/>
      <w:szCs w:val="18"/>
    </w:rPr>
  </w:style>
  <w:style w:type="character" w:customStyle="1" w:styleId="1045">
    <w:name w:val="concon2007"/>
    <w:qFormat/>
    <w:uiPriority w:val="0"/>
  </w:style>
  <w:style w:type="paragraph" w:customStyle="1" w:styleId="1046">
    <w:name w:val="正文缩进(楷体)"/>
    <w:basedOn w:val="1"/>
    <w:qFormat/>
    <w:uiPriority w:val="0"/>
    <w:pPr>
      <w:spacing w:line="420" w:lineRule="exact"/>
      <w:ind w:firstLine="200" w:firstLineChars="200"/>
      <w:jc w:val="both"/>
    </w:pPr>
    <w:rPr>
      <w:rFonts w:eastAsia="楷体_GB2312"/>
      <w:sz w:val="24"/>
      <w:szCs w:val="28"/>
    </w:rPr>
  </w:style>
  <w:style w:type="paragraph" w:customStyle="1" w:styleId="1047">
    <w:name w:val="Normal Indental"/>
    <w:basedOn w:val="1"/>
    <w:qFormat/>
    <w:uiPriority w:val="0"/>
    <w:pPr>
      <w:widowControl/>
      <w:overflowPunct w:val="0"/>
      <w:autoSpaceDE w:val="0"/>
      <w:autoSpaceDN w:val="0"/>
      <w:adjustRightInd w:val="0"/>
      <w:spacing w:after="240" w:line="360" w:lineRule="auto"/>
      <w:ind w:firstLine="520" w:firstLineChars="200"/>
      <w:jc w:val="both"/>
      <w:textAlignment w:val="baseline"/>
    </w:pPr>
    <w:rPr>
      <w:rFonts w:ascii="Arial Narrow" w:hAnsi="Arial Narrow" w:eastAsia="楷体_GB2312"/>
      <w:spacing w:val="10"/>
      <w:kern w:val="0"/>
      <w:sz w:val="24"/>
      <w:szCs w:val="20"/>
    </w:rPr>
  </w:style>
  <w:style w:type="paragraph" w:customStyle="1" w:styleId="1048">
    <w:name w:val="Bullet"/>
    <w:basedOn w:val="35"/>
    <w:qFormat/>
    <w:uiPriority w:val="0"/>
    <w:pPr>
      <w:keepLines/>
      <w:widowControl/>
      <w:spacing w:before="60" w:after="60"/>
      <w:ind w:left="3096" w:hanging="216"/>
    </w:pPr>
    <w:rPr>
      <w:rFonts w:ascii="Book Antiqua" w:hAnsi="Book Antiqua" w:eastAsia="宋体" w:cs="Times New Roman"/>
      <w:kern w:val="0"/>
      <w:sz w:val="20"/>
      <w:szCs w:val="20"/>
      <w:lang w:eastAsia="en-US"/>
    </w:rPr>
  </w:style>
  <w:style w:type="paragraph" w:customStyle="1" w:styleId="1049">
    <w:name w:val="项目1"/>
    <w:basedOn w:val="22"/>
    <w:next w:val="22"/>
    <w:qFormat/>
    <w:uiPriority w:val="99"/>
    <w:pPr>
      <w:numPr>
        <w:ilvl w:val="3"/>
        <w:numId w:val="49"/>
      </w:numPr>
      <w:tabs>
        <w:tab w:val="left" w:pos="360"/>
        <w:tab w:val="left" w:pos="840"/>
        <w:tab w:val="left" w:pos="2160"/>
      </w:tabs>
      <w:adjustRightInd/>
      <w:snapToGrid/>
      <w:spacing w:beforeLines="0" w:afterLines="0" w:line="240" w:lineRule="auto"/>
      <w:ind w:left="2160" w:firstLine="420"/>
    </w:pPr>
    <w:rPr>
      <w:rFonts w:ascii="楷体_GB2312"/>
      <w:bCs w:val="0"/>
      <w:sz w:val="21"/>
      <w:szCs w:val="22"/>
    </w:rPr>
  </w:style>
  <w:style w:type="paragraph" w:customStyle="1" w:styleId="1050">
    <w:name w:val="Char Char Char1 Char Char Char1 Char"/>
    <w:basedOn w:val="27"/>
    <w:semiHidden/>
    <w:qFormat/>
    <w:uiPriority w:val="0"/>
    <w:pPr>
      <w:shd w:val="clear" w:color="auto" w:fill="000080"/>
      <w:jc w:val="both"/>
    </w:pPr>
    <w:rPr>
      <w:rFonts w:ascii="Tahoma" w:hAnsi="Tahoma" w:cs="Tahoma"/>
      <w:kern w:val="0"/>
      <w:sz w:val="24"/>
      <w:szCs w:val="24"/>
    </w:rPr>
  </w:style>
  <w:style w:type="paragraph" w:customStyle="1" w:styleId="1051">
    <w:name w:val="封面表格文本"/>
    <w:basedOn w:val="1"/>
    <w:qFormat/>
    <w:uiPriority w:val="0"/>
    <w:pPr>
      <w:widowControl/>
      <w:autoSpaceDE w:val="0"/>
      <w:autoSpaceDN w:val="0"/>
      <w:adjustRightInd w:val="0"/>
      <w:spacing w:after="200" w:line="360" w:lineRule="auto"/>
      <w:contextualSpacing/>
      <w:jc w:val="center"/>
    </w:pPr>
    <w:rPr>
      <w:rFonts w:ascii="Arial" w:hAnsi="Arial" w:cs="Arial"/>
      <w:kern w:val="0"/>
      <w:sz w:val="24"/>
    </w:rPr>
  </w:style>
  <w:style w:type="paragraph" w:customStyle="1" w:styleId="1052">
    <w:name w:val="水印"/>
    <w:basedOn w:val="1"/>
    <w:qFormat/>
    <w:uiPriority w:val="0"/>
    <w:pPr>
      <w:widowControl/>
      <w:adjustRightInd w:val="0"/>
      <w:spacing w:after="200" w:line="240" w:lineRule="atLeast"/>
      <w:contextualSpacing/>
      <w:textAlignment w:val="baseline"/>
    </w:pPr>
    <w:rPr>
      <w:rFonts w:ascii="Arial"/>
      <w:kern w:val="0"/>
      <w:sz w:val="24"/>
      <w:szCs w:val="20"/>
    </w:rPr>
  </w:style>
  <w:style w:type="paragraph" w:customStyle="1" w:styleId="1053">
    <w:name w:val="zhishi-neirong"/>
    <w:basedOn w:val="1"/>
    <w:qFormat/>
    <w:uiPriority w:val="0"/>
    <w:pPr>
      <w:widowControl/>
      <w:spacing w:before="100" w:beforeAutospacing="1" w:after="100" w:afterAutospacing="1" w:line="360" w:lineRule="auto"/>
      <w:contextualSpacing/>
    </w:pPr>
    <w:rPr>
      <w:rFonts w:ascii="宋体" w:hAnsi="宋体" w:cs="宋体"/>
      <w:kern w:val="0"/>
      <w:sz w:val="24"/>
    </w:rPr>
  </w:style>
  <w:style w:type="character" w:customStyle="1" w:styleId="1054">
    <w:name w:val="zhishi-neirong1"/>
    <w:qFormat/>
    <w:uiPriority w:val="0"/>
  </w:style>
  <w:style w:type="character" w:customStyle="1" w:styleId="1055">
    <w:name w:val="不明显强调11"/>
    <w:qFormat/>
    <w:uiPriority w:val="19"/>
    <w:rPr>
      <w:i/>
      <w:iCs/>
      <w:color w:val="808080"/>
    </w:rPr>
  </w:style>
  <w:style w:type="character" w:customStyle="1" w:styleId="1056">
    <w:name w:val="明显强调11"/>
    <w:qFormat/>
    <w:uiPriority w:val="21"/>
    <w:rPr>
      <w:b/>
      <w:bCs/>
      <w:i/>
      <w:iCs/>
      <w:color w:val="4F81BD"/>
    </w:rPr>
  </w:style>
  <w:style w:type="character" w:customStyle="1" w:styleId="1057">
    <w:name w:val="不明显参考11"/>
    <w:qFormat/>
    <w:uiPriority w:val="31"/>
    <w:rPr>
      <w:smallCaps/>
      <w:color w:val="C0504D"/>
      <w:u w:val="single"/>
    </w:rPr>
  </w:style>
  <w:style w:type="character" w:customStyle="1" w:styleId="1058">
    <w:name w:val="书籍标题11"/>
    <w:qFormat/>
    <w:uiPriority w:val="33"/>
    <w:rPr>
      <w:b/>
      <w:bCs/>
      <w:smallCaps/>
      <w:spacing w:val="5"/>
    </w:rPr>
  </w:style>
  <w:style w:type="paragraph" w:customStyle="1" w:styleId="1059">
    <w:name w:val="样式 行距: 1.5 倍行距1"/>
    <w:basedOn w:val="1"/>
    <w:qFormat/>
    <w:uiPriority w:val="99"/>
    <w:pPr>
      <w:spacing w:line="360" w:lineRule="auto"/>
      <w:jc w:val="both"/>
    </w:pPr>
    <w:rPr>
      <w:rFonts w:ascii="Times New Roman" w:hAnsi="Times New Roman" w:cs="宋体"/>
      <w:sz w:val="24"/>
      <w:szCs w:val="20"/>
    </w:rPr>
  </w:style>
  <w:style w:type="paragraph" w:customStyle="1" w:styleId="1060">
    <w:name w:val="样式 行距: 1.5 倍行距"/>
    <w:basedOn w:val="1"/>
    <w:qFormat/>
    <w:uiPriority w:val="99"/>
    <w:pPr>
      <w:spacing w:line="360" w:lineRule="auto"/>
      <w:ind w:firstLine="200" w:firstLineChars="200"/>
      <w:jc w:val="both"/>
    </w:pPr>
    <w:rPr>
      <w:rFonts w:ascii="Times New Roman" w:hAnsi="Times New Roman" w:cs="宋体"/>
      <w:sz w:val="24"/>
      <w:szCs w:val="20"/>
    </w:rPr>
  </w:style>
  <w:style w:type="paragraph" w:customStyle="1" w:styleId="1061">
    <w:name w:val="样式 首行缩进:  0.74 厘米 行距: 1.5 倍行距"/>
    <w:basedOn w:val="1"/>
    <w:qFormat/>
    <w:uiPriority w:val="0"/>
    <w:pPr>
      <w:spacing w:line="360" w:lineRule="auto"/>
      <w:ind w:firstLine="420"/>
      <w:jc w:val="both"/>
    </w:pPr>
    <w:rPr>
      <w:rFonts w:ascii="Times New Roman" w:hAnsi="Times New Roman" w:cs="宋体"/>
      <w:sz w:val="24"/>
      <w:szCs w:val="20"/>
    </w:rPr>
  </w:style>
  <w:style w:type="character" w:customStyle="1" w:styleId="1062">
    <w:name w:val="para"/>
    <w:qFormat/>
    <w:uiPriority w:val="0"/>
  </w:style>
  <w:style w:type="paragraph" w:customStyle="1" w:styleId="1063">
    <w:name w:val="标准文件_二级项目符号"/>
    <w:basedOn w:val="1"/>
    <w:qFormat/>
    <w:uiPriority w:val="0"/>
    <w:pPr>
      <w:widowControl/>
      <w:numPr>
        <w:ilvl w:val="0"/>
        <w:numId w:val="50"/>
      </w:numPr>
      <w:tabs>
        <w:tab w:val="left" w:pos="0"/>
        <w:tab w:val="clear" w:pos="820"/>
      </w:tabs>
      <w:adjustRightInd w:val="0"/>
      <w:snapToGrid w:val="0"/>
      <w:spacing w:line="300" w:lineRule="auto"/>
      <w:ind w:left="400" w:firstLine="0"/>
    </w:pPr>
    <w:rPr>
      <w:rFonts w:ascii="宋体" w:hAnsi="宋体"/>
      <w:bCs/>
      <w:color w:val="000000"/>
      <w:spacing w:val="2"/>
      <w:kern w:val="0"/>
      <w:sz w:val="24"/>
      <w:szCs w:val="24"/>
    </w:rPr>
  </w:style>
  <w:style w:type="paragraph" w:customStyle="1" w:styleId="1064">
    <w:name w:val="表注"/>
    <w:basedOn w:val="1"/>
    <w:next w:val="1"/>
    <w:qFormat/>
    <w:uiPriority w:val="99"/>
    <w:pPr>
      <w:spacing w:before="120" w:after="120" w:line="360" w:lineRule="exact"/>
      <w:jc w:val="center"/>
    </w:pPr>
    <w:rPr>
      <w:rFonts w:ascii="Times New Roman" w:hAnsi="Times New Roman"/>
      <w:sz w:val="21"/>
      <w:szCs w:val="20"/>
    </w:rPr>
  </w:style>
  <w:style w:type="paragraph" w:customStyle="1" w:styleId="1065">
    <w:name w:val="项目"/>
    <w:basedOn w:val="35"/>
    <w:next w:val="35"/>
    <w:qFormat/>
    <w:uiPriority w:val="99"/>
    <w:pPr>
      <w:numPr>
        <w:ilvl w:val="0"/>
        <w:numId w:val="51"/>
      </w:numPr>
      <w:spacing w:after="0" w:line="360" w:lineRule="auto"/>
      <w:ind w:left="420" w:firstLine="0"/>
      <w:jc w:val="both"/>
    </w:pPr>
    <w:rPr>
      <w:rFonts w:ascii="Times New Roman" w:hAnsi="Times New Roman" w:eastAsia="宋体" w:cs="Times New Roman"/>
      <w:kern w:val="0"/>
      <w:sz w:val="24"/>
      <w:szCs w:val="20"/>
    </w:rPr>
  </w:style>
  <w:style w:type="paragraph" w:customStyle="1" w:styleId="1066">
    <w:name w:val="样式"/>
    <w:basedOn w:val="1"/>
    <w:qFormat/>
    <w:uiPriority w:val="0"/>
    <w:pPr>
      <w:autoSpaceDE w:val="0"/>
      <w:autoSpaceDN w:val="0"/>
      <w:snapToGrid w:val="0"/>
      <w:spacing w:before="120" w:after="120" w:line="360" w:lineRule="auto"/>
      <w:jc w:val="both"/>
    </w:pPr>
    <w:rPr>
      <w:rFonts w:ascii="宋体" w:hAnsi="Times New Roman"/>
      <w:sz w:val="24"/>
      <w:szCs w:val="20"/>
    </w:rPr>
  </w:style>
  <w:style w:type="paragraph" w:customStyle="1" w:styleId="1067">
    <w:name w:val="Char Char Char1 Char"/>
    <w:basedOn w:val="1"/>
    <w:qFormat/>
    <w:uiPriority w:val="0"/>
    <w:pPr>
      <w:widowControl/>
      <w:spacing w:after="160" w:line="240" w:lineRule="exact"/>
    </w:pPr>
    <w:rPr>
      <w:rFonts w:ascii="Verdana" w:hAnsi="Verdana"/>
      <w:kern w:val="0"/>
      <w:sz w:val="20"/>
      <w:szCs w:val="20"/>
      <w:lang w:eastAsia="en-US"/>
    </w:rPr>
  </w:style>
  <w:style w:type="character" w:customStyle="1" w:styleId="1068">
    <w:name w:val="style6"/>
    <w:qFormat/>
    <w:uiPriority w:val="0"/>
  </w:style>
  <w:style w:type="paragraph" w:customStyle="1" w:styleId="1069">
    <w:name w:val="默认段落字体 Para Char Char Char Char Char Char Char Char Char Char Char Char Char Char Char1 Char Char Char Char"/>
    <w:basedOn w:val="27"/>
    <w:qFormat/>
    <w:uiPriority w:val="0"/>
    <w:pPr>
      <w:shd w:val="clear" w:color="auto" w:fill="000080"/>
      <w:adjustRightInd w:val="0"/>
      <w:spacing w:line="436" w:lineRule="exact"/>
      <w:ind w:left="357"/>
      <w:outlineLvl w:val="3"/>
    </w:pPr>
    <w:rPr>
      <w:rFonts w:ascii="Tahoma" w:hAnsi="Tahoma"/>
      <w:b/>
      <w:sz w:val="24"/>
      <w:szCs w:val="24"/>
    </w:rPr>
  </w:style>
  <w:style w:type="paragraph" w:customStyle="1" w:styleId="1070">
    <w:name w:val="规范正文"/>
    <w:basedOn w:val="1"/>
    <w:link w:val="1243"/>
    <w:qFormat/>
    <w:uiPriority w:val="0"/>
    <w:pPr>
      <w:adjustRightInd w:val="0"/>
      <w:spacing w:line="360" w:lineRule="auto"/>
      <w:ind w:left="480"/>
      <w:jc w:val="both"/>
      <w:textAlignment w:val="baseline"/>
    </w:pPr>
    <w:rPr>
      <w:rFonts w:ascii="Times New Roman" w:hAnsi="Times New Roman"/>
      <w:kern w:val="0"/>
      <w:sz w:val="24"/>
      <w:szCs w:val="20"/>
    </w:rPr>
  </w:style>
  <w:style w:type="character" w:customStyle="1" w:styleId="1071">
    <w:name w:val="样式 正文缩进 + 首行缩进:  2 字符 Char"/>
    <w:link w:val="977"/>
    <w:qFormat/>
    <w:uiPriority w:val="0"/>
    <w:rPr>
      <w:rFonts w:ascii="Times New Roman" w:hAnsi="Times New Roman" w:eastAsia="宋体" w:cs="Times New Roman"/>
      <w:sz w:val="24"/>
      <w:szCs w:val="20"/>
      <w:lang w:val="zh-CN"/>
    </w:rPr>
  </w:style>
  <w:style w:type="character" w:customStyle="1" w:styleId="1072">
    <w:name w:val="列出段落 Char"/>
    <w:qFormat/>
    <w:uiPriority w:val="34"/>
    <w:rPr>
      <w:rFonts w:ascii="Calibri" w:hAnsi="Calibri" w:eastAsia="宋体" w:cs="Times New Roman"/>
      <w:lang w:val="zh-CN"/>
    </w:rPr>
  </w:style>
  <w:style w:type="character" w:customStyle="1" w:styleId="1073">
    <w:name w:val="HD正文1 Char"/>
    <w:qFormat/>
    <w:uiPriority w:val="0"/>
    <w:rPr>
      <w:rFonts w:ascii="仿宋_GB2312" w:hAnsi="Arial" w:eastAsia="仿宋_GB2312" w:cs="Times New Roman"/>
      <w:color w:val="000000"/>
      <w:sz w:val="28"/>
      <w:szCs w:val="20"/>
      <w:lang w:val="zh-CN"/>
    </w:rPr>
  </w:style>
  <w:style w:type="character" w:customStyle="1" w:styleId="1074">
    <w:name w:val="Normal Indental Char Char Char Char Char Char Char Char"/>
    <w:link w:val="1075"/>
    <w:qFormat/>
    <w:uiPriority w:val="0"/>
    <w:rPr>
      <w:rFonts w:ascii="Arial Narrow" w:hAnsi="Arial Narrow" w:eastAsia="楷体_GB2312"/>
      <w:spacing w:val="10"/>
      <w:sz w:val="24"/>
      <w:szCs w:val="24"/>
    </w:rPr>
  </w:style>
  <w:style w:type="paragraph" w:customStyle="1" w:styleId="1075">
    <w:name w:val="Normal Indental Char Char Char Char Char Char Char"/>
    <w:basedOn w:val="1"/>
    <w:link w:val="1074"/>
    <w:qFormat/>
    <w:uiPriority w:val="0"/>
    <w:pPr>
      <w:widowControl/>
      <w:overflowPunct w:val="0"/>
      <w:autoSpaceDE w:val="0"/>
      <w:autoSpaceDN w:val="0"/>
      <w:adjustRightInd w:val="0"/>
      <w:spacing w:after="240" w:line="360" w:lineRule="auto"/>
      <w:ind w:firstLine="520" w:firstLineChars="200"/>
      <w:jc w:val="both"/>
      <w:textAlignment w:val="baseline"/>
    </w:pPr>
    <w:rPr>
      <w:rFonts w:ascii="Arial Narrow" w:hAnsi="Arial Narrow" w:eastAsia="楷体_GB2312" w:cstheme="minorBidi"/>
      <w:spacing w:val="10"/>
      <w:sz w:val="24"/>
      <w:szCs w:val="24"/>
    </w:rPr>
  </w:style>
  <w:style w:type="paragraph" w:customStyle="1" w:styleId="1076">
    <w:name w:val="修订11"/>
    <w:hidden/>
    <w:qFormat/>
    <w:uiPriority w:val="99"/>
    <w:rPr>
      <w:rFonts w:ascii="Times New Roman" w:hAnsi="Times New Roman" w:eastAsia="宋体" w:cs="Times New Roman"/>
      <w:kern w:val="2"/>
      <w:sz w:val="24"/>
      <w:szCs w:val="24"/>
      <w:lang w:val="en-US" w:eastAsia="zh-CN" w:bidi="ar-SA"/>
    </w:rPr>
  </w:style>
  <w:style w:type="paragraph" w:customStyle="1" w:styleId="1077">
    <w:name w:val="样式 (西文) 仿宋_GB2312 (中文) 仿宋_GB2312 小四 首行缩进:  0.85 厘米 行距: 1.5 倍..."/>
    <w:basedOn w:val="1"/>
    <w:qFormat/>
    <w:uiPriority w:val="99"/>
    <w:pPr>
      <w:spacing w:line="360" w:lineRule="auto"/>
      <w:ind w:firstLine="480"/>
      <w:jc w:val="both"/>
    </w:pPr>
    <w:rPr>
      <w:rFonts w:ascii="宋体" w:hAnsi="宋体" w:cs="宋体"/>
      <w:sz w:val="24"/>
      <w:szCs w:val="20"/>
    </w:rPr>
  </w:style>
  <w:style w:type="paragraph" w:customStyle="1" w:styleId="1078">
    <w:name w:val="样式 (西文) 仿宋_GB2312 (中文) 仿宋_GB2312 小四 首行缩进:  0.74 厘米 行距: 1.5 倍..."/>
    <w:basedOn w:val="1"/>
    <w:qFormat/>
    <w:uiPriority w:val="99"/>
    <w:pPr>
      <w:spacing w:line="360" w:lineRule="auto"/>
      <w:ind w:firstLine="420"/>
      <w:jc w:val="both"/>
    </w:pPr>
    <w:rPr>
      <w:rFonts w:ascii="仿宋_GB2312" w:hAnsi="Times New Roman" w:cs="宋体"/>
      <w:sz w:val="24"/>
      <w:szCs w:val="20"/>
    </w:rPr>
  </w:style>
  <w:style w:type="paragraph" w:customStyle="1" w:styleId="1079">
    <w:name w:val="样式 标题 2H22nd levelh22Header 2l2Titre2Head 2Heading 2 Hi..."/>
    <w:basedOn w:val="5"/>
    <w:qFormat/>
    <w:uiPriority w:val="0"/>
    <w:pPr>
      <w:numPr>
        <w:ilvl w:val="0"/>
        <w:numId w:val="0"/>
      </w:numPr>
      <w:spacing w:line="360" w:lineRule="auto"/>
      <w:jc w:val="both"/>
    </w:pPr>
    <w:rPr>
      <w:rFonts w:ascii="黑体" w:hAnsi="Arial" w:eastAsia="黑体" w:cs="Times New Roman"/>
      <w:b w:val="0"/>
      <w:bCs w:val="0"/>
      <w:sz w:val="36"/>
      <w:szCs w:val="20"/>
      <w:lang w:val="zh-CN"/>
    </w:rPr>
  </w:style>
  <w:style w:type="paragraph" w:customStyle="1" w:styleId="1080">
    <w:name w:val="样式 小四 左"/>
    <w:basedOn w:val="1"/>
    <w:qFormat/>
    <w:uiPriority w:val="0"/>
    <w:pPr>
      <w:widowControl/>
      <w:spacing w:line="360" w:lineRule="auto"/>
      <w:ind w:firstLine="200" w:firstLineChars="200"/>
    </w:pPr>
    <w:rPr>
      <w:rFonts w:ascii="Times New Roman" w:hAnsi="Times New Roman"/>
      <w:kern w:val="0"/>
      <w:sz w:val="24"/>
      <w:szCs w:val="20"/>
    </w:rPr>
  </w:style>
  <w:style w:type="paragraph" w:customStyle="1" w:styleId="1081">
    <w:name w:val="List Bullet1"/>
    <w:basedOn w:val="1"/>
    <w:qFormat/>
    <w:uiPriority w:val="99"/>
    <w:pPr>
      <w:widowControl/>
      <w:spacing w:before="120" w:after="120"/>
      <w:ind w:left="1" w:leftChars="-171" w:right="57" w:hanging="360" w:hangingChars="150"/>
    </w:pPr>
    <w:rPr>
      <w:rFonts w:ascii="Times New Roman" w:hAnsi="Times New Roman"/>
      <w:kern w:val="0"/>
      <w:sz w:val="24"/>
      <w:szCs w:val="20"/>
    </w:rPr>
  </w:style>
  <w:style w:type="character" w:customStyle="1" w:styleId="1082">
    <w:name w:val="访问过的超链接1"/>
    <w:qFormat/>
    <w:uiPriority w:val="0"/>
    <w:rPr>
      <w:color w:val="800080"/>
      <w:u w:val="single"/>
    </w:rPr>
  </w:style>
  <w:style w:type="paragraph" w:customStyle="1" w:styleId="1083">
    <w:name w:val="附录章标题 Char"/>
    <w:next w:val="1"/>
    <w:qFormat/>
    <w:uiPriority w:val="0"/>
    <w:pPr>
      <w:wordWrap w:val="0"/>
      <w:overflowPunct w:val="0"/>
      <w:autoSpaceDE w:val="0"/>
      <w:spacing w:beforeLines="50" w:afterLines="50"/>
      <w:ind w:left="567" w:hanging="567"/>
      <w:jc w:val="both"/>
      <w:textAlignment w:val="baseline"/>
      <w:outlineLvl w:val="1"/>
    </w:pPr>
    <w:rPr>
      <w:rFonts w:ascii="黑体" w:hAnsi="Times New Roman" w:eastAsia="黑体" w:cs="Times New Roman"/>
      <w:kern w:val="21"/>
      <w:sz w:val="21"/>
      <w:lang w:val="en-US" w:eastAsia="zh-CN" w:bidi="ar-SA"/>
    </w:rPr>
  </w:style>
  <w:style w:type="character" w:customStyle="1" w:styleId="1084">
    <w:name w:val="headline-content2"/>
    <w:basedOn w:val="138"/>
    <w:qFormat/>
    <w:uiPriority w:val="0"/>
  </w:style>
  <w:style w:type="paragraph" w:customStyle="1" w:styleId="1085">
    <w:name w:val="中创正文"/>
    <w:link w:val="1086"/>
    <w:qFormat/>
    <w:uiPriority w:val="0"/>
    <w:pPr>
      <w:tabs>
        <w:tab w:val="left" w:pos="840"/>
      </w:tabs>
      <w:spacing w:line="360" w:lineRule="auto"/>
      <w:ind w:firstLine="200" w:firstLineChars="200"/>
      <w:jc w:val="both"/>
    </w:pPr>
    <w:rPr>
      <w:rFonts w:ascii="仿宋_GB2312" w:hAnsi="宋体" w:eastAsia="宋体" w:cs="Times New Roman"/>
      <w:sz w:val="24"/>
      <w:szCs w:val="24"/>
      <w:lang w:val="en-US" w:eastAsia="zh-CN" w:bidi="ar-SA"/>
    </w:rPr>
  </w:style>
  <w:style w:type="character" w:customStyle="1" w:styleId="1086">
    <w:name w:val="中创正文 Char Char"/>
    <w:link w:val="1085"/>
    <w:qFormat/>
    <w:uiPriority w:val="0"/>
    <w:rPr>
      <w:rFonts w:ascii="仿宋_GB2312" w:hAnsi="宋体" w:eastAsia="宋体" w:cs="Times New Roman"/>
      <w:kern w:val="0"/>
      <w:sz w:val="24"/>
      <w:szCs w:val="24"/>
    </w:rPr>
  </w:style>
  <w:style w:type="paragraph" w:customStyle="1" w:styleId="1087">
    <w:name w:val="【泰华】正文   宋体 小四 行距: 1.5 倍行距"/>
    <w:basedOn w:val="52"/>
    <w:qFormat/>
    <w:uiPriority w:val="0"/>
    <w:pPr>
      <w:spacing w:line="360" w:lineRule="auto"/>
      <w:ind w:firstLine="480" w:firstLineChars="200"/>
    </w:pPr>
    <w:rPr>
      <w:rFonts w:ascii="宋体" w:hAnsi="宋体" w:eastAsia="宋体" w:cs="宋体"/>
      <w:sz w:val="24"/>
      <w:szCs w:val="20"/>
    </w:rPr>
  </w:style>
  <w:style w:type="paragraph" w:customStyle="1" w:styleId="1088">
    <w:name w:val="z1"/>
    <w:basedOn w:val="1"/>
    <w:qFormat/>
    <w:uiPriority w:val="0"/>
    <w:pPr>
      <w:widowControl/>
      <w:wordWrap w:val="0"/>
      <w:adjustRightInd w:val="0"/>
      <w:snapToGrid w:val="0"/>
      <w:spacing w:beforeLines="50" w:afterLines="50" w:line="300" w:lineRule="auto"/>
      <w:ind w:left="359" w:leftChars="171" w:firstLine="480" w:firstLineChars="200"/>
      <w:jc w:val="both"/>
    </w:pPr>
    <w:rPr>
      <w:rFonts w:ascii="Arial" w:hAnsi="Arial"/>
      <w:sz w:val="24"/>
      <w:szCs w:val="21"/>
    </w:rPr>
  </w:style>
  <w:style w:type="paragraph" w:customStyle="1" w:styleId="1089">
    <w:name w:val="CM1"/>
    <w:basedOn w:val="208"/>
    <w:next w:val="208"/>
    <w:qFormat/>
    <w:uiPriority w:val="0"/>
    <w:pPr>
      <w:spacing w:line="280" w:lineRule="atLeast"/>
    </w:pPr>
    <w:rPr>
      <w:rFonts w:ascii="Arial" w:hAnsi="Arial" w:cs="Arial"/>
      <w:color w:val="auto"/>
    </w:rPr>
  </w:style>
  <w:style w:type="character" w:customStyle="1" w:styleId="1090">
    <w:name w:val="样式18 Char"/>
    <w:qFormat/>
    <w:uiPriority w:val="0"/>
    <w:rPr>
      <w:kern w:val="2"/>
      <w:sz w:val="24"/>
      <w:szCs w:val="24"/>
    </w:rPr>
  </w:style>
  <w:style w:type="paragraph" w:customStyle="1" w:styleId="1091">
    <w:name w:val="列出段落5"/>
    <w:basedOn w:val="1"/>
    <w:qFormat/>
    <w:uiPriority w:val="99"/>
    <w:pPr>
      <w:ind w:firstLine="420" w:firstLineChars="200"/>
      <w:jc w:val="both"/>
    </w:pPr>
    <w:rPr>
      <w:sz w:val="21"/>
    </w:rPr>
  </w:style>
  <w:style w:type="paragraph" w:customStyle="1" w:styleId="1092">
    <w:name w:val="图注"/>
    <w:basedOn w:val="1"/>
    <w:next w:val="1"/>
    <w:qFormat/>
    <w:uiPriority w:val="0"/>
    <w:pPr>
      <w:numPr>
        <w:ilvl w:val="0"/>
        <w:numId w:val="52"/>
      </w:numPr>
      <w:adjustRightInd w:val="0"/>
      <w:spacing w:before="60" w:after="120" w:line="312" w:lineRule="atLeast"/>
      <w:jc w:val="center"/>
      <w:textAlignment w:val="baseline"/>
      <w:outlineLvl w:val="5"/>
    </w:pPr>
    <w:rPr>
      <w:rFonts w:ascii="Times New Roman" w:hAnsi="Times New Roman"/>
      <w:kern w:val="0"/>
      <w:sz w:val="18"/>
      <w:szCs w:val="20"/>
    </w:rPr>
  </w:style>
  <w:style w:type="paragraph" w:customStyle="1" w:styleId="1093">
    <w:name w:val="正文（首行缩进2字符）"/>
    <w:basedOn w:val="1"/>
    <w:link w:val="1993"/>
    <w:qFormat/>
    <w:uiPriority w:val="99"/>
    <w:pPr>
      <w:spacing w:line="360" w:lineRule="auto"/>
      <w:ind w:firstLine="480" w:firstLineChars="200"/>
      <w:jc w:val="both"/>
    </w:pPr>
    <w:rPr>
      <w:rFonts w:ascii="Times New Roman" w:hAnsi="Times New Roman"/>
      <w:sz w:val="24"/>
      <w:szCs w:val="24"/>
    </w:rPr>
  </w:style>
  <w:style w:type="character" w:customStyle="1" w:styleId="1094">
    <w:name w:val="标书正文格式 Char"/>
    <w:link w:val="1095"/>
    <w:qFormat/>
    <w:uiPriority w:val="0"/>
    <w:rPr>
      <w:rFonts w:eastAsia="楷体_GB2312"/>
      <w:sz w:val="24"/>
      <w:szCs w:val="24"/>
    </w:rPr>
  </w:style>
  <w:style w:type="paragraph" w:customStyle="1" w:styleId="1095">
    <w:name w:val="标书正文格式"/>
    <w:link w:val="1094"/>
    <w:qFormat/>
    <w:uiPriority w:val="0"/>
    <w:pPr>
      <w:spacing w:line="360" w:lineRule="auto"/>
      <w:ind w:firstLine="200" w:firstLineChars="200"/>
    </w:pPr>
    <w:rPr>
      <w:rFonts w:eastAsia="楷体_GB2312" w:asciiTheme="minorHAnsi" w:hAnsiTheme="minorHAnsi" w:cstheme="minorBidi"/>
      <w:kern w:val="2"/>
      <w:sz w:val="24"/>
      <w:szCs w:val="24"/>
      <w:lang w:val="en-US" w:eastAsia="zh-CN" w:bidi="ar-SA"/>
    </w:rPr>
  </w:style>
  <w:style w:type="paragraph" w:customStyle="1" w:styleId="109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0"/>
      <w:szCs w:val="20"/>
    </w:rPr>
  </w:style>
  <w:style w:type="paragraph" w:customStyle="1" w:styleId="1097">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098">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99">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100">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1101">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color w:val="000000"/>
      <w:kern w:val="0"/>
      <w:sz w:val="20"/>
      <w:szCs w:val="20"/>
    </w:rPr>
  </w:style>
  <w:style w:type="paragraph" w:customStyle="1" w:styleId="1102">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103">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104">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105">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color w:val="000000"/>
      <w:kern w:val="0"/>
      <w:sz w:val="20"/>
      <w:szCs w:val="20"/>
    </w:rPr>
  </w:style>
  <w:style w:type="paragraph" w:customStyle="1" w:styleId="110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107">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10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09">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1110">
    <w:name w:val="xl109"/>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111">
    <w:name w:val="xl11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112">
    <w:name w:val="xl1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113">
    <w:name w:val="xl1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14">
    <w:name w:val="xl113"/>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color w:val="FF0000"/>
      <w:kern w:val="0"/>
      <w:sz w:val="20"/>
      <w:szCs w:val="20"/>
    </w:rPr>
  </w:style>
  <w:style w:type="paragraph" w:customStyle="1" w:styleId="1115">
    <w:name w:val="xl114"/>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20"/>
      <w:szCs w:val="20"/>
    </w:rPr>
  </w:style>
  <w:style w:type="paragraph" w:customStyle="1" w:styleId="1116">
    <w:name w:val="xl115"/>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20"/>
      <w:szCs w:val="20"/>
    </w:rPr>
  </w:style>
  <w:style w:type="paragraph" w:customStyle="1" w:styleId="1117">
    <w:name w:val="xl116"/>
    <w:basedOn w:val="1"/>
    <w:qFormat/>
    <w:uiPriority w:val="99"/>
    <w:pPr>
      <w:widowControl/>
      <w:spacing w:before="100" w:beforeAutospacing="1" w:after="100" w:afterAutospacing="1"/>
      <w:textAlignment w:val="center"/>
    </w:pPr>
    <w:rPr>
      <w:rFonts w:ascii="宋体" w:hAnsi="宋体" w:cs="宋体"/>
      <w:color w:val="FF0000"/>
      <w:kern w:val="0"/>
      <w:sz w:val="20"/>
      <w:szCs w:val="20"/>
    </w:rPr>
  </w:style>
  <w:style w:type="paragraph" w:customStyle="1" w:styleId="1118">
    <w:name w:val="xl117"/>
    <w:basedOn w:val="1"/>
    <w:qFormat/>
    <w:uiPriority w:val="99"/>
    <w:pPr>
      <w:widowControl/>
      <w:shd w:val="clear" w:color="000000" w:fill="FFFFFF"/>
      <w:spacing w:before="100" w:beforeAutospacing="1" w:after="100" w:afterAutospacing="1"/>
    </w:pPr>
    <w:rPr>
      <w:rFonts w:ascii="Helv" w:hAnsi="Helv" w:cs="宋体"/>
      <w:kern w:val="0"/>
      <w:sz w:val="20"/>
      <w:szCs w:val="20"/>
    </w:rPr>
  </w:style>
  <w:style w:type="paragraph" w:customStyle="1" w:styleId="1119">
    <w:name w:val="xl118"/>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color w:val="000000"/>
      <w:kern w:val="0"/>
      <w:sz w:val="20"/>
      <w:szCs w:val="20"/>
    </w:rPr>
  </w:style>
  <w:style w:type="paragraph" w:customStyle="1" w:styleId="1120">
    <w:name w:val="xl119"/>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1121">
    <w:name w:val="xl1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0"/>
      <w:szCs w:val="20"/>
    </w:rPr>
  </w:style>
  <w:style w:type="paragraph" w:customStyle="1" w:styleId="1122">
    <w:name w:val="xl121"/>
    <w:basedOn w:val="1"/>
    <w:qFormat/>
    <w:uiPriority w:val="99"/>
    <w:pPr>
      <w:widowControl/>
      <w:spacing w:before="100" w:beforeAutospacing="1" w:after="100" w:afterAutospacing="1"/>
      <w:textAlignment w:val="center"/>
    </w:pPr>
    <w:rPr>
      <w:rFonts w:ascii="宋体" w:hAnsi="宋体" w:cs="宋体"/>
      <w:color w:val="000000"/>
      <w:kern w:val="0"/>
      <w:sz w:val="20"/>
      <w:szCs w:val="20"/>
    </w:rPr>
  </w:style>
  <w:style w:type="paragraph" w:customStyle="1" w:styleId="1123">
    <w:name w:val="xl12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color w:val="000000"/>
      <w:kern w:val="0"/>
      <w:sz w:val="20"/>
      <w:szCs w:val="20"/>
    </w:rPr>
  </w:style>
  <w:style w:type="paragraph" w:customStyle="1" w:styleId="1124">
    <w:name w:val="xl123"/>
    <w:basedOn w:val="1"/>
    <w:qFormat/>
    <w:uiPriority w:val="99"/>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5">
    <w:name w:val="xl1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126">
    <w:name w:val="xl12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7">
    <w:name w:val="xl1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28">
    <w:name w:val="xl1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0"/>
      <w:szCs w:val="20"/>
    </w:rPr>
  </w:style>
  <w:style w:type="paragraph" w:customStyle="1" w:styleId="1129">
    <w:name w:val="xl1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130">
    <w:name w:val="xl1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131">
    <w:name w:val="xl1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20"/>
      <w:szCs w:val="20"/>
    </w:rPr>
  </w:style>
  <w:style w:type="paragraph" w:customStyle="1" w:styleId="1132">
    <w:name w:val="xl1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133">
    <w:name w:val="xl132"/>
    <w:basedOn w:val="1"/>
    <w:qFormat/>
    <w:uiPriority w:val="99"/>
    <w:pPr>
      <w:widowControl/>
      <w:pBdr>
        <w:top w:val="single" w:color="auto" w:sz="4" w:space="0"/>
        <w:bottom w:val="single" w:color="auto" w:sz="4" w:space="0"/>
      </w:pBdr>
      <w:spacing w:before="100" w:beforeAutospacing="1" w:after="100" w:afterAutospacing="1"/>
    </w:pPr>
    <w:rPr>
      <w:rFonts w:ascii="宋体" w:hAnsi="宋体" w:cs="宋体"/>
      <w:b/>
      <w:bCs/>
      <w:kern w:val="0"/>
      <w:sz w:val="20"/>
      <w:szCs w:val="20"/>
    </w:rPr>
  </w:style>
  <w:style w:type="paragraph" w:customStyle="1" w:styleId="1134">
    <w:name w:val="xl1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135">
    <w:name w:val="xl134"/>
    <w:basedOn w:val="1"/>
    <w:qFormat/>
    <w:uiPriority w:val="99"/>
    <w:pPr>
      <w:widowControl/>
      <w:pBdr>
        <w:top w:val="single" w:color="auto" w:sz="4" w:space="0"/>
        <w:left w:val="single" w:color="auto" w:sz="4" w:space="0"/>
        <w:bottom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136">
    <w:name w:val="xl135"/>
    <w:basedOn w:val="1"/>
    <w:qFormat/>
    <w:uiPriority w:val="99"/>
    <w:pPr>
      <w:widowControl/>
      <w:spacing w:before="100" w:beforeAutospacing="1" w:after="100" w:afterAutospacing="1"/>
      <w:textAlignment w:val="center"/>
    </w:pPr>
    <w:rPr>
      <w:rFonts w:ascii="宋体" w:hAnsi="宋体" w:cs="宋体"/>
      <w:kern w:val="0"/>
      <w:sz w:val="20"/>
      <w:szCs w:val="20"/>
    </w:rPr>
  </w:style>
  <w:style w:type="paragraph" w:customStyle="1" w:styleId="1137">
    <w:name w:val="xl136"/>
    <w:basedOn w:val="1"/>
    <w:qFormat/>
    <w:uiPriority w:val="99"/>
    <w:pPr>
      <w:widowControl/>
      <w:spacing w:before="100" w:beforeAutospacing="1" w:after="100" w:afterAutospacing="1"/>
      <w:textAlignment w:val="center"/>
    </w:pPr>
    <w:rPr>
      <w:rFonts w:ascii="宋体" w:hAnsi="宋体" w:cs="宋体"/>
      <w:kern w:val="0"/>
      <w:sz w:val="20"/>
      <w:szCs w:val="20"/>
    </w:rPr>
  </w:style>
  <w:style w:type="paragraph" w:customStyle="1" w:styleId="1138">
    <w:name w:val="xl137"/>
    <w:basedOn w:val="1"/>
    <w:qFormat/>
    <w:uiPriority w:val="99"/>
    <w:pPr>
      <w:widowControl/>
      <w:spacing w:before="100" w:beforeAutospacing="1" w:after="100" w:afterAutospacing="1"/>
      <w:jc w:val="center"/>
      <w:textAlignment w:val="center"/>
    </w:pPr>
    <w:rPr>
      <w:rFonts w:ascii="宋体" w:hAnsi="宋体" w:cs="宋体"/>
      <w:kern w:val="0"/>
      <w:sz w:val="20"/>
      <w:szCs w:val="20"/>
    </w:rPr>
  </w:style>
  <w:style w:type="paragraph" w:customStyle="1" w:styleId="1139">
    <w:name w:val="xl138"/>
    <w:basedOn w:val="1"/>
    <w:qFormat/>
    <w:uiPriority w:val="99"/>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textAlignment w:val="center"/>
    </w:pPr>
    <w:rPr>
      <w:rFonts w:ascii="宋体" w:hAnsi="宋体" w:cs="宋体"/>
      <w:kern w:val="0"/>
      <w:sz w:val="20"/>
      <w:szCs w:val="20"/>
    </w:rPr>
  </w:style>
  <w:style w:type="paragraph" w:customStyle="1" w:styleId="1140">
    <w:name w:val="xl139"/>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b/>
      <w:bCs/>
      <w:kern w:val="0"/>
      <w:sz w:val="20"/>
      <w:szCs w:val="20"/>
    </w:rPr>
  </w:style>
  <w:style w:type="paragraph" w:customStyle="1" w:styleId="1141">
    <w:name w:val="xl140"/>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1142">
    <w:name w:val="xl141"/>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b/>
      <w:bCs/>
      <w:kern w:val="0"/>
      <w:sz w:val="20"/>
      <w:szCs w:val="20"/>
    </w:rPr>
  </w:style>
  <w:style w:type="paragraph" w:customStyle="1" w:styleId="1143">
    <w:name w:val="xl14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b/>
      <w:bCs/>
      <w:kern w:val="0"/>
      <w:sz w:val="20"/>
      <w:szCs w:val="20"/>
    </w:rPr>
  </w:style>
  <w:style w:type="paragraph" w:customStyle="1" w:styleId="1144">
    <w:name w:val="xl1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20"/>
      <w:szCs w:val="20"/>
    </w:rPr>
  </w:style>
  <w:style w:type="paragraph" w:customStyle="1" w:styleId="1145">
    <w:name w:val="xl144"/>
    <w:basedOn w:val="1"/>
    <w:qFormat/>
    <w:uiPriority w:val="99"/>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textAlignment w:val="center"/>
    </w:pPr>
    <w:rPr>
      <w:rFonts w:ascii="宋体" w:hAnsi="宋体" w:cs="宋体"/>
      <w:kern w:val="0"/>
      <w:sz w:val="20"/>
      <w:szCs w:val="20"/>
    </w:rPr>
  </w:style>
  <w:style w:type="paragraph" w:customStyle="1" w:styleId="1146">
    <w:name w:val="xl145"/>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1147">
    <w:name w:val="xl146"/>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b/>
      <w:bCs/>
      <w:kern w:val="0"/>
      <w:sz w:val="20"/>
      <w:szCs w:val="20"/>
    </w:rPr>
  </w:style>
  <w:style w:type="paragraph" w:customStyle="1" w:styleId="1148">
    <w:name w:val="xl147"/>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1149">
    <w:name w:val="xl148"/>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1150">
    <w:name w:val="xl149"/>
    <w:basedOn w:val="1"/>
    <w:qFormat/>
    <w:uiPriority w:val="99"/>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textAlignment w:val="center"/>
    </w:pPr>
    <w:rPr>
      <w:rFonts w:ascii="宋体" w:hAnsi="宋体" w:cs="宋体"/>
      <w:kern w:val="0"/>
      <w:sz w:val="20"/>
      <w:szCs w:val="20"/>
    </w:rPr>
  </w:style>
  <w:style w:type="paragraph" w:customStyle="1" w:styleId="1151">
    <w:name w:val="xl1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1152">
    <w:name w:val="Char Char Char Char Char Char1 Char1"/>
    <w:basedOn w:val="1"/>
    <w:qFormat/>
    <w:uiPriority w:val="99"/>
    <w:pPr>
      <w:widowControl/>
      <w:spacing w:after="160" w:line="240" w:lineRule="exact"/>
    </w:pPr>
    <w:rPr>
      <w:rFonts w:ascii="Verdana" w:hAnsi="Verdana" w:eastAsia="仿宋_GB2312"/>
      <w:kern w:val="0"/>
      <w:sz w:val="24"/>
      <w:szCs w:val="20"/>
      <w:lang w:eastAsia="en-US"/>
    </w:rPr>
  </w:style>
  <w:style w:type="paragraph" w:customStyle="1" w:styleId="1153">
    <w:name w:val="Char4 Char Char Char1"/>
    <w:basedOn w:val="1"/>
    <w:qFormat/>
    <w:uiPriority w:val="0"/>
    <w:pPr>
      <w:jc w:val="both"/>
    </w:pPr>
    <w:rPr>
      <w:rFonts w:ascii="Times New Roman" w:hAnsi="Times New Roman"/>
      <w:sz w:val="24"/>
      <w:szCs w:val="24"/>
    </w:rPr>
  </w:style>
  <w:style w:type="paragraph" w:customStyle="1" w:styleId="1154">
    <w:name w:val="Char Char Char Char Char Char1 Char Char Char1"/>
    <w:basedOn w:val="1"/>
    <w:qFormat/>
    <w:uiPriority w:val="0"/>
    <w:pPr>
      <w:widowControl/>
      <w:spacing w:after="160" w:line="240" w:lineRule="exact"/>
    </w:pPr>
    <w:rPr>
      <w:rFonts w:ascii="Verdana" w:hAnsi="Verdana"/>
      <w:kern w:val="0"/>
      <w:sz w:val="20"/>
      <w:szCs w:val="20"/>
      <w:lang w:eastAsia="en-US"/>
    </w:rPr>
  </w:style>
  <w:style w:type="paragraph" w:customStyle="1" w:styleId="1155">
    <w:name w:val="Char Char Char Char Char Char1"/>
    <w:basedOn w:val="1"/>
    <w:qFormat/>
    <w:uiPriority w:val="99"/>
    <w:pPr>
      <w:widowControl/>
      <w:spacing w:after="160" w:line="240" w:lineRule="exact"/>
    </w:pPr>
    <w:rPr>
      <w:rFonts w:ascii="Verdana" w:hAnsi="Verdana"/>
      <w:kern w:val="0"/>
      <w:sz w:val="20"/>
      <w:szCs w:val="20"/>
      <w:lang w:eastAsia="en-US"/>
    </w:rPr>
  </w:style>
  <w:style w:type="character" w:customStyle="1" w:styleId="1156">
    <w:name w:val="Char Char21"/>
    <w:link w:val="1157"/>
    <w:qFormat/>
    <w:uiPriority w:val="0"/>
    <w:rPr>
      <w:rFonts w:ascii="Arial" w:hAnsi="Arial" w:eastAsia="黑体"/>
      <w:b/>
      <w:bCs/>
      <w:kern w:val="2"/>
      <w:sz w:val="32"/>
      <w:szCs w:val="32"/>
      <w:lang w:val="en-US" w:eastAsia="zh-CN" w:bidi="ar-SA"/>
    </w:rPr>
  </w:style>
  <w:style w:type="paragraph" w:customStyle="1" w:styleId="1157">
    <w:name w:val="Char18"/>
    <w:basedOn w:val="1"/>
    <w:link w:val="1156"/>
    <w:qFormat/>
    <w:uiPriority w:val="0"/>
    <w:pPr>
      <w:jc w:val="both"/>
    </w:pPr>
    <w:rPr>
      <w:rFonts w:ascii="Arial" w:hAnsi="Arial" w:eastAsia="黑体" w:cstheme="minorBidi"/>
      <w:b/>
      <w:bCs/>
      <w:sz w:val="32"/>
      <w:szCs w:val="32"/>
    </w:rPr>
  </w:style>
  <w:style w:type="character" w:customStyle="1" w:styleId="1158">
    <w:name w:val="Char Char31"/>
    <w:qFormat/>
    <w:uiPriority w:val="0"/>
    <w:rPr>
      <w:rFonts w:ascii="Arial" w:hAnsi="Arial" w:eastAsia="黑体"/>
      <w:b/>
      <w:bCs/>
      <w:kern w:val="2"/>
      <w:sz w:val="32"/>
      <w:szCs w:val="32"/>
      <w:lang w:val="en-US" w:eastAsia="zh-CN" w:bidi="ar-SA"/>
    </w:rPr>
  </w:style>
  <w:style w:type="paragraph" w:customStyle="1" w:styleId="1159">
    <w:name w:val="列出段落31"/>
    <w:basedOn w:val="1"/>
    <w:qFormat/>
    <w:uiPriority w:val="0"/>
    <w:pPr>
      <w:ind w:firstLine="420" w:firstLineChars="200"/>
      <w:jc w:val="both"/>
    </w:pPr>
    <w:rPr>
      <w:sz w:val="21"/>
    </w:rPr>
  </w:style>
  <w:style w:type="character" w:customStyle="1" w:styleId="1160">
    <w:name w:val="段 Char"/>
    <w:qFormat/>
    <w:uiPriority w:val="0"/>
    <w:rPr>
      <w:rFonts w:ascii="宋体" w:hAnsi="Times New Roman" w:eastAsia="宋体" w:cs="Times New Roman"/>
      <w:kern w:val="0"/>
      <w:szCs w:val="20"/>
    </w:rPr>
  </w:style>
  <w:style w:type="character" w:customStyle="1" w:styleId="1161">
    <w:name w:val="3d1"/>
    <w:qFormat/>
    <w:uiPriority w:val="0"/>
    <w:rPr>
      <w:color w:val="000000"/>
    </w:rPr>
  </w:style>
  <w:style w:type="character" w:customStyle="1" w:styleId="1162">
    <w:name w:val="样式1 Char Char"/>
    <w:qFormat/>
    <w:uiPriority w:val="99"/>
    <w:rPr>
      <w:rFonts w:ascii="黑体" w:hAnsi="黑体" w:eastAsia="黑体"/>
      <w:b/>
      <w:bCs/>
      <w:kern w:val="44"/>
      <w:sz w:val="44"/>
      <w:szCs w:val="36"/>
    </w:rPr>
  </w:style>
  <w:style w:type="character" w:customStyle="1" w:styleId="1163">
    <w:name w:val="表头样式 Char Char"/>
    <w:qFormat/>
    <w:uiPriority w:val="0"/>
    <w:rPr>
      <w:rFonts w:ascii="Arial" w:hAnsi="Arial" w:eastAsia="宋体" w:cs="Arial"/>
      <w:b/>
      <w:bCs/>
      <w:sz w:val="21"/>
      <w:szCs w:val="21"/>
      <w:lang w:val="en-US" w:eastAsia="zh-CN"/>
    </w:rPr>
  </w:style>
  <w:style w:type="paragraph" w:customStyle="1" w:styleId="1164">
    <w:name w:val="表格样式---统一"/>
    <w:basedOn w:val="582"/>
    <w:link w:val="1165"/>
    <w:qFormat/>
    <w:uiPriority w:val="0"/>
    <w:pPr>
      <w:spacing w:line="360" w:lineRule="auto"/>
    </w:pPr>
    <w:rPr>
      <w:rFonts w:ascii="Calibri" w:hAnsi="Calibri"/>
      <w:sz w:val="21"/>
      <w:szCs w:val="22"/>
      <w:lang w:val="zh-CN"/>
    </w:rPr>
  </w:style>
  <w:style w:type="character" w:customStyle="1" w:styleId="1165">
    <w:name w:val="表格样式---统一 Char"/>
    <w:link w:val="1164"/>
    <w:qFormat/>
    <w:uiPriority w:val="0"/>
    <w:rPr>
      <w:rFonts w:ascii="Calibri" w:hAnsi="Calibri" w:eastAsia="宋体" w:cs="Times New Roman"/>
      <w:lang w:val="zh-CN"/>
    </w:rPr>
  </w:style>
  <w:style w:type="paragraph" w:customStyle="1" w:styleId="1166">
    <w:name w:val="p15"/>
    <w:basedOn w:val="1"/>
    <w:qFormat/>
    <w:uiPriority w:val="0"/>
    <w:pPr>
      <w:widowControl/>
      <w:spacing w:line="360" w:lineRule="auto"/>
    </w:pPr>
    <w:rPr>
      <w:rFonts w:ascii="Garamond" w:hAnsi="Garamond" w:cs="宋体"/>
      <w:kern w:val="0"/>
      <w:sz w:val="22"/>
    </w:rPr>
  </w:style>
  <w:style w:type="paragraph" w:customStyle="1" w:styleId="1167">
    <w:name w:val="正文11"/>
    <w:basedOn w:val="1"/>
    <w:qFormat/>
    <w:uiPriority w:val="99"/>
    <w:pPr>
      <w:tabs>
        <w:tab w:val="left" w:pos="424"/>
      </w:tabs>
      <w:spacing w:before="120" w:after="120" w:line="360" w:lineRule="auto"/>
      <w:ind w:firstLine="436" w:firstLineChars="197"/>
    </w:pPr>
    <w:rPr>
      <w:rFonts w:ascii="宋体" w:hAnsi="宋体" w:eastAsiaTheme="minorEastAsia" w:cstheme="minorBidi"/>
      <w:sz w:val="24"/>
      <w:szCs w:val="24"/>
    </w:rPr>
  </w:style>
  <w:style w:type="paragraph" w:customStyle="1" w:styleId="1168">
    <w:name w:val="p17"/>
    <w:basedOn w:val="1"/>
    <w:qFormat/>
    <w:uiPriority w:val="0"/>
    <w:pPr>
      <w:widowControl/>
      <w:spacing w:line="360" w:lineRule="auto"/>
      <w:ind w:firstLine="420"/>
      <w:jc w:val="both"/>
    </w:pPr>
    <w:rPr>
      <w:rFonts w:ascii="Times New Roman" w:hAnsi="Times New Roman"/>
      <w:kern w:val="0"/>
      <w:sz w:val="24"/>
      <w:szCs w:val="24"/>
    </w:rPr>
  </w:style>
  <w:style w:type="paragraph" w:customStyle="1" w:styleId="1169">
    <w:name w:val="列出段落51"/>
    <w:basedOn w:val="1"/>
    <w:qFormat/>
    <w:uiPriority w:val="0"/>
    <w:pPr>
      <w:ind w:firstLine="420" w:firstLineChars="200"/>
      <w:jc w:val="both"/>
    </w:pPr>
    <w:rPr>
      <w:sz w:val="21"/>
    </w:rPr>
  </w:style>
  <w:style w:type="paragraph" w:customStyle="1" w:styleId="1170">
    <w:name w:val="B表格题注"/>
    <w:next w:val="1"/>
    <w:qFormat/>
    <w:uiPriority w:val="0"/>
    <w:pPr>
      <w:numPr>
        <w:ilvl w:val="0"/>
        <w:numId w:val="53"/>
      </w:numPr>
      <w:spacing w:line="360" w:lineRule="auto"/>
      <w:jc w:val="center"/>
    </w:pPr>
    <w:rPr>
      <w:rFonts w:ascii="Calibri" w:hAnsi="Calibri" w:eastAsia="黑体" w:cs="Times New Roman"/>
      <w:b/>
      <w:kern w:val="2"/>
      <w:sz w:val="21"/>
      <w:szCs w:val="21"/>
      <w:lang w:val="en-US" w:eastAsia="zh-CN" w:bidi="ar-SA"/>
    </w:rPr>
  </w:style>
  <w:style w:type="paragraph" w:customStyle="1" w:styleId="1171">
    <w:name w:val="T图形题注"/>
    <w:basedOn w:val="1"/>
    <w:next w:val="1"/>
    <w:qFormat/>
    <w:uiPriority w:val="0"/>
    <w:pPr>
      <w:numPr>
        <w:ilvl w:val="0"/>
        <w:numId w:val="54"/>
      </w:numPr>
      <w:spacing w:line="560" w:lineRule="exact"/>
      <w:ind w:firstLine="0"/>
      <w:jc w:val="center"/>
    </w:pPr>
    <w:rPr>
      <w:rFonts w:eastAsia="黑体"/>
      <w:b/>
      <w:sz w:val="21"/>
      <w:szCs w:val="21"/>
    </w:rPr>
  </w:style>
  <w:style w:type="paragraph" w:customStyle="1" w:styleId="1172">
    <w:name w:val="T图形居中"/>
    <w:next w:val="1171"/>
    <w:qFormat/>
    <w:uiPriority w:val="0"/>
    <w:pPr>
      <w:jc w:val="center"/>
    </w:pPr>
    <w:rPr>
      <w:rFonts w:ascii="Calibri" w:hAnsi="Calibri" w:eastAsia="宋体" w:cs="Times New Roman"/>
      <w:kern w:val="2"/>
      <w:sz w:val="24"/>
      <w:szCs w:val="21"/>
      <w:lang w:val="en-US" w:eastAsia="zh-CN" w:bidi="ar-SA"/>
    </w:rPr>
  </w:style>
  <w:style w:type="paragraph" w:customStyle="1" w:styleId="1173">
    <w:name w:val="B表格正文"/>
    <w:qFormat/>
    <w:uiPriority w:val="0"/>
    <w:rPr>
      <w:rFonts w:ascii="Calibri" w:hAnsi="Calibri" w:eastAsia="黑体" w:cs="Times New Roman"/>
      <w:kern w:val="2"/>
      <w:sz w:val="21"/>
      <w:szCs w:val="21"/>
      <w:lang w:val="en-US" w:eastAsia="zh-CN" w:bidi="ar-SA"/>
    </w:rPr>
  </w:style>
  <w:style w:type="character" w:customStyle="1" w:styleId="1174">
    <w:name w:val="Legal Level 1.1.1. Char1"/>
    <w:qFormat/>
    <w:uiPriority w:val="0"/>
    <w:rPr>
      <w:rFonts w:ascii="Arial" w:hAnsi="Arial"/>
      <w:b/>
      <w:kern w:val="2"/>
      <w:sz w:val="24"/>
      <w:szCs w:val="24"/>
      <w:lang w:val="zh-CN" w:eastAsia="zh-CN"/>
    </w:rPr>
  </w:style>
  <w:style w:type="character" w:customStyle="1" w:styleId="1175">
    <w:name w:val="font21"/>
    <w:qFormat/>
    <w:uiPriority w:val="0"/>
    <w:rPr>
      <w:rFonts w:hint="eastAsia" w:ascii="宋体" w:hAnsi="宋体" w:eastAsia="宋体" w:cs="宋体"/>
      <w:color w:val="000000"/>
      <w:sz w:val="18"/>
      <w:szCs w:val="18"/>
    </w:rPr>
  </w:style>
  <w:style w:type="character" w:customStyle="1" w:styleId="1176">
    <w:name w:val="页码1"/>
    <w:qFormat/>
    <w:uiPriority w:val="0"/>
  </w:style>
  <w:style w:type="paragraph" w:customStyle="1" w:styleId="1177">
    <w:name w:val="样式 首行缩进:  0 厘米 行距: 1.5 倍行距"/>
    <w:basedOn w:val="1"/>
    <w:qFormat/>
    <w:uiPriority w:val="99"/>
    <w:pPr>
      <w:spacing w:line="360" w:lineRule="auto"/>
    </w:pPr>
    <w:rPr>
      <w:rFonts w:ascii="宋体" w:hAnsi="Times New Roman" w:cs="宋体"/>
      <w:sz w:val="21"/>
      <w:szCs w:val="21"/>
    </w:rPr>
  </w:style>
  <w:style w:type="paragraph" w:customStyle="1" w:styleId="1178">
    <w:name w:val="封面一致性程度标识"/>
    <w:qFormat/>
    <w:uiPriority w:val="0"/>
    <w:pPr>
      <w:tabs>
        <w:tab w:val="left" w:pos="840"/>
      </w:tabs>
      <w:spacing w:before="440" w:line="400" w:lineRule="exact"/>
      <w:ind w:left="840" w:hanging="420"/>
      <w:jc w:val="center"/>
    </w:pPr>
    <w:rPr>
      <w:rFonts w:ascii="宋体" w:hAnsi="Times New Roman" w:eastAsia="宋体" w:cs="Times New Roman"/>
      <w:sz w:val="28"/>
      <w:lang w:val="en-US" w:eastAsia="zh-CN" w:bidi="ar-SA"/>
    </w:rPr>
  </w:style>
  <w:style w:type="paragraph" w:customStyle="1" w:styleId="1179">
    <w:name w:val="正文缩进1"/>
    <w:basedOn w:val="1"/>
    <w:qFormat/>
    <w:uiPriority w:val="0"/>
    <w:pPr>
      <w:spacing w:line="360" w:lineRule="auto"/>
      <w:jc w:val="both"/>
    </w:pPr>
    <w:rPr>
      <w:rFonts w:ascii="Times New Roman" w:hAnsi="Times New Roman"/>
      <w:sz w:val="21"/>
      <w:szCs w:val="20"/>
    </w:rPr>
  </w:style>
  <w:style w:type="paragraph" w:customStyle="1" w:styleId="1180">
    <w:name w:val="正文文本缩进1"/>
    <w:basedOn w:val="1"/>
    <w:qFormat/>
    <w:uiPriority w:val="0"/>
    <w:pPr>
      <w:spacing w:line="360" w:lineRule="auto"/>
      <w:ind w:firstLine="480" w:firstLineChars="200"/>
      <w:jc w:val="both"/>
    </w:pPr>
    <w:rPr>
      <w:rFonts w:ascii="Times New Roman" w:hAnsi="Times New Roman"/>
      <w:sz w:val="24"/>
      <w:szCs w:val="24"/>
    </w:rPr>
  </w:style>
  <w:style w:type="paragraph" w:customStyle="1" w:styleId="1181">
    <w:name w:val="表头样式 Char"/>
    <w:basedOn w:val="1"/>
    <w:qFormat/>
    <w:uiPriority w:val="0"/>
    <w:pPr>
      <w:autoSpaceDE w:val="0"/>
      <w:autoSpaceDN w:val="0"/>
      <w:adjustRightInd w:val="0"/>
      <w:jc w:val="center"/>
    </w:pPr>
    <w:rPr>
      <w:rFonts w:ascii="Arial" w:hAnsi="Arial"/>
      <w:b/>
      <w:kern w:val="0"/>
      <w:sz w:val="21"/>
      <w:szCs w:val="21"/>
    </w:rPr>
  </w:style>
  <w:style w:type="paragraph" w:customStyle="1" w:styleId="1182">
    <w:name w:val="列出段落6"/>
    <w:basedOn w:val="1"/>
    <w:qFormat/>
    <w:uiPriority w:val="0"/>
    <w:pPr>
      <w:ind w:firstLine="420" w:firstLineChars="200"/>
      <w:jc w:val="both"/>
    </w:pPr>
    <w:rPr>
      <w:sz w:val="21"/>
    </w:rPr>
  </w:style>
  <w:style w:type="paragraph" w:customStyle="1" w:styleId="118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84">
    <w:name w:val="首行缩进:  2 字符"/>
    <w:basedOn w:val="1"/>
    <w:qFormat/>
    <w:uiPriority w:val="99"/>
    <w:pPr>
      <w:adjustRightInd w:val="0"/>
      <w:snapToGrid w:val="0"/>
      <w:spacing w:before="100" w:beforeAutospacing="1" w:line="360" w:lineRule="auto"/>
      <w:ind w:firstLine="482"/>
      <w:jc w:val="both"/>
    </w:pPr>
    <w:rPr>
      <w:rFonts w:eastAsia="方正书宋_GBK"/>
      <w:sz w:val="24"/>
    </w:rPr>
  </w:style>
  <w:style w:type="paragraph" w:customStyle="1" w:styleId="1185">
    <w:name w:val="Char1 Char Char Char"/>
    <w:basedOn w:val="1"/>
    <w:qFormat/>
    <w:uiPriority w:val="0"/>
    <w:pPr>
      <w:spacing w:line="360" w:lineRule="auto"/>
      <w:jc w:val="both"/>
    </w:pPr>
    <w:rPr>
      <w:rFonts w:ascii="Tahoma" w:hAnsi="Tahoma"/>
      <w:sz w:val="24"/>
      <w:szCs w:val="20"/>
    </w:rPr>
  </w:style>
  <w:style w:type="paragraph" w:customStyle="1" w:styleId="1186">
    <w:name w:val="样式 首行缩进:  0.85 厘米"/>
    <w:basedOn w:val="1"/>
    <w:link w:val="1187"/>
    <w:qFormat/>
    <w:uiPriority w:val="99"/>
    <w:pPr>
      <w:widowControl/>
      <w:spacing w:line="360" w:lineRule="auto"/>
      <w:ind w:firstLine="454"/>
    </w:pPr>
    <w:rPr>
      <w:rFonts w:ascii="Times New Roman" w:hAnsi="Times New Roman" w:cs="宋体"/>
      <w:kern w:val="0"/>
      <w:sz w:val="21"/>
      <w:szCs w:val="21"/>
      <w:lang w:val="en-AU"/>
    </w:rPr>
  </w:style>
  <w:style w:type="character" w:customStyle="1" w:styleId="1187">
    <w:name w:val="样式 首行缩进:  0.85 厘米 Char"/>
    <w:link w:val="1186"/>
    <w:qFormat/>
    <w:uiPriority w:val="99"/>
    <w:rPr>
      <w:rFonts w:ascii="Times New Roman" w:hAnsi="Times New Roman" w:eastAsia="宋体" w:cs="宋体"/>
      <w:kern w:val="0"/>
      <w:szCs w:val="21"/>
      <w:lang w:val="en-AU"/>
    </w:rPr>
  </w:style>
  <w:style w:type="character" w:customStyle="1" w:styleId="1188">
    <w:name w:val="页码2"/>
    <w:qFormat/>
    <w:uiPriority w:val="0"/>
  </w:style>
  <w:style w:type="paragraph" w:customStyle="1" w:styleId="1189">
    <w:name w:val="正文缩进2"/>
    <w:basedOn w:val="1"/>
    <w:qFormat/>
    <w:uiPriority w:val="0"/>
    <w:pPr>
      <w:spacing w:line="360" w:lineRule="auto"/>
      <w:jc w:val="both"/>
    </w:pPr>
    <w:rPr>
      <w:rFonts w:ascii="Times New Roman" w:hAnsi="Times New Roman"/>
      <w:sz w:val="21"/>
      <w:szCs w:val="20"/>
    </w:rPr>
  </w:style>
  <w:style w:type="paragraph" w:customStyle="1" w:styleId="1190">
    <w:name w:val="正文文本缩进2"/>
    <w:basedOn w:val="1"/>
    <w:qFormat/>
    <w:uiPriority w:val="0"/>
    <w:pPr>
      <w:spacing w:line="360" w:lineRule="auto"/>
      <w:ind w:firstLine="480" w:firstLineChars="200"/>
      <w:jc w:val="both"/>
    </w:pPr>
    <w:rPr>
      <w:rFonts w:ascii="Times New Roman" w:hAnsi="Times New Roman"/>
      <w:sz w:val="24"/>
      <w:szCs w:val="24"/>
    </w:rPr>
  </w:style>
  <w:style w:type="paragraph" w:customStyle="1" w:styleId="1191">
    <w:name w:val="列出段落7"/>
    <w:basedOn w:val="1"/>
    <w:qFormat/>
    <w:uiPriority w:val="0"/>
    <w:pPr>
      <w:ind w:firstLine="420" w:firstLineChars="200"/>
      <w:jc w:val="both"/>
    </w:pPr>
    <w:rPr>
      <w:sz w:val="21"/>
    </w:rPr>
  </w:style>
  <w:style w:type="character" w:customStyle="1" w:styleId="1192">
    <w:name w:val="Page Number1"/>
    <w:qFormat/>
    <w:uiPriority w:val="99"/>
  </w:style>
  <w:style w:type="paragraph" w:customStyle="1" w:styleId="1193">
    <w:name w:val="Normal Indent1"/>
    <w:basedOn w:val="1"/>
    <w:qFormat/>
    <w:uiPriority w:val="99"/>
    <w:pPr>
      <w:spacing w:line="360" w:lineRule="auto"/>
      <w:jc w:val="both"/>
    </w:pPr>
    <w:rPr>
      <w:rFonts w:ascii="Times New Roman" w:hAnsi="Times New Roman"/>
      <w:sz w:val="21"/>
      <w:szCs w:val="20"/>
    </w:rPr>
  </w:style>
  <w:style w:type="paragraph" w:customStyle="1" w:styleId="1194">
    <w:name w:val="Body Text Indent1"/>
    <w:basedOn w:val="1"/>
    <w:qFormat/>
    <w:uiPriority w:val="0"/>
    <w:pPr>
      <w:spacing w:line="360" w:lineRule="auto"/>
      <w:ind w:firstLine="480" w:firstLineChars="200"/>
      <w:jc w:val="both"/>
    </w:pPr>
    <w:rPr>
      <w:rFonts w:ascii="Times New Roman" w:hAnsi="Times New Roman"/>
      <w:sz w:val="24"/>
      <w:szCs w:val="24"/>
    </w:rPr>
  </w:style>
  <w:style w:type="paragraph" w:customStyle="1" w:styleId="1195">
    <w:name w:val="List Paragraph2"/>
    <w:basedOn w:val="1"/>
    <w:qFormat/>
    <w:uiPriority w:val="0"/>
    <w:pPr>
      <w:ind w:firstLine="420" w:firstLineChars="200"/>
      <w:jc w:val="both"/>
    </w:pPr>
    <w:rPr>
      <w:sz w:val="21"/>
    </w:rPr>
  </w:style>
  <w:style w:type="character" w:customStyle="1" w:styleId="1196">
    <w:name w:val="页码3"/>
    <w:qFormat/>
    <w:uiPriority w:val="0"/>
  </w:style>
  <w:style w:type="paragraph" w:customStyle="1" w:styleId="1197">
    <w:name w:val="正文缩进3"/>
    <w:basedOn w:val="1"/>
    <w:qFormat/>
    <w:uiPriority w:val="0"/>
    <w:pPr>
      <w:spacing w:line="360" w:lineRule="auto"/>
      <w:jc w:val="both"/>
    </w:pPr>
    <w:rPr>
      <w:rFonts w:ascii="Times New Roman" w:hAnsi="Times New Roman"/>
      <w:sz w:val="21"/>
      <w:szCs w:val="20"/>
    </w:rPr>
  </w:style>
  <w:style w:type="paragraph" w:customStyle="1" w:styleId="1198">
    <w:name w:val="正文文本缩进3"/>
    <w:basedOn w:val="1"/>
    <w:qFormat/>
    <w:uiPriority w:val="0"/>
    <w:pPr>
      <w:spacing w:line="360" w:lineRule="auto"/>
      <w:ind w:firstLine="480" w:firstLineChars="200"/>
      <w:jc w:val="both"/>
    </w:pPr>
    <w:rPr>
      <w:rFonts w:ascii="Times New Roman" w:hAnsi="Times New Roman"/>
      <w:sz w:val="24"/>
      <w:szCs w:val="24"/>
    </w:rPr>
  </w:style>
  <w:style w:type="paragraph" w:customStyle="1" w:styleId="1199">
    <w:name w:val="列出段落8"/>
    <w:basedOn w:val="1"/>
    <w:qFormat/>
    <w:uiPriority w:val="0"/>
    <w:pPr>
      <w:ind w:firstLine="420" w:firstLineChars="200"/>
      <w:jc w:val="both"/>
    </w:pPr>
    <w:rPr>
      <w:sz w:val="21"/>
    </w:rPr>
  </w:style>
  <w:style w:type="paragraph" w:customStyle="1" w:styleId="1200">
    <w:name w:val="et6"/>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1">
    <w:name w:val="et7"/>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2">
    <w:name w:val="et8"/>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3">
    <w:name w:val="et9"/>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4">
    <w:name w:val="et10"/>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5">
    <w:name w:val="et11"/>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6">
    <w:name w:val="et12"/>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7">
    <w:name w:val="et13"/>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8">
    <w:name w:val="et14"/>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09">
    <w:name w:val="et15"/>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0">
    <w:name w:val="et16"/>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1">
    <w:name w:val="et18"/>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2">
    <w:name w:val="et20"/>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3">
    <w:name w:val="et22"/>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4">
    <w:name w:val="et23"/>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5">
    <w:name w:val="et24"/>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6">
    <w:name w:val="et25"/>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7">
    <w:name w:val="et26"/>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8">
    <w:name w:val="et28"/>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19">
    <w:name w:val="et29"/>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20">
    <w:name w:val="et30"/>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21">
    <w:name w:val="et31"/>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22">
    <w:name w:val="et32"/>
    <w:basedOn w:val="1"/>
    <w:qFormat/>
    <w:uiPriority w:val="0"/>
    <w:pPr>
      <w:widowControl/>
      <w:spacing w:before="100" w:beforeAutospacing="1" w:after="100" w:afterAutospacing="1"/>
      <w:textAlignment w:val="center"/>
    </w:pPr>
    <w:rPr>
      <w:rFonts w:ascii="宋体" w:hAnsi="宋体" w:cs="宋体"/>
      <w:color w:val="000000"/>
      <w:kern w:val="0"/>
      <w:sz w:val="22"/>
    </w:rPr>
  </w:style>
  <w:style w:type="paragraph" w:customStyle="1" w:styleId="1223">
    <w:name w:val="et33"/>
    <w:basedOn w:val="1"/>
    <w:qFormat/>
    <w:uiPriority w:val="0"/>
    <w:pPr>
      <w:widowControl/>
      <w:spacing w:before="100" w:beforeAutospacing="1" w:after="100" w:afterAutospacing="1"/>
      <w:textAlignment w:val="center"/>
    </w:pPr>
    <w:rPr>
      <w:rFonts w:ascii="宋体" w:hAnsi="宋体" w:cs="宋体"/>
      <w:color w:val="000000"/>
      <w:kern w:val="0"/>
      <w:sz w:val="22"/>
    </w:rPr>
  </w:style>
  <w:style w:type="table" w:customStyle="1" w:styleId="1224">
    <w:name w:val="列表型 41"/>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character" w:customStyle="1" w:styleId="1225">
    <w:name w:val="t1"/>
    <w:qFormat/>
    <w:uiPriority w:val="0"/>
    <w:rPr>
      <w:color w:val="990000"/>
    </w:rPr>
  </w:style>
  <w:style w:type="character" w:customStyle="1" w:styleId="1226">
    <w:name w:val="pi1"/>
    <w:qFormat/>
    <w:uiPriority w:val="0"/>
    <w:rPr>
      <w:color w:val="0000FF"/>
    </w:rPr>
  </w:style>
  <w:style w:type="character" w:customStyle="1" w:styleId="1227">
    <w:name w:val="b1"/>
    <w:qFormat/>
    <w:uiPriority w:val="0"/>
    <w:rPr>
      <w:rFonts w:hint="default" w:ascii="Courier New" w:hAnsi="Courier New" w:cs="Courier New"/>
      <w:b/>
      <w:bCs/>
      <w:color w:val="FF0000"/>
      <w:u w:val="none"/>
    </w:rPr>
  </w:style>
  <w:style w:type="character" w:customStyle="1" w:styleId="1228">
    <w:name w:val="ns1"/>
    <w:qFormat/>
    <w:uiPriority w:val="0"/>
    <w:rPr>
      <w:color w:val="FF0000"/>
    </w:rPr>
  </w:style>
  <w:style w:type="character" w:customStyle="1" w:styleId="1229">
    <w:name w:val="标题 6 Char2"/>
    <w:qFormat/>
    <w:uiPriority w:val="0"/>
    <w:rPr>
      <w:rFonts w:ascii="Cambria" w:hAnsi="Cambria" w:eastAsia="宋体" w:cs="Times New Roman"/>
      <w:b/>
      <w:bCs/>
      <w:kern w:val="2"/>
      <w:sz w:val="24"/>
      <w:szCs w:val="24"/>
    </w:rPr>
  </w:style>
  <w:style w:type="character" w:customStyle="1" w:styleId="1230">
    <w:name w:val="tx1"/>
    <w:qFormat/>
    <w:uiPriority w:val="0"/>
    <w:rPr>
      <w:b/>
      <w:bCs/>
    </w:rPr>
  </w:style>
  <w:style w:type="character" w:customStyle="1" w:styleId="1231">
    <w:name w:val="m1"/>
    <w:qFormat/>
    <w:uiPriority w:val="0"/>
    <w:rPr>
      <w:color w:val="0000FF"/>
    </w:rPr>
  </w:style>
  <w:style w:type="paragraph" w:customStyle="1" w:styleId="12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33">
    <w:name w:val="标题四"/>
    <w:basedOn w:val="7"/>
    <w:next w:val="2"/>
    <w:qFormat/>
    <w:uiPriority w:val="99"/>
    <w:pPr>
      <w:numPr>
        <w:ilvl w:val="0"/>
        <w:numId w:val="0"/>
      </w:numPr>
      <w:spacing w:beforeLines="50" w:afterLines="50"/>
      <w:ind w:firstLine="207" w:firstLineChars="98"/>
    </w:pPr>
    <w:rPr>
      <w:rFonts w:ascii="黑体" w:hAnsi="黑体" w:eastAsia="宋体" w:cs="Times New Roman"/>
      <w:b w:val="0"/>
      <w:bCs w:val="0"/>
    </w:rPr>
  </w:style>
  <w:style w:type="character" w:customStyle="1" w:styleId="1234">
    <w:name w:val="日期 Char1"/>
    <w:basedOn w:val="138"/>
    <w:qFormat/>
    <w:uiPriority w:val="0"/>
    <w:rPr>
      <w:rFonts w:ascii="Times New Roman" w:hAnsi="Times New Roman"/>
      <w:kern w:val="2"/>
      <w:sz w:val="24"/>
      <w:szCs w:val="24"/>
    </w:rPr>
  </w:style>
  <w:style w:type="paragraph" w:customStyle="1" w:styleId="1235">
    <w:name w:val="其他发布日期"/>
    <w:basedOn w:val="1"/>
    <w:qFormat/>
    <w:uiPriority w:val="0"/>
    <w:pPr>
      <w:framePr w:w="3997" w:h="471" w:hRule="exact" w:vSpace="181" w:wrap="around" w:vAnchor="page" w:hAnchor="page" w:x="1419" w:y="14097" w:anchorLock="1"/>
      <w:widowControl/>
    </w:pPr>
    <w:rPr>
      <w:rFonts w:ascii="Times New Roman" w:hAnsi="Times New Roman" w:eastAsia="黑体"/>
      <w:kern w:val="0"/>
      <w:szCs w:val="20"/>
    </w:rPr>
  </w:style>
  <w:style w:type="character" w:customStyle="1" w:styleId="1236">
    <w:name w:val="页眉 Char2"/>
    <w:basedOn w:val="138"/>
    <w:semiHidden/>
    <w:qFormat/>
    <w:uiPriority w:val="99"/>
    <w:rPr>
      <w:rFonts w:ascii="Times New Roman" w:hAnsi="Times New Roman"/>
      <w:kern w:val="2"/>
      <w:sz w:val="18"/>
      <w:szCs w:val="18"/>
    </w:rPr>
  </w:style>
  <w:style w:type="paragraph" w:customStyle="1" w:styleId="1237">
    <w:name w:val="LW正文2"/>
    <w:basedOn w:val="1"/>
    <w:qFormat/>
    <w:uiPriority w:val="0"/>
    <w:pPr>
      <w:ind w:firstLine="480" w:firstLineChars="200"/>
      <w:jc w:val="both"/>
    </w:pPr>
    <w:rPr>
      <w:rFonts w:ascii="Times New Roman" w:hAnsi="Times New Roman"/>
      <w:sz w:val="21"/>
      <w:szCs w:val="20"/>
    </w:rPr>
  </w:style>
  <w:style w:type="paragraph" w:customStyle="1" w:styleId="1238">
    <w:name w:val="表格内容"/>
    <w:basedOn w:val="1"/>
    <w:link w:val="3061"/>
    <w:qFormat/>
    <w:uiPriority w:val="99"/>
    <w:pPr>
      <w:suppressLineNumbers/>
      <w:suppressAutoHyphens/>
      <w:jc w:val="both"/>
    </w:pPr>
    <w:rPr>
      <w:rFonts w:ascii="Times New Roman" w:hAnsi="Times New Roman"/>
      <w:kern w:val="1"/>
      <w:sz w:val="21"/>
      <w:szCs w:val="20"/>
      <w:lang w:bidi="hi-IN"/>
    </w:rPr>
  </w:style>
  <w:style w:type="paragraph" w:customStyle="1" w:styleId="1239">
    <w:name w:val="列出段落9"/>
    <w:basedOn w:val="1"/>
    <w:qFormat/>
    <w:uiPriority w:val="0"/>
    <w:pPr>
      <w:ind w:firstLine="420" w:firstLineChars="200"/>
      <w:jc w:val="both"/>
    </w:pPr>
    <w:rPr>
      <w:sz w:val="21"/>
    </w:rPr>
  </w:style>
  <w:style w:type="character" w:customStyle="1" w:styleId="1240">
    <w:name w:val="首行缩进 2 Char Char"/>
    <w:link w:val="1241"/>
    <w:qFormat/>
    <w:uiPriority w:val="0"/>
    <w:rPr>
      <w:rFonts w:ascii="仿宋_GB2312" w:eastAsia="仿宋_GB2312"/>
      <w:sz w:val="32"/>
      <w:szCs w:val="32"/>
    </w:rPr>
  </w:style>
  <w:style w:type="paragraph" w:customStyle="1" w:styleId="1241">
    <w:name w:val="首行缩进 2"/>
    <w:link w:val="1240"/>
    <w:qFormat/>
    <w:uiPriority w:val="0"/>
    <w:pPr>
      <w:spacing w:beforeLines="50" w:afterLines="50" w:line="360" w:lineRule="auto"/>
      <w:ind w:firstLine="640" w:firstLineChars="200"/>
      <w:jc w:val="both"/>
    </w:pPr>
    <w:rPr>
      <w:rFonts w:ascii="仿宋_GB2312" w:eastAsia="仿宋_GB2312" w:hAnsiTheme="minorHAnsi" w:cstheme="minorBidi"/>
      <w:kern w:val="2"/>
      <w:sz w:val="32"/>
      <w:szCs w:val="32"/>
      <w:lang w:val="en-US" w:eastAsia="zh-CN" w:bidi="ar-SA"/>
    </w:rPr>
  </w:style>
  <w:style w:type="character" w:customStyle="1" w:styleId="1242">
    <w:name w:val="正文缩进2字符 Char"/>
    <w:basedOn w:val="918"/>
    <w:link w:val="920"/>
    <w:qFormat/>
    <w:uiPriority w:val="0"/>
    <w:rPr>
      <w:rFonts w:ascii="Times New Roman" w:hAnsi="Times New Roman" w:eastAsia="宋体" w:cs="宋体"/>
      <w:sz w:val="24"/>
      <w:szCs w:val="20"/>
    </w:rPr>
  </w:style>
  <w:style w:type="character" w:customStyle="1" w:styleId="1243">
    <w:name w:val="规范正文 Char"/>
    <w:link w:val="1070"/>
    <w:qFormat/>
    <w:uiPriority w:val="0"/>
    <w:rPr>
      <w:rFonts w:ascii="Times New Roman" w:hAnsi="Times New Roman" w:eastAsia="宋体" w:cs="Times New Roman"/>
      <w:kern w:val="0"/>
      <w:sz w:val="24"/>
      <w:szCs w:val="20"/>
    </w:rPr>
  </w:style>
  <w:style w:type="paragraph" w:customStyle="1" w:styleId="1244">
    <w:name w:val="并列项-点"/>
    <w:basedOn w:val="1"/>
    <w:qFormat/>
    <w:uiPriority w:val="0"/>
    <w:pPr>
      <w:widowControl/>
      <w:tabs>
        <w:tab w:val="left" w:pos="851"/>
      </w:tabs>
      <w:adjustRightInd w:val="0"/>
      <w:snapToGrid w:val="0"/>
      <w:spacing w:line="360" w:lineRule="atLeast"/>
      <w:jc w:val="both"/>
      <w:textAlignment w:val="baseline"/>
    </w:pPr>
    <w:rPr>
      <w:rFonts w:ascii="Times New Roman" w:hAnsi="Times New Roman"/>
      <w:kern w:val="0"/>
      <w:sz w:val="24"/>
      <w:szCs w:val="20"/>
    </w:rPr>
  </w:style>
  <w:style w:type="character" w:customStyle="1" w:styleId="1245">
    <w:name w:val="lemmatitleh11"/>
    <w:basedOn w:val="138"/>
    <w:qFormat/>
    <w:uiPriority w:val="0"/>
  </w:style>
  <w:style w:type="character" w:customStyle="1" w:styleId="1246">
    <w:name w:val="正文1 Char"/>
    <w:basedOn w:val="720"/>
    <w:qFormat/>
    <w:uiPriority w:val="0"/>
    <w:rPr>
      <w:rFonts w:hint="default" w:ascii="Calibri" w:hAnsi="Calibri" w:eastAsia="宋体" w:cs="Times New Roman"/>
      <w:szCs w:val="24"/>
    </w:rPr>
  </w:style>
  <w:style w:type="paragraph" w:customStyle="1" w:styleId="1247">
    <w:name w:val="章标题4"/>
    <w:basedOn w:val="1"/>
    <w:next w:val="1"/>
    <w:qFormat/>
    <w:uiPriority w:val="0"/>
    <w:pPr>
      <w:numPr>
        <w:ilvl w:val="0"/>
        <w:numId w:val="55"/>
      </w:numPr>
      <w:spacing w:line="360" w:lineRule="auto"/>
      <w:ind w:left="0" w:firstLine="0"/>
      <w:jc w:val="both"/>
      <w:outlineLvl w:val="3"/>
    </w:pPr>
    <w:rPr>
      <w:rFonts w:ascii="宋体" w:hAnsi="宋体"/>
      <w:sz w:val="21"/>
      <w:szCs w:val="21"/>
    </w:rPr>
  </w:style>
  <w:style w:type="paragraph" w:customStyle="1" w:styleId="1248">
    <w:name w:val="GH1"/>
    <w:basedOn w:val="1"/>
    <w:next w:val="1"/>
    <w:qFormat/>
    <w:uiPriority w:val="0"/>
    <w:pPr>
      <w:numPr>
        <w:ilvl w:val="0"/>
        <w:numId w:val="56"/>
      </w:numPr>
      <w:tabs>
        <w:tab w:val="left" w:pos="360"/>
      </w:tabs>
      <w:wordWrap w:val="0"/>
      <w:spacing w:line="360" w:lineRule="auto"/>
      <w:outlineLvl w:val="0"/>
    </w:pPr>
    <w:rPr>
      <w:rFonts w:asciiTheme="minorHAnsi" w:hAnsiTheme="minorHAnsi" w:cstheme="minorBidi"/>
      <w:b/>
      <w:sz w:val="36"/>
    </w:rPr>
  </w:style>
  <w:style w:type="paragraph" w:customStyle="1" w:styleId="1249">
    <w:name w:val="GH2"/>
    <w:basedOn w:val="1"/>
    <w:next w:val="1"/>
    <w:qFormat/>
    <w:uiPriority w:val="0"/>
    <w:pPr>
      <w:numPr>
        <w:ilvl w:val="1"/>
        <w:numId w:val="56"/>
      </w:numPr>
      <w:tabs>
        <w:tab w:val="left" w:pos="360"/>
      </w:tabs>
      <w:wordWrap w:val="0"/>
      <w:spacing w:line="360" w:lineRule="auto"/>
      <w:jc w:val="both"/>
      <w:outlineLvl w:val="1"/>
    </w:pPr>
    <w:rPr>
      <w:rFonts w:asciiTheme="minorHAnsi" w:hAnsiTheme="minorHAnsi" w:cstheme="minorBidi"/>
      <w:b/>
      <w:sz w:val="32"/>
    </w:rPr>
  </w:style>
  <w:style w:type="paragraph" w:customStyle="1" w:styleId="1250">
    <w:name w:val="GH3"/>
    <w:basedOn w:val="1"/>
    <w:next w:val="1"/>
    <w:link w:val="1251"/>
    <w:qFormat/>
    <w:uiPriority w:val="0"/>
    <w:pPr>
      <w:wordWrap w:val="0"/>
      <w:spacing w:line="360" w:lineRule="auto"/>
      <w:outlineLvl w:val="2"/>
    </w:pPr>
    <w:rPr>
      <w:rFonts w:asciiTheme="minorHAnsi" w:hAnsiTheme="minorHAnsi" w:cstheme="minorBidi"/>
      <w:b/>
      <w:sz w:val="30"/>
    </w:rPr>
  </w:style>
  <w:style w:type="character" w:customStyle="1" w:styleId="1251">
    <w:name w:val="GH3 Char"/>
    <w:basedOn w:val="138"/>
    <w:link w:val="1250"/>
    <w:qFormat/>
    <w:uiPriority w:val="0"/>
    <w:rPr>
      <w:rFonts w:eastAsia="宋体"/>
      <w:b/>
      <w:sz w:val="30"/>
    </w:rPr>
  </w:style>
  <w:style w:type="paragraph" w:customStyle="1" w:styleId="1252">
    <w:name w:val="GH4"/>
    <w:next w:val="1"/>
    <w:link w:val="1253"/>
    <w:qFormat/>
    <w:uiPriority w:val="0"/>
    <w:pPr>
      <w:numPr>
        <w:ilvl w:val="3"/>
        <w:numId w:val="56"/>
      </w:numPr>
      <w:ind w:firstLine="561"/>
      <w:outlineLvl w:val="3"/>
    </w:pPr>
    <w:rPr>
      <w:rFonts w:asciiTheme="minorHAnsi" w:hAnsiTheme="minorHAnsi" w:eastAsiaTheme="minorEastAsia" w:cstheme="minorBidi"/>
      <w:b/>
      <w:kern w:val="2"/>
      <w:sz w:val="28"/>
      <w:szCs w:val="22"/>
      <w:lang w:val="en-US" w:eastAsia="zh-CN" w:bidi="ar-SA"/>
    </w:rPr>
  </w:style>
  <w:style w:type="character" w:customStyle="1" w:styleId="1253">
    <w:name w:val="GH4 Char"/>
    <w:basedOn w:val="138"/>
    <w:link w:val="1252"/>
    <w:qFormat/>
    <w:uiPriority w:val="0"/>
    <w:rPr>
      <w:b/>
      <w:kern w:val="2"/>
      <w:sz w:val="28"/>
      <w:szCs w:val="22"/>
    </w:rPr>
  </w:style>
  <w:style w:type="table" w:customStyle="1" w:styleId="1254">
    <w:name w:val="代码集表格1"/>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5">
    <w:name w:val="正文 首行缩进"/>
    <w:basedOn w:val="1"/>
    <w:link w:val="1256"/>
    <w:qFormat/>
    <w:uiPriority w:val="0"/>
    <w:pPr>
      <w:widowControl/>
      <w:snapToGrid w:val="0"/>
      <w:spacing w:line="360" w:lineRule="auto"/>
      <w:ind w:firstLine="480" w:firstLineChars="200"/>
    </w:pPr>
    <w:rPr>
      <w:rFonts w:ascii="宋体" w:hAnsi="宋体"/>
      <w:sz w:val="24"/>
      <w:lang w:val="zh-CN"/>
    </w:rPr>
  </w:style>
  <w:style w:type="character" w:customStyle="1" w:styleId="1256">
    <w:name w:val="正文 首行缩进 Char"/>
    <w:link w:val="1255"/>
    <w:qFormat/>
    <w:uiPriority w:val="0"/>
    <w:rPr>
      <w:rFonts w:ascii="宋体" w:hAnsi="宋体" w:eastAsia="宋体" w:cs="Times New Roman"/>
      <w:sz w:val="24"/>
      <w:lang w:val="zh-CN"/>
    </w:rPr>
  </w:style>
  <w:style w:type="character" w:customStyle="1" w:styleId="1257">
    <w:name w:val="正文(首行缩进) Char Char"/>
    <w:link w:val="1258"/>
    <w:qFormat/>
    <w:uiPriority w:val="0"/>
    <w:rPr>
      <w:rFonts w:ascii="Arial Narrow" w:hAnsi="Arial Narrow"/>
      <w:sz w:val="24"/>
      <w:szCs w:val="24"/>
    </w:rPr>
  </w:style>
  <w:style w:type="paragraph" w:customStyle="1" w:styleId="1258">
    <w:name w:val="正文(首行缩进)"/>
    <w:basedOn w:val="1"/>
    <w:link w:val="1257"/>
    <w:qFormat/>
    <w:uiPriority w:val="0"/>
    <w:pPr>
      <w:spacing w:line="360" w:lineRule="auto"/>
      <w:ind w:firstLine="200" w:firstLineChars="200"/>
      <w:jc w:val="both"/>
    </w:pPr>
    <w:rPr>
      <w:rFonts w:ascii="Arial Narrow" w:hAnsi="Arial Narrow" w:eastAsiaTheme="minorEastAsia" w:cstheme="minorBidi"/>
      <w:sz w:val="24"/>
      <w:szCs w:val="24"/>
    </w:rPr>
  </w:style>
  <w:style w:type="paragraph" w:customStyle="1" w:styleId="1259">
    <w:name w:val="hwyang"/>
    <w:basedOn w:val="1"/>
    <w:link w:val="1260"/>
    <w:qFormat/>
    <w:uiPriority w:val="0"/>
    <w:pPr>
      <w:spacing w:line="360" w:lineRule="auto"/>
      <w:ind w:firstLine="480" w:firstLineChars="200"/>
      <w:jc w:val="both"/>
    </w:pPr>
    <w:rPr>
      <w:rFonts w:ascii="Times New Roman" w:hAnsi="Times New Roman"/>
      <w:sz w:val="24"/>
      <w:szCs w:val="24"/>
    </w:rPr>
  </w:style>
  <w:style w:type="character" w:customStyle="1" w:styleId="1260">
    <w:name w:val="hwyang Char"/>
    <w:link w:val="1259"/>
    <w:qFormat/>
    <w:uiPriority w:val="0"/>
    <w:rPr>
      <w:rFonts w:ascii="Times New Roman" w:hAnsi="Times New Roman" w:eastAsia="宋体" w:cs="Times New Roman"/>
      <w:sz w:val="24"/>
      <w:szCs w:val="24"/>
    </w:rPr>
  </w:style>
  <w:style w:type="paragraph" w:customStyle="1" w:styleId="1261">
    <w:name w:val="样式 正文首行缩进 + 首行缩进:  2 字符"/>
    <w:basedOn w:val="86"/>
    <w:qFormat/>
    <w:uiPriority w:val="0"/>
    <w:pPr>
      <w:widowControl w:val="0"/>
      <w:spacing w:line="300" w:lineRule="auto"/>
      <w:jc w:val="both"/>
    </w:pPr>
    <w:rPr>
      <w:rFonts w:ascii="Times New Roman" w:hAnsi="Times New Roman"/>
      <w:kern w:val="2"/>
      <w:sz w:val="21"/>
      <w:szCs w:val="20"/>
    </w:rPr>
  </w:style>
  <w:style w:type="paragraph" w:customStyle="1" w:styleId="1262">
    <w:name w:val="_正文段落"/>
    <w:basedOn w:val="1"/>
    <w:link w:val="1263"/>
    <w:qFormat/>
    <w:uiPriority w:val="0"/>
    <w:pPr>
      <w:spacing w:beforeLines="15" w:afterLines="15" w:line="360" w:lineRule="auto"/>
      <w:ind w:firstLine="480" w:firstLineChars="200"/>
      <w:jc w:val="both"/>
    </w:pPr>
    <w:rPr>
      <w:rFonts w:ascii="宋体" w:hAnsi="宋体"/>
      <w:sz w:val="24"/>
      <w:szCs w:val="24"/>
    </w:rPr>
  </w:style>
  <w:style w:type="character" w:customStyle="1" w:styleId="1263">
    <w:name w:val="_正文段落 Char"/>
    <w:link w:val="1262"/>
    <w:qFormat/>
    <w:uiPriority w:val="0"/>
    <w:rPr>
      <w:rFonts w:ascii="宋体" w:hAnsi="宋体" w:eastAsia="宋体" w:cs="Times New Roman"/>
      <w:sz w:val="24"/>
      <w:szCs w:val="24"/>
    </w:rPr>
  </w:style>
  <w:style w:type="paragraph" w:customStyle="1" w:styleId="1264">
    <w:name w:val="组件表格正文"/>
    <w:basedOn w:val="1"/>
    <w:qFormat/>
    <w:uiPriority w:val="0"/>
    <w:pPr>
      <w:adjustRightInd w:val="0"/>
      <w:snapToGrid w:val="0"/>
      <w:spacing w:beforeLines="15" w:afterLines="15"/>
      <w:jc w:val="both"/>
    </w:pPr>
    <w:rPr>
      <w:rFonts w:ascii="Times New Roman" w:hAnsi="Times New Roman"/>
      <w:sz w:val="21"/>
      <w:szCs w:val="24"/>
    </w:rPr>
  </w:style>
  <w:style w:type="paragraph" w:customStyle="1" w:styleId="1265">
    <w:name w:val="样式 标题 3h33rd level标题 3 Char Char Char Char Char CharBOD 0H3..."/>
    <w:basedOn w:val="6"/>
    <w:qFormat/>
    <w:uiPriority w:val="0"/>
    <w:pPr>
      <w:numPr>
        <w:ilvl w:val="0"/>
        <w:numId w:val="0"/>
      </w:numPr>
      <w:tabs>
        <w:tab w:val="left" w:pos="180"/>
      </w:tabs>
      <w:spacing w:before="100" w:beforeAutospacing="1" w:after="100" w:afterAutospacing="1" w:line="415" w:lineRule="auto"/>
      <w:ind w:left="180"/>
    </w:pPr>
    <w:rPr>
      <w:rFonts w:ascii="仿宋_GB2312" w:hAnsi="仿宋_GB2312" w:eastAsia="仿宋_GB2312"/>
    </w:rPr>
  </w:style>
  <w:style w:type="paragraph" w:customStyle="1" w:styleId="1266">
    <w:name w:val="Char1 Char Char Char Char Char1 Char Char Char Char"/>
    <w:basedOn w:val="1"/>
    <w:qFormat/>
    <w:uiPriority w:val="0"/>
    <w:pPr>
      <w:tabs>
        <w:tab w:val="left" w:pos="0"/>
      </w:tabs>
      <w:jc w:val="both"/>
    </w:pPr>
    <w:rPr>
      <w:rFonts w:ascii="Times New Roman" w:hAnsi="Times New Roman"/>
      <w:sz w:val="24"/>
      <w:szCs w:val="24"/>
    </w:rPr>
  </w:style>
  <w:style w:type="paragraph" w:customStyle="1" w:styleId="1267">
    <w:name w:val="样式 标题 4H4h4Heading 14Heading 141Heading 1421.h41Ref Head..."/>
    <w:basedOn w:val="7"/>
    <w:qFormat/>
    <w:uiPriority w:val="0"/>
    <w:pPr>
      <w:numPr>
        <w:ilvl w:val="0"/>
        <w:numId w:val="0"/>
      </w:numPr>
      <w:tabs>
        <w:tab w:val="left" w:pos="0"/>
        <w:tab w:val="left" w:pos="1267"/>
      </w:tabs>
      <w:spacing w:before="0" w:after="100" w:afterAutospacing="1" w:line="360" w:lineRule="auto"/>
      <w:jc w:val="left"/>
    </w:pPr>
    <w:rPr>
      <w:rFonts w:ascii="Arial" w:hAnsi="Arial" w:eastAsia="仿宋_GB2312" w:cs="Times New Roman"/>
    </w:rPr>
  </w:style>
  <w:style w:type="character" w:customStyle="1" w:styleId="1268">
    <w:name w:val="正文(首行缩进) Char"/>
    <w:qFormat/>
    <w:uiPriority w:val="0"/>
    <w:rPr>
      <w:rFonts w:ascii="Arial Narrow" w:hAnsi="Arial Narrow" w:eastAsia="宋体" w:cs="Times New Roman"/>
      <w:sz w:val="24"/>
      <w:szCs w:val="24"/>
    </w:rPr>
  </w:style>
  <w:style w:type="paragraph" w:customStyle="1" w:styleId="1269">
    <w:name w:val="图片"/>
    <w:basedOn w:val="1"/>
    <w:qFormat/>
    <w:uiPriority w:val="0"/>
    <w:pPr>
      <w:jc w:val="center"/>
    </w:pPr>
    <w:rPr>
      <w:rFonts w:ascii="仿宋_GB2312" w:hAnsi="Times New Roman" w:cs="宋体"/>
      <w:szCs w:val="20"/>
    </w:rPr>
  </w:style>
  <w:style w:type="paragraph" w:customStyle="1" w:styleId="1270">
    <w:name w:val="默认段落字体 Para Char Char Char Char Char Char Char Char Char Char Char Char Char Char Char Char"/>
    <w:basedOn w:val="1"/>
    <w:qFormat/>
    <w:uiPriority w:val="0"/>
    <w:pPr>
      <w:jc w:val="both"/>
    </w:pPr>
    <w:rPr>
      <w:rFonts w:ascii="Tahoma" w:hAnsi="Tahoma"/>
      <w:sz w:val="24"/>
      <w:szCs w:val="20"/>
    </w:rPr>
  </w:style>
  <w:style w:type="paragraph" w:customStyle="1" w:styleId="1271">
    <w:name w:val="样式 标题 1 + 四号 居中 段前: 12 磅 段后: 12 磅 行距: 单倍行距"/>
    <w:basedOn w:val="4"/>
    <w:qFormat/>
    <w:uiPriority w:val="0"/>
    <w:pPr>
      <w:numPr>
        <w:ilvl w:val="0"/>
        <w:numId w:val="57"/>
      </w:numPr>
      <w:adjustRightInd w:val="0"/>
      <w:spacing w:before="240" w:after="240" w:line="240" w:lineRule="auto"/>
      <w:ind w:left="0" w:firstLine="288"/>
      <w:textAlignment w:val="baseline"/>
    </w:pPr>
    <w:rPr>
      <w:rFonts w:ascii="Times New Roman" w:hAnsi="Times New Roman" w:cs="宋体"/>
      <w:sz w:val="28"/>
      <w:szCs w:val="20"/>
    </w:rPr>
  </w:style>
  <w:style w:type="paragraph" w:customStyle="1" w:styleId="1272">
    <w:name w:val="样式 标题 2 + 宋体 五号 非加粗 黑色"/>
    <w:basedOn w:val="5"/>
    <w:qFormat/>
    <w:uiPriority w:val="0"/>
    <w:pPr>
      <w:numPr>
        <w:numId w:val="57"/>
      </w:numPr>
      <w:adjustRightInd w:val="0"/>
      <w:spacing w:line="416" w:lineRule="atLeast"/>
      <w:ind w:left="240" w:firstLine="0"/>
      <w:jc w:val="left"/>
      <w:textAlignment w:val="baseline"/>
    </w:pPr>
    <w:rPr>
      <w:rFonts w:ascii="宋体" w:hAnsi="宋体" w:eastAsia="宋体" w:cs="Times New Roman"/>
      <w:b w:val="0"/>
      <w:bCs w:val="0"/>
      <w:color w:val="000000"/>
      <w:kern w:val="0"/>
      <w:sz w:val="21"/>
    </w:rPr>
  </w:style>
  <w:style w:type="paragraph" w:customStyle="1" w:styleId="1273">
    <w:name w:val="样式 标题 3h3H3sect1.2.3 + 五号 段前: 6 磅 段后: 6 磅 行距: 单倍行距"/>
    <w:basedOn w:val="6"/>
    <w:qFormat/>
    <w:uiPriority w:val="0"/>
    <w:pPr>
      <w:numPr>
        <w:numId w:val="57"/>
      </w:numPr>
      <w:adjustRightInd w:val="0"/>
      <w:spacing w:before="120" w:after="120" w:line="240" w:lineRule="auto"/>
      <w:ind w:left="0" w:leftChars="50" w:firstLine="0"/>
      <w:textAlignment w:val="baseline"/>
    </w:pPr>
    <w:rPr>
      <w:rFonts w:ascii="Times New Roman" w:hAnsi="Times New Roman" w:cs="宋体"/>
      <w:kern w:val="0"/>
      <w:sz w:val="21"/>
      <w:szCs w:val="20"/>
    </w:rPr>
  </w:style>
  <w:style w:type="paragraph" w:customStyle="1" w:styleId="1274">
    <w:name w:val="样式 标题 4 + 段前: 5 磅 段后: 5 磅 行距: 单倍行距"/>
    <w:basedOn w:val="7"/>
    <w:qFormat/>
    <w:uiPriority w:val="0"/>
    <w:pPr>
      <w:numPr>
        <w:ilvl w:val="0"/>
        <w:numId w:val="0"/>
      </w:numPr>
      <w:adjustRightInd w:val="0"/>
      <w:spacing w:before="100" w:after="100" w:line="240" w:lineRule="auto"/>
      <w:ind w:hanging="359" w:hangingChars="359"/>
      <w:jc w:val="left"/>
      <w:textAlignment w:val="baseline"/>
    </w:pPr>
    <w:rPr>
      <w:rFonts w:ascii="Arial" w:hAnsi="Arial" w:eastAsia="黑体" w:cs="宋体"/>
      <w:kern w:val="0"/>
      <w:szCs w:val="20"/>
    </w:rPr>
  </w:style>
  <w:style w:type="paragraph" w:customStyle="1" w:styleId="1275">
    <w:name w:val="样式 样式 样式 标题 2 + 宋体 五号 非加粗 黑色 + 段前: 6 磅 段后: 0 磅 行距: 单倍行距 + 段前: 12..."/>
    <w:basedOn w:val="1"/>
    <w:qFormat/>
    <w:uiPriority w:val="0"/>
    <w:pPr>
      <w:keepNext/>
      <w:keepLines/>
      <w:tabs>
        <w:tab w:val="left" w:pos="709"/>
      </w:tabs>
      <w:adjustRightInd w:val="0"/>
      <w:spacing w:before="240"/>
      <w:ind w:left="709" w:hanging="709"/>
      <w:textAlignment w:val="baseline"/>
      <w:outlineLvl w:val="1"/>
    </w:pPr>
    <w:rPr>
      <w:rFonts w:ascii="宋体" w:hAnsi="宋体" w:cs="宋体"/>
      <w:color w:val="000000"/>
      <w:kern w:val="0"/>
      <w:sz w:val="21"/>
      <w:szCs w:val="20"/>
    </w:rPr>
  </w:style>
  <w:style w:type="paragraph" w:customStyle="1" w:styleId="1276">
    <w:name w:val="正文字缩2字"/>
    <w:basedOn w:val="1"/>
    <w:link w:val="1277"/>
    <w:qFormat/>
    <w:uiPriority w:val="0"/>
    <w:pPr>
      <w:spacing w:before="60" w:after="60" w:line="360" w:lineRule="auto"/>
      <w:ind w:left="200" w:leftChars="200" w:firstLine="200" w:firstLineChars="200"/>
      <w:jc w:val="both"/>
    </w:pPr>
    <w:rPr>
      <w:rFonts w:ascii="Times New Roman" w:hAnsi="Times New Roman"/>
      <w:sz w:val="24"/>
      <w:szCs w:val="24"/>
    </w:rPr>
  </w:style>
  <w:style w:type="character" w:customStyle="1" w:styleId="1277">
    <w:name w:val="正文字缩2字 Char"/>
    <w:basedOn w:val="138"/>
    <w:link w:val="1276"/>
    <w:qFormat/>
    <w:uiPriority w:val="0"/>
    <w:rPr>
      <w:rFonts w:ascii="Times New Roman" w:hAnsi="Times New Roman" w:eastAsia="宋体" w:cs="Times New Roman"/>
      <w:sz w:val="24"/>
      <w:szCs w:val="24"/>
    </w:rPr>
  </w:style>
  <w:style w:type="paragraph" w:customStyle="1" w:styleId="1278">
    <w:name w:val="OT_Body_Text Bullet"/>
    <w:basedOn w:val="1"/>
    <w:qFormat/>
    <w:uiPriority w:val="0"/>
    <w:pPr>
      <w:widowControl/>
      <w:ind w:left="720"/>
      <w:jc w:val="both"/>
    </w:pPr>
    <w:rPr>
      <w:rFonts w:ascii="Arial" w:hAnsi="Arial" w:eastAsia="PMingLiU"/>
      <w:kern w:val="0"/>
      <w:sz w:val="20"/>
      <w:szCs w:val="20"/>
      <w:lang w:eastAsia="en-US"/>
    </w:rPr>
  </w:style>
  <w:style w:type="paragraph" w:customStyle="1" w:styleId="1279">
    <w:name w:val="拿下"/>
    <w:basedOn w:val="1"/>
    <w:link w:val="1280"/>
    <w:qFormat/>
    <w:uiPriority w:val="0"/>
    <w:pPr>
      <w:autoSpaceDE w:val="0"/>
      <w:autoSpaceDN w:val="0"/>
      <w:adjustRightInd w:val="0"/>
      <w:spacing w:beforeLines="50" w:line="360" w:lineRule="auto"/>
      <w:ind w:firstLine="560" w:firstLineChars="200"/>
      <w:jc w:val="both"/>
    </w:pPr>
    <w:rPr>
      <w:rFonts w:ascii="Times New Roman" w:hAnsi="Times New Roman" w:eastAsia="仿宋_GB2312"/>
      <w:kern w:val="0"/>
      <w:szCs w:val="28"/>
    </w:rPr>
  </w:style>
  <w:style w:type="character" w:customStyle="1" w:styleId="1280">
    <w:name w:val="拿下 Char"/>
    <w:basedOn w:val="138"/>
    <w:link w:val="1279"/>
    <w:qFormat/>
    <w:uiPriority w:val="0"/>
    <w:rPr>
      <w:rFonts w:ascii="Times New Roman" w:hAnsi="Times New Roman" w:eastAsia="仿宋_GB2312" w:cs="Times New Roman"/>
      <w:kern w:val="0"/>
      <w:sz w:val="28"/>
      <w:szCs w:val="28"/>
    </w:rPr>
  </w:style>
  <w:style w:type="paragraph" w:customStyle="1" w:styleId="1281">
    <w:name w:val="T2"/>
    <w:basedOn w:val="5"/>
    <w:next w:val="1"/>
    <w:link w:val="1282"/>
    <w:qFormat/>
    <w:uiPriority w:val="0"/>
    <w:pPr>
      <w:numPr>
        <w:ilvl w:val="0"/>
        <w:numId w:val="58"/>
      </w:numPr>
      <w:spacing w:before="120" w:after="120" w:line="460" w:lineRule="exact"/>
      <w:ind w:left="643" w:hanging="643" w:hangingChars="200"/>
      <w:jc w:val="left"/>
      <w:outlineLvl w:val="9"/>
    </w:pPr>
    <w:rPr>
      <w:rFonts w:ascii="黑体" w:hAnsi="黑体" w:eastAsia="黑体"/>
      <w:sz w:val="32"/>
      <w:lang w:bidi="en-US"/>
    </w:rPr>
  </w:style>
  <w:style w:type="character" w:customStyle="1" w:styleId="1282">
    <w:name w:val="T2 Char"/>
    <w:basedOn w:val="138"/>
    <w:link w:val="1281"/>
    <w:qFormat/>
    <w:uiPriority w:val="0"/>
    <w:rPr>
      <w:rFonts w:ascii="黑体" w:hAnsi="黑体" w:eastAsia="黑体" w:cstheme="majorBidi"/>
      <w:b/>
      <w:bCs/>
      <w:kern w:val="2"/>
      <w:sz w:val="32"/>
      <w:szCs w:val="32"/>
      <w:lang w:bidi="en-US"/>
    </w:rPr>
  </w:style>
  <w:style w:type="character" w:customStyle="1" w:styleId="1283">
    <w:name w:val="p111"/>
    <w:basedOn w:val="138"/>
    <w:qFormat/>
    <w:uiPriority w:val="0"/>
    <w:rPr>
      <w:rFonts w:hint="default"/>
      <w:color w:val="000000"/>
      <w:sz w:val="22"/>
      <w:u w:val="none"/>
    </w:rPr>
  </w:style>
  <w:style w:type="paragraph" w:customStyle="1" w:styleId="1284">
    <w:name w:val="T1"/>
    <w:basedOn w:val="4"/>
    <w:next w:val="1"/>
    <w:link w:val="1285"/>
    <w:qFormat/>
    <w:uiPriority w:val="0"/>
    <w:pPr>
      <w:numPr>
        <w:numId w:val="0"/>
      </w:numPr>
      <w:spacing w:before="160" w:after="160" w:line="460" w:lineRule="exact"/>
      <w:jc w:val="left"/>
    </w:pPr>
    <w:rPr>
      <w:rFonts w:ascii="黑体" w:hAnsi="黑体" w:eastAsia="黑体"/>
      <w:sz w:val="36"/>
      <w:szCs w:val="36"/>
      <w:lang w:bidi="en-US"/>
    </w:rPr>
  </w:style>
  <w:style w:type="character" w:customStyle="1" w:styleId="1285">
    <w:name w:val="T1 Char"/>
    <w:basedOn w:val="138"/>
    <w:link w:val="1284"/>
    <w:qFormat/>
    <w:uiPriority w:val="0"/>
    <w:rPr>
      <w:rFonts w:ascii="黑体" w:hAnsi="黑体" w:eastAsia="黑体" w:cs="Times New Roman"/>
      <w:b/>
      <w:bCs/>
      <w:kern w:val="44"/>
      <w:sz w:val="36"/>
      <w:szCs w:val="36"/>
      <w:lang w:bidi="en-US"/>
    </w:rPr>
  </w:style>
  <w:style w:type="paragraph" w:customStyle="1" w:styleId="1286">
    <w:name w:val="T3"/>
    <w:basedOn w:val="6"/>
    <w:next w:val="1"/>
    <w:link w:val="1287"/>
    <w:qFormat/>
    <w:uiPriority w:val="0"/>
    <w:pPr>
      <w:numPr>
        <w:ilvl w:val="0"/>
        <w:numId w:val="0"/>
      </w:numPr>
      <w:spacing w:before="80" w:after="80" w:line="460" w:lineRule="exact"/>
      <w:ind w:left="420" w:hanging="420"/>
    </w:pPr>
    <w:rPr>
      <w:rFonts w:ascii="宋体" w:hAnsi="宋体" w:cstheme="minorBidi"/>
      <w:sz w:val="24"/>
      <w:szCs w:val="24"/>
    </w:rPr>
  </w:style>
  <w:style w:type="character" w:customStyle="1" w:styleId="1287">
    <w:name w:val="T3 Char"/>
    <w:basedOn w:val="138"/>
    <w:link w:val="1286"/>
    <w:qFormat/>
    <w:uiPriority w:val="0"/>
    <w:rPr>
      <w:rFonts w:ascii="宋体" w:hAnsi="宋体" w:eastAsia="宋体"/>
      <w:b/>
      <w:bCs/>
      <w:sz w:val="24"/>
      <w:szCs w:val="24"/>
    </w:rPr>
  </w:style>
  <w:style w:type="paragraph" w:customStyle="1" w:styleId="1288">
    <w:name w:val="小三"/>
    <w:basedOn w:val="5"/>
    <w:link w:val="1289"/>
    <w:qFormat/>
    <w:uiPriority w:val="0"/>
    <w:pPr>
      <w:keepLines w:val="0"/>
      <w:widowControl/>
      <w:numPr>
        <w:ilvl w:val="0"/>
        <w:numId w:val="0"/>
      </w:numPr>
      <w:spacing w:before="120" w:after="60" w:line="500" w:lineRule="exact"/>
      <w:ind w:left="718" w:hanging="420"/>
      <w:jc w:val="left"/>
    </w:pPr>
    <w:rPr>
      <w:rFonts w:ascii="黑体" w:hAnsi="黑体" w:eastAsia="黑体" w:cs="Times New Roman"/>
      <w:iCs/>
      <w:kern w:val="0"/>
      <w:sz w:val="30"/>
      <w:szCs w:val="30"/>
      <w:lang w:bidi="en-US"/>
    </w:rPr>
  </w:style>
  <w:style w:type="character" w:customStyle="1" w:styleId="1289">
    <w:name w:val="小三 Char"/>
    <w:basedOn w:val="138"/>
    <w:link w:val="1288"/>
    <w:qFormat/>
    <w:uiPriority w:val="0"/>
    <w:rPr>
      <w:rFonts w:ascii="黑体" w:hAnsi="黑体" w:eastAsia="黑体" w:cs="Times New Roman"/>
      <w:b/>
      <w:bCs/>
      <w:iCs/>
      <w:kern w:val="0"/>
      <w:sz w:val="30"/>
      <w:szCs w:val="30"/>
      <w:lang w:bidi="en-US"/>
    </w:rPr>
  </w:style>
  <w:style w:type="paragraph" w:customStyle="1" w:styleId="1290">
    <w:name w:val="T4"/>
    <w:basedOn w:val="7"/>
    <w:next w:val="1"/>
    <w:link w:val="1291"/>
    <w:qFormat/>
    <w:uiPriority w:val="0"/>
    <w:pPr>
      <w:numPr>
        <w:ilvl w:val="0"/>
        <w:numId w:val="0"/>
      </w:numPr>
      <w:spacing w:before="40" w:after="40" w:line="500" w:lineRule="exact"/>
      <w:ind w:left="420" w:hanging="420"/>
      <w:jc w:val="left"/>
    </w:pPr>
    <w:rPr>
      <w:rFonts w:ascii="黑体" w:hAnsi="黑体" w:eastAsia="黑体"/>
      <w:lang w:bidi="en-US"/>
    </w:rPr>
  </w:style>
  <w:style w:type="character" w:customStyle="1" w:styleId="1291">
    <w:name w:val="T4 Char"/>
    <w:basedOn w:val="138"/>
    <w:link w:val="1290"/>
    <w:qFormat/>
    <w:uiPriority w:val="0"/>
    <w:rPr>
      <w:rFonts w:ascii="黑体" w:hAnsi="黑体" w:eastAsia="黑体" w:cstheme="majorBidi"/>
      <w:b/>
      <w:bCs/>
      <w:sz w:val="28"/>
      <w:szCs w:val="28"/>
      <w:lang w:bidi="en-US"/>
    </w:rPr>
  </w:style>
  <w:style w:type="character" w:customStyle="1" w:styleId="1292">
    <w:name w:val="T5 Char"/>
    <w:basedOn w:val="138"/>
    <w:qFormat/>
    <w:uiPriority w:val="0"/>
    <w:rPr>
      <w:rFonts w:ascii="黑体" w:hAnsi="黑体" w:eastAsia="黑体" w:cs="Times New Roman"/>
      <w:b/>
      <w:bCs/>
      <w:kern w:val="2"/>
      <w:sz w:val="28"/>
      <w:szCs w:val="28"/>
    </w:rPr>
  </w:style>
  <w:style w:type="table" w:customStyle="1" w:styleId="1293">
    <w:name w:val="浅色底纹 - 强调文字颜色 112"/>
    <w:basedOn w:val="88"/>
    <w:qFormat/>
    <w:uiPriority w:val="60"/>
    <w:rPr>
      <w:color w:val="2E74B5"/>
      <w:lang w:bidi="mn-Mong-CN"/>
    </w:rPr>
    <w:tblPr>
      <w:tblBorders>
        <w:top w:val="single" w:color="5B9BD5" w:sz="8" w:space="0"/>
        <w:bottom w:val="single" w:color="5B9BD5" w:sz="8" w:space="0"/>
      </w:tblBorders>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paragraph" w:customStyle="1" w:styleId="1294">
    <w:name w:val="Style 正文（首行缩进）2 + First line:  2 ch"/>
    <w:basedOn w:val="1"/>
    <w:link w:val="1295"/>
    <w:qFormat/>
    <w:uiPriority w:val="0"/>
    <w:pPr>
      <w:widowControl/>
      <w:spacing w:before="100" w:beforeAutospacing="1" w:after="100" w:afterAutospacing="1" w:line="300" w:lineRule="auto"/>
      <w:ind w:firstLine="480" w:firstLineChars="200"/>
    </w:pPr>
    <w:rPr>
      <w:rFonts w:ascii="Arial" w:hAnsi="Arial" w:cs="宋体"/>
      <w:kern w:val="0"/>
      <w:sz w:val="24"/>
      <w:szCs w:val="20"/>
    </w:rPr>
  </w:style>
  <w:style w:type="character" w:customStyle="1" w:styleId="1295">
    <w:name w:val="Style 正文（首行缩进）2 + First line:  2 ch Char"/>
    <w:basedOn w:val="138"/>
    <w:link w:val="1294"/>
    <w:qFormat/>
    <w:uiPriority w:val="0"/>
    <w:rPr>
      <w:rFonts w:ascii="Arial" w:hAnsi="Arial" w:eastAsia="宋体" w:cs="宋体"/>
      <w:kern w:val="0"/>
      <w:sz w:val="24"/>
      <w:szCs w:val="20"/>
    </w:rPr>
  </w:style>
  <w:style w:type="paragraph" w:customStyle="1" w:styleId="1296">
    <w:name w:val="Char Char3 Char"/>
    <w:basedOn w:val="1"/>
    <w:qFormat/>
    <w:uiPriority w:val="0"/>
    <w:pPr>
      <w:widowControl/>
      <w:spacing w:line="360" w:lineRule="auto"/>
      <w:ind w:firstLine="200" w:firstLineChars="200"/>
    </w:pPr>
    <w:rPr>
      <w:rFonts w:ascii="Arial" w:hAnsi="Arial" w:eastAsia="仿宋_GB2312"/>
      <w:kern w:val="0"/>
      <w:szCs w:val="28"/>
      <w:lang w:eastAsia="en-US"/>
    </w:rPr>
  </w:style>
  <w:style w:type="character" w:customStyle="1" w:styleId="1297">
    <w:name w:val="p141"/>
    <w:qFormat/>
    <w:uiPriority w:val="0"/>
    <w:rPr>
      <w:sz w:val="28"/>
      <w:szCs w:val="28"/>
      <w:u w:val="none"/>
    </w:rPr>
  </w:style>
  <w:style w:type="paragraph" w:customStyle="1" w:styleId="1298">
    <w:name w:val="正文应用"/>
    <w:basedOn w:val="1"/>
    <w:qFormat/>
    <w:uiPriority w:val="0"/>
    <w:pPr>
      <w:spacing w:line="360" w:lineRule="auto"/>
      <w:ind w:firstLine="480" w:firstLineChars="200"/>
    </w:pPr>
    <w:rPr>
      <w:rFonts w:ascii="Times New Roman" w:hAnsi="Times New Roman"/>
      <w:sz w:val="24"/>
      <w:szCs w:val="20"/>
    </w:rPr>
  </w:style>
  <w:style w:type="paragraph" w:customStyle="1" w:styleId="1299">
    <w:name w:val="样式 正文(首行缩进) + 仿宋_GB2312"/>
    <w:basedOn w:val="1258"/>
    <w:link w:val="1300"/>
    <w:qFormat/>
    <w:uiPriority w:val="0"/>
    <w:rPr>
      <w:rFonts w:ascii="仿宋_GB2312" w:hAnsi="仿宋_GB2312" w:eastAsia="仿宋_GB2312"/>
    </w:rPr>
  </w:style>
  <w:style w:type="character" w:customStyle="1" w:styleId="1300">
    <w:name w:val="样式 正文(首行缩进) + 仿宋_GB2312 Char"/>
    <w:link w:val="1299"/>
    <w:qFormat/>
    <w:uiPriority w:val="0"/>
    <w:rPr>
      <w:rFonts w:ascii="仿宋_GB2312" w:hAnsi="仿宋_GB2312" w:eastAsia="仿宋_GB2312"/>
      <w:sz w:val="24"/>
      <w:szCs w:val="24"/>
    </w:rPr>
  </w:style>
  <w:style w:type="paragraph" w:customStyle="1" w:styleId="1301">
    <w:name w:val="Char4 Char Char Char2"/>
    <w:basedOn w:val="1"/>
    <w:qFormat/>
    <w:uiPriority w:val="0"/>
    <w:pPr>
      <w:jc w:val="both"/>
    </w:pPr>
    <w:rPr>
      <w:rFonts w:ascii="Times New Roman" w:hAnsi="Times New Roman"/>
      <w:sz w:val="21"/>
      <w:szCs w:val="21"/>
    </w:rPr>
  </w:style>
  <w:style w:type="paragraph" w:customStyle="1" w:styleId="1302">
    <w:name w:val="样式 样式 样式 样式 样式 正文首行缩进 2 + 左  0 字符 首行缩进:  1.71 字符 + 首行缩进:  2 字符 +...1"/>
    <w:basedOn w:val="1"/>
    <w:qFormat/>
    <w:uiPriority w:val="0"/>
    <w:pPr>
      <w:spacing w:before="60" w:after="60"/>
      <w:ind w:firstLine="200" w:firstLineChars="200"/>
      <w:jc w:val="both"/>
    </w:pPr>
    <w:rPr>
      <w:rFonts w:ascii="Times New Roman" w:hAnsi="Times New Roman" w:cs="宋体"/>
      <w:sz w:val="21"/>
      <w:szCs w:val="20"/>
    </w:rPr>
  </w:style>
  <w:style w:type="paragraph" w:customStyle="1" w:styleId="1303">
    <w:name w:val="标题 7 + 非加粗"/>
    <w:basedOn w:val="10"/>
    <w:qFormat/>
    <w:uiPriority w:val="0"/>
    <w:pPr>
      <w:numPr>
        <w:ilvl w:val="0"/>
        <w:numId w:val="0"/>
      </w:numPr>
      <w:tabs>
        <w:tab w:val="left" w:pos="3991"/>
      </w:tabs>
    </w:pPr>
    <w:rPr>
      <w:rFonts w:ascii="Times New Roman" w:hAnsi="Times New Roman" w:eastAsia="宋体" w:cs="Times New Roman"/>
      <w:b w:val="0"/>
      <w:bCs w:val="0"/>
      <w:lang w:val="zh-CN"/>
    </w:rPr>
  </w:style>
  <w:style w:type="paragraph" w:customStyle="1" w:styleId="1304">
    <w:name w:val="样式 正文缩进正文缩进 Char1正文（首行缩进两字） Char正文1 Char1段1 CharALT+Z Char..."/>
    <w:basedOn w:val="22"/>
    <w:qFormat/>
    <w:uiPriority w:val="0"/>
    <w:pPr>
      <w:adjustRightInd/>
      <w:snapToGrid/>
      <w:spacing w:beforeLines="0" w:afterLines="0"/>
      <w:ind w:firstLine="200"/>
      <w:jc w:val="both"/>
    </w:pPr>
    <w:rPr>
      <w:rFonts w:eastAsia="仿宋_GB2312" w:cs="宋体"/>
      <w:szCs w:val="20"/>
    </w:rPr>
  </w:style>
  <w:style w:type="paragraph" w:customStyle="1" w:styleId="1305">
    <w:name w:val="Char15"/>
    <w:basedOn w:val="1"/>
    <w:qFormat/>
    <w:uiPriority w:val="0"/>
    <w:pPr>
      <w:widowControl/>
      <w:spacing w:after="160" w:line="240" w:lineRule="exact"/>
    </w:pPr>
    <w:rPr>
      <w:rFonts w:ascii="Times New Roman" w:hAnsi="Times New Roman"/>
      <w:sz w:val="21"/>
      <w:szCs w:val="20"/>
    </w:rPr>
  </w:style>
  <w:style w:type="paragraph" w:customStyle="1" w:styleId="1306">
    <w:name w:val="a方案正文"/>
    <w:basedOn w:val="1"/>
    <w:qFormat/>
    <w:uiPriority w:val="0"/>
    <w:pPr>
      <w:widowControl/>
      <w:spacing w:line="360" w:lineRule="auto"/>
      <w:ind w:firstLine="200" w:firstLineChars="200"/>
    </w:pPr>
    <w:rPr>
      <w:rFonts w:ascii="Arial" w:hAnsi="Arial" w:eastAsia="仿宋_GB2312"/>
      <w:kern w:val="0"/>
      <w:szCs w:val="28"/>
      <w:lang w:eastAsia="en-US"/>
    </w:rPr>
  </w:style>
  <w:style w:type="paragraph" w:customStyle="1" w:styleId="1307">
    <w:name w:val="样式 小四 首行缩进:  0.74 厘米 行距: 1.5 倍行距"/>
    <w:basedOn w:val="1"/>
    <w:link w:val="1308"/>
    <w:qFormat/>
    <w:uiPriority w:val="99"/>
    <w:pPr>
      <w:spacing w:line="360" w:lineRule="auto"/>
      <w:ind w:firstLine="420"/>
      <w:jc w:val="both"/>
    </w:pPr>
    <w:rPr>
      <w:rFonts w:ascii="Times New Roman" w:hAnsi="Times New Roman" w:cs="宋体"/>
      <w:sz w:val="24"/>
      <w:szCs w:val="20"/>
    </w:rPr>
  </w:style>
  <w:style w:type="character" w:customStyle="1" w:styleId="1308">
    <w:name w:val="样式 小四 首行缩进:  0.74 厘米 行距: 1.5 倍行距 Char"/>
    <w:link w:val="1307"/>
    <w:qFormat/>
    <w:uiPriority w:val="99"/>
    <w:rPr>
      <w:rFonts w:ascii="Times New Roman" w:hAnsi="Times New Roman" w:eastAsia="宋体" w:cs="宋体"/>
      <w:sz w:val="24"/>
      <w:szCs w:val="20"/>
    </w:rPr>
  </w:style>
  <w:style w:type="paragraph" w:customStyle="1" w:styleId="1309">
    <w:name w:val="样式 正文首行缩进 + 宋体 首行缩进:  2 字符"/>
    <w:basedOn w:val="86"/>
    <w:qFormat/>
    <w:uiPriority w:val="0"/>
    <w:rPr>
      <w:rFonts w:ascii="宋体" w:hAnsi="宋体" w:cs="宋体"/>
      <w:szCs w:val="20"/>
    </w:rPr>
  </w:style>
  <w:style w:type="paragraph" w:customStyle="1" w:styleId="1310">
    <w:name w:val="样式 标题 3Bold Headbhh3Level 3 HeadH3level_3PIM 3sect1.2.3..."/>
    <w:basedOn w:val="6"/>
    <w:qFormat/>
    <w:uiPriority w:val="0"/>
    <w:pPr>
      <w:numPr>
        <w:ilvl w:val="0"/>
        <w:numId w:val="0"/>
      </w:numPr>
      <w:tabs>
        <w:tab w:val="left" w:pos="720"/>
      </w:tabs>
      <w:spacing w:line="360" w:lineRule="auto"/>
      <w:ind w:left="720" w:hanging="720"/>
      <w:jc w:val="both"/>
    </w:pPr>
    <w:rPr>
      <w:rFonts w:ascii="黑体" w:hAnsi="宋体" w:eastAsia="黑体"/>
      <w:sz w:val="24"/>
      <w:szCs w:val="20"/>
    </w:rPr>
  </w:style>
  <w:style w:type="character" w:customStyle="1" w:styleId="1311">
    <w:name w:val="TDContents"/>
    <w:qFormat/>
    <w:uiPriority w:val="0"/>
    <w:rPr>
      <w:rFonts w:ascii="Arial" w:hAnsi="Arial"/>
    </w:rPr>
  </w:style>
  <w:style w:type="paragraph" w:customStyle="1" w:styleId="1312">
    <w:name w:val="样式 正文首行缩进 + 首行缩进:  0 字符"/>
    <w:basedOn w:val="86"/>
    <w:qFormat/>
    <w:uiPriority w:val="0"/>
    <w:pPr>
      <w:ind w:right="200" w:rightChars="200" w:firstLine="0" w:firstLineChars="0"/>
    </w:pPr>
    <w:rPr>
      <w:rFonts w:ascii="Times New Roman" w:hAnsi="Times New Roman" w:cs="宋体"/>
      <w:szCs w:val="20"/>
    </w:rPr>
  </w:style>
  <w:style w:type="paragraph" w:customStyle="1" w:styleId="1313">
    <w:name w:val="样式 标题 1H1PIM 1h1H11H12H13H14H15H16H17H18H19H110H11...1"/>
    <w:basedOn w:val="4"/>
    <w:qFormat/>
    <w:uiPriority w:val="0"/>
    <w:pPr>
      <w:numPr>
        <w:ilvl w:val="0"/>
        <w:numId w:val="0"/>
      </w:numPr>
    </w:pPr>
    <w:rPr>
      <w:rFonts w:ascii="Times New Roman" w:hAnsi="Times New Roman" w:eastAsia="仿宋_GB2312" w:cs="宋体"/>
      <w:kern w:val="2"/>
      <w:szCs w:val="20"/>
    </w:rPr>
  </w:style>
  <w:style w:type="paragraph" w:customStyle="1" w:styleId="1314">
    <w:name w:val="样式 标题 4Heading 14Heading 141Heading 142H4第三层条bulletblbb..."/>
    <w:basedOn w:val="7"/>
    <w:qFormat/>
    <w:uiPriority w:val="0"/>
    <w:pPr>
      <w:widowControl/>
      <w:numPr>
        <w:ilvl w:val="0"/>
        <w:numId w:val="0"/>
      </w:numPr>
      <w:spacing w:before="60" w:after="240" w:line="360" w:lineRule="auto"/>
      <w:jc w:val="left"/>
    </w:pPr>
    <w:rPr>
      <w:rFonts w:ascii="Times New Roman" w:hAnsi="Times New Roman" w:eastAsia="仿宋_GB2312" w:cs="宋体"/>
      <w:kern w:val="0"/>
      <w:sz w:val="24"/>
      <w:szCs w:val="20"/>
    </w:rPr>
  </w:style>
  <w:style w:type="paragraph" w:customStyle="1" w:styleId="1315">
    <w:name w:val="样式 左侧:  0.85 厘米 段后: 1 行1"/>
    <w:basedOn w:val="1"/>
    <w:qFormat/>
    <w:uiPriority w:val="0"/>
    <w:pPr>
      <w:spacing w:line="360" w:lineRule="auto"/>
      <w:jc w:val="both"/>
    </w:pPr>
    <w:rPr>
      <w:rFonts w:ascii="Times New Roman" w:hAnsi="Times New Roman" w:cs="宋体"/>
      <w:sz w:val="24"/>
      <w:szCs w:val="20"/>
    </w:rPr>
  </w:style>
  <w:style w:type="paragraph" w:customStyle="1" w:styleId="1316">
    <w:name w:val="样式 标题 3Heading 3 - oldh3Level 3 HeadH3level_3PIM 33rd lev...1"/>
    <w:basedOn w:val="6"/>
    <w:qFormat/>
    <w:uiPriority w:val="0"/>
    <w:pPr>
      <w:numPr>
        <w:ilvl w:val="0"/>
        <w:numId w:val="0"/>
      </w:numPr>
      <w:tabs>
        <w:tab w:val="left" w:pos="360"/>
      </w:tabs>
      <w:spacing w:line="360" w:lineRule="auto"/>
      <w:ind w:left="360" w:leftChars="150" w:right="2" w:rightChars="1"/>
      <w:jc w:val="both"/>
    </w:pPr>
    <w:rPr>
      <w:rFonts w:ascii="仿宋_GB2312" w:hAnsi="宋体" w:eastAsia="仿宋_GB2312" w:cs="宋体"/>
      <w:sz w:val="30"/>
      <w:szCs w:val="30"/>
    </w:rPr>
  </w:style>
  <w:style w:type="paragraph" w:customStyle="1" w:styleId="1317">
    <w:name w:val="样式 标题 1H1PIM 1h1H11H12H13H14H15H16H17H18H19H110H11..."/>
    <w:basedOn w:val="4"/>
    <w:qFormat/>
    <w:uiPriority w:val="0"/>
    <w:pPr>
      <w:numPr>
        <w:ilvl w:val="0"/>
        <w:numId w:val="0"/>
      </w:numPr>
      <w:tabs>
        <w:tab w:val="left" w:pos="420"/>
      </w:tabs>
      <w:ind w:left="420"/>
      <w:jc w:val="both"/>
    </w:pPr>
    <w:rPr>
      <w:rFonts w:ascii="仿宋_GB2312" w:hAnsi="仿宋_GB2312" w:eastAsia="仿宋_GB2312"/>
      <w:szCs w:val="32"/>
    </w:rPr>
  </w:style>
  <w:style w:type="paragraph" w:customStyle="1" w:styleId="1318">
    <w:name w:val="样式 正文首行缩进 + 悬挂缩进: 5.49 字符"/>
    <w:basedOn w:val="86"/>
    <w:qFormat/>
    <w:uiPriority w:val="0"/>
    <w:pPr>
      <w:ind w:left="200" w:hanging="200" w:hangingChars="200"/>
    </w:pPr>
    <w:rPr>
      <w:rFonts w:ascii="Times New Roman" w:hAnsi="Times New Roman" w:cs="宋体"/>
      <w:szCs w:val="20"/>
    </w:rPr>
  </w:style>
  <w:style w:type="paragraph" w:customStyle="1" w:styleId="1319">
    <w:name w:val="样式 正文首行缩进 + (符号) 宋体"/>
    <w:basedOn w:val="86"/>
    <w:qFormat/>
    <w:uiPriority w:val="0"/>
    <w:rPr>
      <w:rFonts w:ascii="Times New Roman" w:hAnsi="Times New Roman"/>
      <w:szCs w:val="20"/>
    </w:rPr>
  </w:style>
  <w:style w:type="paragraph" w:customStyle="1" w:styleId="1320">
    <w:name w:val="样式 正文首行缩进 + (符号) 宋体 首行缩进:  2 字符"/>
    <w:basedOn w:val="86"/>
    <w:qFormat/>
    <w:uiPriority w:val="0"/>
    <w:rPr>
      <w:rFonts w:ascii="Times New Roman" w:hAnsi="宋体" w:cs="宋体"/>
      <w:szCs w:val="20"/>
    </w:rPr>
  </w:style>
  <w:style w:type="paragraph" w:customStyle="1" w:styleId="1321">
    <w:name w:val="样式 正文首行缩进 + 首行缩进:  2 字符1"/>
    <w:basedOn w:val="86"/>
    <w:qFormat/>
    <w:uiPriority w:val="0"/>
    <w:rPr>
      <w:rFonts w:ascii="Times New Roman" w:hAnsi="Times New Roman" w:cs="宋体"/>
      <w:szCs w:val="20"/>
    </w:rPr>
  </w:style>
  <w:style w:type="paragraph" w:customStyle="1" w:styleId="1322">
    <w:name w:val="样式 正文首行缩进 + 宋体"/>
    <w:basedOn w:val="86"/>
    <w:qFormat/>
    <w:uiPriority w:val="0"/>
    <w:rPr>
      <w:rFonts w:ascii="宋体" w:hAnsi="宋体"/>
      <w:szCs w:val="20"/>
    </w:rPr>
  </w:style>
  <w:style w:type="paragraph" w:customStyle="1" w:styleId="1323">
    <w:name w:val="样式 正文首行缩进 + (符号) 宋体1"/>
    <w:basedOn w:val="86"/>
    <w:qFormat/>
    <w:uiPriority w:val="0"/>
    <w:rPr>
      <w:rFonts w:ascii="Times New Roman" w:hAnsi="Times New Roman"/>
      <w:szCs w:val="20"/>
    </w:rPr>
  </w:style>
  <w:style w:type="paragraph" w:customStyle="1" w:styleId="1324">
    <w:name w:val="样式 正文首行缩进 + 首行缩进:  2 字符2"/>
    <w:basedOn w:val="86"/>
    <w:qFormat/>
    <w:uiPriority w:val="0"/>
    <w:rPr>
      <w:rFonts w:ascii="Times New Roman" w:hAnsi="Times New Roman" w:cs="宋体"/>
      <w:szCs w:val="20"/>
    </w:rPr>
  </w:style>
  <w:style w:type="paragraph" w:customStyle="1" w:styleId="1325">
    <w:name w:val="样式 样式 正文首行缩进 + 首行缩进:  2 字符2 + 首行缩进:  2 字符"/>
    <w:basedOn w:val="1324"/>
    <w:qFormat/>
    <w:uiPriority w:val="0"/>
    <w:pPr>
      <w:ind w:firstLine="480"/>
    </w:pPr>
  </w:style>
  <w:style w:type="paragraph" w:customStyle="1" w:styleId="1326">
    <w:name w:val="样式 正文首行缩进 + 宋体 首行缩进:  2 字符1"/>
    <w:basedOn w:val="86"/>
    <w:qFormat/>
    <w:uiPriority w:val="0"/>
    <w:rPr>
      <w:rFonts w:ascii="宋体" w:hAnsi="宋体" w:cs="宋体"/>
      <w:szCs w:val="20"/>
    </w:rPr>
  </w:style>
  <w:style w:type="paragraph" w:customStyle="1" w:styleId="1327">
    <w:name w:val="样式 公文正文 + 宋体 五号 段前: 7.8 磅 段后: 7.8 磅"/>
    <w:basedOn w:val="1"/>
    <w:qFormat/>
    <w:uiPriority w:val="0"/>
    <w:pPr>
      <w:spacing w:before="156" w:after="156"/>
      <w:jc w:val="both"/>
    </w:pPr>
    <w:rPr>
      <w:rFonts w:ascii="宋体" w:hAnsi="宋体" w:cs="宋体"/>
      <w:snapToGrid w:val="0"/>
      <w:sz w:val="24"/>
      <w:szCs w:val="20"/>
    </w:rPr>
  </w:style>
  <w:style w:type="paragraph" w:customStyle="1" w:styleId="1328">
    <w:name w:val="样式 top-x + 五号"/>
    <w:basedOn w:val="1"/>
    <w:qFormat/>
    <w:uiPriority w:val="0"/>
    <w:pPr>
      <w:widowControl/>
      <w:spacing w:before="100" w:beforeAutospacing="1" w:after="100" w:afterAutospacing="1"/>
    </w:pPr>
    <w:rPr>
      <w:rFonts w:ascii="宋体" w:hAnsi="宋体" w:cs="宋体"/>
      <w:kern w:val="0"/>
      <w:sz w:val="24"/>
      <w:szCs w:val="24"/>
    </w:rPr>
  </w:style>
  <w:style w:type="paragraph" w:customStyle="1" w:styleId="1329">
    <w:name w:val="样式 正文首行缩进 2 + 左侧:  2 字符 首行缩进:  2 字符"/>
    <w:basedOn w:val="87"/>
    <w:qFormat/>
    <w:uiPriority w:val="0"/>
    <w:pPr>
      <w:autoSpaceDE/>
      <w:autoSpaceDN/>
      <w:adjustRightInd/>
      <w:ind w:leftChars="200" w:firstLineChars="200"/>
    </w:pPr>
    <w:rPr>
      <w:rFonts w:ascii="Times New Roman" w:cs="宋体"/>
      <w:kern w:val="2"/>
      <w:szCs w:val="20"/>
    </w:rPr>
  </w:style>
  <w:style w:type="paragraph" w:customStyle="1" w:styleId="1330">
    <w:name w:val="样式 正文(首行缩进) + 悬挂缩进: 1.5 字符"/>
    <w:basedOn w:val="1"/>
    <w:qFormat/>
    <w:uiPriority w:val="0"/>
    <w:pPr>
      <w:spacing w:line="360" w:lineRule="auto"/>
      <w:ind w:left="-150" w:leftChars="-150" w:firstLine="200" w:firstLineChars="200"/>
      <w:jc w:val="both"/>
    </w:pPr>
    <w:rPr>
      <w:rFonts w:ascii="Arial Narrow" w:hAnsi="Arial Narrow" w:eastAsia="仿宋_GB2312" w:cs="宋体"/>
      <w:sz w:val="24"/>
      <w:szCs w:val="20"/>
    </w:rPr>
  </w:style>
  <w:style w:type="paragraph" w:customStyle="1" w:styleId="1331">
    <w:name w:val="样式 标题 2第一章 标题 2Heading 2 HiddenHeading 2 CCBSheading 2H2h2..."/>
    <w:basedOn w:val="5"/>
    <w:qFormat/>
    <w:uiPriority w:val="0"/>
    <w:pPr>
      <w:numPr>
        <w:numId w:val="59"/>
      </w:numPr>
      <w:tabs>
        <w:tab w:val="left" w:pos="0"/>
        <w:tab w:val="left" w:pos="360"/>
        <w:tab w:val="left" w:pos="3420"/>
      </w:tabs>
      <w:jc w:val="left"/>
    </w:pPr>
    <w:rPr>
      <w:rFonts w:ascii="宋体" w:hAnsi="宋体" w:eastAsia="黑体" w:cs="Times New Roman"/>
      <w:color w:val="000000"/>
      <w:kern w:val="0"/>
      <w:sz w:val="30"/>
    </w:rPr>
  </w:style>
  <w:style w:type="paragraph" w:customStyle="1" w:styleId="1332">
    <w:name w:val="Char Char1 Char Char Char Char Char Char Char Char Char Char Char Char Char Char Char"/>
    <w:basedOn w:val="1"/>
    <w:qFormat/>
    <w:uiPriority w:val="99"/>
    <w:pPr>
      <w:widowControl/>
      <w:spacing w:after="160" w:line="240" w:lineRule="exact"/>
      <w:ind w:left="900"/>
    </w:pPr>
    <w:rPr>
      <w:rFonts w:ascii="Verdana" w:hAnsi="Verdana"/>
      <w:kern w:val="0"/>
      <w:sz w:val="20"/>
      <w:szCs w:val="21"/>
      <w:lang w:eastAsia="en-US"/>
    </w:rPr>
  </w:style>
  <w:style w:type="paragraph" w:customStyle="1" w:styleId="1333">
    <w:name w:val="Char1 Char Char Char Char Char1 Char Char Char Char1"/>
    <w:basedOn w:val="1"/>
    <w:qFormat/>
    <w:uiPriority w:val="0"/>
    <w:pPr>
      <w:ind w:left="432" w:hanging="432"/>
      <w:jc w:val="both"/>
    </w:pPr>
    <w:rPr>
      <w:rFonts w:ascii="Times New Roman" w:hAnsi="Times New Roman"/>
      <w:sz w:val="24"/>
      <w:szCs w:val="24"/>
    </w:rPr>
  </w:style>
  <w:style w:type="paragraph" w:customStyle="1" w:styleId="1334">
    <w:name w:val="Char Char Char Char Char Char Char Char Char Char"/>
    <w:basedOn w:val="1"/>
    <w:qFormat/>
    <w:uiPriority w:val="0"/>
    <w:pPr>
      <w:adjustRightInd w:val="0"/>
      <w:spacing w:line="360" w:lineRule="auto"/>
      <w:jc w:val="both"/>
    </w:pPr>
    <w:rPr>
      <w:rFonts w:ascii="Times New Roman" w:hAnsi="Times New Roman" w:eastAsia="黑体"/>
      <w:b/>
      <w:sz w:val="24"/>
      <w:szCs w:val="24"/>
    </w:rPr>
  </w:style>
  <w:style w:type="character" w:customStyle="1" w:styleId="1335">
    <w:name w:val="concon1"/>
    <w:qFormat/>
    <w:uiPriority w:val="0"/>
    <w:rPr>
      <w:sz w:val="21"/>
      <w:szCs w:val="21"/>
    </w:rPr>
  </w:style>
  <w:style w:type="paragraph" w:customStyle="1" w:styleId="1336">
    <w:name w:val="金宏发行正文 Char"/>
    <w:basedOn w:val="1"/>
    <w:link w:val="2088"/>
    <w:qFormat/>
    <w:uiPriority w:val="0"/>
    <w:pPr>
      <w:spacing w:line="500" w:lineRule="atLeast"/>
      <w:ind w:firstLine="560" w:firstLineChars="200"/>
      <w:jc w:val="both"/>
    </w:pPr>
    <w:rPr>
      <w:rFonts w:ascii="Times New Roman" w:hAnsi="Times New Roman" w:eastAsia="仿宋_GB2312"/>
      <w:szCs w:val="20"/>
      <w:lang w:val="zh-CN"/>
    </w:rPr>
  </w:style>
  <w:style w:type="paragraph" w:customStyle="1" w:styleId="1337">
    <w:name w:val="政务正文"/>
    <w:basedOn w:val="1"/>
    <w:qFormat/>
    <w:uiPriority w:val="0"/>
    <w:pPr>
      <w:spacing w:beforeLines="30" w:afterLines="30" w:line="360" w:lineRule="exact"/>
      <w:ind w:firstLine="480" w:firstLineChars="200"/>
      <w:jc w:val="both"/>
    </w:pPr>
    <w:rPr>
      <w:rFonts w:ascii="宋体" w:hAnsi="宋体"/>
      <w:sz w:val="24"/>
      <w:szCs w:val="24"/>
    </w:rPr>
  </w:style>
  <w:style w:type="paragraph" w:customStyle="1" w:styleId="1338">
    <w:name w:val="样式 标题 5dashdsddRoman listh5H5PIM 5第四层条第五层heading 55l..."/>
    <w:basedOn w:val="8"/>
    <w:qFormat/>
    <w:uiPriority w:val="0"/>
    <w:pPr>
      <w:keepNext w:val="0"/>
      <w:keepLines w:val="0"/>
      <w:numPr>
        <w:ilvl w:val="0"/>
        <w:numId w:val="0"/>
      </w:numPr>
      <w:tabs>
        <w:tab w:val="left" w:pos="0"/>
      </w:tabs>
      <w:spacing w:before="200" w:after="140" w:line="360" w:lineRule="auto"/>
    </w:pPr>
    <w:rPr>
      <w:rFonts w:ascii="Times New Roman" w:hAnsi="Times New Roman" w:eastAsia="黑体" w:cs="宋体"/>
      <w:szCs w:val="20"/>
    </w:rPr>
  </w:style>
  <w:style w:type="paragraph" w:customStyle="1" w:styleId="1339">
    <w:name w:val="Char5"/>
    <w:basedOn w:val="1"/>
    <w:qFormat/>
    <w:uiPriority w:val="0"/>
    <w:rPr>
      <w:rFonts w:ascii="Times New Roman" w:hAnsi="Times New Roman"/>
      <w:sz w:val="21"/>
      <w:szCs w:val="24"/>
    </w:rPr>
  </w:style>
  <w:style w:type="paragraph" w:customStyle="1" w:styleId="1340">
    <w:name w:val="样式 标题 3Level 3 HeadH3sect1.2.3Heading 3 - oldh3Head33l3...1"/>
    <w:basedOn w:val="6"/>
    <w:qFormat/>
    <w:uiPriority w:val="0"/>
    <w:pPr>
      <w:keepNext w:val="0"/>
      <w:keepLines w:val="0"/>
      <w:numPr>
        <w:ilvl w:val="0"/>
        <w:numId w:val="0"/>
      </w:numPr>
      <w:adjustRightInd w:val="0"/>
      <w:snapToGrid w:val="0"/>
      <w:spacing w:before="0" w:after="0" w:line="360" w:lineRule="auto"/>
      <w:ind w:left="567" w:hanging="567"/>
      <w:jc w:val="both"/>
    </w:pPr>
    <w:rPr>
      <w:rFonts w:ascii="Times New Roman" w:hAnsi="Times New Roman"/>
      <w:bCs w:val="0"/>
      <w:snapToGrid w:val="0"/>
      <w:kern w:val="0"/>
      <w:sz w:val="28"/>
      <w:szCs w:val="20"/>
    </w:rPr>
  </w:style>
  <w:style w:type="paragraph" w:customStyle="1" w:styleId="1341">
    <w:name w:val="样式 (符号) 宋体 首行缩进:  0.74 厘米 行距: 1.5 倍行距"/>
    <w:basedOn w:val="1"/>
    <w:qFormat/>
    <w:uiPriority w:val="0"/>
    <w:pPr>
      <w:spacing w:line="360" w:lineRule="auto"/>
      <w:ind w:firstLine="420"/>
      <w:jc w:val="both"/>
    </w:pPr>
    <w:rPr>
      <w:rFonts w:ascii="Times New Roman" w:hAnsi="宋体" w:cs="宋体"/>
      <w:sz w:val="24"/>
      <w:szCs w:val="20"/>
    </w:rPr>
  </w:style>
  <w:style w:type="paragraph" w:customStyle="1" w:styleId="1342">
    <w:name w:val="正文居中"/>
    <w:basedOn w:val="1"/>
    <w:qFormat/>
    <w:uiPriority w:val="0"/>
    <w:pPr>
      <w:keepNext/>
      <w:widowControl/>
      <w:suppressAutoHyphens/>
      <w:snapToGrid w:val="0"/>
      <w:jc w:val="center"/>
    </w:pPr>
    <w:rPr>
      <w:rFonts w:ascii="仿宋_GB2312" w:hAnsi="宋体" w:eastAsia="仿宋_GB2312"/>
      <w:sz w:val="32"/>
      <w:szCs w:val="20"/>
    </w:rPr>
  </w:style>
  <w:style w:type="paragraph" w:customStyle="1" w:styleId="134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34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34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346">
    <w:name w:val="标准书眉_奇数页"/>
    <w:next w:val="1"/>
    <w:qFormat/>
    <w:uiPriority w:val="0"/>
    <w:pPr>
      <w:tabs>
        <w:tab w:val="center" w:pos="4154"/>
        <w:tab w:val="right" w:pos="8306"/>
      </w:tabs>
      <w:spacing w:after="120"/>
      <w:jc w:val="right"/>
    </w:pPr>
    <w:rPr>
      <w:rFonts w:ascii="Arial" w:hAnsi="Arial" w:eastAsia="宋体" w:cs="Times New Roman"/>
      <w:sz w:val="21"/>
      <w:szCs w:val="21"/>
      <w:lang w:val="en-US" w:eastAsia="zh-CN" w:bidi="ar-SA"/>
    </w:rPr>
  </w:style>
  <w:style w:type="paragraph" w:customStyle="1" w:styleId="1347">
    <w:name w:val="标准书眉_偶数页"/>
    <w:basedOn w:val="1346"/>
    <w:next w:val="1"/>
    <w:qFormat/>
    <w:uiPriority w:val="99"/>
    <w:pPr>
      <w:jc w:val="left"/>
    </w:pPr>
  </w:style>
  <w:style w:type="paragraph" w:customStyle="1" w:styleId="1348">
    <w:name w:val="标准书眉一"/>
    <w:qFormat/>
    <w:uiPriority w:val="0"/>
    <w:pPr>
      <w:jc w:val="both"/>
    </w:pPr>
    <w:rPr>
      <w:rFonts w:ascii="Times New Roman" w:hAnsi="Times New Roman" w:eastAsia="宋体" w:cs="Times New Roman"/>
      <w:lang w:val="en-US" w:eastAsia="zh-CN" w:bidi="ar-SA"/>
    </w:rPr>
  </w:style>
  <w:style w:type="paragraph" w:customStyle="1" w:styleId="1349">
    <w:name w:val="参考文献、索引标题"/>
    <w:basedOn w:val="795"/>
    <w:next w:val="1"/>
    <w:qFormat/>
    <w:uiPriority w:val="0"/>
    <w:pPr>
      <w:numPr>
        <w:numId w:val="0"/>
      </w:numPr>
      <w:spacing w:after="200"/>
    </w:pPr>
    <w:rPr>
      <w:sz w:val="21"/>
    </w:rPr>
  </w:style>
  <w:style w:type="character" w:customStyle="1" w:styleId="1350">
    <w:name w:val="发布"/>
    <w:qFormat/>
    <w:uiPriority w:val="0"/>
    <w:rPr>
      <w:rFonts w:ascii="黑体" w:eastAsia="黑体"/>
      <w:spacing w:val="22"/>
      <w:w w:val="100"/>
      <w:position w:val="3"/>
      <w:sz w:val="28"/>
    </w:rPr>
  </w:style>
  <w:style w:type="paragraph" w:customStyle="1" w:styleId="1351">
    <w:name w:val="发布部门"/>
    <w:next w:val="207"/>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3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53">
    <w:name w:val="封面标准号2"/>
    <w:basedOn w:val="1232"/>
    <w:qFormat/>
    <w:uiPriority w:val="0"/>
    <w:pPr>
      <w:framePr w:w="9138" w:h="1244" w:hRule="exact" w:wrap="around" w:vAnchor="page" w:hAnchor="margin" w:y="2908"/>
      <w:adjustRightInd w:val="0"/>
      <w:spacing w:before="357" w:line="280" w:lineRule="exact"/>
    </w:pPr>
  </w:style>
  <w:style w:type="paragraph" w:customStyle="1" w:styleId="1354">
    <w:name w:val="封面标准代替信息"/>
    <w:basedOn w:val="1353"/>
    <w:qFormat/>
    <w:uiPriority w:val="0"/>
    <w:pPr>
      <w:framePr w:wrap="around"/>
      <w:spacing w:before="57"/>
    </w:pPr>
    <w:rPr>
      <w:rFonts w:ascii="宋体"/>
      <w:sz w:val="21"/>
    </w:rPr>
  </w:style>
  <w:style w:type="paragraph" w:customStyle="1" w:styleId="135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56">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3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58">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359">
    <w:name w:val="封面正文"/>
    <w:qFormat/>
    <w:uiPriority w:val="0"/>
    <w:pPr>
      <w:jc w:val="both"/>
    </w:pPr>
    <w:rPr>
      <w:rFonts w:ascii="Times New Roman" w:hAnsi="Times New Roman" w:eastAsia="宋体" w:cs="Times New Roman"/>
      <w:lang w:val="en-US" w:eastAsia="zh-CN" w:bidi="ar-SA"/>
    </w:rPr>
  </w:style>
  <w:style w:type="paragraph" w:customStyle="1" w:styleId="1360">
    <w:name w:val="附录标识"/>
    <w:basedOn w:val="795"/>
    <w:qFormat/>
    <w:uiPriority w:val="99"/>
    <w:pPr>
      <w:numPr>
        <w:numId w:val="0"/>
      </w:numPr>
      <w:tabs>
        <w:tab w:val="left" w:pos="6405"/>
      </w:tabs>
      <w:spacing w:after="200"/>
    </w:pPr>
    <w:rPr>
      <w:sz w:val="21"/>
    </w:rPr>
  </w:style>
  <w:style w:type="paragraph" w:customStyle="1" w:styleId="1361">
    <w:name w:val="附录表标题"/>
    <w:next w:val="207"/>
    <w:qFormat/>
    <w:uiPriority w:val="0"/>
    <w:pPr>
      <w:numPr>
        <w:ilvl w:val="0"/>
        <w:numId w:val="60"/>
      </w:numPr>
      <w:jc w:val="center"/>
      <w:textAlignment w:val="baseline"/>
    </w:pPr>
    <w:rPr>
      <w:rFonts w:ascii="黑体" w:hAnsi="Times New Roman" w:eastAsia="黑体" w:cs="Times New Roman"/>
      <w:kern w:val="21"/>
      <w:sz w:val="21"/>
      <w:lang w:val="en-US" w:eastAsia="zh-CN" w:bidi="ar-SA"/>
    </w:rPr>
  </w:style>
  <w:style w:type="paragraph" w:customStyle="1" w:styleId="1362">
    <w:name w:val="附录章标题"/>
    <w:next w:val="207"/>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363">
    <w:name w:val="附录一级条标题"/>
    <w:basedOn w:val="1362"/>
    <w:next w:val="207"/>
    <w:qFormat/>
    <w:uiPriority w:val="99"/>
    <w:pPr>
      <w:autoSpaceDN w:val="0"/>
      <w:spacing w:beforeLines="0" w:afterLines="0"/>
      <w:outlineLvl w:val="2"/>
    </w:pPr>
  </w:style>
  <w:style w:type="paragraph" w:customStyle="1" w:styleId="1364">
    <w:name w:val="附录二级条标题"/>
    <w:basedOn w:val="1363"/>
    <w:next w:val="207"/>
    <w:qFormat/>
    <w:uiPriority w:val="99"/>
    <w:pPr>
      <w:outlineLvl w:val="3"/>
    </w:pPr>
  </w:style>
  <w:style w:type="paragraph" w:customStyle="1" w:styleId="1365">
    <w:name w:val="附录三级条标题"/>
    <w:basedOn w:val="1364"/>
    <w:next w:val="207"/>
    <w:qFormat/>
    <w:uiPriority w:val="99"/>
    <w:pPr>
      <w:outlineLvl w:val="4"/>
    </w:pPr>
  </w:style>
  <w:style w:type="paragraph" w:customStyle="1" w:styleId="1366">
    <w:name w:val="附录四级条标题"/>
    <w:basedOn w:val="1365"/>
    <w:next w:val="207"/>
    <w:qFormat/>
    <w:uiPriority w:val="99"/>
    <w:pPr>
      <w:outlineLvl w:val="5"/>
    </w:pPr>
  </w:style>
  <w:style w:type="paragraph" w:customStyle="1" w:styleId="1367">
    <w:name w:val="附录图标题"/>
    <w:next w:val="207"/>
    <w:qFormat/>
    <w:uiPriority w:val="0"/>
    <w:pPr>
      <w:numPr>
        <w:ilvl w:val="0"/>
        <w:numId w:val="61"/>
      </w:numPr>
      <w:jc w:val="center"/>
    </w:pPr>
    <w:rPr>
      <w:rFonts w:ascii="黑体" w:hAnsi="Times New Roman" w:eastAsia="黑体" w:cs="Times New Roman"/>
      <w:sz w:val="21"/>
      <w:lang w:val="en-US" w:eastAsia="zh-CN" w:bidi="ar-SA"/>
    </w:rPr>
  </w:style>
  <w:style w:type="paragraph" w:customStyle="1" w:styleId="1368">
    <w:name w:val="附录五级条标题"/>
    <w:basedOn w:val="1366"/>
    <w:next w:val="207"/>
    <w:qFormat/>
    <w:uiPriority w:val="99"/>
    <w:pPr>
      <w:outlineLvl w:val="6"/>
    </w:pPr>
  </w:style>
  <w:style w:type="character" w:customStyle="1" w:styleId="1369">
    <w:name w:val="个人答复风格"/>
    <w:qFormat/>
    <w:uiPriority w:val="0"/>
    <w:rPr>
      <w:rFonts w:ascii="Arial" w:hAnsi="Arial" w:eastAsia="宋体" w:cs="Arial"/>
      <w:color w:val="auto"/>
      <w:sz w:val="20"/>
    </w:rPr>
  </w:style>
  <w:style w:type="character" w:customStyle="1" w:styleId="1370">
    <w:name w:val="个人撰写风格"/>
    <w:qFormat/>
    <w:uiPriority w:val="0"/>
    <w:rPr>
      <w:rFonts w:ascii="Arial" w:hAnsi="Arial" w:eastAsia="宋体" w:cs="Arial"/>
      <w:color w:val="auto"/>
      <w:sz w:val="20"/>
    </w:rPr>
  </w:style>
  <w:style w:type="paragraph" w:customStyle="1" w:styleId="1371">
    <w:name w:val="目次、标准名称标题"/>
    <w:basedOn w:val="795"/>
    <w:next w:val="207"/>
    <w:qFormat/>
    <w:uiPriority w:val="99"/>
    <w:pPr>
      <w:numPr>
        <w:numId w:val="0"/>
      </w:numPr>
      <w:spacing w:line="460" w:lineRule="exact"/>
    </w:pPr>
  </w:style>
  <w:style w:type="paragraph" w:customStyle="1" w:styleId="137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73">
    <w:name w:val="其他发布部门"/>
    <w:basedOn w:val="1"/>
    <w:qFormat/>
    <w:uiPriority w:val="0"/>
    <w:pPr>
      <w:snapToGrid w:val="0"/>
      <w:spacing w:line="288" w:lineRule="auto"/>
      <w:jc w:val="both"/>
    </w:pPr>
    <w:rPr>
      <w:rFonts w:ascii="Courier New" w:hAnsi="Courier New"/>
      <w:sz w:val="21"/>
      <w:szCs w:val="21"/>
    </w:rPr>
  </w:style>
  <w:style w:type="paragraph" w:customStyle="1" w:styleId="1374">
    <w:name w:val="实施日期"/>
    <w:basedOn w:val="1352"/>
    <w:qFormat/>
    <w:uiPriority w:val="0"/>
    <w:pPr>
      <w:framePr w:hSpace="0" w:wrap="around" w:xAlign="right"/>
      <w:jc w:val="right"/>
    </w:pPr>
  </w:style>
  <w:style w:type="paragraph" w:customStyle="1" w:styleId="1375">
    <w:name w:val="示例"/>
    <w:next w:val="207"/>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376">
    <w:name w:val="条文脚注"/>
    <w:basedOn w:val="67"/>
    <w:qFormat/>
    <w:uiPriority w:val="0"/>
    <w:pPr>
      <w:spacing w:line="288" w:lineRule="auto"/>
      <w:ind w:left="780" w:leftChars="200" w:hanging="360" w:hangingChars="200"/>
      <w:jc w:val="both"/>
    </w:pPr>
    <w:rPr>
      <w:rFonts w:ascii="宋体" w:hAnsi="Courier New"/>
    </w:rPr>
  </w:style>
  <w:style w:type="paragraph" w:customStyle="1" w:styleId="1377">
    <w:name w:val="图表脚注"/>
    <w:next w:val="207"/>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37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379">
    <w:name w:val="注："/>
    <w:next w:val="207"/>
    <w:qFormat/>
    <w:uiPriority w:val="99"/>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380">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381">
    <w:name w:val="总标题"/>
    <w:basedOn w:val="84"/>
    <w:qFormat/>
    <w:uiPriority w:val="0"/>
    <w:pPr>
      <w:snapToGrid w:val="0"/>
      <w:spacing w:line="288" w:lineRule="auto"/>
    </w:pPr>
    <w:rPr>
      <w:rFonts w:ascii="Arial" w:hAnsi="Arial" w:cs="Arial"/>
    </w:rPr>
  </w:style>
  <w:style w:type="table" w:customStyle="1" w:styleId="1382">
    <w:name w:val="表格样式1"/>
    <w:basedOn w:val="88"/>
    <w:qFormat/>
    <w:uiPriority w:val="0"/>
    <w:pPr>
      <w:snapToGrid w:val="0"/>
      <w:spacing w:line="312" w:lineRule="auto"/>
    </w:pPr>
    <w:rPr>
      <w:rFonts w:ascii="Courier New" w:hAnsi="Courier New" w:eastAsia="宋体" w:cs="Times New Roman"/>
      <w:sz w:val="18"/>
      <w:szCs w:val="18"/>
      <w:lang w:bidi="mn-Mong-CN"/>
    </w:rPr>
    <w:tblPr>
      <w:tblBorders>
        <w:top w:val="single" w:color="auto" w:sz="6" w:space="0"/>
        <w:left w:val="single" w:color="auto" w:sz="6" w:space="0"/>
        <w:bottom w:val="single" w:color="auto" w:sz="6" w:space="0"/>
        <w:right w:val="single" w:color="auto" w:sz="6" w:space="0"/>
        <w:insideV w:val="single" w:color="auto" w:sz="6" w:space="0"/>
      </w:tblBorders>
    </w:tblPr>
    <w:trPr>
      <w:cantSplit/>
    </w:trPr>
    <w:tcPr>
      <w:tcMar>
        <w:top w:w="28" w:type="dxa"/>
        <w:left w:w="57" w:type="dxa"/>
        <w:bottom w:w="28" w:type="dxa"/>
        <w:right w:w="57" w:type="dxa"/>
      </w:tcMar>
    </w:tcPr>
    <w:tblStylePr w:type="firstRow">
      <w:pPr>
        <w:wordWrap/>
        <w:jc w:val="center"/>
      </w:pPr>
      <w:tblPr/>
      <w:trPr>
        <w:tblHeader/>
      </w:trPr>
      <w:tcPr>
        <w:tcBorders>
          <w:top w:val="single" w:color="auto" w:sz="6" w:space="0"/>
          <w:left w:val="single" w:color="auto" w:sz="6" w:space="0"/>
          <w:bottom w:val="single" w:color="auto" w:sz="6" w:space="0"/>
          <w:right w:val="single" w:color="auto" w:sz="6" w:space="0"/>
          <w:insideH w:val="nil"/>
          <w:insideV w:val="single" w:sz="6" w:space="0"/>
          <w:tl2br w:val="nil"/>
          <w:tr2bl w:val="nil"/>
        </w:tcBorders>
      </w:tcPr>
    </w:tblStylePr>
    <w:tblStylePr w:type="firstCol">
      <w:pPr>
        <w:wordWrap/>
        <w:jc w:val="center"/>
      </w:pPr>
    </w:tblStylePr>
  </w:style>
  <w:style w:type="character" w:customStyle="1" w:styleId="1383">
    <w:name w:val="着重"/>
    <w:qFormat/>
    <w:uiPriority w:val="0"/>
    <w:rPr>
      <w:rFonts w:ascii="Arial" w:hAnsi="Arial" w:eastAsia="黑体"/>
    </w:rPr>
  </w:style>
  <w:style w:type="paragraph" w:customStyle="1" w:styleId="1384">
    <w:name w:val="其他标准称谓"/>
    <w:qFormat/>
    <w:uiPriority w:val="0"/>
    <w:pPr>
      <w:spacing w:line="0" w:lineRule="atLeast"/>
      <w:jc w:val="distribute"/>
    </w:pPr>
    <w:rPr>
      <w:rFonts w:ascii="黑体" w:hAnsi="宋体" w:eastAsia="黑体" w:cs="Times New Roman"/>
      <w:sz w:val="52"/>
      <w:lang w:val="en-US" w:eastAsia="zh-CN" w:bidi="ar-SA"/>
    </w:rPr>
  </w:style>
  <w:style w:type="character" w:customStyle="1" w:styleId="1385">
    <w:name w:val="articlecontent"/>
    <w:basedOn w:val="138"/>
    <w:qFormat/>
    <w:uiPriority w:val="0"/>
  </w:style>
  <w:style w:type="character" w:customStyle="1" w:styleId="1386">
    <w:name w:val="一级条标题 Char"/>
    <w:link w:val="797"/>
    <w:qFormat/>
    <w:uiPriority w:val="99"/>
    <w:rPr>
      <w:rFonts w:ascii="Times New Roman" w:hAnsi="Times New Roman" w:eastAsia="黑体" w:cs="Times New Roman"/>
      <w:sz w:val="21"/>
    </w:rPr>
  </w:style>
  <w:style w:type="character" w:customStyle="1" w:styleId="1387">
    <w:name w:val="二级条标题 Char"/>
    <w:basedOn w:val="1386"/>
    <w:link w:val="798"/>
    <w:qFormat/>
    <w:uiPriority w:val="99"/>
    <w:rPr>
      <w:rFonts w:ascii="Times New Roman" w:hAnsi="Times New Roman" w:eastAsia="黑体" w:cs="Times New Roman"/>
      <w:sz w:val="21"/>
    </w:rPr>
  </w:style>
  <w:style w:type="character" w:customStyle="1" w:styleId="1388">
    <w:name w:val="三级条标题 Char"/>
    <w:basedOn w:val="1387"/>
    <w:link w:val="799"/>
    <w:qFormat/>
    <w:uiPriority w:val="99"/>
    <w:rPr>
      <w:rFonts w:ascii="Times New Roman" w:hAnsi="Times New Roman" w:eastAsia="黑体" w:cs="Times New Roman"/>
      <w:sz w:val="21"/>
    </w:rPr>
  </w:style>
  <w:style w:type="character" w:customStyle="1" w:styleId="1389">
    <w:name w:val="四级条标题 Char"/>
    <w:basedOn w:val="1388"/>
    <w:link w:val="800"/>
    <w:qFormat/>
    <w:uiPriority w:val="99"/>
    <w:rPr>
      <w:rFonts w:ascii="Times New Roman" w:hAnsi="Times New Roman" w:eastAsia="黑体" w:cs="Times New Roman"/>
      <w:sz w:val="21"/>
    </w:rPr>
  </w:style>
  <w:style w:type="paragraph" w:customStyle="1" w:styleId="1390">
    <w:name w:val="标题字"/>
    <w:basedOn w:val="796"/>
    <w:qFormat/>
    <w:uiPriority w:val="0"/>
    <w:pPr>
      <w:numPr>
        <w:ilvl w:val="0"/>
        <w:numId w:val="0"/>
      </w:numPr>
      <w:spacing w:before="156" w:after="156"/>
      <w:ind w:left="420"/>
    </w:pPr>
  </w:style>
  <w:style w:type="table" w:customStyle="1" w:styleId="1391">
    <w:name w:val="28"/>
    <w:qFormat/>
    <w:uiPriority w:val="0"/>
    <w:pPr>
      <w:widowControl w:val="0"/>
      <w:autoSpaceDE w:val="0"/>
      <w:autoSpaceDN w:val="0"/>
      <w:adjustRightInd w:val="0"/>
    </w:pPr>
    <w:rPr>
      <w:rFonts w:ascii="Times New Roman" w:hAnsi="Times New Roman" w:eastAsia="宋体" w:cs="Times New Roman"/>
      <w:sz w:val="24"/>
      <w:szCs w:val="24"/>
      <w:lang w:bidi="mn-Mong-CN"/>
    </w:rPr>
    <w:tblPr>
      <w:tblBorders>
        <w:top w:val="single" w:color="auto" w:sz="6" w:space="0"/>
        <w:left w:val="single" w:color="auto" w:sz="6" w:space="0"/>
        <w:bottom w:val="single" w:color="auto" w:sz="6" w:space="0"/>
        <w:right w:val="single" w:color="auto" w:sz="6" w:space="0"/>
        <w:insideV w:val="single" w:color="auto" w:sz="6" w:space="0"/>
      </w:tblBorders>
      <w:tblCellMar>
        <w:top w:w="0" w:type="dxa"/>
        <w:left w:w="108" w:type="dxa"/>
        <w:bottom w:w="0" w:type="dxa"/>
        <w:right w:w="108" w:type="dxa"/>
      </w:tblCellMar>
    </w:tblPr>
    <w:trPr>
      <w:cantSplit/>
    </w:trPr>
  </w:style>
  <w:style w:type="table" w:customStyle="1" w:styleId="1392">
    <w:name w:val="表格样式11"/>
    <w:basedOn w:val="88"/>
    <w:qFormat/>
    <w:uiPriority w:val="0"/>
    <w:pPr>
      <w:snapToGrid w:val="0"/>
      <w:spacing w:line="312" w:lineRule="auto"/>
    </w:pPr>
    <w:rPr>
      <w:rFonts w:ascii="Courier New" w:hAnsi="Courier New" w:eastAsia="宋体" w:cs="Times New Roman"/>
      <w:sz w:val="18"/>
      <w:szCs w:val="18"/>
      <w:lang w:bidi="mn-Mong-CN"/>
    </w:rPr>
    <w:tblPr>
      <w:tblBorders>
        <w:top w:val="single" w:color="auto" w:sz="6" w:space="0"/>
        <w:left w:val="single" w:color="auto" w:sz="6" w:space="0"/>
        <w:bottom w:val="single" w:color="auto" w:sz="6" w:space="0"/>
        <w:right w:val="single" w:color="auto" w:sz="6" w:space="0"/>
        <w:insideV w:val="single" w:color="auto" w:sz="6" w:space="0"/>
      </w:tblBorders>
    </w:tblPr>
    <w:trPr>
      <w:cantSplit/>
    </w:trPr>
    <w:tcPr>
      <w:tcMar>
        <w:top w:w="28" w:type="dxa"/>
        <w:left w:w="57" w:type="dxa"/>
        <w:bottom w:w="28" w:type="dxa"/>
        <w:right w:w="57" w:type="dxa"/>
      </w:tcMar>
    </w:tcPr>
    <w:tblStylePr w:type="firstRow">
      <w:pPr>
        <w:wordWrap/>
        <w:jc w:val="center"/>
      </w:pPr>
      <w:tblPr/>
      <w:trPr>
        <w:tblHeader/>
      </w:trPr>
      <w:tcPr>
        <w:tcBorders>
          <w:top w:val="single" w:color="auto" w:sz="6" w:space="0"/>
          <w:left w:val="single" w:color="auto" w:sz="6" w:space="0"/>
          <w:bottom w:val="single" w:color="auto" w:sz="6" w:space="0"/>
          <w:right w:val="single" w:color="auto" w:sz="6" w:space="0"/>
          <w:insideH w:val="nil"/>
          <w:insideV w:val="single" w:sz="6" w:space="0"/>
          <w:tl2br w:val="nil"/>
          <w:tr2bl w:val="nil"/>
        </w:tcBorders>
      </w:tcPr>
    </w:tblStylePr>
    <w:tblStylePr w:type="firstCol">
      <w:pPr>
        <w:wordWrap/>
        <w:jc w:val="center"/>
      </w:pPr>
    </w:tblStylePr>
  </w:style>
  <w:style w:type="character" w:customStyle="1" w:styleId="1393">
    <w:name w:val="articletitle1"/>
    <w:qFormat/>
    <w:uiPriority w:val="0"/>
    <w:rPr>
      <w:rFonts w:hint="default" w:ascii="MS Shell Dlg" w:hAnsi="MS Shell Dlg"/>
      <w:b/>
      <w:bCs/>
      <w:color w:val="666699"/>
      <w:sz w:val="27"/>
      <w:szCs w:val="27"/>
    </w:rPr>
  </w:style>
  <w:style w:type="character" w:customStyle="1" w:styleId="1394">
    <w:name w:val="td1"/>
    <w:qFormat/>
    <w:uiPriority w:val="0"/>
    <w:rPr>
      <w:color w:val="000000"/>
      <w:sz w:val="18"/>
      <w:szCs w:val="18"/>
      <w:u w:val="none"/>
    </w:rPr>
  </w:style>
  <w:style w:type="paragraph" w:customStyle="1" w:styleId="1395">
    <w:name w:val="Char Char Char Char Char Char1 Char2"/>
    <w:basedOn w:val="1"/>
    <w:qFormat/>
    <w:uiPriority w:val="0"/>
    <w:pPr>
      <w:widowControl/>
      <w:spacing w:after="160" w:line="240" w:lineRule="exact"/>
    </w:pPr>
    <w:rPr>
      <w:rFonts w:ascii="Verdana" w:hAnsi="Verdana" w:eastAsia="仿宋_GB2312"/>
      <w:kern w:val="0"/>
      <w:sz w:val="24"/>
      <w:szCs w:val="20"/>
      <w:lang w:eastAsia="en-US"/>
    </w:rPr>
  </w:style>
  <w:style w:type="character" w:customStyle="1" w:styleId="1396">
    <w:name w:val="f141"/>
    <w:qFormat/>
    <w:uiPriority w:val="0"/>
    <w:rPr>
      <w:sz w:val="21"/>
      <w:szCs w:val="21"/>
    </w:rPr>
  </w:style>
  <w:style w:type="paragraph" w:customStyle="1" w:styleId="1397">
    <w:name w:val="样式 Tahoma 小四 首行缩进:  0.74 厘米"/>
    <w:basedOn w:val="1"/>
    <w:next w:val="51"/>
    <w:qFormat/>
    <w:uiPriority w:val="0"/>
    <w:pPr>
      <w:spacing w:line="360" w:lineRule="auto"/>
      <w:ind w:firstLine="420"/>
      <w:jc w:val="both"/>
    </w:pPr>
    <w:rPr>
      <w:rFonts w:ascii="Tahoma" w:hAnsi="Tahoma" w:cs="宋体"/>
      <w:sz w:val="24"/>
      <w:szCs w:val="20"/>
    </w:rPr>
  </w:style>
  <w:style w:type="paragraph" w:customStyle="1" w:styleId="1398">
    <w:name w:val="表格标题"/>
    <w:basedOn w:val="346"/>
    <w:next w:val="346"/>
    <w:qFormat/>
    <w:uiPriority w:val="0"/>
    <w:pPr>
      <w:tabs>
        <w:tab w:val="clear" w:pos="420"/>
      </w:tabs>
      <w:spacing w:before="0" w:after="0" w:line="360" w:lineRule="atLeast"/>
      <w:jc w:val="center"/>
      <w:textAlignment w:val="baseline"/>
    </w:pPr>
    <w:rPr>
      <w:b/>
      <w:spacing w:val="10"/>
      <w:sz w:val="24"/>
      <w:szCs w:val="24"/>
      <w:lang w:val="zh-CN"/>
    </w:rPr>
  </w:style>
  <w:style w:type="paragraph" w:customStyle="1" w:styleId="1399">
    <w:name w:val="内容"/>
    <w:basedOn w:val="1"/>
    <w:qFormat/>
    <w:uiPriority w:val="0"/>
    <w:pPr>
      <w:spacing w:line="312" w:lineRule="auto"/>
      <w:ind w:firstLine="420" w:firstLineChars="200"/>
      <w:jc w:val="both"/>
    </w:pPr>
    <w:rPr>
      <w:rFonts w:ascii="Arial" w:hAnsi="Arial" w:eastAsia="幼圆"/>
      <w:sz w:val="21"/>
      <w:szCs w:val="24"/>
    </w:rPr>
  </w:style>
  <w:style w:type="paragraph" w:customStyle="1" w:styleId="1400">
    <w:name w:val="样式 题注 + 首行缩进:  0.5 字符"/>
    <w:basedOn w:val="23"/>
    <w:qFormat/>
    <w:uiPriority w:val="0"/>
    <w:pPr>
      <w:ind w:firstLine="105" w:firstLineChars="50"/>
    </w:pPr>
    <w:rPr>
      <w:rFonts w:ascii="宋体" w:hAnsi="宋体" w:eastAsia="宋体" w:cs="宋体"/>
      <w:sz w:val="21"/>
      <w:szCs w:val="21"/>
    </w:rPr>
  </w:style>
  <w:style w:type="paragraph" w:customStyle="1" w:styleId="1401">
    <w:name w:val="fig-picture"/>
    <w:basedOn w:val="1"/>
    <w:next w:val="1"/>
    <w:qFormat/>
    <w:uiPriority w:val="0"/>
    <w:pPr>
      <w:widowControl/>
      <w:suppressAutoHyphens/>
      <w:spacing w:before="60" w:after="60"/>
      <w:jc w:val="center"/>
    </w:pPr>
    <w:rPr>
      <w:rFonts w:ascii="Times New Roman" w:hAnsi="Times New Roman"/>
      <w:kern w:val="1"/>
      <w:sz w:val="24"/>
      <w:szCs w:val="20"/>
      <w:lang w:eastAsia="ar-SA"/>
    </w:rPr>
  </w:style>
  <w:style w:type="paragraph" w:customStyle="1" w:styleId="1402">
    <w:name w:val="默认段落字体 Para Char Char Char Char Char Char Char Char Char1 Char Char Char Char Char Char Char"/>
    <w:basedOn w:val="27"/>
    <w:qFormat/>
    <w:uiPriority w:val="0"/>
    <w:pPr>
      <w:shd w:val="clear" w:color="auto" w:fill="000080"/>
      <w:jc w:val="both"/>
    </w:pPr>
    <w:rPr>
      <w:rFonts w:ascii="Tahoma" w:hAnsi="Tahoma"/>
      <w:sz w:val="24"/>
      <w:szCs w:val="24"/>
    </w:rPr>
  </w:style>
  <w:style w:type="paragraph" w:customStyle="1" w:styleId="1403">
    <w:name w:val="列表2"/>
    <w:basedOn w:val="1"/>
    <w:next w:val="1"/>
    <w:link w:val="2296"/>
    <w:qFormat/>
    <w:uiPriority w:val="99"/>
    <w:pPr>
      <w:tabs>
        <w:tab w:val="left" w:pos="1547"/>
      </w:tabs>
      <w:spacing w:line="200" w:lineRule="atLeast"/>
      <w:ind w:left="1547" w:hanging="507"/>
      <w:jc w:val="both"/>
    </w:pPr>
    <w:rPr>
      <w:rFonts w:ascii="Times New Roman" w:hAnsi="Times New Roman"/>
      <w:szCs w:val="24"/>
    </w:rPr>
  </w:style>
  <w:style w:type="paragraph" w:customStyle="1" w:styleId="1404">
    <w:name w:val="样式 正文首行缩进 + 黑色"/>
    <w:basedOn w:val="86"/>
    <w:link w:val="1405"/>
    <w:qFormat/>
    <w:uiPriority w:val="0"/>
    <w:pPr>
      <w:widowControl w:val="0"/>
      <w:jc w:val="both"/>
    </w:pPr>
    <w:rPr>
      <w:rFonts w:ascii="Times New Roman" w:hAnsi="Times New Roman" w:eastAsia="仿宋_GB2312"/>
      <w:color w:val="000000"/>
      <w:kern w:val="2"/>
      <w:szCs w:val="24"/>
    </w:rPr>
  </w:style>
  <w:style w:type="character" w:customStyle="1" w:styleId="1405">
    <w:name w:val="样式 正文首行缩进 + 黑色 Char"/>
    <w:link w:val="1404"/>
    <w:qFormat/>
    <w:uiPriority w:val="0"/>
    <w:rPr>
      <w:rFonts w:ascii="Times New Roman" w:hAnsi="Times New Roman" w:eastAsia="仿宋_GB2312" w:cs="Times New Roman"/>
      <w:color w:val="000000"/>
      <w:sz w:val="24"/>
      <w:szCs w:val="24"/>
    </w:rPr>
  </w:style>
  <w:style w:type="paragraph" w:customStyle="1" w:styleId="1406">
    <w:name w:val="Char Char1 Char Char Char Char Char Char Char Char Char Char Char Char Char Char"/>
    <w:basedOn w:val="1"/>
    <w:qFormat/>
    <w:uiPriority w:val="0"/>
    <w:pPr>
      <w:widowControl/>
      <w:spacing w:after="160" w:line="240" w:lineRule="exact"/>
    </w:pPr>
    <w:rPr>
      <w:rFonts w:ascii="Verdana" w:hAnsi="Verdana"/>
      <w:kern w:val="0"/>
      <w:sz w:val="20"/>
      <w:szCs w:val="20"/>
      <w:lang w:eastAsia="en-US"/>
    </w:rPr>
  </w:style>
  <w:style w:type="paragraph" w:customStyle="1" w:styleId="1407">
    <w:name w:val="样式 标题 3Heading 3 - oldh3Level 3 HeadH3level_3PIM 33rd lev..."/>
    <w:basedOn w:val="6"/>
    <w:link w:val="1408"/>
    <w:qFormat/>
    <w:uiPriority w:val="0"/>
    <w:pPr>
      <w:numPr>
        <w:ilvl w:val="0"/>
        <w:numId w:val="0"/>
      </w:numPr>
      <w:spacing w:line="360" w:lineRule="auto"/>
      <w:ind w:hanging="420"/>
      <w:jc w:val="both"/>
    </w:pPr>
    <w:rPr>
      <w:rFonts w:ascii="仿宋_GB2312" w:hAnsi="仿宋_GB2312" w:eastAsia="仿宋_GB2312"/>
      <w:sz w:val="28"/>
      <w:lang w:val="zh-CN"/>
    </w:rPr>
  </w:style>
  <w:style w:type="character" w:customStyle="1" w:styleId="1408">
    <w:name w:val="样式 标题 3Heading 3 - oldh3Level 3 HeadH3level_3PIM 33rd lev... Char"/>
    <w:link w:val="1407"/>
    <w:qFormat/>
    <w:uiPriority w:val="0"/>
    <w:rPr>
      <w:rFonts w:ascii="仿宋_GB2312" w:hAnsi="仿宋_GB2312" w:eastAsia="仿宋_GB2312" w:cs="Times New Roman"/>
      <w:b/>
      <w:bCs/>
      <w:sz w:val="28"/>
      <w:szCs w:val="32"/>
      <w:lang w:val="zh-CN"/>
    </w:rPr>
  </w:style>
  <w:style w:type="paragraph" w:customStyle="1" w:styleId="1409">
    <w:name w:val="样式 标题 1H1PIM 1h1H11H12H13H14H15H16H17H18H19H110H11...3"/>
    <w:basedOn w:val="1"/>
    <w:qFormat/>
    <w:uiPriority w:val="0"/>
    <w:pPr>
      <w:tabs>
        <w:tab w:val="left" w:pos="0"/>
      </w:tabs>
      <w:spacing w:line="360" w:lineRule="auto"/>
      <w:jc w:val="both"/>
    </w:pPr>
    <w:rPr>
      <w:rFonts w:ascii="Times New Roman" w:hAnsi="Times New Roman"/>
      <w:sz w:val="24"/>
      <w:szCs w:val="24"/>
    </w:rPr>
  </w:style>
  <w:style w:type="paragraph" w:customStyle="1" w:styleId="1410">
    <w:name w:val="WW-普通(网站)"/>
    <w:basedOn w:val="1"/>
    <w:qFormat/>
    <w:uiPriority w:val="0"/>
    <w:pPr>
      <w:widowControl/>
      <w:suppressAutoHyphens/>
      <w:spacing w:before="280" w:after="280"/>
    </w:pPr>
    <w:rPr>
      <w:rFonts w:ascii="宋体" w:hAnsi="宋体"/>
      <w:kern w:val="1"/>
      <w:sz w:val="24"/>
      <w:szCs w:val="24"/>
      <w:lang w:eastAsia="ar-SA"/>
    </w:rPr>
  </w:style>
  <w:style w:type="paragraph" w:customStyle="1" w:styleId="1411">
    <w:name w:val="!内文"/>
    <w:basedOn w:val="1"/>
    <w:qFormat/>
    <w:uiPriority w:val="0"/>
    <w:pPr>
      <w:widowControl/>
      <w:adjustRightInd w:val="0"/>
      <w:snapToGrid w:val="0"/>
      <w:spacing w:line="360" w:lineRule="auto"/>
      <w:ind w:firstLine="200" w:firstLineChars="200"/>
      <w:jc w:val="both"/>
    </w:pPr>
    <w:rPr>
      <w:rFonts w:ascii="Times New Roman" w:hAnsi="Times New Roman" w:eastAsia="仿宋_GB2312"/>
      <w:sz w:val="24"/>
      <w:szCs w:val="24"/>
    </w:rPr>
  </w:style>
  <w:style w:type="paragraph" w:customStyle="1" w:styleId="1412">
    <w:name w:val="Style Body Text + 小四"/>
    <w:basedOn w:val="35"/>
    <w:link w:val="1413"/>
    <w:qFormat/>
    <w:uiPriority w:val="0"/>
    <w:pPr>
      <w:spacing w:line="360" w:lineRule="auto"/>
      <w:ind w:firstLine="200" w:firstLineChars="200"/>
    </w:pPr>
    <w:rPr>
      <w:rFonts w:ascii="Times New Roman" w:hAnsi="Times New Roman" w:eastAsia="宋体" w:cs="Times New Roman"/>
      <w:szCs w:val="20"/>
      <w:lang w:eastAsia="zh-TW"/>
    </w:rPr>
  </w:style>
  <w:style w:type="character" w:customStyle="1" w:styleId="1413">
    <w:name w:val="Style Body Text + 小四 Char"/>
    <w:link w:val="1412"/>
    <w:qFormat/>
    <w:uiPriority w:val="0"/>
    <w:rPr>
      <w:rFonts w:ascii="Times New Roman" w:hAnsi="Times New Roman" w:eastAsia="宋体" w:cs="Times New Roman"/>
      <w:szCs w:val="20"/>
      <w:lang w:eastAsia="zh-TW"/>
    </w:rPr>
  </w:style>
  <w:style w:type="paragraph" w:customStyle="1" w:styleId="1414">
    <w:name w:val="样式 标题 3Heading 3 - oldh3Level 3 HeadH3level_3PIM 33rd lev...2"/>
    <w:basedOn w:val="6"/>
    <w:qFormat/>
    <w:uiPriority w:val="0"/>
    <w:pPr>
      <w:numPr>
        <w:ilvl w:val="0"/>
        <w:numId w:val="0"/>
      </w:numPr>
      <w:spacing w:line="360" w:lineRule="auto"/>
      <w:ind w:hanging="420"/>
      <w:jc w:val="both"/>
    </w:pPr>
    <w:rPr>
      <w:rFonts w:ascii="仿宋_GB2312" w:hAnsi="仿宋_GB2312" w:eastAsia="仿宋_GB2312"/>
      <w:sz w:val="28"/>
    </w:rPr>
  </w:style>
  <w:style w:type="paragraph" w:customStyle="1" w:styleId="1415">
    <w:name w:val="样式 标题 3Heading 3 - oldh3Level 3 HeadH3level_3PIM 33rd lev...3"/>
    <w:basedOn w:val="6"/>
    <w:qFormat/>
    <w:uiPriority w:val="0"/>
    <w:pPr>
      <w:numPr>
        <w:ilvl w:val="0"/>
        <w:numId w:val="0"/>
      </w:numPr>
      <w:spacing w:line="360" w:lineRule="auto"/>
      <w:ind w:hanging="420"/>
      <w:jc w:val="both"/>
    </w:pPr>
    <w:rPr>
      <w:rFonts w:ascii="仿宋_GB2312" w:hAnsi="仿宋_GB2312" w:eastAsia="仿宋_GB2312"/>
      <w:kern w:val="0"/>
      <w:sz w:val="28"/>
    </w:rPr>
  </w:style>
  <w:style w:type="character" w:customStyle="1" w:styleId="1416">
    <w:name w:val="Char Char5"/>
    <w:qFormat/>
    <w:locked/>
    <w:uiPriority w:val="0"/>
    <w:rPr>
      <w:rFonts w:ascii="Cambria" w:hAnsi="Cambria" w:eastAsia="宋体" w:cs="宋体"/>
      <w:b/>
      <w:bCs/>
      <w:kern w:val="2"/>
      <w:sz w:val="32"/>
      <w:szCs w:val="32"/>
      <w:lang w:val="en-US" w:eastAsia="zh-CN" w:bidi="ar-SA"/>
    </w:rPr>
  </w:style>
  <w:style w:type="character" w:customStyle="1" w:styleId="1417">
    <w:name w:val="Char Char32"/>
    <w:qFormat/>
    <w:locked/>
    <w:uiPriority w:val="0"/>
    <w:rPr>
      <w:rFonts w:ascii="Calibri" w:hAnsi="Calibri" w:eastAsia="宋体"/>
      <w:kern w:val="2"/>
      <w:sz w:val="18"/>
      <w:szCs w:val="18"/>
      <w:lang w:val="en-US" w:eastAsia="zh-CN" w:bidi="ar-SA"/>
    </w:rPr>
  </w:style>
  <w:style w:type="table" w:customStyle="1" w:styleId="1418">
    <w:name w:val="中等深浅底纹 11"/>
    <w:basedOn w:val="88"/>
    <w:qFormat/>
    <w:uiPriority w:val="0"/>
    <w:rPr>
      <w:rFonts w:ascii="Calibri" w:hAnsi="Calibri" w:eastAsia="宋体" w:cs="Times New Roman"/>
      <w:lang w:bidi="mn-Mong-CN"/>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cPr>
        <w:shd w:val="clear" w:color="auto" w:fill="C0C0C0"/>
      </w:tcPr>
    </w:tblStylePr>
    <w:tblStylePr w:type="band1Horz">
      <w:tcPr>
        <w:tcBorders>
          <w:insideH w:val="nil"/>
          <w:insideV w:val="nil"/>
        </w:tcBorders>
        <w:shd w:val="clear" w:color="auto" w:fill="C0C0C0"/>
      </w:tcPr>
    </w:tblStylePr>
    <w:tblStylePr w:type="band2Horz">
      <w:tcPr>
        <w:tcBorders>
          <w:insideH w:val="nil"/>
          <w:insideV w:val="nil"/>
        </w:tcBorders>
      </w:tcPr>
    </w:tblStylePr>
  </w:style>
  <w:style w:type="paragraph" w:customStyle="1" w:styleId="1419">
    <w:name w:val="Char Char Char Char Char Char Char Char Char Char Char"/>
    <w:basedOn w:val="1"/>
    <w:qFormat/>
    <w:uiPriority w:val="0"/>
    <w:pPr>
      <w:widowControl/>
      <w:spacing w:after="160" w:line="240" w:lineRule="exact"/>
    </w:pPr>
    <w:rPr>
      <w:rFonts w:ascii="Tahoma" w:hAnsi="Tahoma"/>
      <w:sz w:val="24"/>
      <w:szCs w:val="24"/>
    </w:rPr>
  </w:style>
  <w:style w:type="paragraph" w:customStyle="1" w:styleId="1420">
    <w:name w:val="Char14"/>
    <w:basedOn w:val="1"/>
    <w:qFormat/>
    <w:uiPriority w:val="0"/>
    <w:pPr>
      <w:widowControl/>
      <w:spacing w:after="160" w:line="240" w:lineRule="exact"/>
    </w:pPr>
    <w:rPr>
      <w:rFonts w:ascii="Times New Roman" w:hAnsi="Times New Roman"/>
      <w:sz w:val="21"/>
      <w:szCs w:val="20"/>
    </w:rPr>
  </w:style>
  <w:style w:type="character" w:customStyle="1" w:styleId="1421">
    <w:name w:val="Char Char12"/>
    <w:qFormat/>
    <w:uiPriority w:val="0"/>
    <w:rPr>
      <w:rFonts w:eastAsia="宋体"/>
      <w:kern w:val="2"/>
      <w:sz w:val="18"/>
      <w:szCs w:val="18"/>
      <w:lang w:val="en-US" w:eastAsia="zh-CN" w:bidi="ar-SA"/>
    </w:rPr>
  </w:style>
  <w:style w:type="character" w:customStyle="1" w:styleId="1422">
    <w:name w:val="标书正文 Char"/>
    <w:qFormat/>
    <w:uiPriority w:val="0"/>
    <w:rPr>
      <w:rFonts w:ascii="Times New Roman" w:hAnsi="Times New Roman" w:eastAsia="宋体" w:cs="Times New Roman"/>
      <w:sz w:val="24"/>
      <w:szCs w:val="24"/>
    </w:rPr>
  </w:style>
  <w:style w:type="character" w:customStyle="1" w:styleId="1423">
    <w:name w:val="h Char Char"/>
    <w:qFormat/>
    <w:uiPriority w:val="0"/>
    <w:rPr>
      <w:rFonts w:eastAsia="宋体"/>
      <w:kern w:val="2"/>
      <w:sz w:val="18"/>
      <w:szCs w:val="18"/>
      <w:lang w:val="en-US" w:eastAsia="zh-CN" w:bidi="ar-SA"/>
    </w:rPr>
  </w:style>
  <w:style w:type="paragraph" w:customStyle="1" w:styleId="1424">
    <w:name w:val="Normal 2"/>
    <w:basedOn w:val="1"/>
    <w:qFormat/>
    <w:uiPriority w:val="0"/>
    <w:pPr>
      <w:keepLines/>
      <w:widowControl/>
      <w:autoSpaceDE w:val="0"/>
      <w:autoSpaceDN w:val="0"/>
      <w:adjustRightInd w:val="0"/>
      <w:spacing w:before="240"/>
      <w:ind w:left="360" w:right="900"/>
    </w:pPr>
    <w:rPr>
      <w:rFonts w:ascii="Arial" w:hAnsi="Arial"/>
      <w:kern w:val="0"/>
      <w:sz w:val="22"/>
      <w:szCs w:val="20"/>
      <w:lang w:eastAsia="en-US"/>
    </w:rPr>
  </w:style>
  <w:style w:type="paragraph" w:customStyle="1" w:styleId="1425">
    <w:name w:val="列表样式"/>
    <w:basedOn w:val="1"/>
    <w:qFormat/>
    <w:uiPriority w:val="0"/>
    <w:pPr>
      <w:spacing w:line="360" w:lineRule="auto"/>
      <w:jc w:val="both"/>
    </w:pPr>
    <w:rPr>
      <w:rFonts w:ascii="Times New Roman" w:hAnsi="Times New Roman"/>
      <w:sz w:val="24"/>
      <w:szCs w:val="24"/>
    </w:rPr>
  </w:style>
  <w:style w:type="paragraph" w:customStyle="1" w:styleId="1426">
    <w:name w:val="段落强调"/>
    <w:basedOn w:val="9"/>
    <w:qFormat/>
    <w:uiPriority w:val="0"/>
    <w:pPr>
      <w:numPr>
        <w:ilvl w:val="0"/>
        <w:numId w:val="0"/>
      </w:numPr>
      <w:tabs>
        <w:tab w:val="left" w:pos="360"/>
      </w:tabs>
      <w:spacing w:after="240" w:line="360" w:lineRule="auto"/>
    </w:pPr>
    <w:rPr>
      <w:rFonts w:ascii="Arial" w:hAnsi="Arial" w:eastAsia="黑体" w:cs="Times New Roman"/>
      <w:kern w:val="0"/>
      <w:lang w:val="zh-CN"/>
    </w:rPr>
  </w:style>
  <w:style w:type="character" w:customStyle="1" w:styleId="1427">
    <w:name w:val="Char Char13"/>
    <w:qFormat/>
    <w:uiPriority w:val="0"/>
    <w:rPr>
      <w:rFonts w:eastAsia="宋体"/>
      <w:kern w:val="2"/>
      <w:sz w:val="21"/>
      <w:szCs w:val="24"/>
      <w:lang w:val="en-US" w:eastAsia="zh-CN" w:bidi="ar-SA"/>
    </w:rPr>
  </w:style>
  <w:style w:type="paragraph" w:customStyle="1" w:styleId="1428">
    <w:name w:val="段落强调3"/>
    <w:basedOn w:val="70"/>
    <w:qFormat/>
    <w:uiPriority w:val="0"/>
    <w:pPr>
      <w:autoSpaceDE w:val="0"/>
      <w:autoSpaceDN w:val="0"/>
      <w:adjustRightInd w:val="0"/>
      <w:spacing w:before="0"/>
      <w:ind w:left="840" w:hanging="420"/>
    </w:pPr>
    <w:rPr>
      <w:rFonts w:ascii="Times New Roman" w:hAnsi="Times New Roman" w:eastAsia="黑体"/>
      <w:szCs w:val="16"/>
    </w:rPr>
  </w:style>
  <w:style w:type="paragraph" w:customStyle="1" w:styleId="1429">
    <w:name w:val="ISO正文"/>
    <w:basedOn w:val="1"/>
    <w:qFormat/>
    <w:uiPriority w:val="0"/>
    <w:pPr>
      <w:numPr>
        <w:ilvl w:val="0"/>
        <w:numId w:val="62"/>
      </w:numPr>
      <w:tabs>
        <w:tab w:val="clear" w:pos="420"/>
      </w:tabs>
      <w:spacing w:beforeLines="50" w:line="460" w:lineRule="exact"/>
      <w:ind w:left="0" w:firstLine="510" w:firstLineChars="200"/>
    </w:pPr>
    <w:rPr>
      <w:rFonts w:ascii="仿宋_GB2312" w:hAnsi="Times New Roman" w:eastAsia="仿宋_GB2312"/>
      <w:szCs w:val="20"/>
    </w:rPr>
  </w:style>
  <w:style w:type="paragraph" w:customStyle="1" w:styleId="1430">
    <w:name w:val="细目 Char"/>
    <w:qFormat/>
    <w:uiPriority w:val="0"/>
    <w:pPr>
      <w:tabs>
        <w:tab w:val="left" w:pos="420"/>
      </w:tabs>
      <w:spacing w:beforeLines="100" w:line="360" w:lineRule="auto"/>
      <w:ind w:left="420" w:hanging="420"/>
    </w:pPr>
    <w:rPr>
      <w:rFonts w:ascii="Times New Roman" w:hAnsi="Times New Roman" w:eastAsia="宋体" w:cs="Times New Roman"/>
      <w:kern w:val="2"/>
      <w:sz w:val="24"/>
      <w:szCs w:val="24"/>
      <w:lang w:val="en-US" w:eastAsia="zh-CN" w:bidi="ar-SA"/>
    </w:rPr>
  </w:style>
  <w:style w:type="paragraph" w:customStyle="1" w:styleId="1431">
    <w:name w:val="细目加粗"/>
    <w:basedOn w:val="1"/>
    <w:qFormat/>
    <w:uiPriority w:val="0"/>
    <w:pPr>
      <w:widowControl/>
      <w:spacing w:beforeLines="100" w:line="360" w:lineRule="auto"/>
      <w:ind w:left="900" w:hanging="420"/>
    </w:pPr>
    <w:rPr>
      <w:rFonts w:ascii="Times New Roman" w:hAnsi="Times New Roman"/>
      <w:b/>
      <w:kern w:val="0"/>
      <w:sz w:val="24"/>
      <w:szCs w:val="20"/>
    </w:rPr>
  </w:style>
  <w:style w:type="paragraph" w:customStyle="1" w:styleId="1432">
    <w:name w:val="细目 Char Char"/>
    <w:qFormat/>
    <w:uiPriority w:val="0"/>
    <w:pPr>
      <w:tabs>
        <w:tab w:val="left" w:pos="900"/>
        <w:tab w:val="left" w:pos="993"/>
      </w:tabs>
      <w:spacing w:beforeLines="100" w:line="360" w:lineRule="auto"/>
      <w:ind w:left="993" w:hanging="420"/>
    </w:pPr>
    <w:rPr>
      <w:rFonts w:ascii="Times New Roman" w:hAnsi="Times New Roman" w:eastAsia="宋体" w:cs="Times New Roman"/>
      <w:sz w:val="24"/>
      <w:lang w:val="en-US" w:eastAsia="zh-CN" w:bidi="ar-SA"/>
    </w:rPr>
  </w:style>
  <w:style w:type="paragraph" w:customStyle="1" w:styleId="1433">
    <w:name w:val="细目加粗 Char"/>
    <w:basedOn w:val="1432"/>
    <w:qFormat/>
    <w:uiPriority w:val="0"/>
    <w:rPr>
      <w:b/>
      <w:kern w:val="2"/>
      <w:szCs w:val="24"/>
    </w:rPr>
  </w:style>
  <w:style w:type="paragraph" w:customStyle="1" w:styleId="1434">
    <w:name w:val="插图"/>
    <w:qFormat/>
    <w:uiPriority w:val="99"/>
    <w:pPr>
      <w:widowControl w:val="0"/>
      <w:spacing w:line="360" w:lineRule="auto"/>
      <w:jc w:val="center"/>
    </w:pPr>
    <w:rPr>
      <w:rFonts w:ascii="Times New Roman" w:hAnsi="Times New Roman" w:eastAsia="宋体" w:cs="Times New Roman"/>
      <w:kern w:val="2"/>
      <w:sz w:val="21"/>
      <w:szCs w:val="24"/>
      <w:lang w:val="en-US" w:eastAsia="zh-CN" w:bidi="ar-SA"/>
    </w:rPr>
  </w:style>
  <w:style w:type="paragraph" w:customStyle="1" w:styleId="1435">
    <w:name w:val="样式 标题 44l3sect 1.2.3.4Ref Heading 1rh1sect 1.2.3.41Ref He..."/>
    <w:basedOn w:val="7"/>
    <w:qFormat/>
    <w:uiPriority w:val="0"/>
    <w:pPr>
      <w:numPr>
        <w:ilvl w:val="0"/>
        <w:numId w:val="0"/>
      </w:numPr>
      <w:tabs>
        <w:tab w:val="left" w:pos="-1176"/>
      </w:tabs>
      <w:adjustRightInd w:val="0"/>
      <w:snapToGrid w:val="0"/>
      <w:spacing w:beforeLines="50" w:after="120"/>
    </w:pPr>
    <w:rPr>
      <w:rFonts w:ascii="宋体" w:hAnsi="Arial" w:eastAsia="宋体" w:cs="Times New Roman"/>
    </w:rPr>
  </w:style>
  <w:style w:type="paragraph" w:customStyle="1" w:styleId="1436">
    <w:name w:val="并列项目"/>
    <w:basedOn w:val="1"/>
    <w:qFormat/>
    <w:uiPriority w:val="0"/>
    <w:pPr>
      <w:numPr>
        <w:ilvl w:val="0"/>
        <w:numId w:val="63"/>
      </w:numPr>
      <w:tabs>
        <w:tab w:val="clear" w:pos="780"/>
      </w:tabs>
      <w:spacing w:line="360" w:lineRule="auto"/>
      <w:ind w:left="0" w:leftChars="0" w:firstLine="0" w:firstLineChars="0"/>
      <w:jc w:val="center"/>
    </w:pPr>
    <w:rPr>
      <w:rFonts w:ascii="Times New Roman" w:hAnsi="Times New Roman"/>
      <w:sz w:val="24"/>
      <w:szCs w:val="24"/>
    </w:rPr>
  </w:style>
  <w:style w:type="paragraph" w:customStyle="1" w:styleId="1437">
    <w:name w:val="Style Body Text 2 + 宋体 小四 Line spacing:  1.5 lines"/>
    <w:basedOn w:val="76"/>
    <w:qFormat/>
    <w:uiPriority w:val="0"/>
    <w:pPr>
      <w:spacing w:after="0" w:line="360" w:lineRule="auto"/>
      <w:ind w:firstLine="480" w:firstLineChars="200"/>
    </w:pPr>
    <w:rPr>
      <w:rFonts w:ascii="宋体" w:hAnsi="宋体"/>
      <w:sz w:val="24"/>
      <w:szCs w:val="20"/>
    </w:rPr>
  </w:style>
  <w:style w:type="paragraph" w:customStyle="1" w:styleId="1438">
    <w:name w:val="正文段落"/>
    <w:basedOn w:val="22"/>
    <w:qFormat/>
    <w:uiPriority w:val="0"/>
    <w:pPr>
      <w:widowControl/>
      <w:overflowPunct w:val="0"/>
      <w:autoSpaceDE w:val="0"/>
      <w:autoSpaceDN w:val="0"/>
      <w:snapToGrid/>
      <w:spacing w:beforeLines="0" w:afterLines="0" w:line="240" w:lineRule="auto"/>
      <w:jc w:val="both"/>
      <w:textAlignment w:val="baseline"/>
    </w:pPr>
    <w:rPr>
      <w:rFonts w:ascii="Times New Roman" w:hAnsi="Times New Roman"/>
      <w:kern w:val="0"/>
      <w:sz w:val="21"/>
      <w:szCs w:val="21"/>
    </w:rPr>
  </w:style>
  <w:style w:type="paragraph" w:customStyle="1" w:styleId="1439">
    <w:name w:val="编程语言元素"/>
    <w:basedOn w:val="1"/>
    <w:qFormat/>
    <w:uiPriority w:val="0"/>
    <w:pPr>
      <w:adjustRightInd w:val="0"/>
      <w:ind w:left="200" w:leftChars="200"/>
    </w:pPr>
    <w:rPr>
      <w:rFonts w:ascii="Courier New" w:hAnsi="Courier New" w:eastAsia="仿宋_GB2312"/>
      <w:kern w:val="0"/>
      <w:sz w:val="21"/>
      <w:szCs w:val="21"/>
    </w:rPr>
  </w:style>
  <w:style w:type="paragraph" w:customStyle="1" w:styleId="1440">
    <w:name w:val="列表样式1"/>
    <w:basedOn w:val="1"/>
    <w:qFormat/>
    <w:uiPriority w:val="0"/>
    <w:pPr>
      <w:ind w:firstLine="425"/>
      <w:jc w:val="both"/>
    </w:pPr>
    <w:rPr>
      <w:rFonts w:ascii="Times New Roman" w:hAnsi="Times New Roman"/>
      <w:sz w:val="24"/>
      <w:szCs w:val="20"/>
    </w:rPr>
  </w:style>
  <w:style w:type="paragraph" w:customStyle="1" w:styleId="1441">
    <w:name w:val="标书正文1"/>
    <w:basedOn w:val="1"/>
    <w:qFormat/>
    <w:uiPriority w:val="0"/>
    <w:pPr>
      <w:spacing w:line="360" w:lineRule="auto"/>
      <w:jc w:val="center"/>
    </w:pPr>
    <w:rPr>
      <w:rFonts w:ascii="Times New Roman" w:hAnsi="Times New Roman"/>
      <w:sz w:val="21"/>
      <w:szCs w:val="24"/>
    </w:rPr>
  </w:style>
  <w:style w:type="paragraph" w:customStyle="1" w:styleId="1442">
    <w:name w:val="样式 标题 2标题 2 Charh2l2Courseware #H2HD2Level 2 Topic Headin..."/>
    <w:basedOn w:val="5"/>
    <w:qFormat/>
    <w:uiPriority w:val="0"/>
    <w:pPr>
      <w:numPr>
        <w:ilvl w:val="0"/>
        <w:numId w:val="0"/>
      </w:numPr>
      <w:spacing w:before="120" w:after="120" w:line="360" w:lineRule="auto"/>
      <w:jc w:val="left"/>
    </w:pPr>
    <w:rPr>
      <w:rFonts w:ascii="Arial" w:hAnsi="Arial" w:eastAsia="宋体" w:cs="Times New Roman"/>
      <w:b w:val="0"/>
      <w:bCs w:val="0"/>
      <w:sz w:val="32"/>
    </w:rPr>
  </w:style>
  <w:style w:type="paragraph" w:customStyle="1" w:styleId="1443">
    <w:name w:val="Block label"/>
    <w:basedOn w:val="1"/>
    <w:qFormat/>
    <w:uiPriority w:val="0"/>
    <w:pPr>
      <w:autoSpaceDE w:val="0"/>
      <w:autoSpaceDN w:val="0"/>
      <w:adjustRightInd w:val="0"/>
    </w:pPr>
    <w:rPr>
      <w:rFonts w:ascii="Times New Roman" w:hAnsi="Times New Roman"/>
      <w:b/>
      <w:bCs/>
      <w:kern w:val="0"/>
      <w:sz w:val="22"/>
    </w:rPr>
  </w:style>
  <w:style w:type="paragraph" w:customStyle="1" w:styleId="1444">
    <w:name w:val="Default Paragraph Font Para Char Char Char Char Char Char"/>
    <w:basedOn w:val="1"/>
    <w:qFormat/>
    <w:uiPriority w:val="0"/>
    <w:pPr>
      <w:widowControl/>
      <w:spacing w:after="160" w:line="240" w:lineRule="exact"/>
    </w:pPr>
    <w:rPr>
      <w:rFonts w:ascii="Verdana" w:hAnsi="Verdana"/>
      <w:kern w:val="0"/>
      <w:sz w:val="20"/>
      <w:szCs w:val="20"/>
      <w:lang w:eastAsia="en-US"/>
    </w:rPr>
  </w:style>
  <w:style w:type="paragraph" w:customStyle="1" w:styleId="1445">
    <w:name w:val="图表标题"/>
    <w:basedOn w:val="1"/>
    <w:next w:val="1"/>
    <w:qFormat/>
    <w:uiPriority w:val="99"/>
    <w:pPr>
      <w:widowControl/>
      <w:spacing w:before="120"/>
      <w:jc w:val="center"/>
    </w:pPr>
    <w:rPr>
      <w:rFonts w:ascii="Arial" w:hAnsi="Arial" w:eastAsia="黑体"/>
      <w:sz w:val="21"/>
      <w:szCs w:val="20"/>
    </w:rPr>
  </w:style>
  <w:style w:type="paragraph" w:customStyle="1" w:styleId="1446">
    <w:name w:val="FA正文+标号"/>
    <w:basedOn w:val="1"/>
    <w:qFormat/>
    <w:uiPriority w:val="0"/>
    <w:pPr>
      <w:tabs>
        <w:tab w:val="left" w:pos="360"/>
      </w:tabs>
      <w:spacing w:line="360" w:lineRule="auto"/>
      <w:ind w:firstLine="540" w:firstLineChars="225"/>
      <w:jc w:val="both"/>
    </w:pPr>
    <w:rPr>
      <w:rFonts w:ascii="Times New Roman" w:hAnsi="宋体" w:cs="宋体"/>
      <w:sz w:val="24"/>
      <w:szCs w:val="21"/>
    </w:rPr>
  </w:style>
  <w:style w:type="paragraph" w:customStyle="1" w:styleId="1447">
    <w:name w:val="图标"/>
    <w:basedOn w:val="1"/>
    <w:next w:val="1"/>
    <w:qFormat/>
    <w:uiPriority w:val="0"/>
    <w:pPr>
      <w:numPr>
        <w:ilvl w:val="0"/>
        <w:numId w:val="64"/>
      </w:numPr>
      <w:tabs>
        <w:tab w:val="left" w:pos="567"/>
      </w:tabs>
      <w:autoSpaceDE w:val="0"/>
      <w:autoSpaceDN w:val="0"/>
      <w:adjustRightInd w:val="0"/>
      <w:snapToGrid w:val="0"/>
      <w:spacing w:before="120" w:after="120" w:line="320" w:lineRule="atLeast"/>
      <w:jc w:val="center"/>
      <w:textAlignment w:val="baseline"/>
    </w:pPr>
    <w:rPr>
      <w:rFonts w:ascii="Times New Roman" w:hAnsi="Times New Roman" w:eastAsia="仿宋_GB2312"/>
      <w:kern w:val="0"/>
      <w:sz w:val="24"/>
      <w:szCs w:val="20"/>
    </w:rPr>
  </w:style>
  <w:style w:type="paragraph" w:customStyle="1" w:styleId="1448">
    <w:name w:val="infoblue"/>
    <w:basedOn w:val="1"/>
    <w:qFormat/>
    <w:uiPriority w:val="0"/>
    <w:pPr>
      <w:widowControl/>
      <w:spacing w:after="120" w:line="240" w:lineRule="atLeast"/>
      <w:ind w:left="720"/>
    </w:pPr>
    <w:rPr>
      <w:rFonts w:ascii="Times New Roman" w:hAnsi="Times New Roman"/>
      <w:i/>
      <w:iCs/>
      <w:color w:val="0000FF"/>
      <w:kern w:val="0"/>
      <w:sz w:val="20"/>
      <w:szCs w:val="20"/>
    </w:rPr>
  </w:style>
  <w:style w:type="paragraph" w:customStyle="1" w:styleId="1449">
    <w:name w:val="体彩正文"/>
    <w:basedOn w:val="1"/>
    <w:link w:val="1450"/>
    <w:qFormat/>
    <w:uiPriority w:val="0"/>
    <w:pPr>
      <w:adjustRightInd w:val="0"/>
      <w:spacing w:before="120" w:after="120"/>
      <w:ind w:firstLine="200" w:firstLineChars="200"/>
      <w:textAlignment w:val="baseline"/>
    </w:pPr>
    <w:rPr>
      <w:rFonts w:ascii="Arial" w:hAnsi="Arial" w:cs="宋体"/>
      <w:kern w:val="0"/>
      <w:sz w:val="21"/>
      <w:szCs w:val="20"/>
    </w:rPr>
  </w:style>
  <w:style w:type="character" w:customStyle="1" w:styleId="1450">
    <w:name w:val="体彩正文 Char"/>
    <w:link w:val="1449"/>
    <w:qFormat/>
    <w:uiPriority w:val="0"/>
    <w:rPr>
      <w:rFonts w:ascii="Arial" w:hAnsi="Arial" w:eastAsia="宋体" w:cs="宋体"/>
      <w:kern w:val="0"/>
      <w:szCs w:val="20"/>
    </w:rPr>
  </w:style>
  <w:style w:type="paragraph" w:customStyle="1" w:styleId="1451">
    <w:name w:val="FA正文"/>
    <w:basedOn w:val="1"/>
    <w:link w:val="1452"/>
    <w:qFormat/>
    <w:uiPriority w:val="0"/>
    <w:pPr>
      <w:numPr>
        <w:ilvl w:val="0"/>
        <w:numId w:val="65"/>
      </w:numPr>
      <w:spacing w:line="360" w:lineRule="auto"/>
      <w:jc w:val="both"/>
    </w:pPr>
    <w:rPr>
      <w:rFonts w:ascii="Times New Roman" w:hAnsi="宋体"/>
      <w:sz w:val="24"/>
      <w:szCs w:val="21"/>
      <w:lang w:val="zh-CN"/>
    </w:rPr>
  </w:style>
  <w:style w:type="character" w:customStyle="1" w:styleId="1452">
    <w:name w:val="FA正文 Char Char"/>
    <w:link w:val="1451"/>
    <w:qFormat/>
    <w:uiPriority w:val="0"/>
    <w:rPr>
      <w:rFonts w:ascii="Times New Roman" w:hAnsi="宋体" w:eastAsia="宋体" w:cs="Times New Roman"/>
      <w:kern w:val="2"/>
      <w:sz w:val="24"/>
      <w:szCs w:val="21"/>
      <w:lang w:val="zh-CN"/>
    </w:rPr>
  </w:style>
  <w:style w:type="paragraph" w:customStyle="1" w:styleId="1453">
    <w:name w:val="graph"/>
    <w:basedOn w:val="35"/>
    <w:qFormat/>
    <w:uiPriority w:val="0"/>
    <w:pPr>
      <w:adjustRightInd w:val="0"/>
      <w:spacing w:line="360" w:lineRule="auto"/>
      <w:ind w:right="74"/>
      <w:jc w:val="center"/>
      <w:textAlignment w:val="baseline"/>
    </w:pPr>
    <w:rPr>
      <w:rFonts w:ascii="Times New Roman" w:hAnsi="Times New Roman" w:eastAsia="宋体" w:cs="Times New Roman"/>
      <w:kern w:val="0"/>
      <w:sz w:val="24"/>
      <w:szCs w:val="20"/>
      <w:lang w:val="zh-CN"/>
    </w:rPr>
  </w:style>
  <w:style w:type="paragraph" w:customStyle="1" w:styleId="1454">
    <w:name w:val="list1"/>
    <w:basedOn w:val="1455"/>
    <w:qFormat/>
    <w:uiPriority w:val="0"/>
    <w:pPr>
      <w:numPr>
        <w:ilvl w:val="0"/>
        <w:numId w:val="66"/>
      </w:numPr>
      <w:tabs>
        <w:tab w:val="left" w:pos="0"/>
        <w:tab w:val="left" w:pos="360"/>
      </w:tabs>
      <w:ind w:left="902" w:hanging="482"/>
    </w:pPr>
    <w:rPr>
      <w:rFonts w:ascii="宋体" w:eastAsia="宋体"/>
      <w:color w:val="000000"/>
      <w:kern w:val="2"/>
      <w:sz w:val="24"/>
    </w:rPr>
  </w:style>
  <w:style w:type="paragraph" w:customStyle="1" w:styleId="1455">
    <w:name w:val="列表1"/>
    <w:basedOn w:val="1"/>
    <w:link w:val="2306"/>
    <w:qFormat/>
    <w:uiPriority w:val="0"/>
    <w:pPr>
      <w:adjustRightInd w:val="0"/>
      <w:spacing w:line="360" w:lineRule="auto"/>
      <w:ind w:left="902" w:hanging="482"/>
      <w:jc w:val="both"/>
      <w:textAlignment w:val="baseline"/>
    </w:pPr>
    <w:rPr>
      <w:rFonts w:ascii="昆仑仿宋" w:hAnsi="Times New Roman" w:eastAsia="昆仑仿宋"/>
      <w:kern w:val="0"/>
      <w:sz w:val="21"/>
      <w:szCs w:val="20"/>
    </w:rPr>
  </w:style>
  <w:style w:type="character" w:customStyle="1" w:styleId="1456">
    <w:name w:val="font81"/>
    <w:qFormat/>
    <w:uiPriority w:val="0"/>
    <w:rPr>
      <w:rFonts w:eastAsia="宋体"/>
      <w:color w:val="000000"/>
      <w:kern w:val="2"/>
      <w:sz w:val="18"/>
      <w:szCs w:val="18"/>
      <w:lang w:val="en-US" w:eastAsia="zh-CN" w:bidi="ar-SA"/>
    </w:rPr>
  </w:style>
  <w:style w:type="paragraph" w:customStyle="1" w:styleId="1457">
    <w:name w:val="font2"/>
    <w:basedOn w:val="1"/>
    <w:qFormat/>
    <w:uiPriority w:val="0"/>
    <w:pPr>
      <w:widowControl/>
      <w:spacing w:before="100" w:beforeAutospacing="1" w:after="100" w:afterAutospacing="1"/>
    </w:pPr>
    <w:rPr>
      <w:rFonts w:ascii="宋体" w:hAnsi="宋体"/>
      <w:b/>
      <w:bCs/>
      <w:color w:val="006666"/>
      <w:kern w:val="0"/>
      <w:sz w:val="21"/>
      <w:szCs w:val="21"/>
    </w:rPr>
  </w:style>
  <w:style w:type="paragraph" w:customStyle="1" w:styleId="1458">
    <w:name w:val="font3"/>
    <w:basedOn w:val="1"/>
    <w:qFormat/>
    <w:uiPriority w:val="0"/>
    <w:pPr>
      <w:widowControl/>
      <w:spacing w:before="100" w:beforeAutospacing="1" w:after="100" w:afterAutospacing="1" w:line="300" w:lineRule="atLeast"/>
    </w:pPr>
    <w:rPr>
      <w:rFonts w:ascii="宋体" w:hAnsi="宋体"/>
      <w:color w:val="006666"/>
      <w:kern w:val="0"/>
      <w:sz w:val="18"/>
      <w:szCs w:val="18"/>
    </w:rPr>
  </w:style>
  <w:style w:type="paragraph" w:customStyle="1" w:styleId="1459">
    <w:name w:val="p9"/>
    <w:basedOn w:val="1"/>
    <w:qFormat/>
    <w:uiPriority w:val="0"/>
    <w:pPr>
      <w:widowControl/>
      <w:spacing w:before="100" w:beforeAutospacing="1" w:after="100" w:afterAutospacing="1"/>
    </w:pPr>
    <w:rPr>
      <w:rFonts w:ascii="宋体" w:hAnsi="宋体"/>
      <w:kern w:val="0"/>
      <w:sz w:val="18"/>
      <w:szCs w:val="18"/>
    </w:rPr>
  </w:style>
  <w:style w:type="character" w:customStyle="1" w:styleId="1460">
    <w:name w:val="p91"/>
    <w:qFormat/>
    <w:uiPriority w:val="0"/>
    <w:rPr>
      <w:rFonts w:eastAsia="宋体"/>
      <w:kern w:val="2"/>
      <w:sz w:val="18"/>
      <w:szCs w:val="18"/>
      <w:u w:val="none"/>
      <w:lang w:val="en-US" w:eastAsia="zh-CN" w:bidi="ar-SA"/>
    </w:rPr>
  </w:style>
  <w:style w:type="paragraph" w:customStyle="1" w:styleId="1461">
    <w:name w:val="标准文件_标准正文"/>
    <w:basedOn w:val="1"/>
    <w:qFormat/>
    <w:uiPriority w:val="0"/>
    <w:pPr>
      <w:widowControl/>
      <w:adjustRightInd w:val="0"/>
      <w:snapToGrid w:val="0"/>
      <w:spacing w:line="300" w:lineRule="auto"/>
      <w:ind w:firstLine="200" w:firstLineChars="200"/>
    </w:pPr>
    <w:rPr>
      <w:rFonts w:ascii="Times New Roman" w:hAnsi="Times New Roman"/>
      <w:color w:val="000000"/>
      <w:spacing w:val="2"/>
      <w:sz w:val="24"/>
      <w:szCs w:val="20"/>
    </w:rPr>
  </w:style>
  <w:style w:type="paragraph" w:customStyle="1" w:styleId="1462">
    <w:name w:val="number1"/>
    <w:basedOn w:val="1"/>
    <w:link w:val="1463"/>
    <w:qFormat/>
    <w:uiPriority w:val="0"/>
    <w:pPr>
      <w:tabs>
        <w:tab w:val="left" w:pos="902"/>
      </w:tabs>
      <w:spacing w:afterLines="30" w:line="360" w:lineRule="auto"/>
      <w:ind w:left="902" w:hanging="420"/>
      <w:jc w:val="both"/>
    </w:pPr>
    <w:rPr>
      <w:rFonts w:ascii="Times New Roman" w:hAnsi="Times New Roman"/>
      <w:sz w:val="24"/>
      <w:szCs w:val="24"/>
    </w:rPr>
  </w:style>
  <w:style w:type="character" w:customStyle="1" w:styleId="1463">
    <w:name w:val="number1 Char"/>
    <w:link w:val="1462"/>
    <w:qFormat/>
    <w:uiPriority w:val="0"/>
    <w:rPr>
      <w:rFonts w:ascii="Times New Roman" w:hAnsi="Times New Roman" w:eastAsia="宋体" w:cs="Times New Roman"/>
      <w:sz w:val="24"/>
      <w:szCs w:val="24"/>
    </w:rPr>
  </w:style>
  <w:style w:type="paragraph" w:customStyle="1" w:styleId="1464">
    <w:name w:val="样式 number1 + (符号) 宋体"/>
    <w:basedOn w:val="1462"/>
    <w:link w:val="1465"/>
    <w:qFormat/>
    <w:uiPriority w:val="0"/>
    <w:pPr>
      <w:ind w:left="400" w:leftChars="200" w:hanging="200" w:hangingChars="200"/>
    </w:pPr>
    <w:rPr>
      <w:rFonts w:cs="Arial"/>
    </w:rPr>
  </w:style>
  <w:style w:type="character" w:customStyle="1" w:styleId="1465">
    <w:name w:val="样式 number1 + (符号) 宋体 Char"/>
    <w:link w:val="1464"/>
    <w:qFormat/>
    <w:uiPriority w:val="0"/>
    <w:rPr>
      <w:rFonts w:ascii="Times New Roman" w:hAnsi="Times New Roman" w:eastAsia="宋体" w:cs="Arial"/>
      <w:sz w:val="24"/>
      <w:szCs w:val="24"/>
    </w:rPr>
  </w:style>
  <w:style w:type="character" w:customStyle="1" w:styleId="1466">
    <w:name w:val="word1"/>
    <w:qFormat/>
    <w:uiPriority w:val="0"/>
    <w:rPr>
      <w:rFonts w:hint="default" w:eastAsia="宋体"/>
      <w:color w:val="333333"/>
      <w:spacing w:val="12"/>
      <w:kern w:val="2"/>
      <w:sz w:val="18"/>
      <w:szCs w:val="18"/>
      <w:lang w:val="en-US" w:eastAsia="zh-CN" w:bidi="ar-SA"/>
    </w:rPr>
  </w:style>
  <w:style w:type="character" w:customStyle="1" w:styleId="1467">
    <w:name w:val="bold"/>
    <w:qFormat/>
    <w:uiPriority w:val="0"/>
    <w:rPr>
      <w:rFonts w:eastAsia="宋体"/>
      <w:kern w:val="2"/>
      <w:sz w:val="24"/>
      <w:szCs w:val="24"/>
      <w:lang w:val="en-US" w:eastAsia="zh-CN" w:bidi="ar-SA"/>
    </w:rPr>
  </w:style>
  <w:style w:type="character" w:customStyle="1" w:styleId="1468">
    <w:name w:val="themebody1"/>
    <w:qFormat/>
    <w:uiPriority w:val="0"/>
    <w:rPr>
      <w:rFonts w:eastAsia="宋体"/>
      <w:color w:val="FFFFFF"/>
      <w:kern w:val="2"/>
      <w:sz w:val="24"/>
      <w:szCs w:val="24"/>
      <w:lang w:val="en-US" w:eastAsia="zh-CN" w:bidi="ar-SA"/>
    </w:rPr>
  </w:style>
  <w:style w:type="paragraph" w:customStyle="1" w:styleId="1469">
    <w:name w:val="Tabletext"/>
    <w:basedOn w:val="1"/>
    <w:qFormat/>
    <w:uiPriority w:val="99"/>
    <w:pPr>
      <w:keepLines/>
      <w:spacing w:after="120" w:line="240" w:lineRule="atLeast"/>
    </w:pPr>
    <w:rPr>
      <w:rFonts w:ascii="宋体" w:hAnsi="Times New Roman"/>
      <w:snapToGrid w:val="0"/>
      <w:kern w:val="0"/>
      <w:sz w:val="24"/>
      <w:szCs w:val="20"/>
    </w:rPr>
  </w:style>
  <w:style w:type="character" w:customStyle="1" w:styleId="1470">
    <w:name w:val="text"/>
    <w:qFormat/>
    <w:uiPriority w:val="0"/>
    <w:rPr>
      <w:rFonts w:eastAsia="宋体"/>
      <w:kern w:val="2"/>
      <w:sz w:val="24"/>
      <w:szCs w:val="24"/>
      <w:lang w:val="en-US" w:eastAsia="zh-CN" w:bidi="ar-SA"/>
    </w:rPr>
  </w:style>
  <w:style w:type="paragraph" w:customStyle="1" w:styleId="1471">
    <w:name w:val="Char Char1 Char Char1 Char Char Char Char Char Char"/>
    <w:basedOn w:val="1"/>
    <w:qFormat/>
    <w:uiPriority w:val="0"/>
    <w:pPr>
      <w:widowControl/>
      <w:spacing w:beforeLines="50" w:afterLines="50" w:line="360" w:lineRule="auto"/>
    </w:pPr>
    <w:rPr>
      <w:rFonts w:ascii="Times New Roman" w:hAnsi="Times New Roman"/>
      <w:sz w:val="24"/>
      <w:szCs w:val="24"/>
    </w:rPr>
  </w:style>
  <w:style w:type="paragraph" w:customStyle="1" w:styleId="1472">
    <w:name w:val="gy1 Char"/>
    <w:basedOn w:val="1"/>
    <w:qFormat/>
    <w:uiPriority w:val="0"/>
    <w:pPr>
      <w:spacing w:line="360" w:lineRule="auto"/>
      <w:ind w:firstLine="480" w:firstLineChars="200"/>
    </w:pPr>
    <w:rPr>
      <w:rFonts w:ascii="宋体" w:hAnsi="宋体"/>
      <w:sz w:val="24"/>
      <w:szCs w:val="24"/>
    </w:rPr>
  </w:style>
  <w:style w:type="paragraph" w:customStyle="1" w:styleId="1473">
    <w:name w:val="1."/>
    <w:basedOn w:val="1"/>
    <w:qFormat/>
    <w:uiPriority w:val="0"/>
    <w:pPr>
      <w:spacing w:line="360" w:lineRule="auto"/>
      <w:jc w:val="both"/>
    </w:pPr>
    <w:rPr>
      <w:rFonts w:ascii="Times New Roman" w:hAnsi="Times New Roman"/>
      <w:sz w:val="24"/>
      <w:szCs w:val="20"/>
    </w:rPr>
  </w:style>
  <w:style w:type="paragraph" w:customStyle="1" w:styleId="1474">
    <w:name w:val="样式 标题 3BOD 0Bold Headbh3h3Heading ThreeH3level_3PIM 3L...1"/>
    <w:basedOn w:val="6"/>
    <w:qFormat/>
    <w:uiPriority w:val="0"/>
    <w:pPr>
      <w:numPr>
        <w:ilvl w:val="0"/>
        <w:numId w:val="0"/>
      </w:numPr>
      <w:adjustRightInd w:val="0"/>
      <w:snapToGrid w:val="0"/>
      <w:spacing w:before="120" w:after="120" w:line="340" w:lineRule="atLeast"/>
      <w:ind w:left="1260" w:hanging="420"/>
      <w:jc w:val="both"/>
    </w:pPr>
    <w:rPr>
      <w:rFonts w:ascii="Times New Roman" w:hAnsi="Times New Roman" w:eastAsia="黑体"/>
      <w:b w:val="0"/>
      <w:sz w:val="30"/>
      <w:szCs w:val="20"/>
    </w:rPr>
  </w:style>
  <w:style w:type="paragraph" w:customStyle="1" w:styleId="1475">
    <w:name w:val="目录1"/>
    <w:basedOn w:val="1"/>
    <w:qFormat/>
    <w:uiPriority w:val="0"/>
    <w:pPr>
      <w:numPr>
        <w:ilvl w:val="2"/>
        <w:numId w:val="67"/>
      </w:numPr>
      <w:tabs>
        <w:tab w:val="clear" w:pos="709"/>
      </w:tabs>
      <w:ind w:left="0" w:firstLine="0"/>
      <w:jc w:val="both"/>
    </w:pPr>
    <w:rPr>
      <w:rFonts w:ascii="Times New Roman" w:hAnsi="Times New Roman"/>
      <w:sz w:val="21"/>
      <w:szCs w:val="24"/>
    </w:rPr>
  </w:style>
  <w:style w:type="paragraph" w:customStyle="1" w:styleId="1476">
    <w:name w:val="Normal Paragraph"/>
    <w:basedOn w:val="1"/>
    <w:qFormat/>
    <w:uiPriority w:val="0"/>
    <w:pPr>
      <w:widowControl/>
      <w:spacing w:before="120" w:line="360" w:lineRule="auto"/>
      <w:ind w:firstLine="425"/>
      <w:jc w:val="both"/>
    </w:pPr>
    <w:rPr>
      <w:rFonts w:ascii="Times New Roman" w:hAnsi="Times New Roman"/>
      <w:kern w:val="0"/>
      <w:sz w:val="24"/>
      <w:szCs w:val="24"/>
    </w:rPr>
  </w:style>
  <w:style w:type="paragraph" w:customStyle="1" w:styleId="1477">
    <w:name w:val="样式 标题 2PIM2H2Heading 2 Hidden2nd levelh22Header 2l2Titr..."/>
    <w:basedOn w:val="5"/>
    <w:qFormat/>
    <w:uiPriority w:val="0"/>
    <w:pPr>
      <w:numPr>
        <w:ilvl w:val="0"/>
        <w:numId w:val="0"/>
      </w:numPr>
      <w:tabs>
        <w:tab w:val="left" w:pos="0"/>
      </w:tabs>
      <w:spacing w:before="120" w:afterLines="50" w:line="360" w:lineRule="auto"/>
      <w:jc w:val="left"/>
    </w:pPr>
    <w:rPr>
      <w:rFonts w:ascii="宋体" w:hAnsi="宋体" w:eastAsia="黑体" w:cs="宋体"/>
      <w:b w:val="0"/>
      <w:sz w:val="30"/>
      <w:szCs w:val="20"/>
    </w:rPr>
  </w:style>
  <w:style w:type="paragraph" w:customStyle="1" w:styleId="1478">
    <w:name w:val="样式 正文首行缩进 + 首行缩进:  2 字符 Char"/>
    <w:basedOn w:val="86"/>
    <w:qFormat/>
    <w:uiPriority w:val="0"/>
    <w:pPr>
      <w:widowControl w:val="0"/>
      <w:spacing w:line="300" w:lineRule="auto"/>
      <w:jc w:val="both"/>
    </w:pPr>
    <w:rPr>
      <w:rFonts w:ascii="Times New Roman" w:hAnsi="Times New Roman"/>
      <w:kern w:val="2"/>
      <w:sz w:val="21"/>
      <w:szCs w:val="20"/>
    </w:rPr>
  </w:style>
  <w:style w:type="character" w:customStyle="1" w:styleId="1479">
    <w:name w:val="样式 样式 正文首行缩进 + 首行缩进:  2 字符 + (中文) PMingLiU Char Char Char Char Char Char Char Char Char"/>
    <w:qFormat/>
    <w:uiPriority w:val="0"/>
    <w:rPr>
      <w:rFonts w:eastAsia="宋体" w:cs="宋体"/>
      <w:kern w:val="2"/>
      <w:sz w:val="21"/>
      <w:szCs w:val="24"/>
      <w:lang w:val="en-US" w:eastAsia="zh-CN" w:bidi="ar-SA"/>
    </w:rPr>
  </w:style>
  <w:style w:type="paragraph" w:customStyle="1" w:styleId="1480">
    <w:name w:val="样式 正文文本 + 宋体 左"/>
    <w:basedOn w:val="35"/>
    <w:qFormat/>
    <w:uiPriority w:val="0"/>
    <w:pPr>
      <w:spacing w:line="300" w:lineRule="auto"/>
      <w:ind w:firstLine="200" w:firstLineChars="200"/>
    </w:pPr>
    <w:rPr>
      <w:rFonts w:ascii="宋体" w:hAnsi="宋体" w:eastAsia="宋体" w:cs="Times New Roman"/>
      <w:szCs w:val="20"/>
      <w:lang w:val="zh-CN"/>
    </w:rPr>
  </w:style>
  <w:style w:type="paragraph" w:customStyle="1" w:styleId="1481">
    <w:name w:val="样式 样式 正文文本缩进 + 仿宋_GB2312 小四 首行缩进:  0 厘米 行距: 1.5 倍行距 + (中文) 仿宋_GB... Char Char"/>
    <w:basedOn w:val="1"/>
    <w:qFormat/>
    <w:uiPriority w:val="0"/>
    <w:pPr>
      <w:spacing w:line="360" w:lineRule="auto"/>
      <w:ind w:firstLine="480" w:firstLineChars="200"/>
      <w:jc w:val="both"/>
    </w:pPr>
    <w:rPr>
      <w:rFonts w:ascii="仿宋_GB2312" w:hAnsi="Times New Roman" w:eastAsia="新宋体"/>
      <w:sz w:val="24"/>
      <w:szCs w:val="20"/>
    </w:rPr>
  </w:style>
  <w:style w:type="paragraph" w:customStyle="1" w:styleId="1482">
    <w:name w:val="msolistparagraph"/>
    <w:basedOn w:val="1"/>
    <w:qFormat/>
    <w:uiPriority w:val="0"/>
    <w:pPr>
      <w:spacing w:beforeLines="50"/>
      <w:ind w:left="1440" w:firstLine="359" w:firstLineChars="171"/>
      <w:contextualSpacing/>
    </w:pPr>
    <w:rPr>
      <w:rFonts w:ascii="Tahoma" w:hAnsi="Tahoma"/>
      <w:color w:val="000000"/>
      <w:sz w:val="21"/>
      <w:szCs w:val="21"/>
    </w:rPr>
  </w:style>
  <w:style w:type="paragraph" w:customStyle="1" w:styleId="1483">
    <w:name w:val="Comments"/>
    <w:basedOn w:val="1"/>
    <w:qFormat/>
    <w:uiPriority w:val="0"/>
    <w:pPr>
      <w:spacing w:beforeLines="50" w:afterLines="50"/>
      <w:ind w:firstLine="359" w:firstLineChars="171"/>
      <w:contextualSpacing/>
      <w:jc w:val="center"/>
    </w:pPr>
    <w:rPr>
      <w:rFonts w:ascii="Tahoma" w:hAnsi="Tahoma"/>
      <w:color w:val="000000"/>
      <w:sz w:val="21"/>
      <w:szCs w:val="21"/>
    </w:rPr>
  </w:style>
  <w:style w:type="paragraph" w:customStyle="1" w:styleId="1484">
    <w:name w:val="我的正文"/>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1485">
    <w:name w:val="a"/>
    <w:basedOn w:val="1"/>
    <w:qFormat/>
    <w:uiPriority w:val="0"/>
    <w:pPr>
      <w:widowControl/>
      <w:spacing w:before="100" w:beforeAutospacing="1" w:after="100" w:afterAutospacing="1"/>
    </w:pPr>
    <w:rPr>
      <w:rFonts w:ascii="宋体" w:hAnsi="宋体" w:cs="宋体"/>
      <w:kern w:val="0"/>
      <w:sz w:val="24"/>
      <w:szCs w:val="24"/>
    </w:rPr>
  </w:style>
  <w:style w:type="paragraph" w:customStyle="1" w:styleId="1486">
    <w:name w:val="样式 标题 2标题 2 Charh2l2Courseware #H2HD2Level 2 Topic Headin...1"/>
    <w:basedOn w:val="5"/>
    <w:link w:val="1487"/>
    <w:qFormat/>
    <w:uiPriority w:val="0"/>
    <w:pPr>
      <w:numPr>
        <w:ilvl w:val="0"/>
        <w:numId w:val="0"/>
      </w:numPr>
      <w:spacing w:before="120" w:after="120" w:line="360" w:lineRule="auto"/>
      <w:jc w:val="left"/>
    </w:pPr>
    <w:rPr>
      <w:rFonts w:ascii="Arial" w:hAnsi="Arial" w:eastAsia="黑体" w:cs="Times New Roman"/>
      <w:bCs w:val="0"/>
      <w:sz w:val="32"/>
    </w:rPr>
  </w:style>
  <w:style w:type="character" w:customStyle="1" w:styleId="1487">
    <w:name w:val="样式 标题 2标题 2 Charh2l2Courseware #H2HD2Level 2 Topic Headin...1 Char"/>
    <w:link w:val="1486"/>
    <w:qFormat/>
    <w:uiPriority w:val="0"/>
    <w:rPr>
      <w:rFonts w:ascii="Arial" w:hAnsi="Arial" w:eastAsia="黑体" w:cs="Times New Roman"/>
      <w:b/>
      <w:sz w:val="32"/>
      <w:szCs w:val="32"/>
    </w:rPr>
  </w:style>
  <w:style w:type="paragraph" w:customStyle="1" w:styleId="1488">
    <w:name w:val="Normal Indental Char Char Char Char Char Char"/>
    <w:basedOn w:val="1"/>
    <w:qFormat/>
    <w:uiPriority w:val="0"/>
    <w:pPr>
      <w:widowControl/>
      <w:overflowPunct w:val="0"/>
      <w:autoSpaceDE w:val="0"/>
      <w:autoSpaceDN w:val="0"/>
      <w:adjustRightInd w:val="0"/>
      <w:spacing w:after="240" w:line="360" w:lineRule="auto"/>
      <w:ind w:firstLine="520" w:firstLineChars="200"/>
      <w:jc w:val="both"/>
    </w:pPr>
    <w:rPr>
      <w:rFonts w:ascii="Arial Narrow" w:hAnsi="Arial Narrow" w:eastAsia="楷体_GB2312"/>
      <w:spacing w:val="10"/>
      <w:kern w:val="0"/>
      <w:sz w:val="24"/>
      <w:szCs w:val="20"/>
      <w:lang w:val="zh-CN"/>
    </w:rPr>
  </w:style>
  <w:style w:type="paragraph" w:customStyle="1" w:styleId="1489">
    <w:name w:val="Char Char Char2"/>
    <w:basedOn w:val="1"/>
    <w:qFormat/>
    <w:uiPriority w:val="99"/>
    <w:pPr>
      <w:jc w:val="both"/>
    </w:pPr>
    <w:rPr>
      <w:rFonts w:ascii="Times New Roman" w:hAnsi="Times New Roman"/>
      <w:sz w:val="24"/>
      <w:szCs w:val="24"/>
    </w:rPr>
  </w:style>
  <w:style w:type="paragraph" w:customStyle="1" w:styleId="1490">
    <w:name w:val="Tp"/>
    <w:qFormat/>
    <w:uiPriority w:val="0"/>
    <w:pPr>
      <w:tabs>
        <w:tab w:val="left" w:pos="540"/>
      </w:tabs>
      <w:spacing w:before="20" w:after="60" w:line="240" w:lineRule="exact"/>
      <w:ind w:left="240"/>
    </w:pPr>
    <w:rPr>
      <w:rFonts w:ascii="Times New Roman" w:hAnsi="Times New Roman" w:eastAsia="宋体" w:cs="Times New Roman"/>
      <w:sz w:val="19"/>
      <w:lang w:val="en-US" w:eastAsia="en-US" w:bidi="ar-SA"/>
    </w:rPr>
  </w:style>
  <w:style w:type="paragraph" w:customStyle="1" w:styleId="1491">
    <w:name w:val="大字正文"/>
    <w:basedOn w:val="1"/>
    <w:qFormat/>
    <w:uiPriority w:val="0"/>
    <w:pPr>
      <w:spacing w:line="360" w:lineRule="auto"/>
      <w:ind w:firstLine="437"/>
      <w:jc w:val="both"/>
    </w:pPr>
    <w:rPr>
      <w:rFonts w:ascii="Times New Roman" w:hAnsi="Times New Roman"/>
      <w:sz w:val="24"/>
      <w:szCs w:val="24"/>
    </w:rPr>
  </w:style>
  <w:style w:type="character" w:customStyle="1" w:styleId="1492">
    <w:name w:val="正文段 Char"/>
    <w:link w:val="775"/>
    <w:qFormat/>
    <w:uiPriority w:val="0"/>
    <w:rPr>
      <w:rFonts w:ascii="宋体" w:hAnsi="Times New Roman" w:eastAsia="宋体" w:cs="Times New Roman"/>
      <w:kern w:val="0"/>
      <w:sz w:val="24"/>
      <w:szCs w:val="20"/>
    </w:rPr>
  </w:style>
  <w:style w:type="character" w:customStyle="1" w:styleId="1493">
    <w:name w:val="正文首行缩进两字 Char"/>
    <w:link w:val="1494"/>
    <w:qFormat/>
    <w:locked/>
    <w:uiPriority w:val="0"/>
    <w:rPr>
      <w:rFonts w:eastAsia="Times New Roman"/>
      <w:sz w:val="24"/>
      <w:szCs w:val="24"/>
    </w:rPr>
  </w:style>
  <w:style w:type="paragraph" w:customStyle="1" w:styleId="1494">
    <w:name w:val="正文首行缩进两字"/>
    <w:link w:val="1493"/>
    <w:qFormat/>
    <w:uiPriority w:val="0"/>
    <w:pPr>
      <w:spacing w:line="360" w:lineRule="auto"/>
      <w:ind w:firstLine="480"/>
    </w:pPr>
    <w:rPr>
      <w:rFonts w:eastAsia="Times New Roman" w:asciiTheme="minorHAnsi" w:hAnsiTheme="minorHAnsi" w:cstheme="minorBidi"/>
      <w:kern w:val="2"/>
      <w:sz w:val="24"/>
      <w:szCs w:val="24"/>
      <w:lang w:val="en-US" w:eastAsia="zh-CN" w:bidi="ar-SA"/>
    </w:rPr>
  </w:style>
  <w:style w:type="character" w:customStyle="1" w:styleId="1495">
    <w:name w:val="tw4winMark"/>
    <w:qFormat/>
    <w:uiPriority w:val="0"/>
    <w:rPr>
      <w:rFonts w:ascii="Courier New" w:hAnsi="Courier New" w:cs="Courier New"/>
      <w:vanish/>
      <w:color w:val="800080"/>
      <w:sz w:val="24"/>
      <w:szCs w:val="24"/>
      <w:vertAlign w:val="subscript"/>
    </w:rPr>
  </w:style>
  <w:style w:type="paragraph" w:customStyle="1" w:styleId="1496">
    <w:name w:val="body text_default"/>
    <w:basedOn w:val="1"/>
    <w:qFormat/>
    <w:uiPriority w:val="0"/>
    <w:pPr>
      <w:widowControl/>
      <w:spacing w:after="120"/>
    </w:pPr>
    <w:rPr>
      <w:rFonts w:ascii="Arial" w:hAnsi="Arial" w:cs="Arial"/>
      <w:kern w:val="0"/>
      <w:sz w:val="22"/>
    </w:rPr>
  </w:style>
  <w:style w:type="paragraph" w:customStyle="1" w:styleId="1497">
    <w:name w:val="Style List Bullet + Bold"/>
    <w:basedOn w:val="25"/>
    <w:qFormat/>
    <w:uiPriority w:val="0"/>
    <w:pPr>
      <w:tabs>
        <w:tab w:val="clear" w:pos="360"/>
      </w:tabs>
      <w:spacing w:after="120"/>
      <w:ind w:left="720" w:right="360" w:firstLine="0" w:firstLineChars="0"/>
      <w:jc w:val="left"/>
    </w:pPr>
    <w:rPr>
      <w:rFonts w:ascii="Arial" w:hAnsi="Arial" w:cs="Arial"/>
      <w:b/>
      <w:bCs/>
      <w:kern w:val="0"/>
      <w:sz w:val="22"/>
      <w:szCs w:val="22"/>
      <w:lang w:val="zh-CN"/>
    </w:rPr>
  </w:style>
  <w:style w:type="paragraph" w:customStyle="1" w:styleId="1498">
    <w:name w:val="文档正文模板"/>
    <w:basedOn w:val="1"/>
    <w:qFormat/>
    <w:uiPriority w:val="0"/>
    <w:pPr>
      <w:adjustRightInd w:val="0"/>
      <w:spacing w:line="360" w:lineRule="auto"/>
      <w:ind w:firstLine="480" w:firstLineChars="200"/>
      <w:jc w:val="both"/>
      <w:textAlignment w:val="baseline"/>
    </w:pPr>
    <w:rPr>
      <w:rFonts w:ascii="Times New Roman" w:hAnsi="Times New Roman"/>
      <w:kern w:val="0"/>
      <w:sz w:val="24"/>
      <w:szCs w:val="20"/>
    </w:rPr>
  </w:style>
  <w:style w:type="paragraph" w:customStyle="1" w:styleId="1499">
    <w:name w:val="Char Char Char1 Char1"/>
    <w:basedOn w:val="1"/>
    <w:qFormat/>
    <w:uiPriority w:val="0"/>
    <w:pPr>
      <w:widowControl/>
      <w:spacing w:after="160" w:line="240" w:lineRule="exact"/>
    </w:pPr>
    <w:rPr>
      <w:rFonts w:ascii="Arial" w:hAnsi="Arial" w:eastAsia="仿宋_GB2312"/>
      <w:kern w:val="0"/>
      <w:szCs w:val="28"/>
      <w:lang w:eastAsia="en-US"/>
    </w:rPr>
  </w:style>
  <w:style w:type="character" w:customStyle="1" w:styleId="1500">
    <w:name w:val="p4"/>
    <w:qFormat/>
    <w:uiPriority w:val="0"/>
  </w:style>
  <w:style w:type="character" w:customStyle="1" w:styleId="1501">
    <w:name w:val="正文文本 Char2"/>
    <w:qFormat/>
    <w:uiPriority w:val="0"/>
    <w:rPr>
      <w:kern w:val="2"/>
      <w:sz w:val="21"/>
      <w:szCs w:val="24"/>
    </w:rPr>
  </w:style>
  <w:style w:type="paragraph" w:customStyle="1" w:styleId="1502">
    <w:name w:val="纯文本1"/>
    <w:basedOn w:val="1"/>
    <w:qFormat/>
    <w:uiPriority w:val="99"/>
    <w:pPr>
      <w:jc w:val="both"/>
    </w:pPr>
    <w:rPr>
      <w:rFonts w:ascii="宋体" w:hAnsi="Courier New"/>
      <w:sz w:val="21"/>
      <w:szCs w:val="24"/>
    </w:rPr>
  </w:style>
  <w:style w:type="paragraph" w:customStyle="1" w:styleId="1503">
    <w:name w:val="number2"/>
    <w:basedOn w:val="1"/>
    <w:qFormat/>
    <w:uiPriority w:val="0"/>
    <w:pPr>
      <w:numPr>
        <w:ilvl w:val="0"/>
        <w:numId w:val="68"/>
      </w:numPr>
      <w:tabs>
        <w:tab w:val="left" w:pos="1260"/>
      </w:tabs>
      <w:spacing w:afterLines="20" w:line="360" w:lineRule="auto"/>
      <w:ind w:left="1248" w:right="-23" w:hanging="397"/>
      <w:jc w:val="both"/>
    </w:pPr>
    <w:rPr>
      <w:rFonts w:ascii="Times New Roman" w:hAnsi="Times New Roman" w:cs="Arial"/>
      <w:sz w:val="24"/>
      <w:szCs w:val="24"/>
    </w:rPr>
  </w:style>
  <w:style w:type="paragraph" w:customStyle="1" w:styleId="1504">
    <w:name w:val="number0"/>
    <w:basedOn w:val="35"/>
    <w:qFormat/>
    <w:uiPriority w:val="0"/>
    <w:pPr>
      <w:numPr>
        <w:ilvl w:val="1"/>
        <w:numId w:val="68"/>
      </w:numPr>
      <w:spacing w:beforeLines="20" w:afterLines="20" w:line="360" w:lineRule="auto"/>
      <w:ind w:left="1259"/>
      <w:jc w:val="both"/>
    </w:pPr>
    <w:rPr>
      <w:rFonts w:ascii="Times New Roman" w:hAnsi="Times New Roman" w:eastAsia="宋体" w:cs="Times New Roman"/>
      <w:sz w:val="24"/>
      <w:szCs w:val="24"/>
      <w:lang w:val="zh-CN"/>
    </w:rPr>
  </w:style>
  <w:style w:type="paragraph" w:customStyle="1" w:styleId="1505">
    <w:name w:val="正文首行缩进两字符"/>
    <w:basedOn w:val="1"/>
    <w:qFormat/>
    <w:uiPriority w:val="0"/>
    <w:pPr>
      <w:spacing w:line="360" w:lineRule="auto"/>
      <w:ind w:firstLine="200" w:firstLineChars="200"/>
      <w:jc w:val="both"/>
    </w:pPr>
    <w:rPr>
      <w:rFonts w:ascii="Times New Roman" w:hAnsi="Times New Roman"/>
      <w:sz w:val="24"/>
      <w:szCs w:val="20"/>
    </w:rPr>
  </w:style>
  <w:style w:type="paragraph" w:customStyle="1" w:styleId="1506">
    <w:name w:val="Char Char3 Char1"/>
    <w:basedOn w:val="1"/>
    <w:qFormat/>
    <w:uiPriority w:val="0"/>
    <w:pPr>
      <w:widowControl/>
      <w:spacing w:line="360" w:lineRule="auto"/>
      <w:ind w:firstLine="200" w:firstLineChars="200"/>
    </w:pPr>
    <w:rPr>
      <w:rFonts w:ascii="Arial" w:hAnsi="Arial" w:eastAsia="仿宋_GB2312"/>
      <w:kern w:val="0"/>
      <w:szCs w:val="28"/>
      <w:lang w:eastAsia="en-US"/>
    </w:rPr>
  </w:style>
  <w:style w:type="paragraph" w:customStyle="1" w:styleId="1507">
    <w:name w:val="默认段落字体 Para Char Char Char Char Char Char Char Char Char1 Char Char Char Char"/>
    <w:basedOn w:val="1"/>
    <w:qFormat/>
    <w:uiPriority w:val="99"/>
    <w:pPr>
      <w:jc w:val="both"/>
    </w:pPr>
    <w:rPr>
      <w:rFonts w:ascii="Tahoma" w:hAnsi="Tahoma"/>
      <w:sz w:val="24"/>
      <w:szCs w:val="20"/>
    </w:rPr>
  </w:style>
  <w:style w:type="paragraph" w:customStyle="1" w:styleId="1508">
    <w:name w:val="1.1"/>
    <w:basedOn w:val="1"/>
    <w:qFormat/>
    <w:uiPriority w:val="0"/>
    <w:pPr>
      <w:tabs>
        <w:tab w:val="left" w:pos="1287"/>
      </w:tabs>
      <w:spacing w:line="360" w:lineRule="auto"/>
      <w:ind w:left="1287" w:hanging="567"/>
      <w:jc w:val="both"/>
    </w:pPr>
    <w:rPr>
      <w:rFonts w:ascii="Times New Roman" w:hAnsi="Times New Roman" w:eastAsia="黑体"/>
      <w:sz w:val="24"/>
      <w:szCs w:val="24"/>
    </w:rPr>
  </w:style>
  <w:style w:type="paragraph" w:customStyle="1" w:styleId="1509">
    <w:name w:val="样式 标题 1"/>
    <w:basedOn w:val="4"/>
    <w:link w:val="1510"/>
    <w:qFormat/>
    <w:uiPriority w:val="0"/>
    <w:pPr>
      <w:numPr>
        <w:numId w:val="0"/>
      </w:numPr>
      <w:tabs>
        <w:tab w:val="left" w:pos="425"/>
      </w:tabs>
      <w:ind w:left="425" w:hanging="425"/>
    </w:pPr>
    <w:rPr>
      <w:rFonts w:ascii="宋体" w:hAnsi="宋体"/>
      <w:sz w:val="44"/>
      <w:szCs w:val="24"/>
      <w:lang w:val="zh-CN"/>
    </w:rPr>
  </w:style>
  <w:style w:type="character" w:customStyle="1" w:styleId="1510">
    <w:name w:val="样式 标题 1 Char"/>
    <w:link w:val="1509"/>
    <w:qFormat/>
    <w:uiPriority w:val="0"/>
    <w:rPr>
      <w:rFonts w:ascii="宋体" w:hAnsi="宋体" w:eastAsia="宋体" w:cs="Times New Roman"/>
      <w:b/>
      <w:bCs/>
      <w:kern w:val="44"/>
      <w:sz w:val="44"/>
      <w:szCs w:val="24"/>
      <w:lang w:val="zh-CN"/>
    </w:rPr>
  </w:style>
  <w:style w:type="character" w:customStyle="1" w:styleId="1511">
    <w:name w:val="p1"/>
    <w:qFormat/>
    <w:uiPriority w:val="0"/>
    <w:rPr>
      <w:sz w:val="18"/>
      <w:szCs w:val="18"/>
    </w:rPr>
  </w:style>
  <w:style w:type="paragraph" w:customStyle="1" w:styleId="1512">
    <w:name w:val="编号 Char"/>
    <w:basedOn w:val="35"/>
    <w:qFormat/>
    <w:uiPriority w:val="0"/>
    <w:pPr>
      <w:numPr>
        <w:ilvl w:val="0"/>
        <w:numId w:val="69"/>
      </w:numPr>
      <w:tabs>
        <w:tab w:val="left" w:pos="1080"/>
        <w:tab w:val="clear" w:pos="420"/>
      </w:tabs>
      <w:spacing w:line="300" w:lineRule="auto"/>
      <w:ind w:left="620" w:leftChars="200"/>
    </w:pPr>
    <w:rPr>
      <w:rFonts w:ascii="Times New Roman" w:hAnsi="Times New Roman" w:eastAsia="宋体" w:cs="Times New Roman"/>
      <w:sz w:val="24"/>
      <w:szCs w:val="24"/>
      <w:lang w:val="zh-CN"/>
    </w:rPr>
  </w:style>
  <w:style w:type="character" w:customStyle="1" w:styleId="1513">
    <w:name w:val="Char Char10"/>
    <w:qFormat/>
    <w:uiPriority w:val="0"/>
    <w:rPr>
      <w:kern w:val="2"/>
      <w:sz w:val="21"/>
      <w:szCs w:val="24"/>
    </w:rPr>
  </w:style>
  <w:style w:type="character" w:customStyle="1" w:styleId="1514">
    <w:name w:val="Char Char9"/>
    <w:qFormat/>
    <w:uiPriority w:val="0"/>
    <w:rPr>
      <w:rFonts w:ascii="Times New Roman" w:hAnsi="Times New Roman" w:eastAsia="宋体" w:cs="Times New Roman"/>
      <w:b/>
      <w:bCs/>
      <w:kern w:val="44"/>
      <w:sz w:val="44"/>
      <w:szCs w:val="44"/>
    </w:rPr>
  </w:style>
  <w:style w:type="character" w:customStyle="1" w:styleId="1515">
    <w:name w:val="Char Char8"/>
    <w:qFormat/>
    <w:uiPriority w:val="0"/>
    <w:rPr>
      <w:rFonts w:ascii="Cambria" w:hAnsi="Cambria" w:eastAsia="宋体" w:cs="Times New Roman"/>
      <w:b/>
      <w:bCs/>
      <w:sz w:val="32"/>
      <w:szCs w:val="32"/>
    </w:rPr>
  </w:style>
  <w:style w:type="character" w:customStyle="1" w:styleId="1516">
    <w:name w:val="Char Char7"/>
    <w:qFormat/>
    <w:uiPriority w:val="0"/>
    <w:rPr>
      <w:rFonts w:ascii="Times New Roman" w:hAnsi="Times New Roman" w:eastAsia="宋体" w:cs="Times New Roman"/>
      <w:b/>
      <w:bCs/>
      <w:sz w:val="32"/>
      <w:szCs w:val="32"/>
    </w:rPr>
  </w:style>
  <w:style w:type="paragraph" w:customStyle="1" w:styleId="1517">
    <w:name w:val="表内文字"/>
    <w:basedOn w:val="1"/>
    <w:link w:val="2518"/>
    <w:qFormat/>
    <w:uiPriority w:val="0"/>
    <w:pPr>
      <w:tabs>
        <w:tab w:val="left" w:pos="1418"/>
      </w:tabs>
      <w:spacing w:line="360" w:lineRule="auto"/>
      <w:jc w:val="center"/>
    </w:pPr>
    <w:rPr>
      <w:rFonts w:ascii="仿宋_GB2312" w:hAnsi="Times New Roman" w:eastAsia="仿宋_GB2312"/>
      <w:spacing w:val="-20"/>
      <w:kern w:val="0"/>
      <w:sz w:val="24"/>
      <w:szCs w:val="24"/>
    </w:rPr>
  </w:style>
  <w:style w:type="paragraph" w:customStyle="1" w:styleId="1518">
    <w:name w:val="正文首行缩进2字符"/>
    <w:basedOn w:val="1"/>
    <w:qFormat/>
    <w:uiPriority w:val="0"/>
    <w:pPr>
      <w:ind w:firstLine="200" w:firstLineChars="200"/>
      <w:jc w:val="both"/>
    </w:pPr>
    <w:rPr>
      <w:rFonts w:ascii="Times New Roman" w:hAnsi="Times New Roman" w:eastAsia="仿宋_GB2312"/>
      <w:sz w:val="21"/>
      <w:szCs w:val="21"/>
    </w:rPr>
  </w:style>
  <w:style w:type="character" w:customStyle="1" w:styleId="1519">
    <w:name w:val="普通正文 Char"/>
    <w:link w:val="794"/>
    <w:qFormat/>
    <w:uiPriority w:val="99"/>
    <w:rPr>
      <w:rFonts w:ascii="Arial" w:hAnsi="Arial" w:eastAsia="宋体" w:cs="Times New Roman"/>
      <w:kern w:val="0"/>
      <w:sz w:val="24"/>
      <w:szCs w:val="24"/>
    </w:rPr>
  </w:style>
  <w:style w:type="paragraph" w:customStyle="1" w:styleId="1520">
    <w:name w:val="正文 + (西文) Arial"/>
    <w:basedOn w:val="35"/>
    <w:link w:val="1522"/>
    <w:qFormat/>
    <w:uiPriority w:val="0"/>
    <w:pPr>
      <w:spacing w:line="360" w:lineRule="auto"/>
      <w:jc w:val="both"/>
    </w:pPr>
    <w:rPr>
      <w:rFonts w:ascii="楷体_GB2312" w:hAnsi="Times New Roman" w:eastAsia="楷体_GB2312" w:cs="Times New Roman"/>
      <w:sz w:val="24"/>
      <w:szCs w:val="24"/>
      <w:lang w:val="zh-CN"/>
    </w:rPr>
  </w:style>
  <w:style w:type="paragraph" w:customStyle="1" w:styleId="1521">
    <w:name w:val="TableNormal"/>
    <w:basedOn w:val="1"/>
    <w:link w:val="1523"/>
    <w:qFormat/>
    <w:uiPriority w:val="0"/>
    <w:pPr>
      <w:widowControl/>
      <w:spacing w:before="40" w:after="40" w:line="264" w:lineRule="auto"/>
    </w:pPr>
    <w:rPr>
      <w:rFonts w:ascii="Arial" w:hAnsi="Arial"/>
      <w:kern w:val="0"/>
      <w:sz w:val="20"/>
      <w:szCs w:val="20"/>
      <w:lang w:val="zh-CN" w:eastAsia="en-US"/>
    </w:rPr>
  </w:style>
  <w:style w:type="character" w:customStyle="1" w:styleId="1522">
    <w:name w:val="首行缩进:  0.85 厘米 Char"/>
    <w:link w:val="1520"/>
    <w:qFormat/>
    <w:uiPriority w:val="0"/>
    <w:rPr>
      <w:rFonts w:ascii="楷体_GB2312" w:hAnsi="Times New Roman" w:eastAsia="楷体_GB2312" w:cs="Times New Roman"/>
      <w:sz w:val="24"/>
      <w:szCs w:val="24"/>
      <w:lang w:val="zh-CN"/>
    </w:rPr>
  </w:style>
  <w:style w:type="character" w:customStyle="1" w:styleId="1523">
    <w:name w:val="TableNormal Char"/>
    <w:link w:val="1521"/>
    <w:qFormat/>
    <w:uiPriority w:val="0"/>
    <w:rPr>
      <w:rFonts w:ascii="Arial" w:hAnsi="Arial" w:eastAsia="宋体" w:cs="Times New Roman"/>
      <w:kern w:val="0"/>
      <w:sz w:val="20"/>
      <w:szCs w:val="20"/>
      <w:lang w:val="zh-CN" w:eastAsia="en-US"/>
    </w:rPr>
  </w:style>
  <w:style w:type="character" w:customStyle="1" w:styleId="1524">
    <w:name w:val="EHPT Char"/>
    <w:qFormat/>
    <w:uiPriority w:val="0"/>
    <w:rPr>
      <w:rFonts w:ascii="Times New Roman" w:hAnsi="Times New Roman" w:eastAsia="宋体" w:cs="Times New Roman"/>
      <w:szCs w:val="24"/>
    </w:rPr>
  </w:style>
  <w:style w:type="character" w:customStyle="1" w:styleId="1525">
    <w:name w:val="列表项目符号 字符"/>
    <w:link w:val="25"/>
    <w:qFormat/>
    <w:uiPriority w:val="0"/>
    <w:rPr>
      <w:rFonts w:ascii="Times New Roman" w:hAnsi="Times New Roman" w:eastAsia="宋体" w:cs="Times New Roman"/>
      <w:szCs w:val="24"/>
    </w:rPr>
  </w:style>
  <w:style w:type="character" w:customStyle="1" w:styleId="1526">
    <w:name w:val="上海中望标准页眉 Char"/>
    <w:qFormat/>
    <w:uiPriority w:val="0"/>
    <w:rPr>
      <w:rFonts w:ascii="Times New Roman" w:hAnsi="Times New Roman"/>
      <w:kern w:val="2"/>
      <w:sz w:val="18"/>
      <w:szCs w:val="18"/>
    </w:rPr>
  </w:style>
  <w:style w:type="paragraph" w:customStyle="1" w:styleId="1527">
    <w:name w:val="普通(网站)1"/>
    <w:basedOn w:val="1"/>
    <w:qFormat/>
    <w:uiPriority w:val="99"/>
    <w:pPr>
      <w:tabs>
        <w:tab w:val="left" w:pos="960"/>
        <w:tab w:val="right" w:leader="dot" w:pos="9231"/>
      </w:tabs>
      <w:spacing w:line="360" w:lineRule="auto"/>
      <w:ind w:left="420" w:leftChars="200" w:firstLine="420" w:firstLineChars="200"/>
      <w:jc w:val="both"/>
    </w:pPr>
    <w:rPr>
      <w:sz w:val="21"/>
    </w:rPr>
  </w:style>
  <w:style w:type="paragraph" w:customStyle="1" w:styleId="1528">
    <w:name w:val="ICSS1级文本"/>
    <w:basedOn w:val="1"/>
    <w:link w:val="1529"/>
    <w:qFormat/>
    <w:uiPriority w:val="0"/>
    <w:pPr>
      <w:spacing w:line="360" w:lineRule="auto"/>
      <w:ind w:firstLine="200" w:firstLineChars="200"/>
      <w:jc w:val="both"/>
    </w:pPr>
    <w:rPr>
      <w:rFonts w:ascii="Times New Roman" w:hAnsi="Times New Roman"/>
      <w:sz w:val="24"/>
      <w:szCs w:val="20"/>
      <w:lang w:val="zh-CN"/>
    </w:rPr>
  </w:style>
  <w:style w:type="character" w:customStyle="1" w:styleId="1529">
    <w:name w:val="ICSS1级文本 Char"/>
    <w:link w:val="1528"/>
    <w:qFormat/>
    <w:uiPriority w:val="0"/>
    <w:rPr>
      <w:rFonts w:ascii="Times New Roman" w:hAnsi="Times New Roman" w:eastAsia="宋体" w:cs="Times New Roman"/>
      <w:sz w:val="24"/>
      <w:szCs w:val="20"/>
      <w:lang w:val="zh-CN"/>
    </w:rPr>
  </w:style>
  <w:style w:type="paragraph" w:customStyle="1" w:styleId="1530">
    <w:name w:val="Char Char1 Char Char Char Char Char Char"/>
    <w:basedOn w:val="1"/>
    <w:qFormat/>
    <w:uiPriority w:val="99"/>
    <w:pPr>
      <w:widowControl/>
      <w:spacing w:after="160" w:line="240" w:lineRule="exact"/>
    </w:pPr>
    <w:rPr>
      <w:rFonts w:ascii="Verdana" w:hAnsi="Verdana" w:eastAsia="仿宋_GB2312"/>
      <w:kern w:val="0"/>
      <w:sz w:val="24"/>
      <w:szCs w:val="20"/>
      <w:lang w:eastAsia="en-US"/>
    </w:rPr>
  </w:style>
  <w:style w:type="paragraph" w:customStyle="1" w:styleId="1531">
    <w:name w:val="Table Bullets"/>
    <w:basedOn w:val="1"/>
    <w:qFormat/>
    <w:uiPriority w:val="0"/>
    <w:pPr>
      <w:keepNext/>
      <w:numPr>
        <w:ilvl w:val="0"/>
        <w:numId w:val="70"/>
      </w:numPr>
      <w:spacing w:before="40" w:after="40" w:line="264" w:lineRule="auto"/>
      <w:jc w:val="both"/>
    </w:pPr>
    <w:rPr>
      <w:rFonts w:ascii="Arial" w:hAnsi="Arial"/>
      <w:sz w:val="21"/>
      <w:szCs w:val="20"/>
    </w:rPr>
  </w:style>
  <w:style w:type="paragraph" w:customStyle="1" w:styleId="1532">
    <w:name w:val="Z-符号层进"/>
    <w:basedOn w:val="1"/>
    <w:link w:val="1537"/>
    <w:qFormat/>
    <w:uiPriority w:val="0"/>
    <w:pPr>
      <w:widowControl/>
      <w:numPr>
        <w:ilvl w:val="0"/>
        <w:numId w:val="71"/>
      </w:numPr>
      <w:spacing w:line="360" w:lineRule="auto"/>
    </w:pPr>
    <w:rPr>
      <w:rFonts w:ascii="Times New Roman" w:hAnsi="Times New Roman"/>
      <w:kern w:val="0"/>
      <w:sz w:val="24"/>
      <w:lang w:val="zh-CN" w:bidi="en-US"/>
    </w:rPr>
  </w:style>
  <w:style w:type="paragraph" w:customStyle="1" w:styleId="1533">
    <w:name w:val="Z-数字层进"/>
    <w:basedOn w:val="1"/>
    <w:qFormat/>
    <w:uiPriority w:val="0"/>
    <w:pPr>
      <w:widowControl/>
      <w:numPr>
        <w:ilvl w:val="0"/>
        <w:numId w:val="72"/>
      </w:numPr>
      <w:spacing w:after="100" w:line="360" w:lineRule="auto"/>
    </w:pPr>
    <w:rPr>
      <w:rFonts w:ascii="Times New Roman" w:hAnsi="Times New Roman"/>
      <w:kern w:val="0"/>
      <w:sz w:val="24"/>
      <w:lang w:eastAsia="en-US" w:bidi="en-US"/>
    </w:rPr>
  </w:style>
  <w:style w:type="paragraph" w:customStyle="1" w:styleId="1534">
    <w:name w:val="NumList_2"/>
    <w:basedOn w:val="1"/>
    <w:qFormat/>
    <w:uiPriority w:val="0"/>
    <w:pPr>
      <w:widowControl/>
      <w:numPr>
        <w:ilvl w:val="1"/>
        <w:numId w:val="72"/>
      </w:numPr>
      <w:spacing w:after="100" w:line="360" w:lineRule="auto"/>
    </w:pPr>
    <w:rPr>
      <w:rFonts w:ascii="Times New Roman" w:hAnsi="Times New Roman"/>
      <w:kern w:val="0"/>
      <w:sz w:val="24"/>
      <w:lang w:eastAsia="en-US" w:bidi="en-US"/>
    </w:rPr>
  </w:style>
  <w:style w:type="paragraph" w:customStyle="1" w:styleId="1535">
    <w:name w:val="NumList_3"/>
    <w:basedOn w:val="1"/>
    <w:qFormat/>
    <w:uiPriority w:val="0"/>
    <w:pPr>
      <w:widowControl/>
      <w:numPr>
        <w:ilvl w:val="2"/>
        <w:numId w:val="72"/>
      </w:numPr>
      <w:spacing w:after="100" w:line="360" w:lineRule="auto"/>
    </w:pPr>
    <w:rPr>
      <w:rFonts w:ascii="Times New Roman" w:hAnsi="Times New Roman"/>
      <w:kern w:val="0"/>
      <w:sz w:val="24"/>
      <w:lang w:eastAsia="en-US" w:bidi="en-US"/>
    </w:rPr>
  </w:style>
  <w:style w:type="paragraph" w:customStyle="1" w:styleId="1536">
    <w:name w:val="Z-括号数字层进"/>
    <w:basedOn w:val="1533"/>
    <w:qFormat/>
    <w:uiPriority w:val="0"/>
    <w:pPr>
      <w:numPr>
        <w:numId w:val="73"/>
      </w:numPr>
    </w:pPr>
    <w:rPr>
      <w:sz w:val="21"/>
    </w:rPr>
  </w:style>
  <w:style w:type="character" w:customStyle="1" w:styleId="1537">
    <w:name w:val="Z-符号层进 Char"/>
    <w:link w:val="1532"/>
    <w:qFormat/>
    <w:uiPriority w:val="0"/>
    <w:rPr>
      <w:rFonts w:ascii="Times New Roman" w:hAnsi="Times New Roman" w:eastAsia="宋体" w:cs="Times New Roman"/>
      <w:sz w:val="24"/>
      <w:szCs w:val="22"/>
      <w:lang w:val="zh-CN" w:bidi="en-US"/>
    </w:rPr>
  </w:style>
  <w:style w:type="paragraph" w:customStyle="1" w:styleId="1538">
    <w:name w:val="Reader's comments"/>
    <w:basedOn w:val="1"/>
    <w:qFormat/>
    <w:uiPriority w:val="0"/>
    <w:pPr>
      <w:widowControl/>
      <w:overflowPunct w:val="0"/>
      <w:autoSpaceDE w:val="0"/>
      <w:autoSpaceDN w:val="0"/>
      <w:adjustRightInd w:val="0"/>
      <w:spacing w:after="120"/>
      <w:textAlignment w:val="baseline"/>
    </w:pPr>
    <w:rPr>
      <w:rFonts w:ascii="Arial" w:hAnsi="Arial"/>
      <w:i/>
      <w:iCs/>
      <w:color w:val="CC00CC"/>
      <w:kern w:val="0"/>
      <w:sz w:val="20"/>
      <w:szCs w:val="20"/>
      <w:lang w:eastAsia="en-US"/>
    </w:rPr>
  </w:style>
  <w:style w:type="paragraph" w:customStyle="1" w:styleId="1539">
    <w:name w:val="Contents"/>
    <w:basedOn w:val="4"/>
    <w:qFormat/>
    <w:uiPriority w:val="0"/>
    <w:pPr>
      <w:keepLines w:val="0"/>
      <w:pageBreakBefore/>
      <w:widowControl/>
      <w:numPr>
        <w:numId w:val="0"/>
      </w:numPr>
      <w:spacing w:before="4" w:after="0" w:line="280" w:lineRule="exact"/>
      <w:jc w:val="left"/>
    </w:pPr>
    <w:rPr>
      <w:rFonts w:ascii="Arial Black" w:hAnsi="Arial Black"/>
      <w:b w:val="0"/>
      <w:bCs w:val="0"/>
      <w:caps/>
      <w:kern w:val="28"/>
      <w:sz w:val="21"/>
      <w:szCs w:val="20"/>
      <w:lang w:eastAsia="en-US"/>
    </w:rPr>
  </w:style>
  <w:style w:type="paragraph" w:customStyle="1" w:styleId="1540">
    <w:name w:val="样式 行距: 多倍行距 1.25 字行"/>
    <w:basedOn w:val="1"/>
    <w:qFormat/>
    <w:uiPriority w:val="0"/>
    <w:pPr>
      <w:adjustRightInd w:val="0"/>
      <w:snapToGrid w:val="0"/>
      <w:spacing w:before="60" w:after="60" w:line="240" w:lineRule="atLeast"/>
      <w:ind w:left="-107" w:leftChars="-51" w:firstLine="12" w:firstLineChars="5"/>
    </w:pPr>
    <w:rPr>
      <w:rFonts w:ascii="Times New Roman" w:hAnsi="Times New Roman" w:cs="宋体"/>
      <w:sz w:val="24"/>
      <w:szCs w:val="24"/>
    </w:rPr>
  </w:style>
  <w:style w:type="paragraph" w:customStyle="1" w:styleId="1541">
    <w:name w:val="Char Char1 Char Char Char Char Char Char1"/>
    <w:basedOn w:val="1"/>
    <w:qFormat/>
    <w:uiPriority w:val="99"/>
    <w:pPr>
      <w:widowControl/>
      <w:spacing w:after="160" w:line="240" w:lineRule="exact"/>
    </w:pPr>
    <w:rPr>
      <w:rFonts w:ascii="Verdana" w:hAnsi="Verdana" w:eastAsia="仿宋_GB2312"/>
      <w:kern w:val="0"/>
      <w:sz w:val="24"/>
      <w:szCs w:val="20"/>
      <w:lang w:eastAsia="en-US"/>
    </w:rPr>
  </w:style>
  <w:style w:type="paragraph" w:customStyle="1" w:styleId="1542">
    <w:name w:val="图片说明"/>
    <w:basedOn w:val="1"/>
    <w:link w:val="1543"/>
    <w:qFormat/>
    <w:uiPriority w:val="0"/>
    <w:pPr>
      <w:adjustRightInd w:val="0"/>
      <w:snapToGrid w:val="0"/>
      <w:spacing w:line="360" w:lineRule="auto"/>
      <w:ind w:left="900" w:hanging="420"/>
      <w:jc w:val="center"/>
    </w:pPr>
    <w:rPr>
      <w:rFonts w:ascii="黑体" w:hAnsi="Times New Roman" w:eastAsia="黑体"/>
      <w:sz w:val="21"/>
      <w:szCs w:val="21"/>
      <w:lang w:val="zh-CN"/>
    </w:rPr>
  </w:style>
  <w:style w:type="character" w:customStyle="1" w:styleId="1543">
    <w:name w:val="图片说明 Char Char"/>
    <w:link w:val="1542"/>
    <w:qFormat/>
    <w:uiPriority w:val="0"/>
    <w:rPr>
      <w:rFonts w:ascii="黑体" w:hAnsi="Times New Roman" w:eastAsia="黑体" w:cs="Times New Roman"/>
      <w:szCs w:val="21"/>
      <w:lang w:val="zh-CN"/>
    </w:rPr>
  </w:style>
  <w:style w:type="paragraph" w:customStyle="1" w:styleId="1544">
    <w:name w:val="wellhope正文"/>
    <w:basedOn w:val="1"/>
    <w:qFormat/>
    <w:uiPriority w:val="0"/>
    <w:pPr>
      <w:spacing w:before="60" w:after="60" w:line="360" w:lineRule="auto"/>
      <w:ind w:firstLine="425"/>
      <w:jc w:val="both"/>
    </w:pPr>
    <w:rPr>
      <w:rFonts w:ascii="Times New Roman" w:hAnsi="Times New Roman"/>
      <w:sz w:val="24"/>
      <w:szCs w:val="20"/>
    </w:rPr>
  </w:style>
  <w:style w:type="character" w:customStyle="1" w:styleId="1545">
    <w:name w:val="表格文字 Char"/>
    <w:link w:val="956"/>
    <w:qFormat/>
    <w:uiPriority w:val="0"/>
    <w:rPr>
      <w:rFonts w:ascii="Century Gothic" w:hAnsi="Century Gothic" w:eastAsia="宋体" w:cs="Times New Roman"/>
      <w:sz w:val="20"/>
      <w:szCs w:val="20"/>
    </w:rPr>
  </w:style>
  <w:style w:type="paragraph" w:customStyle="1" w:styleId="1546">
    <w:name w:val="样式 标题 1H1Heading 0 + 宋体 小四"/>
    <w:basedOn w:val="4"/>
    <w:qFormat/>
    <w:uiPriority w:val="0"/>
    <w:pPr>
      <w:keepNext w:val="0"/>
      <w:keepLines w:val="0"/>
      <w:numPr>
        <w:ilvl w:val="0"/>
        <w:numId w:val="0"/>
      </w:numPr>
      <w:overflowPunct w:val="0"/>
      <w:autoSpaceDE w:val="0"/>
      <w:autoSpaceDN w:val="0"/>
      <w:adjustRightInd w:val="0"/>
      <w:spacing w:before="142" w:after="113" w:line="240" w:lineRule="auto"/>
      <w:ind w:left="652" w:hanging="652"/>
      <w:jc w:val="left"/>
      <w:textAlignment w:val="baseline"/>
    </w:pPr>
    <w:rPr>
      <w:rFonts w:ascii="宋体" w:hAnsi="宋体"/>
      <w:kern w:val="28"/>
      <w:sz w:val="24"/>
      <w:szCs w:val="20"/>
      <w:lang w:eastAsia="en-US"/>
    </w:rPr>
  </w:style>
  <w:style w:type="paragraph" w:customStyle="1" w:styleId="1547">
    <w:name w:val="Editor's comments"/>
    <w:basedOn w:val="1"/>
    <w:qFormat/>
    <w:uiPriority w:val="0"/>
    <w:pPr>
      <w:widowControl/>
      <w:overflowPunct w:val="0"/>
      <w:autoSpaceDE w:val="0"/>
      <w:autoSpaceDN w:val="0"/>
      <w:adjustRightInd w:val="0"/>
      <w:spacing w:after="120"/>
      <w:textAlignment w:val="baseline"/>
    </w:pPr>
    <w:rPr>
      <w:rFonts w:ascii="Arial" w:hAnsi="Arial"/>
      <w:b/>
      <w:bCs/>
      <w:color w:val="FF0000"/>
      <w:kern w:val="0"/>
      <w:sz w:val="20"/>
      <w:szCs w:val="20"/>
      <w:lang w:eastAsia="en-US"/>
    </w:rPr>
  </w:style>
  <w:style w:type="paragraph" w:customStyle="1" w:styleId="1548">
    <w:name w:val="分类正文"/>
    <w:basedOn w:val="1"/>
    <w:qFormat/>
    <w:uiPriority w:val="99"/>
    <w:pPr>
      <w:numPr>
        <w:ilvl w:val="0"/>
        <w:numId w:val="74"/>
      </w:numPr>
      <w:jc w:val="both"/>
    </w:pPr>
    <w:rPr>
      <w:rFonts w:ascii="Tahoma" w:hAnsi="Tahoma"/>
      <w:bCs/>
      <w:sz w:val="22"/>
    </w:rPr>
  </w:style>
  <w:style w:type="paragraph" w:customStyle="1" w:styleId="1549">
    <w:name w:val="default paragraph font Char"/>
    <w:basedOn w:val="1"/>
    <w:qFormat/>
    <w:uiPriority w:val="0"/>
    <w:pPr>
      <w:jc w:val="both"/>
    </w:pPr>
    <w:rPr>
      <w:rFonts w:ascii="Tahoma" w:hAnsi="Tahoma"/>
      <w:sz w:val="24"/>
      <w:szCs w:val="20"/>
    </w:rPr>
  </w:style>
  <w:style w:type="paragraph" w:customStyle="1" w:styleId="1550">
    <w:name w:val="样式 样式 正文首行缩进 + (符号) 宋体 + 左侧:  2 字符 首行缩进:  2 字符"/>
    <w:basedOn w:val="1"/>
    <w:qFormat/>
    <w:uiPriority w:val="0"/>
    <w:pPr>
      <w:spacing w:line="360" w:lineRule="auto"/>
      <w:ind w:firstLine="200" w:firstLineChars="200"/>
    </w:pPr>
    <w:rPr>
      <w:rFonts w:ascii="Times New Roman" w:hAnsi="宋体" w:cs="宋体"/>
      <w:kern w:val="0"/>
      <w:sz w:val="21"/>
      <w:szCs w:val="20"/>
      <w:lang w:eastAsia="en-US"/>
    </w:rPr>
  </w:style>
  <w:style w:type="paragraph" w:customStyle="1" w:styleId="1551">
    <w:name w:val="Char Char1 Char Char Char Char Char Char Char Char Char Char Char Char Char Char Char Char Char Char Char Char Char Char Char Char Char Char Char Char Char Char Char Char Char Char Char Char Char Char Char Char Char Char Char Cha"/>
    <w:basedOn w:val="1"/>
    <w:qFormat/>
    <w:uiPriority w:val="0"/>
    <w:pPr>
      <w:widowControl/>
      <w:spacing w:after="160" w:line="240" w:lineRule="exact"/>
    </w:pPr>
    <w:rPr>
      <w:rFonts w:ascii="Verdana" w:hAnsi="Verdana" w:eastAsia="仿宋_GB2312"/>
      <w:kern w:val="0"/>
      <w:sz w:val="24"/>
      <w:szCs w:val="20"/>
      <w:lang w:eastAsia="en-US"/>
    </w:rPr>
  </w:style>
  <w:style w:type="paragraph" w:customStyle="1" w:styleId="1552">
    <w:name w:val="表题"/>
    <w:qFormat/>
    <w:uiPriority w:val="99"/>
    <w:pPr>
      <w:widowControl w:val="0"/>
      <w:adjustRightInd w:val="0"/>
      <w:snapToGrid w:val="0"/>
      <w:spacing w:beforeLines="50" w:afterLines="50" w:line="312" w:lineRule="atLeast"/>
      <w:jc w:val="center"/>
      <w:textAlignment w:val="center"/>
    </w:pPr>
    <w:rPr>
      <w:rFonts w:ascii="Arial" w:hAnsi="Arial" w:eastAsia="黑体" w:cs="Times New Roman"/>
      <w:kern w:val="21"/>
      <w:sz w:val="24"/>
      <w:lang w:val="en-US" w:eastAsia="zh-CN" w:bidi="ar-SA"/>
    </w:rPr>
  </w:style>
  <w:style w:type="paragraph" w:customStyle="1" w:styleId="1553">
    <w:name w:val="表文"/>
    <w:qFormat/>
    <w:uiPriority w:val="99"/>
    <w:pPr>
      <w:widowControl w:val="0"/>
      <w:adjustRightInd w:val="0"/>
      <w:snapToGrid w:val="0"/>
      <w:jc w:val="both"/>
      <w:textAlignment w:val="center"/>
    </w:pPr>
    <w:rPr>
      <w:rFonts w:ascii="Times New Roman" w:hAnsi="Times New Roman" w:eastAsia="宋体" w:cs="Times New Roman"/>
      <w:kern w:val="21"/>
      <w:position w:val="12"/>
      <w:sz w:val="21"/>
      <w:lang w:val="en-US" w:eastAsia="zh-CN" w:bidi="ar-SA"/>
    </w:rPr>
  </w:style>
  <w:style w:type="paragraph" w:customStyle="1" w:styleId="1554">
    <w:name w:val="Char4 Char Char"/>
    <w:basedOn w:val="1"/>
    <w:qFormat/>
    <w:uiPriority w:val="0"/>
    <w:pPr>
      <w:jc w:val="both"/>
    </w:pPr>
    <w:rPr>
      <w:rFonts w:ascii="Times New Roman" w:hAnsi="Times New Roman"/>
      <w:sz w:val="21"/>
      <w:szCs w:val="21"/>
    </w:rPr>
  </w:style>
  <w:style w:type="paragraph" w:customStyle="1" w:styleId="1555">
    <w:name w:val="报告正文"/>
    <w:basedOn w:val="1"/>
    <w:link w:val="1851"/>
    <w:qFormat/>
    <w:uiPriority w:val="0"/>
    <w:pPr>
      <w:spacing w:line="400" w:lineRule="exact"/>
      <w:ind w:firstLine="200" w:firstLineChars="200"/>
      <w:jc w:val="both"/>
    </w:pPr>
    <w:rPr>
      <w:rFonts w:ascii="Times New Roman" w:hAnsi="Times New Roman" w:eastAsia="仿宋_GB2312"/>
      <w:sz w:val="24"/>
      <w:szCs w:val="20"/>
      <w:lang w:val="zh-CN"/>
    </w:rPr>
  </w:style>
  <w:style w:type="paragraph" w:customStyle="1" w:styleId="1556">
    <w:name w:val="表中文字(标题)"/>
    <w:basedOn w:val="1"/>
    <w:qFormat/>
    <w:uiPriority w:val="0"/>
    <w:pPr>
      <w:spacing w:line="460" w:lineRule="exact"/>
      <w:jc w:val="center"/>
    </w:pPr>
    <w:rPr>
      <w:rFonts w:ascii="宋体" w:hAnsi="宋体" w:cs="宋体"/>
      <w:b/>
      <w:bCs/>
      <w:kern w:val="0"/>
      <w:sz w:val="21"/>
      <w:szCs w:val="20"/>
    </w:rPr>
  </w:style>
  <w:style w:type="character" w:customStyle="1" w:styleId="1557">
    <w:name w:val="表中文字"/>
    <w:qFormat/>
    <w:uiPriority w:val="0"/>
    <w:rPr>
      <w:sz w:val="21"/>
    </w:rPr>
  </w:style>
  <w:style w:type="character" w:customStyle="1" w:styleId="1558">
    <w:name w:val="正文文字 3 Char Char1"/>
    <w:qFormat/>
    <w:uiPriority w:val="0"/>
    <w:rPr>
      <w:rFonts w:eastAsia="宋体"/>
      <w:kern w:val="2"/>
      <w:sz w:val="16"/>
      <w:szCs w:val="16"/>
      <w:lang w:val="en-US" w:eastAsia="zh-CN" w:bidi="ar-SA"/>
    </w:rPr>
  </w:style>
  <w:style w:type="paragraph" w:customStyle="1" w:styleId="1559">
    <w:name w:val="正文幼5号"/>
    <w:basedOn w:val="1"/>
    <w:qFormat/>
    <w:uiPriority w:val="0"/>
    <w:pPr>
      <w:jc w:val="both"/>
    </w:pPr>
    <w:rPr>
      <w:rFonts w:ascii="Times New Roman" w:hAnsi="Times New Roman" w:eastAsia="幼圆"/>
      <w:sz w:val="21"/>
      <w:szCs w:val="20"/>
    </w:rPr>
  </w:style>
  <w:style w:type="paragraph" w:customStyle="1" w:styleId="1560">
    <w:name w:val="正文列4_2"/>
    <w:basedOn w:val="1"/>
    <w:qFormat/>
    <w:uiPriority w:val="99"/>
    <w:pPr>
      <w:spacing w:line="360" w:lineRule="exact"/>
      <w:jc w:val="both"/>
    </w:pPr>
    <w:rPr>
      <w:rFonts w:ascii="宋体" w:hAnsi="Times New Roman"/>
      <w:sz w:val="24"/>
      <w:szCs w:val="20"/>
    </w:rPr>
  </w:style>
  <w:style w:type="character" w:customStyle="1" w:styleId="1561">
    <w:name w:val="正文样式2 Char"/>
    <w:link w:val="1562"/>
    <w:qFormat/>
    <w:uiPriority w:val="0"/>
    <w:rPr>
      <w:rFonts w:eastAsia="楷体_GB2312"/>
      <w:sz w:val="24"/>
    </w:rPr>
  </w:style>
  <w:style w:type="paragraph" w:customStyle="1" w:styleId="1562">
    <w:name w:val="正文样式2"/>
    <w:basedOn w:val="1"/>
    <w:link w:val="1561"/>
    <w:qFormat/>
    <w:uiPriority w:val="0"/>
    <w:pPr>
      <w:spacing w:before="156" w:after="156" w:line="360" w:lineRule="auto"/>
      <w:ind w:firstLine="420"/>
      <w:jc w:val="both"/>
    </w:pPr>
    <w:rPr>
      <w:rFonts w:eastAsia="楷体_GB2312" w:asciiTheme="minorHAnsi" w:hAnsiTheme="minorHAnsi" w:cstheme="minorBidi"/>
      <w:sz w:val="24"/>
    </w:rPr>
  </w:style>
  <w:style w:type="paragraph" w:customStyle="1" w:styleId="1563">
    <w:name w:val="样式 样式 正文文本 + 首行缩进:  0 字符 + 首行缩进:  2 字符2"/>
    <w:basedOn w:val="1"/>
    <w:qFormat/>
    <w:uiPriority w:val="0"/>
    <w:pPr>
      <w:numPr>
        <w:ilvl w:val="0"/>
        <w:numId w:val="75"/>
      </w:numPr>
      <w:spacing w:before="60" w:after="60" w:line="360" w:lineRule="auto"/>
      <w:jc w:val="both"/>
    </w:pPr>
    <w:rPr>
      <w:rFonts w:ascii="宋体" w:hAnsi="宋体"/>
      <w:bCs/>
      <w:sz w:val="24"/>
      <w:szCs w:val="20"/>
    </w:rPr>
  </w:style>
  <w:style w:type="paragraph" w:customStyle="1" w:styleId="1564">
    <w:name w:val="样式 标题 5 + 小四 非加粗"/>
    <w:basedOn w:val="8"/>
    <w:qFormat/>
    <w:uiPriority w:val="0"/>
    <w:pPr>
      <w:numPr>
        <w:numId w:val="76"/>
      </w:numPr>
      <w:adjustRightInd w:val="0"/>
      <w:spacing w:line="377" w:lineRule="auto"/>
      <w:ind w:left="2160" w:hanging="236" w:hangingChars="236"/>
    </w:pPr>
    <w:rPr>
      <w:rFonts w:ascii="宋体" w:hAnsi="宋体" w:eastAsia="宋体" w:cs="Times New Roman"/>
      <w:bCs w:val="0"/>
      <w:sz w:val="30"/>
      <w:szCs w:val="30"/>
    </w:rPr>
  </w:style>
  <w:style w:type="paragraph" w:customStyle="1" w:styleId="1565">
    <w:name w:val="样式 标题 3h33rd levelH3Level 3 Headlevel_3PIM 3Heading 3 - o..."/>
    <w:basedOn w:val="6"/>
    <w:qFormat/>
    <w:uiPriority w:val="0"/>
    <w:pPr>
      <w:numPr>
        <w:ilvl w:val="0"/>
        <w:numId w:val="0"/>
      </w:numPr>
      <w:tabs>
        <w:tab w:val="left" w:pos="720"/>
      </w:tabs>
      <w:spacing w:before="120" w:after="120" w:line="400" w:lineRule="exact"/>
      <w:ind w:left="720" w:leftChars="50" w:hanging="720"/>
      <w:jc w:val="both"/>
    </w:pPr>
    <w:rPr>
      <w:rFonts w:ascii="Times New Roman" w:hAnsi="Times New Roman" w:eastAsia="黑体" w:cs="宋体"/>
      <w:szCs w:val="20"/>
    </w:rPr>
  </w:style>
  <w:style w:type="paragraph" w:customStyle="1" w:styleId="1566">
    <w:name w:val="样式 标题 3h33rd levelH3Level 3 Headlevel_3PIM 3Heading 3 - o...1"/>
    <w:basedOn w:val="6"/>
    <w:qFormat/>
    <w:uiPriority w:val="0"/>
    <w:pPr>
      <w:numPr>
        <w:ilvl w:val="0"/>
        <w:numId w:val="0"/>
      </w:numPr>
      <w:tabs>
        <w:tab w:val="left" w:pos="720"/>
      </w:tabs>
      <w:spacing w:before="120" w:after="120" w:line="400" w:lineRule="exact"/>
      <w:ind w:left="720" w:leftChars="50" w:hanging="720"/>
      <w:jc w:val="both"/>
    </w:pPr>
    <w:rPr>
      <w:rFonts w:ascii="Times New Roman" w:hAnsi="Times New Roman" w:eastAsia="黑体" w:cs="宋体"/>
      <w:bCs w:val="0"/>
      <w:szCs w:val="20"/>
    </w:rPr>
  </w:style>
  <w:style w:type="paragraph" w:customStyle="1" w:styleId="1567">
    <w:name w:val="样式 标题 2h2l2Courseware #H2HD2Level 2 Topic HeadingHeading ..."/>
    <w:basedOn w:val="5"/>
    <w:qFormat/>
    <w:uiPriority w:val="0"/>
    <w:pPr>
      <w:numPr>
        <w:ilvl w:val="0"/>
        <w:numId w:val="0"/>
      </w:numPr>
      <w:tabs>
        <w:tab w:val="left" w:pos="576"/>
      </w:tabs>
      <w:spacing w:before="120" w:after="120" w:line="400" w:lineRule="exact"/>
      <w:ind w:left="576" w:hanging="576"/>
      <w:jc w:val="left"/>
    </w:pPr>
    <w:rPr>
      <w:rFonts w:ascii="Arial" w:hAnsi="仿宋_GB2312" w:eastAsia="宋体" w:cs="宋体"/>
      <w:sz w:val="32"/>
      <w:szCs w:val="20"/>
    </w:rPr>
  </w:style>
  <w:style w:type="paragraph" w:customStyle="1" w:styleId="1568">
    <w:name w:val="Char Char Char Char Char Char Char Char Char Char Char Char Char Char Char Char Char Char Char"/>
    <w:basedOn w:val="1"/>
    <w:qFormat/>
    <w:uiPriority w:val="0"/>
    <w:pPr>
      <w:widowControl/>
      <w:spacing w:after="160" w:line="240" w:lineRule="exact"/>
    </w:pPr>
    <w:rPr>
      <w:rFonts w:ascii="Verdana" w:hAnsi="Verdana"/>
      <w:kern w:val="0"/>
      <w:sz w:val="20"/>
      <w:szCs w:val="20"/>
      <w:lang w:eastAsia="en-US"/>
    </w:rPr>
  </w:style>
  <w:style w:type="paragraph" w:customStyle="1" w:styleId="1569">
    <w:name w:val="默认段落字体 Para Char Char Char Char"/>
    <w:basedOn w:val="1"/>
    <w:next w:val="1"/>
    <w:qFormat/>
    <w:uiPriority w:val="0"/>
    <w:pPr>
      <w:jc w:val="both"/>
    </w:pPr>
    <w:rPr>
      <w:rFonts w:ascii="Times New Roman" w:hAnsi="Times New Roman"/>
      <w:sz w:val="21"/>
      <w:szCs w:val="24"/>
    </w:rPr>
  </w:style>
  <w:style w:type="paragraph" w:customStyle="1" w:styleId="1570">
    <w:name w:val="正文3"/>
    <w:basedOn w:val="1"/>
    <w:qFormat/>
    <w:uiPriority w:val="0"/>
    <w:pPr>
      <w:tabs>
        <w:tab w:val="left" w:pos="4262"/>
      </w:tabs>
      <w:spacing w:before="60" w:after="60" w:line="360" w:lineRule="auto"/>
      <w:ind w:left="4262" w:hanging="420"/>
      <w:jc w:val="both"/>
      <w:outlineLvl w:val="8"/>
    </w:pPr>
    <w:rPr>
      <w:rFonts w:ascii="Times New Roman" w:hAnsi="Times New Roman"/>
      <w:sz w:val="24"/>
      <w:szCs w:val="21"/>
    </w:rPr>
  </w:style>
  <w:style w:type="paragraph" w:customStyle="1" w:styleId="1571">
    <w:name w:val="样式 样式 小四 行距: 1.5 倍行距 首行缩进:  2 字符 + 黑色"/>
    <w:basedOn w:val="1"/>
    <w:qFormat/>
    <w:uiPriority w:val="0"/>
    <w:pPr>
      <w:spacing w:after="120" w:line="360" w:lineRule="auto"/>
      <w:ind w:firstLine="420"/>
      <w:jc w:val="both"/>
    </w:pPr>
    <w:rPr>
      <w:rFonts w:ascii="Times New Roman" w:hAnsi="Times New Roman" w:eastAsia="仿宋_GB2312"/>
      <w:color w:val="000000"/>
      <w:sz w:val="24"/>
      <w:szCs w:val="20"/>
    </w:rPr>
  </w:style>
  <w:style w:type="paragraph" w:customStyle="1" w:styleId="1572">
    <w:name w:val="z-窗体顶端1"/>
    <w:basedOn w:val="1"/>
    <w:next w:val="1"/>
    <w:link w:val="1573"/>
    <w:qFormat/>
    <w:uiPriority w:val="0"/>
    <w:pPr>
      <w:widowControl/>
      <w:pBdr>
        <w:bottom w:val="single" w:color="auto" w:sz="6" w:space="1"/>
      </w:pBdr>
      <w:jc w:val="center"/>
    </w:pPr>
    <w:rPr>
      <w:rFonts w:ascii="Arial" w:hAnsi="Arial"/>
      <w:vanish/>
      <w:kern w:val="0"/>
      <w:sz w:val="16"/>
      <w:szCs w:val="16"/>
      <w:lang w:val="zh-CN"/>
    </w:rPr>
  </w:style>
  <w:style w:type="character" w:customStyle="1" w:styleId="1573">
    <w:name w:val="z-窗体顶端 字符"/>
    <w:basedOn w:val="138"/>
    <w:link w:val="1572"/>
    <w:qFormat/>
    <w:uiPriority w:val="0"/>
    <w:rPr>
      <w:rFonts w:ascii="Arial" w:hAnsi="Arial" w:eastAsia="宋体" w:cs="Times New Roman"/>
      <w:vanish/>
      <w:kern w:val="0"/>
      <w:sz w:val="16"/>
      <w:szCs w:val="16"/>
      <w:lang w:val="zh-CN"/>
    </w:rPr>
  </w:style>
  <w:style w:type="paragraph" w:customStyle="1" w:styleId="1574">
    <w:name w:val="z-窗体底端1"/>
    <w:basedOn w:val="1"/>
    <w:next w:val="1"/>
    <w:link w:val="1575"/>
    <w:qFormat/>
    <w:uiPriority w:val="0"/>
    <w:pPr>
      <w:widowControl/>
      <w:pBdr>
        <w:top w:val="single" w:color="auto" w:sz="6" w:space="1"/>
      </w:pBdr>
      <w:jc w:val="center"/>
    </w:pPr>
    <w:rPr>
      <w:rFonts w:ascii="Arial" w:hAnsi="Arial"/>
      <w:vanish/>
      <w:kern w:val="0"/>
      <w:sz w:val="16"/>
      <w:szCs w:val="16"/>
      <w:lang w:val="zh-CN"/>
    </w:rPr>
  </w:style>
  <w:style w:type="character" w:customStyle="1" w:styleId="1575">
    <w:name w:val="z-窗体底端 字符"/>
    <w:basedOn w:val="138"/>
    <w:link w:val="1574"/>
    <w:qFormat/>
    <w:uiPriority w:val="0"/>
    <w:rPr>
      <w:rFonts w:ascii="Arial" w:hAnsi="Arial" w:eastAsia="宋体" w:cs="Times New Roman"/>
      <w:vanish/>
      <w:kern w:val="0"/>
      <w:sz w:val="16"/>
      <w:szCs w:val="16"/>
      <w:lang w:val="zh-CN"/>
    </w:rPr>
  </w:style>
  <w:style w:type="character" w:customStyle="1" w:styleId="1576">
    <w:name w:val="Bid_图表 Char"/>
    <w:link w:val="1577"/>
    <w:qFormat/>
    <w:uiPriority w:val="0"/>
    <w:rPr>
      <w:b/>
    </w:rPr>
  </w:style>
  <w:style w:type="paragraph" w:customStyle="1" w:styleId="1577">
    <w:name w:val="Bid_图表"/>
    <w:basedOn w:val="914"/>
    <w:link w:val="1576"/>
    <w:qFormat/>
    <w:uiPriority w:val="0"/>
    <w:pPr>
      <w:spacing w:after="156"/>
      <w:ind w:firstLine="0"/>
      <w:jc w:val="center"/>
    </w:pPr>
    <w:rPr>
      <w:b w:val="0"/>
      <w:sz w:val="21"/>
    </w:rPr>
  </w:style>
  <w:style w:type="paragraph" w:customStyle="1" w:styleId="1578">
    <w:name w:val="样式 小四 段后: 5 磅 行距: 1.5 倍行距1"/>
    <w:basedOn w:val="1"/>
    <w:qFormat/>
    <w:uiPriority w:val="0"/>
    <w:pPr>
      <w:adjustRightInd w:val="0"/>
      <w:spacing w:line="360" w:lineRule="auto"/>
      <w:ind w:firstLine="200" w:firstLineChars="200"/>
      <w:jc w:val="both"/>
    </w:pPr>
    <w:rPr>
      <w:rFonts w:ascii="Times New Roman" w:hAnsi="Times New Roman" w:cs="宋体"/>
      <w:sz w:val="24"/>
      <w:szCs w:val="20"/>
    </w:rPr>
  </w:style>
  <w:style w:type="paragraph" w:customStyle="1" w:styleId="1579">
    <w:name w:val="样式 标题 1 + 四号 段前: 3 磅 段后: 3 磅 行距: 单倍行距"/>
    <w:basedOn w:val="4"/>
    <w:qFormat/>
    <w:uiPriority w:val="0"/>
    <w:pPr>
      <w:numPr>
        <w:ilvl w:val="0"/>
        <w:numId w:val="0"/>
      </w:numPr>
      <w:tabs>
        <w:tab w:val="left" w:pos="0"/>
        <w:tab w:val="left" w:pos="902"/>
      </w:tabs>
      <w:spacing w:before="60" w:beforeAutospacing="1" w:after="60" w:afterAutospacing="1" w:line="240" w:lineRule="auto"/>
      <w:jc w:val="left"/>
    </w:pPr>
    <w:rPr>
      <w:rFonts w:ascii="Times New Roman" w:hAnsi="Times New Roman" w:cs="宋体"/>
      <w:sz w:val="28"/>
      <w:szCs w:val="20"/>
    </w:rPr>
  </w:style>
  <w:style w:type="paragraph" w:customStyle="1" w:styleId="1580">
    <w:name w:val="样式 副标题 + 两端对齐"/>
    <w:basedOn w:val="64"/>
    <w:qFormat/>
    <w:uiPriority w:val="0"/>
    <w:pPr>
      <w:ind w:firstLine="200" w:firstLineChars="200"/>
      <w:jc w:val="left"/>
    </w:pPr>
    <w:rPr>
      <w:rFonts w:ascii="Arial" w:hAnsi="Arial" w:cs="宋体"/>
      <w:szCs w:val="20"/>
      <w:lang w:val="zh-CN"/>
    </w:rPr>
  </w:style>
  <w:style w:type="paragraph" w:customStyle="1" w:styleId="1581">
    <w:name w:val="样式 标题 2 + 宋体 五号 行距: 单倍行距"/>
    <w:basedOn w:val="5"/>
    <w:qFormat/>
    <w:uiPriority w:val="0"/>
    <w:pPr>
      <w:numPr>
        <w:ilvl w:val="0"/>
        <w:numId w:val="0"/>
      </w:numPr>
      <w:tabs>
        <w:tab w:val="left" w:pos="1389"/>
      </w:tabs>
      <w:adjustRightInd w:val="0"/>
      <w:spacing w:line="240" w:lineRule="auto"/>
      <w:ind w:left="1389" w:hanging="420"/>
      <w:jc w:val="left"/>
      <w:textAlignment w:val="baseline"/>
    </w:pPr>
    <w:rPr>
      <w:rFonts w:ascii="宋体" w:hAnsi="宋体" w:eastAsia="宋体" w:cs="Times New Roman"/>
      <w:kern w:val="0"/>
      <w:sz w:val="30"/>
      <w:szCs w:val="20"/>
    </w:rPr>
  </w:style>
  <w:style w:type="paragraph" w:customStyle="1" w:styleId="1582">
    <w:name w:val="样式 宋体 五号 行距: 单倍行距"/>
    <w:basedOn w:val="1"/>
    <w:qFormat/>
    <w:uiPriority w:val="0"/>
    <w:pPr>
      <w:adjustRightInd w:val="0"/>
      <w:textAlignment w:val="baseline"/>
    </w:pPr>
    <w:rPr>
      <w:rFonts w:ascii="宋体" w:hAnsi="宋体" w:cs="宋体"/>
      <w:kern w:val="0"/>
      <w:sz w:val="21"/>
      <w:szCs w:val="20"/>
    </w:rPr>
  </w:style>
  <w:style w:type="character" w:customStyle="1" w:styleId="1583">
    <w:name w:val="unnamed31"/>
    <w:qFormat/>
    <w:uiPriority w:val="0"/>
    <w:rPr>
      <w:rFonts w:hint="eastAsia" w:ascii="宋体" w:hAnsi="宋体" w:eastAsia="宋体"/>
      <w:sz w:val="24"/>
      <w:szCs w:val="24"/>
    </w:rPr>
  </w:style>
  <w:style w:type="character" w:customStyle="1" w:styleId="1584">
    <w:name w:val="mud1"/>
    <w:qFormat/>
    <w:uiPriority w:val="0"/>
    <w:rPr>
      <w:color w:val="000000"/>
      <w:sz w:val="18"/>
      <w:szCs w:val="18"/>
    </w:rPr>
  </w:style>
  <w:style w:type="paragraph" w:customStyle="1" w:styleId="1585">
    <w:name w:val="l2 样式4"/>
    <w:basedOn w:val="1"/>
    <w:qFormat/>
    <w:uiPriority w:val="0"/>
    <w:pPr>
      <w:widowControl/>
      <w:spacing w:before="100" w:beforeAutospacing="1" w:after="100" w:afterAutospacing="1"/>
    </w:pPr>
    <w:rPr>
      <w:rFonts w:ascii="宋体" w:hAnsi="宋体" w:cs="宋体"/>
      <w:kern w:val="0"/>
      <w:sz w:val="24"/>
      <w:szCs w:val="24"/>
    </w:rPr>
  </w:style>
  <w:style w:type="character" w:customStyle="1" w:styleId="1586">
    <w:name w:val="content1"/>
    <w:qFormat/>
    <w:uiPriority w:val="0"/>
    <w:rPr>
      <w:color w:val="000000"/>
      <w:spacing w:val="400"/>
      <w:sz w:val="21"/>
      <w:szCs w:val="21"/>
    </w:rPr>
  </w:style>
  <w:style w:type="paragraph" w:customStyle="1" w:styleId="1587">
    <w:name w:val="sunny no style"/>
    <w:qFormat/>
    <w:uiPriority w:val="0"/>
    <w:rPr>
      <w:rFonts w:ascii="Times New Roman" w:hAnsi="Times New Roman" w:eastAsia="宋体" w:cs="Times New Roman"/>
      <w:kern w:val="2"/>
      <w:sz w:val="21"/>
      <w:szCs w:val="21"/>
      <w:lang w:val="en-US" w:eastAsia="zh-CN" w:bidi="ar-SA"/>
    </w:rPr>
  </w:style>
  <w:style w:type="character" w:customStyle="1" w:styleId="1588">
    <w:name w:val="Body Text First Indent 1 Char Char"/>
    <w:qFormat/>
    <w:uiPriority w:val="0"/>
    <w:rPr>
      <w:rFonts w:ascii="宋体" w:eastAsia="宋体"/>
      <w:kern w:val="2"/>
      <w:sz w:val="21"/>
      <w:lang w:val="en-US" w:eastAsia="zh-CN" w:bidi="ar-SA"/>
    </w:rPr>
  </w:style>
  <w:style w:type="paragraph" w:customStyle="1" w:styleId="1589">
    <w:name w:val="Heading 21"/>
    <w:basedOn w:val="208"/>
    <w:next w:val="208"/>
    <w:qFormat/>
    <w:uiPriority w:val="0"/>
    <w:rPr>
      <w:rFonts w:ascii="Arial" w:hAnsi="Arial" w:cs="Times New Roman"/>
      <w:color w:val="auto"/>
      <w:kern w:val="2"/>
    </w:rPr>
  </w:style>
  <w:style w:type="paragraph" w:customStyle="1" w:styleId="1590">
    <w:name w:val="Heading 41"/>
    <w:basedOn w:val="208"/>
    <w:next w:val="208"/>
    <w:qFormat/>
    <w:uiPriority w:val="0"/>
    <w:pPr>
      <w:spacing w:before="120" w:after="120"/>
    </w:pPr>
    <w:rPr>
      <w:rFonts w:ascii="Arial" w:hAnsi="Arial" w:cs="Times New Roman"/>
      <w:color w:val="auto"/>
      <w:kern w:val="2"/>
    </w:rPr>
  </w:style>
  <w:style w:type="paragraph" w:customStyle="1" w:styleId="1591">
    <w:name w:val="附录 Heading 2"/>
    <w:basedOn w:val="5"/>
    <w:qFormat/>
    <w:uiPriority w:val="0"/>
    <w:pPr>
      <w:keepLines w:val="0"/>
      <w:widowControl/>
      <w:numPr>
        <w:ilvl w:val="0"/>
        <w:numId w:val="0"/>
      </w:numPr>
      <w:tabs>
        <w:tab w:val="left" w:pos="0"/>
        <w:tab w:val="left" w:pos="360"/>
      </w:tabs>
      <w:spacing w:before="480" w:after="120" w:line="288" w:lineRule="auto"/>
      <w:ind w:left="360" w:hanging="360"/>
      <w:jc w:val="left"/>
    </w:pPr>
    <w:rPr>
      <w:rFonts w:ascii="Microsoft Sans Serif" w:hAnsi="Microsoft Sans Serif" w:eastAsia="仿宋_GB2312" w:cs="Microsoft Sans Serif"/>
      <w:bCs w:val="0"/>
      <w:iCs/>
      <w:kern w:val="0"/>
      <w:sz w:val="32"/>
      <w:szCs w:val="28"/>
    </w:rPr>
  </w:style>
  <w:style w:type="character" w:customStyle="1" w:styleId="1592">
    <w:name w:val="line"/>
    <w:qFormat/>
    <w:uiPriority w:val="0"/>
  </w:style>
  <w:style w:type="paragraph" w:customStyle="1" w:styleId="1593">
    <w:name w:val="题头内容"/>
    <w:basedOn w:val="1"/>
    <w:qFormat/>
    <w:uiPriority w:val="0"/>
    <w:pPr>
      <w:adjustRightInd w:val="0"/>
      <w:spacing w:before="120" w:after="120" w:line="312" w:lineRule="atLeast"/>
      <w:ind w:right="879" w:firstLine="839" w:firstLineChars="200"/>
      <w:jc w:val="center"/>
      <w:textAlignment w:val="baseline"/>
    </w:pPr>
    <w:rPr>
      <w:rFonts w:ascii="黑体" w:hAnsi="Times New Roman" w:eastAsia="黑体"/>
      <w:kern w:val="0"/>
      <w:sz w:val="32"/>
      <w:szCs w:val="20"/>
    </w:rPr>
  </w:style>
  <w:style w:type="paragraph" w:customStyle="1" w:styleId="1594">
    <w:name w:val="目录"/>
    <w:basedOn w:val="1"/>
    <w:next w:val="525"/>
    <w:qFormat/>
    <w:uiPriority w:val="99"/>
    <w:pPr>
      <w:adjustRightInd w:val="0"/>
      <w:spacing w:before="360" w:after="360" w:line="312" w:lineRule="atLeast"/>
      <w:ind w:firstLine="200" w:firstLineChars="200"/>
      <w:jc w:val="center"/>
      <w:textAlignment w:val="baseline"/>
    </w:pPr>
    <w:rPr>
      <w:rFonts w:ascii="黑体" w:hAnsi="Times New Roman" w:eastAsia="黑体"/>
      <w:spacing w:val="20"/>
      <w:kern w:val="0"/>
      <w:sz w:val="32"/>
      <w:szCs w:val="20"/>
    </w:rPr>
  </w:style>
  <w:style w:type="paragraph" w:customStyle="1" w:styleId="1595">
    <w:name w:val="矩形"/>
    <w:basedOn w:val="1"/>
    <w:qFormat/>
    <w:uiPriority w:val="0"/>
    <w:pPr>
      <w:tabs>
        <w:tab w:val="left" w:pos="425"/>
      </w:tabs>
      <w:spacing w:line="312" w:lineRule="auto"/>
      <w:ind w:left="425" w:hanging="425" w:firstLineChars="200"/>
      <w:jc w:val="both"/>
    </w:pPr>
    <w:rPr>
      <w:rFonts w:ascii="宋体" w:hAnsi="Times New Roman"/>
      <w:sz w:val="24"/>
      <w:szCs w:val="20"/>
    </w:rPr>
  </w:style>
  <w:style w:type="paragraph" w:customStyle="1" w:styleId="1596">
    <w:name w:val="页面边线"/>
    <w:basedOn w:val="1"/>
    <w:qFormat/>
    <w:uiPriority w:val="0"/>
    <w:pPr>
      <w:adjustRightInd w:val="0"/>
      <w:spacing w:line="360" w:lineRule="atLeast"/>
      <w:ind w:firstLine="200" w:firstLineChars="200"/>
      <w:jc w:val="both"/>
      <w:textAlignment w:val="baseline"/>
    </w:pPr>
    <w:rPr>
      <w:rFonts w:ascii="Century" w:hAnsi="Century"/>
      <w:kern w:val="0"/>
      <w:sz w:val="24"/>
      <w:szCs w:val="20"/>
      <w:lang w:eastAsia="ja-JP"/>
    </w:rPr>
  </w:style>
  <w:style w:type="paragraph" w:customStyle="1" w:styleId="1597">
    <w:name w:val="contentnoteheader"/>
    <w:basedOn w:val="1"/>
    <w:qFormat/>
    <w:uiPriority w:val="99"/>
    <w:pPr>
      <w:widowControl/>
      <w:spacing w:before="30" w:after="100" w:afterAutospacing="1"/>
      <w:ind w:left="90"/>
    </w:pPr>
    <w:rPr>
      <w:rFonts w:ascii="宋体" w:hAnsi="宋体" w:cs="宋体"/>
      <w:b/>
      <w:bCs/>
      <w:color w:val="990000"/>
      <w:kern w:val="0"/>
      <w:sz w:val="18"/>
      <w:szCs w:val="18"/>
    </w:rPr>
  </w:style>
  <w:style w:type="paragraph" w:customStyle="1" w:styleId="1598">
    <w:name w:val="l18"/>
    <w:basedOn w:val="1"/>
    <w:qFormat/>
    <w:uiPriority w:val="99"/>
    <w:pPr>
      <w:widowControl/>
      <w:spacing w:before="30" w:after="100" w:afterAutospacing="1" w:line="270" w:lineRule="atLeast"/>
      <w:ind w:left="90"/>
    </w:pPr>
    <w:rPr>
      <w:rFonts w:ascii="宋体" w:hAnsi="宋体" w:cs="宋体"/>
      <w:color w:val="000000"/>
      <w:kern w:val="0"/>
      <w:sz w:val="18"/>
      <w:szCs w:val="18"/>
    </w:rPr>
  </w:style>
  <w:style w:type="paragraph" w:customStyle="1" w:styleId="1599">
    <w:name w:val="排列"/>
    <w:basedOn w:val="1"/>
    <w:qFormat/>
    <w:uiPriority w:val="0"/>
    <w:pPr>
      <w:tabs>
        <w:tab w:val="left" w:pos="840"/>
      </w:tabs>
      <w:jc w:val="both"/>
    </w:pPr>
    <w:rPr>
      <w:rFonts w:ascii="Times New Roman" w:hAnsi="Times New Roman"/>
      <w:sz w:val="24"/>
      <w:szCs w:val="20"/>
    </w:rPr>
  </w:style>
  <w:style w:type="character" w:customStyle="1" w:styleId="1600">
    <w:name w:val="正文文字缩进 2 Char Char"/>
    <w:qFormat/>
    <w:uiPriority w:val="0"/>
    <w:rPr>
      <w:rFonts w:eastAsia="宋体"/>
      <w:kern w:val="2"/>
      <w:sz w:val="21"/>
      <w:szCs w:val="24"/>
      <w:lang w:val="en-US" w:eastAsia="zh-CN" w:bidi="ar-SA"/>
    </w:rPr>
  </w:style>
  <w:style w:type="paragraph" w:customStyle="1" w:styleId="1601">
    <w:name w:val="段落强调2"/>
    <w:basedOn w:val="70"/>
    <w:qFormat/>
    <w:uiPriority w:val="0"/>
    <w:pPr>
      <w:tabs>
        <w:tab w:val="left" w:pos="918"/>
      </w:tabs>
      <w:spacing w:before="0"/>
      <w:ind w:left="918" w:hanging="420"/>
    </w:pPr>
    <w:rPr>
      <w:rFonts w:ascii="Times New Roman" w:hAnsi="Times New Roman" w:eastAsia="黑体"/>
      <w:szCs w:val="16"/>
    </w:rPr>
  </w:style>
  <w:style w:type="paragraph" w:customStyle="1" w:styleId="1602">
    <w:name w:val="Category"/>
    <w:basedOn w:val="1"/>
    <w:qFormat/>
    <w:uiPriority w:val="0"/>
    <w:pPr>
      <w:widowControl/>
      <w:numPr>
        <w:ilvl w:val="0"/>
        <w:numId w:val="77"/>
      </w:numPr>
      <w:shd w:val="clear" w:color="auto" w:fill="00FF00"/>
      <w:tabs>
        <w:tab w:val="clear" w:pos="780"/>
      </w:tabs>
      <w:spacing w:before="60" w:after="60"/>
      <w:ind w:left="0" w:leftChars="0" w:firstLine="0" w:firstLineChars="0"/>
      <w:jc w:val="right"/>
    </w:pPr>
    <w:rPr>
      <w:rFonts w:ascii="Arial" w:hAnsi="Arial" w:cs="Arial"/>
      <w:b/>
      <w:iCs/>
      <w:kern w:val="0"/>
      <w:sz w:val="20"/>
      <w:szCs w:val="20"/>
    </w:rPr>
  </w:style>
  <w:style w:type="paragraph" w:customStyle="1" w:styleId="1603">
    <w:name w:val="Sub category"/>
    <w:basedOn w:val="12"/>
    <w:qFormat/>
    <w:uiPriority w:val="0"/>
    <w:pPr>
      <w:keepNext w:val="0"/>
      <w:keepLines w:val="0"/>
      <w:widowControl/>
      <w:numPr>
        <w:ilvl w:val="0"/>
        <w:numId w:val="0"/>
      </w:numPr>
      <w:shd w:val="clear" w:color="auto" w:fill="FFFF00"/>
      <w:tabs>
        <w:tab w:val="left" w:pos="5562"/>
      </w:tabs>
      <w:spacing w:before="0" w:after="0" w:line="240" w:lineRule="auto"/>
      <w:ind w:left="-29" w:right="-29"/>
      <w:jc w:val="center"/>
      <w:outlineLvl w:val="9"/>
    </w:pPr>
    <w:rPr>
      <w:rFonts w:ascii="Arial" w:hAnsi="Arial" w:eastAsia="宋体" w:cs="Arial"/>
      <w:b/>
      <w:bCs/>
      <w:i/>
      <w:iCs/>
      <w:kern w:val="0"/>
      <w:sz w:val="16"/>
      <w:szCs w:val="20"/>
    </w:rPr>
  </w:style>
  <w:style w:type="paragraph" w:customStyle="1" w:styleId="1604">
    <w:name w:val="LeaderIBM"/>
    <w:basedOn w:val="1603"/>
    <w:qFormat/>
    <w:uiPriority w:val="0"/>
    <w:pPr>
      <w:shd w:val="clear" w:color="auto" w:fill="537CFF"/>
    </w:pPr>
    <w:rPr>
      <w:i w:val="0"/>
      <w:iCs w:val="0"/>
      <w:caps/>
      <w:color w:val="FFFFFF"/>
    </w:rPr>
  </w:style>
  <w:style w:type="paragraph" w:customStyle="1" w:styleId="1605">
    <w:name w:val="标题正文"/>
    <w:basedOn w:val="1"/>
    <w:next w:val="1"/>
    <w:qFormat/>
    <w:uiPriority w:val="0"/>
    <w:pPr>
      <w:widowControl/>
      <w:tabs>
        <w:tab w:val="left" w:pos="840"/>
      </w:tabs>
      <w:ind w:left="840" w:hanging="420"/>
    </w:pPr>
    <w:rPr>
      <w:rFonts w:ascii="Book Antiqua" w:hAnsi="Book Antiqua"/>
      <w:b/>
      <w:kern w:val="0"/>
      <w:sz w:val="21"/>
      <w:szCs w:val="21"/>
      <w:lang w:eastAsia="en-US"/>
    </w:rPr>
  </w:style>
  <w:style w:type="paragraph" w:customStyle="1" w:styleId="1606">
    <w:name w:val="列项正文"/>
    <w:basedOn w:val="1"/>
    <w:next w:val="1"/>
    <w:qFormat/>
    <w:uiPriority w:val="0"/>
    <w:pPr>
      <w:widowControl/>
      <w:tabs>
        <w:tab w:val="left" w:pos="840"/>
      </w:tabs>
      <w:spacing w:before="100" w:beforeAutospacing="1" w:after="100" w:afterAutospacing="1"/>
      <w:ind w:left="840" w:hanging="420"/>
    </w:pPr>
    <w:rPr>
      <w:rFonts w:ascii="Book Antiqua" w:hAnsi="Book Antiqua"/>
      <w:kern w:val="0"/>
      <w:sz w:val="21"/>
      <w:szCs w:val="21"/>
      <w:lang w:eastAsia="en-US"/>
    </w:rPr>
  </w:style>
  <w:style w:type="paragraph" w:customStyle="1" w:styleId="1607">
    <w:name w:val="图表"/>
    <w:basedOn w:val="1"/>
    <w:qFormat/>
    <w:uiPriority w:val="0"/>
    <w:pPr>
      <w:spacing w:line="400" w:lineRule="atLeast"/>
      <w:jc w:val="center"/>
    </w:pPr>
    <w:rPr>
      <w:rFonts w:ascii="Times New Roman" w:hAnsi="Times New Roman" w:eastAsia="仿宋_GB2312"/>
      <w:sz w:val="24"/>
      <w:szCs w:val="24"/>
    </w:rPr>
  </w:style>
  <w:style w:type="paragraph" w:customStyle="1" w:styleId="1608">
    <w:name w:val="ÕýÎÄÊ×ÐÐËõ½ø"/>
    <w:basedOn w:val="1"/>
    <w:qFormat/>
    <w:uiPriority w:val="0"/>
    <w:pPr>
      <w:widowControl/>
      <w:overflowPunct w:val="0"/>
      <w:autoSpaceDE w:val="0"/>
      <w:autoSpaceDN w:val="0"/>
      <w:adjustRightInd w:val="0"/>
      <w:spacing w:line="360" w:lineRule="auto"/>
      <w:ind w:firstLine="425"/>
      <w:jc w:val="both"/>
      <w:textAlignment w:val="baseline"/>
    </w:pPr>
    <w:rPr>
      <w:rFonts w:ascii="Times New Roman" w:hAnsi="Times New Roman"/>
      <w:kern w:val="0"/>
      <w:sz w:val="21"/>
      <w:szCs w:val="20"/>
    </w:rPr>
  </w:style>
  <w:style w:type="paragraph" w:customStyle="1" w:styleId="1609">
    <w:name w:val="正文首行缩进 3"/>
    <w:basedOn w:val="51"/>
    <w:qFormat/>
    <w:uiPriority w:val="0"/>
    <w:pPr>
      <w:spacing w:line="300" w:lineRule="auto"/>
      <w:ind w:left="400" w:leftChars="400" w:firstLine="200" w:firstLineChars="200"/>
    </w:pPr>
    <w:rPr>
      <w:sz w:val="24"/>
    </w:rPr>
  </w:style>
  <w:style w:type="paragraph" w:customStyle="1" w:styleId="1610">
    <w:name w:val="ymtext"/>
    <w:basedOn w:val="1"/>
    <w:qFormat/>
    <w:uiPriority w:val="0"/>
    <w:pPr>
      <w:widowControl/>
      <w:spacing w:after="100" w:line="500" w:lineRule="atLeast"/>
      <w:ind w:firstLine="547"/>
    </w:pPr>
    <w:rPr>
      <w:rFonts w:ascii="宋体" w:hAnsi="Times New Roman"/>
      <w:spacing w:val="40"/>
      <w:kern w:val="0"/>
      <w:sz w:val="24"/>
      <w:szCs w:val="20"/>
    </w:rPr>
  </w:style>
  <w:style w:type="paragraph" w:customStyle="1" w:styleId="1611">
    <w:name w:val="yellow"/>
    <w:basedOn w:val="1"/>
    <w:qFormat/>
    <w:uiPriority w:val="0"/>
    <w:pPr>
      <w:widowControl/>
      <w:spacing w:before="100" w:beforeAutospacing="1" w:after="100" w:afterAutospacing="1"/>
    </w:pPr>
    <w:rPr>
      <w:rFonts w:ascii="Verdana" w:hAnsi="Verdana"/>
      <w:b/>
      <w:bCs/>
      <w:color w:val="CC9900"/>
      <w:kern w:val="0"/>
      <w:sz w:val="20"/>
      <w:szCs w:val="20"/>
    </w:rPr>
  </w:style>
  <w:style w:type="paragraph" w:customStyle="1" w:styleId="1612">
    <w:name w:val="列表项目符号2"/>
    <w:basedOn w:val="1"/>
    <w:qFormat/>
    <w:uiPriority w:val="0"/>
    <w:pPr>
      <w:numPr>
        <w:ilvl w:val="0"/>
        <w:numId w:val="78"/>
      </w:numPr>
      <w:adjustRightInd w:val="0"/>
      <w:spacing w:line="360" w:lineRule="auto"/>
      <w:jc w:val="both"/>
    </w:pPr>
    <w:rPr>
      <w:rFonts w:ascii="Times New Roman" w:hAnsi="Times New Roman"/>
      <w:kern w:val="0"/>
      <w:sz w:val="24"/>
      <w:szCs w:val="24"/>
    </w:rPr>
  </w:style>
  <w:style w:type="paragraph" w:customStyle="1" w:styleId="1613">
    <w:name w:val="我的标题2"/>
    <w:basedOn w:val="1"/>
    <w:next w:val="1"/>
    <w:qFormat/>
    <w:uiPriority w:val="0"/>
    <w:pPr>
      <w:widowControl/>
      <w:spacing w:line="300" w:lineRule="auto"/>
    </w:pPr>
    <w:rPr>
      <w:rFonts w:ascii="宋体" w:hAnsi="宋体"/>
      <w:b/>
      <w:bCs/>
      <w:spacing w:val="6"/>
      <w:sz w:val="24"/>
      <w:szCs w:val="20"/>
    </w:rPr>
  </w:style>
  <w:style w:type="paragraph" w:customStyle="1" w:styleId="1614">
    <w:name w:val="体彩-标题4"/>
    <w:basedOn w:val="7"/>
    <w:qFormat/>
    <w:uiPriority w:val="0"/>
    <w:pPr>
      <w:numPr>
        <w:ilvl w:val="0"/>
        <w:numId w:val="0"/>
      </w:numPr>
      <w:tabs>
        <w:tab w:val="left" w:pos="0"/>
      </w:tabs>
      <w:adjustRightInd w:val="0"/>
      <w:spacing w:before="100" w:beforeAutospacing="1" w:after="100" w:afterAutospacing="1" w:line="360" w:lineRule="auto"/>
    </w:pPr>
    <w:rPr>
      <w:rFonts w:ascii="Arial" w:hAnsi="Arial" w:eastAsia="宋体" w:cs="宋体"/>
      <w:sz w:val="24"/>
      <w:szCs w:val="21"/>
    </w:rPr>
  </w:style>
  <w:style w:type="paragraph" w:customStyle="1" w:styleId="1615">
    <w:name w:val="体彩-标题5"/>
    <w:basedOn w:val="1"/>
    <w:qFormat/>
    <w:uiPriority w:val="0"/>
    <w:pPr>
      <w:keepNext/>
      <w:keepLines/>
      <w:tabs>
        <w:tab w:val="left" w:pos="0"/>
      </w:tabs>
      <w:spacing w:beforeLines="50" w:afterLines="50"/>
      <w:jc w:val="both"/>
      <w:outlineLvl w:val="4"/>
    </w:pPr>
    <w:rPr>
      <w:rFonts w:ascii="Times New Roman" w:hAnsi="Times New Roman" w:cs="宋体"/>
      <w:b/>
      <w:bCs/>
      <w:color w:val="0000FF"/>
      <w:sz w:val="21"/>
      <w:szCs w:val="20"/>
    </w:rPr>
  </w:style>
  <w:style w:type="paragraph" w:customStyle="1" w:styleId="1616">
    <w:name w:val="样式 体彩正文 + 宋体 首行缩进:  2 字符"/>
    <w:basedOn w:val="36"/>
    <w:next w:val="36"/>
    <w:qFormat/>
    <w:uiPriority w:val="0"/>
    <w:pPr>
      <w:ind w:firstLine="420"/>
      <w:jc w:val="both"/>
    </w:pPr>
    <w:rPr>
      <w:rFonts w:ascii="宋体" w:hAnsi="宋体"/>
      <w:sz w:val="21"/>
      <w:szCs w:val="24"/>
    </w:rPr>
  </w:style>
  <w:style w:type="paragraph" w:customStyle="1" w:styleId="1617">
    <w:name w:val="Example/Note"/>
    <w:basedOn w:val="1"/>
    <w:next w:val="1"/>
    <w:qFormat/>
    <w:uiPriority w:val="0"/>
    <w:pPr>
      <w:keepNext/>
      <w:widowControl/>
      <w:autoSpaceDE w:val="0"/>
      <w:autoSpaceDN w:val="0"/>
      <w:spacing w:after="240"/>
    </w:pPr>
    <w:rPr>
      <w:rFonts w:ascii="Times New Roman" w:hAnsi="Times New Roman"/>
      <w:b/>
      <w:bCs/>
      <w:kern w:val="0"/>
      <w:sz w:val="24"/>
      <w:szCs w:val="24"/>
      <w:lang w:val="en-CA"/>
    </w:rPr>
  </w:style>
  <w:style w:type="paragraph" w:customStyle="1" w:styleId="1618">
    <w:name w:val="表格头"/>
    <w:basedOn w:val="1"/>
    <w:qFormat/>
    <w:uiPriority w:val="0"/>
    <w:pPr>
      <w:spacing w:line="360" w:lineRule="auto"/>
      <w:jc w:val="center"/>
    </w:pPr>
    <w:rPr>
      <w:rFonts w:ascii="Times New Roman" w:hAnsi="Times New Roman"/>
      <w:b/>
      <w:bCs/>
      <w:sz w:val="21"/>
      <w:szCs w:val="20"/>
    </w:rPr>
  </w:style>
  <w:style w:type="character" w:customStyle="1" w:styleId="1619">
    <w:name w:val="正文文字 3 Char Char"/>
    <w:qFormat/>
    <w:uiPriority w:val="0"/>
    <w:rPr>
      <w:kern w:val="2"/>
      <w:sz w:val="16"/>
      <w:szCs w:val="16"/>
    </w:rPr>
  </w:style>
  <w:style w:type="paragraph" w:customStyle="1" w:styleId="1620">
    <w:name w:val="样式 标题 6H6PIM 6BOD 4Bullet listLegal Level 1.h6Third Subhe..."/>
    <w:basedOn w:val="9"/>
    <w:qFormat/>
    <w:uiPriority w:val="0"/>
    <w:pPr>
      <w:numPr>
        <w:ilvl w:val="0"/>
        <w:numId w:val="0"/>
      </w:numPr>
      <w:tabs>
        <w:tab w:val="left" w:pos="1692"/>
        <w:tab w:val="left" w:pos="3002"/>
      </w:tabs>
      <w:spacing w:after="240" w:line="240" w:lineRule="auto"/>
      <w:ind w:left="1692" w:hanging="420"/>
    </w:pPr>
    <w:rPr>
      <w:rFonts w:ascii="宋体" w:hAnsi="宋体" w:eastAsia="宋体" w:cs="Times New Roman"/>
      <w:sz w:val="21"/>
      <w:szCs w:val="21"/>
      <w:lang w:val="zh-CN"/>
    </w:rPr>
  </w:style>
  <w:style w:type="paragraph" w:customStyle="1" w:styleId="1621">
    <w:name w:val="样式 标题 4h4PIM 4H4heading 444headingsect 1.2.3.4Ref Headin..."/>
    <w:basedOn w:val="7"/>
    <w:qFormat/>
    <w:uiPriority w:val="0"/>
    <w:pPr>
      <w:numPr>
        <w:ilvl w:val="0"/>
        <w:numId w:val="0"/>
      </w:numPr>
      <w:tabs>
        <w:tab w:val="left" w:pos="2162"/>
      </w:tabs>
      <w:adjustRightInd w:val="0"/>
      <w:spacing w:before="100" w:beforeAutospacing="1" w:after="100" w:afterAutospacing="1" w:line="240" w:lineRule="auto"/>
    </w:pPr>
    <w:rPr>
      <w:rFonts w:ascii="宋体" w:hAnsi="宋体" w:eastAsia="宋体" w:cs="Times New Roman"/>
      <w:kern w:val="0"/>
      <w:sz w:val="24"/>
      <w:szCs w:val="21"/>
    </w:rPr>
  </w:style>
  <w:style w:type="paragraph" w:customStyle="1" w:styleId="1622">
    <w:name w:val="样式 标题 4h4PIM 4H4heading 444headingsect 1.2.3.4Ref Headin...1"/>
    <w:basedOn w:val="7"/>
    <w:qFormat/>
    <w:uiPriority w:val="0"/>
    <w:pPr>
      <w:numPr>
        <w:ilvl w:val="0"/>
        <w:numId w:val="0"/>
      </w:numPr>
      <w:tabs>
        <w:tab w:val="left" w:pos="2162"/>
      </w:tabs>
      <w:adjustRightInd w:val="0"/>
      <w:spacing w:before="100" w:beforeAutospacing="1" w:after="100" w:afterAutospacing="1" w:line="240" w:lineRule="auto"/>
    </w:pPr>
    <w:rPr>
      <w:rFonts w:ascii="宋体" w:hAnsi="宋体" w:eastAsia="宋体" w:cs="Times New Roman"/>
      <w:sz w:val="24"/>
      <w:szCs w:val="21"/>
    </w:rPr>
  </w:style>
  <w:style w:type="paragraph" w:customStyle="1" w:styleId="1623">
    <w:name w:val="Program"/>
    <w:basedOn w:val="1"/>
    <w:qFormat/>
    <w:uiPriority w:val="0"/>
    <w:pPr>
      <w:adjustRightInd w:val="0"/>
      <w:snapToGrid w:val="0"/>
      <w:ind w:firstLine="510"/>
      <w:jc w:val="both"/>
    </w:pPr>
    <w:rPr>
      <w:rFonts w:ascii="Times New Roman" w:hAnsi="Times New Roman"/>
      <w:sz w:val="24"/>
      <w:szCs w:val="20"/>
    </w:rPr>
  </w:style>
  <w:style w:type="paragraph" w:customStyle="1" w:styleId="1624">
    <w:name w:val="Tab"/>
    <w:basedOn w:val="1"/>
    <w:qFormat/>
    <w:uiPriority w:val="0"/>
    <w:pPr>
      <w:widowControl/>
      <w:numPr>
        <w:ilvl w:val="0"/>
        <w:numId w:val="79"/>
      </w:numPr>
      <w:autoSpaceDE w:val="0"/>
      <w:autoSpaceDN w:val="0"/>
      <w:adjustRightInd w:val="0"/>
    </w:pPr>
    <w:rPr>
      <w:rFonts w:ascii="Arial" w:hAnsi="Arial" w:cs="Arial"/>
      <w:kern w:val="0"/>
      <w:sz w:val="24"/>
      <w:szCs w:val="18"/>
      <w:lang w:eastAsia="en-US"/>
    </w:rPr>
  </w:style>
  <w:style w:type="paragraph" w:customStyle="1" w:styleId="1625">
    <w:name w:val="Chart_head"/>
    <w:qFormat/>
    <w:uiPriority w:val="0"/>
    <w:pPr>
      <w:spacing w:line="240" w:lineRule="exact"/>
    </w:pPr>
    <w:rPr>
      <w:rFonts w:ascii="Helvetica" w:hAnsi="Helvetica" w:eastAsia="宋体" w:cs="Times New Roman"/>
      <w:b/>
      <w:color w:val="002D3F"/>
      <w:kern w:val="2"/>
      <w:sz w:val="16"/>
      <w:szCs w:val="24"/>
      <w:lang w:val="en-US" w:eastAsia="en-US" w:bidi="ar-SA"/>
    </w:rPr>
  </w:style>
  <w:style w:type="paragraph" w:customStyle="1" w:styleId="1626">
    <w:name w:val="Chart_body"/>
    <w:basedOn w:val="1"/>
    <w:qFormat/>
    <w:uiPriority w:val="0"/>
    <w:pPr>
      <w:widowControl/>
      <w:spacing w:after="60" w:line="240" w:lineRule="exact"/>
    </w:pPr>
    <w:rPr>
      <w:rFonts w:ascii="Helvetica" w:hAnsi="Helvetica"/>
      <w:color w:val="000000"/>
      <w:kern w:val="0"/>
      <w:sz w:val="16"/>
      <w:szCs w:val="20"/>
      <w:lang w:eastAsia="en-US"/>
    </w:rPr>
  </w:style>
  <w:style w:type="paragraph" w:customStyle="1" w:styleId="1627">
    <w:name w:val="Chart_bullet"/>
    <w:basedOn w:val="1626"/>
    <w:qFormat/>
    <w:uiPriority w:val="0"/>
    <w:pPr>
      <w:numPr>
        <w:ilvl w:val="0"/>
        <w:numId w:val="80"/>
      </w:numPr>
      <w:tabs>
        <w:tab w:val="left" w:pos="180"/>
      </w:tabs>
    </w:pPr>
  </w:style>
  <w:style w:type="paragraph" w:customStyle="1" w:styleId="1628">
    <w:name w:val="Andychinese"/>
    <w:basedOn w:val="1"/>
    <w:qFormat/>
    <w:uiPriority w:val="99"/>
    <w:pPr>
      <w:widowControl/>
      <w:spacing w:before="120" w:line="360" w:lineRule="auto"/>
      <w:ind w:left="-57" w:right="-57"/>
    </w:pPr>
    <w:rPr>
      <w:rFonts w:ascii="楷体" w:hAnsi="Times New Roman" w:eastAsia="楷体"/>
      <w:b/>
      <w:spacing w:val="16"/>
      <w:kern w:val="0"/>
      <w:sz w:val="20"/>
      <w:szCs w:val="20"/>
    </w:rPr>
  </w:style>
  <w:style w:type="paragraph" w:customStyle="1" w:styleId="1629">
    <w:name w:val="Chart_subhead"/>
    <w:basedOn w:val="1"/>
    <w:qFormat/>
    <w:uiPriority w:val="0"/>
    <w:pPr>
      <w:widowControl/>
      <w:spacing w:before="60" w:after="60" w:line="240" w:lineRule="exact"/>
    </w:pPr>
    <w:rPr>
      <w:rFonts w:ascii="Helvetica" w:hAnsi="Helvetica"/>
      <w:b/>
      <w:color w:val="000000"/>
      <w:kern w:val="0"/>
      <w:sz w:val="16"/>
      <w:szCs w:val="20"/>
      <w:lang w:eastAsia="en-US"/>
    </w:rPr>
  </w:style>
  <w:style w:type="character" w:customStyle="1" w:styleId="1630">
    <w:name w:val="标题 6 Char2 Char"/>
    <w:qFormat/>
    <w:uiPriority w:val="0"/>
    <w:rPr>
      <w:rFonts w:ascii="Arial" w:hAnsi="Arial" w:eastAsia="宋体"/>
      <w:b/>
      <w:snapToGrid w:val="0"/>
      <w:color w:val="008080"/>
      <w:kern w:val="24"/>
      <w:sz w:val="24"/>
      <w:lang w:val="en-US" w:eastAsia="zh-CN" w:bidi="ar-SA"/>
    </w:rPr>
  </w:style>
  <w:style w:type="character" w:customStyle="1" w:styleId="1631">
    <w:name w:val="Char Char16"/>
    <w:qFormat/>
    <w:uiPriority w:val="0"/>
    <w:rPr>
      <w:rFonts w:eastAsia="宋体"/>
      <w:kern w:val="2"/>
      <w:sz w:val="21"/>
      <w:szCs w:val="24"/>
      <w:lang w:val="en-US" w:eastAsia="zh-CN" w:bidi="ar-SA"/>
    </w:rPr>
  </w:style>
  <w:style w:type="paragraph" w:customStyle="1" w:styleId="1632">
    <w:name w:val="Z5"/>
    <w:basedOn w:val="1"/>
    <w:next w:val="1"/>
    <w:qFormat/>
    <w:uiPriority w:val="0"/>
    <w:pPr>
      <w:tabs>
        <w:tab w:val="left" w:pos="3600"/>
      </w:tabs>
      <w:spacing w:before="240"/>
      <w:jc w:val="both"/>
      <w:outlineLvl w:val="4"/>
    </w:pPr>
    <w:rPr>
      <w:rFonts w:ascii="Tahoma" w:hAnsi="Tahoma" w:eastAsia="幼圆"/>
      <w:sz w:val="21"/>
      <w:szCs w:val="24"/>
    </w:rPr>
  </w:style>
  <w:style w:type="character" w:customStyle="1" w:styleId="1633">
    <w:name w:val="big1"/>
    <w:qFormat/>
    <w:uiPriority w:val="0"/>
    <w:rPr>
      <w:rFonts w:hint="eastAsia" w:ascii="宋体" w:hAnsi="宋体" w:eastAsia="宋体"/>
      <w:color w:val="333333"/>
      <w:sz w:val="22"/>
      <w:szCs w:val="22"/>
    </w:rPr>
  </w:style>
  <w:style w:type="paragraph" w:customStyle="1" w:styleId="1634">
    <w:name w:val="legal"/>
    <w:basedOn w:val="1"/>
    <w:qFormat/>
    <w:uiPriority w:val="0"/>
    <w:pPr>
      <w:widowControl/>
      <w:spacing w:line="180" w:lineRule="exact"/>
    </w:pPr>
    <w:rPr>
      <w:rFonts w:ascii="Futura Bk" w:hAnsi="Futura Bk" w:cs="Futura Bk"/>
      <w:kern w:val="0"/>
      <w:sz w:val="13"/>
      <w:szCs w:val="13"/>
    </w:rPr>
  </w:style>
  <w:style w:type="paragraph" w:customStyle="1" w:styleId="1635">
    <w:name w:val="样式 标题 1Level 1 HeadPIM 1Section Headh1l11Heading 0Datash..."/>
    <w:basedOn w:val="4"/>
    <w:qFormat/>
    <w:uiPriority w:val="0"/>
    <w:pPr>
      <w:keepNext w:val="0"/>
      <w:keepLines w:val="0"/>
      <w:widowControl/>
      <w:numPr>
        <w:ilvl w:val="0"/>
        <w:numId w:val="0"/>
      </w:numPr>
      <w:overflowPunct w:val="0"/>
      <w:autoSpaceDE w:val="0"/>
      <w:autoSpaceDN w:val="0"/>
      <w:adjustRightInd w:val="0"/>
      <w:spacing w:before="0" w:after="100" w:line="360" w:lineRule="auto"/>
      <w:jc w:val="left"/>
      <w:textAlignment w:val="baseline"/>
    </w:pPr>
    <w:rPr>
      <w:rFonts w:ascii="宋体" w:hAnsi="宋体"/>
      <w:kern w:val="2"/>
      <w:sz w:val="24"/>
      <w:szCs w:val="20"/>
    </w:rPr>
  </w:style>
  <w:style w:type="paragraph" w:customStyle="1" w:styleId="1636">
    <w:name w:val="Normal_UserEntry"/>
    <w:basedOn w:val="1"/>
    <w:qFormat/>
    <w:uiPriority w:val="99"/>
    <w:pPr>
      <w:widowControl/>
    </w:pPr>
    <w:rPr>
      <w:rFonts w:ascii="Futura Bk" w:hAnsi="Futura Bk"/>
      <w:color w:val="FF0000"/>
      <w:kern w:val="0"/>
      <w:sz w:val="20"/>
      <w:szCs w:val="20"/>
      <w:lang w:val="en-GB" w:eastAsia="en-US"/>
    </w:rPr>
  </w:style>
  <w:style w:type="paragraph" w:customStyle="1" w:styleId="1637">
    <w:name w:val="Numbered list 2.2"/>
    <w:basedOn w:val="5"/>
    <w:next w:val="1"/>
    <w:qFormat/>
    <w:uiPriority w:val="99"/>
    <w:pPr>
      <w:keepLines w:val="0"/>
      <w:widowControl/>
      <w:numPr>
        <w:ilvl w:val="0"/>
        <w:numId w:val="0"/>
      </w:numPr>
      <w:tabs>
        <w:tab w:val="left" w:pos="720"/>
      </w:tabs>
      <w:spacing w:before="240" w:after="60" w:line="240" w:lineRule="auto"/>
      <w:jc w:val="left"/>
    </w:pPr>
    <w:rPr>
      <w:rFonts w:ascii="Futura Bk" w:hAnsi="Futura Bk" w:eastAsia="宋体" w:cs="Times New Roman"/>
      <w:bCs w:val="0"/>
      <w:kern w:val="0"/>
      <w:sz w:val="24"/>
      <w:szCs w:val="20"/>
      <w:lang w:val="en-GB" w:eastAsia="en-US"/>
    </w:rPr>
  </w:style>
  <w:style w:type="paragraph" w:customStyle="1" w:styleId="1638">
    <w:name w:val="IN Feature"/>
    <w:next w:val="1639"/>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1639">
    <w:name w:val="IN Step"/>
    <w:basedOn w:val="1"/>
    <w:qFormat/>
    <w:uiPriority w:val="0"/>
    <w:pPr>
      <w:keepLines/>
      <w:widowControl/>
      <w:tabs>
        <w:tab w:val="left" w:pos="1701"/>
      </w:tabs>
      <w:spacing w:before="80" w:after="80" w:line="300" w:lineRule="auto"/>
      <w:ind w:left="1701" w:hanging="850"/>
      <w:jc w:val="both"/>
      <w:outlineLvl w:val="8"/>
    </w:pPr>
    <w:rPr>
      <w:rFonts w:ascii="Arial" w:hAnsi="Arial" w:cs="Arial"/>
      <w:kern w:val="0"/>
      <w:sz w:val="21"/>
      <w:szCs w:val="21"/>
    </w:rPr>
  </w:style>
  <w:style w:type="paragraph" w:customStyle="1" w:styleId="1640">
    <w:name w:val="Terminal Dispaly"/>
    <w:qFormat/>
    <w:uiPriority w:val="0"/>
    <w:pPr>
      <w:widowControl w:val="0"/>
      <w:ind w:left="1701"/>
      <w:jc w:val="both"/>
    </w:pPr>
    <w:rPr>
      <w:rFonts w:ascii="Courier New" w:hAnsi="Courier New" w:eastAsia="宋体" w:cs="Times New Roman"/>
      <w:sz w:val="17"/>
      <w:lang w:val="en-US" w:eastAsia="zh-CN" w:bidi="ar-SA"/>
    </w:rPr>
  </w:style>
  <w:style w:type="character" w:customStyle="1" w:styleId="1641">
    <w:name w:val="command keywords Char"/>
    <w:qFormat/>
    <w:uiPriority w:val="0"/>
    <w:rPr>
      <w:rFonts w:eastAsia="宋体"/>
      <w:b/>
      <w:color w:val="000000"/>
      <w:sz w:val="21"/>
    </w:rPr>
  </w:style>
  <w:style w:type="character" w:customStyle="1" w:styleId="1642">
    <w:name w:val="command keywords Char Char"/>
    <w:qFormat/>
    <w:uiPriority w:val="0"/>
    <w:rPr>
      <w:rFonts w:ascii="Arial" w:hAnsi="Arial" w:eastAsia="宋体" w:cs="Arial"/>
      <w:b/>
      <w:bCs/>
      <w:sz w:val="21"/>
      <w:szCs w:val="21"/>
      <w:lang w:val="en-US" w:eastAsia="zh-CN"/>
    </w:rPr>
  </w:style>
  <w:style w:type="character" w:customStyle="1" w:styleId="1643">
    <w:name w:val="command parameter Char"/>
    <w:qFormat/>
    <w:uiPriority w:val="0"/>
    <w:rPr>
      <w:i/>
      <w:color w:val="000000"/>
    </w:rPr>
  </w:style>
  <w:style w:type="character" w:customStyle="1" w:styleId="1644">
    <w:name w:val="command parameter Char Char"/>
    <w:qFormat/>
    <w:uiPriority w:val="0"/>
    <w:rPr>
      <w:rFonts w:ascii="Arial" w:hAnsi="Arial" w:eastAsia="宋体" w:cs="Arial"/>
      <w:i/>
      <w:iCs/>
      <w:sz w:val="21"/>
      <w:szCs w:val="21"/>
      <w:lang w:val="en-US" w:eastAsia="zh-CN"/>
    </w:rPr>
  </w:style>
  <w:style w:type="paragraph" w:customStyle="1" w:styleId="1645">
    <w:name w:val="Terminal Display"/>
    <w:qFormat/>
    <w:uiPriority w:val="0"/>
    <w:pPr>
      <w:widowControl w:val="0"/>
      <w:ind w:left="1701"/>
      <w:jc w:val="both"/>
    </w:pPr>
    <w:rPr>
      <w:rFonts w:ascii="Courier New" w:hAnsi="Courier New" w:eastAsia="宋体" w:cs="Courier New"/>
      <w:sz w:val="17"/>
      <w:szCs w:val="17"/>
      <w:lang w:val="en-US" w:eastAsia="zh-CN" w:bidi="ar-SA"/>
    </w:rPr>
  </w:style>
  <w:style w:type="paragraph" w:customStyle="1" w:styleId="1646">
    <w:name w:val="IN Voice"/>
    <w:qFormat/>
    <w:uiPriority w:val="0"/>
    <w:pPr>
      <w:spacing w:before="60" w:after="60"/>
    </w:pPr>
    <w:rPr>
      <w:rFonts w:ascii="Arial" w:hAnsi="Arial" w:eastAsia="宋体" w:cs="黑体"/>
      <w:sz w:val="15"/>
      <w:szCs w:val="15"/>
      <w:lang w:val="en-US" w:eastAsia="zh-CN" w:bidi="ar-SA"/>
    </w:rPr>
  </w:style>
  <w:style w:type="paragraph" w:customStyle="1" w:styleId="1647">
    <w:name w:val="Notes Text list"/>
    <w:basedOn w:val="470"/>
    <w:qFormat/>
    <w:uiPriority w:val="0"/>
    <w:pPr>
      <w:keepLines w:val="0"/>
      <w:numPr>
        <w:ilvl w:val="0"/>
        <w:numId w:val="81"/>
      </w:numPr>
      <w:pBdr>
        <w:bottom w:val="single" w:color="auto" w:sz="8" w:space="5"/>
      </w:pBdr>
      <w:tabs>
        <w:tab w:val="left" w:pos="360"/>
        <w:tab w:val="left" w:pos="425"/>
        <w:tab w:val="left" w:pos="840"/>
        <w:tab w:val="left" w:pos="900"/>
        <w:tab w:val="left" w:pos="976"/>
        <w:tab w:val="left" w:pos="2040"/>
        <w:tab w:val="clear" w:pos="284"/>
      </w:tabs>
      <w:topLinePunct w:val="0"/>
      <w:adjustRightInd/>
      <w:snapToGrid/>
      <w:spacing w:before="0" w:after="0" w:line="240" w:lineRule="auto"/>
      <w:ind w:left="1985" w:leftChars="800" w:hanging="425" w:hangingChars="200"/>
      <w:jc w:val="both"/>
    </w:pPr>
    <w:rPr>
      <w:rFonts w:ascii="Arial" w:hAnsi="Arial" w:cs="Times New Roman"/>
      <w:iCs w:val="0"/>
      <w:color w:val="000000"/>
      <w:kern w:val="0"/>
      <w:sz w:val="21"/>
      <w:szCs w:val="21"/>
    </w:rPr>
  </w:style>
  <w:style w:type="paragraph" w:customStyle="1" w:styleId="1648">
    <w:name w:val="normal Char Char"/>
    <w:basedOn w:val="1"/>
    <w:qFormat/>
    <w:uiPriority w:val="0"/>
    <w:pPr>
      <w:adjustRightInd w:val="0"/>
      <w:snapToGrid w:val="0"/>
      <w:spacing w:before="80" w:after="80" w:line="240" w:lineRule="atLeast"/>
      <w:ind w:left="2268" w:right="567"/>
    </w:pPr>
    <w:rPr>
      <w:rFonts w:ascii="Arial" w:hAnsi="Arial" w:eastAsia="Arial" w:cs="Arial"/>
      <w:spacing w:val="-4"/>
      <w:sz w:val="22"/>
    </w:rPr>
  </w:style>
  <w:style w:type="paragraph" w:customStyle="1" w:styleId="1649">
    <w:name w:val="Heading3"/>
    <w:basedOn w:val="1648"/>
    <w:next w:val="1648"/>
    <w:qFormat/>
    <w:uiPriority w:val="0"/>
    <w:pPr>
      <w:keepNext/>
      <w:spacing w:after="200"/>
      <w:ind w:left="0"/>
      <w:outlineLvl w:val="2"/>
    </w:pPr>
    <w:rPr>
      <w:rFonts w:ascii="Book Antiqua" w:hAnsi="Book Antiqua" w:cs="Times New Roman"/>
      <w:b/>
      <w:bCs/>
      <w:sz w:val="24"/>
      <w:szCs w:val="24"/>
    </w:rPr>
  </w:style>
  <w:style w:type="paragraph" w:customStyle="1" w:styleId="1650">
    <w:name w:val="App Heading2"/>
    <w:basedOn w:val="5"/>
    <w:next w:val="1651"/>
    <w:qFormat/>
    <w:uiPriority w:val="0"/>
    <w:pPr>
      <w:keepLines w:val="0"/>
      <w:numPr>
        <w:ilvl w:val="0"/>
        <w:numId w:val="0"/>
      </w:numPr>
      <w:adjustRightInd w:val="0"/>
      <w:snapToGrid w:val="0"/>
      <w:spacing w:before="80" w:after="200" w:line="240" w:lineRule="atLeast"/>
      <w:ind w:right="567"/>
      <w:jc w:val="left"/>
    </w:pPr>
    <w:rPr>
      <w:rFonts w:ascii="Book Antiqua" w:hAnsi="Book Antiqua" w:eastAsia="Arial" w:cs="Times New Roman"/>
      <w:spacing w:val="-4"/>
      <w:szCs w:val="28"/>
    </w:rPr>
  </w:style>
  <w:style w:type="paragraph" w:customStyle="1" w:styleId="1651">
    <w:name w:val="App Heading3"/>
    <w:basedOn w:val="1649"/>
    <w:next w:val="1648"/>
    <w:qFormat/>
    <w:uiPriority w:val="0"/>
  </w:style>
  <w:style w:type="paragraph" w:customStyle="1" w:styleId="1652">
    <w:name w:val="Heading4-no number"/>
    <w:basedOn w:val="1653"/>
    <w:qFormat/>
    <w:uiPriority w:val="0"/>
    <w:pPr>
      <w:numPr>
        <w:ilvl w:val="0"/>
        <w:numId w:val="82"/>
      </w:numPr>
      <w:ind w:left="567"/>
    </w:pPr>
  </w:style>
  <w:style w:type="paragraph" w:customStyle="1" w:styleId="1653">
    <w:name w:val="Heading4"/>
    <w:basedOn w:val="1648"/>
    <w:qFormat/>
    <w:uiPriority w:val="0"/>
    <w:pPr>
      <w:keepNext/>
      <w:spacing w:after="200"/>
      <w:ind w:left="0"/>
      <w:outlineLvl w:val="3"/>
    </w:pPr>
    <w:rPr>
      <w:b/>
      <w:bCs/>
    </w:rPr>
  </w:style>
  <w:style w:type="paragraph" w:customStyle="1" w:styleId="1654">
    <w:name w:val="Notes text list"/>
    <w:basedOn w:val="470"/>
    <w:qFormat/>
    <w:uiPriority w:val="0"/>
    <w:pPr>
      <w:keepLines w:val="0"/>
      <w:widowControl w:val="0"/>
      <w:numPr>
        <w:ilvl w:val="0"/>
        <w:numId w:val="83"/>
      </w:numPr>
      <w:pBdr>
        <w:bottom w:val="single" w:color="auto" w:sz="12" w:space="10"/>
      </w:pBdr>
      <w:tabs>
        <w:tab w:val="left" w:pos="288"/>
        <w:tab w:val="left" w:pos="360"/>
        <w:tab w:val="left" w:pos="425"/>
        <w:tab w:val="left" w:pos="620"/>
        <w:tab w:val="left" w:pos="855"/>
        <w:tab w:val="left" w:pos="900"/>
        <w:tab w:val="clear" w:pos="2552"/>
      </w:tabs>
      <w:topLinePunct w:val="0"/>
      <w:spacing w:before="80" w:line="240" w:lineRule="atLeast"/>
      <w:ind w:left="425" w:right="567" w:hanging="425"/>
    </w:pPr>
    <w:rPr>
      <w:rFonts w:ascii="Arial" w:hAnsi="Arial" w:eastAsia="Arial" w:cs="Times New Roman"/>
      <w:spacing w:val="-4"/>
      <w:sz w:val="22"/>
      <w:szCs w:val="22"/>
    </w:rPr>
  </w:style>
  <w:style w:type="paragraph" w:customStyle="1" w:styleId="1655">
    <w:name w:val="Char Char Char Char Char Char Char Char"/>
    <w:basedOn w:val="1"/>
    <w:qFormat/>
    <w:uiPriority w:val="0"/>
    <w:pPr>
      <w:widowControl/>
      <w:spacing w:after="160" w:line="240" w:lineRule="exact"/>
    </w:pPr>
    <w:rPr>
      <w:rFonts w:ascii="Arial" w:hAnsi="Arial" w:cs="Arial"/>
      <w:kern w:val="0"/>
      <w:sz w:val="22"/>
      <w:lang w:eastAsia="en-US"/>
    </w:rPr>
  </w:style>
  <w:style w:type="paragraph" w:customStyle="1" w:styleId="1656">
    <w:name w:val="他"/>
    <w:basedOn w:val="23"/>
    <w:qFormat/>
    <w:uiPriority w:val="0"/>
    <w:pPr>
      <w:widowControl/>
      <w:snapToGrid w:val="0"/>
      <w:spacing w:before="152" w:after="160" w:line="300" w:lineRule="auto"/>
      <w:ind w:left="1701" w:firstLine="0" w:firstLineChars="0"/>
      <w:jc w:val="center"/>
    </w:pPr>
    <w:rPr>
      <w:rFonts w:ascii="黑体" w:hAnsi="Arial" w:cs="Arial"/>
      <w:kern w:val="0"/>
      <w:sz w:val="18"/>
      <w:szCs w:val="18"/>
    </w:rPr>
  </w:style>
  <w:style w:type="character" w:customStyle="1" w:styleId="1657">
    <w:name w:val="TOC Heading Char"/>
    <w:link w:val="617"/>
    <w:qFormat/>
    <w:uiPriority w:val="39"/>
    <w:rPr>
      <w:rFonts w:ascii="Cambria" w:hAnsi="Cambria" w:eastAsia="黑体" w:cs="Times New Roman"/>
      <w:b/>
      <w:bCs/>
      <w:color w:val="365F91"/>
      <w:sz w:val="28"/>
      <w:szCs w:val="28"/>
    </w:rPr>
  </w:style>
  <w:style w:type="paragraph" w:customStyle="1" w:styleId="1658">
    <w:name w:val="Command"/>
    <w:qFormat/>
    <w:uiPriority w:val="0"/>
    <w:pPr>
      <w:spacing w:before="160" w:after="160"/>
    </w:pPr>
    <w:rPr>
      <w:rFonts w:ascii="Arial" w:hAnsi="Arial" w:eastAsia="黑体" w:cs="Arial"/>
      <w:sz w:val="21"/>
      <w:szCs w:val="21"/>
      <w:lang w:val="en-US" w:eastAsia="zh-CN" w:bidi="ar-SA"/>
    </w:rPr>
  </w:style>
  <w:style w:type="character" w:customStyle="1" w:styleId="1659">
    <w:name w:val="command parameter Char Char Char"/>
    <w:qFormat/>
    <w:uiPriority w:val="0"/>
    <w:rPr>
      <w:rFonts w:ascii="Arial" w:hAnsi="Arial" w:eastAsia="宋体"/>
      <w:i/>
      <w:sz w:val="21"/>
      <w:lang w:val="en-US" w:eastAsia="zh-CN" w:bidi="ar-SA"/>
    </w:rPr>
  </w:style>
  <w:style w:type="paragraph" w:customStyle="1" w:styleId="1660">
    <w:name w:val="Table Text Char Char Char"/>
    <w:link w:val="3972"/>
    <w:qFormat/>
    <w:uiPriority w:val="0"/>
    <w:pPr>
      <w:snapToGrid w:val="0"/>
      <w:spacing w:before="80" w:after="80"/>
    </w:pPr>
    <w:rPr>
      <w:rFonts w:ascii="Arial" w:hAnsi="Arial" w:eastAsia="宋体" w:cs="Arial"/>
      <w:sz w:val="18"/>
      <w:szCs w:val="18"/>
      <w:lang w:val="en-US" w:eastAsia="zh-CN" w:bidi="ar-SA"/>
    </w:rPr>
  </w:style>
  <w:style w:type="character" w:customStyle="1" w:styleId="1661">
    <w:name w:val="Table Text Char Char Char Char"/>
    <w:qFormat/>
    <w:uiPriority w:val="0"/>
    <w:rPr>
      <w:rFonts w:ascii="Arial" w:hAnsi="Arial" w:eastAsia="宋体" w:cs="Arial"/>
      <w:sz w:val="18"/>
      <w:szCs w:val="18"/>
      <w:lang w:val="en-US" w:eastAsia="zh-CN" w:bidi="ar-SA"/>
    </w:rPr>
  </w:style>
  <w:style w:type="paragraph" w:customStyle="1" w:styleId="1662">
    <w:name w:val="目录名:1"/>
    <w:basedOn w:val="1"/>
    <w:qFormat/>
    <w:uiPriority w:val="0"/>
    <w:pPr>
      <w:widowControl/>
      <w:snapToGrid w:val="0"/>
      <w:spacing w:before="480" w:after="360" w:line="300" w:lineRule="auto"/>
      <w:ind w:left="1701"/>
      <w:jc w:val="center"/>
    </w:pPr>
    <w:rPr>
      <w:rFonts w:ascii="Arial" w:hAnsi="Arial" w:cs="Arial"/>
      <w:kern w:val="0"/>
      <w:sz w:val="36"/>
      <w:szCs w:val="21"/>
    </w:rPr>
  </w:style>
  <w:style w:type="paragraph" w:customStyle="1" w:styleId="1663">
    <w:name w:val="表注 Char Char"/>
    <w:basedOn w:val="1"/>
    <w:qFormat/>
    <w:uiPriority w:val="0"/>
    <w:pPr>
      <w:widowControl/>
      <w:tabs>
        <w:tab w:val="center" w:pos="0"/>
        <w:tab w:val="left" w:pos="2206"/>
      </w:tabs>
      <w:snapToGrid w:val="0"/>
      <w:spacing w:before="80" w:after="80" w:line="360" w:lineRule="exact"/>
      <w:ind w:left="2206" w:hanging="211"/>
      <w:jc w:val="both"/>
    </w:pPr>
    <w:rPr>
      <w:rFonts w:ascii="黑体" w:hAnsi="Arial" w:eastAsia="黑体" w:cs="Arial"/>
      <w:kern w:val="0"/>
      <w:sz w:val="18"/>
      <w:szCs w:val="21"/>
    </w:rPr>
  </w:style>
  <w:style w:type="character" w:customStyle="1" w:styleId="1664">
    <w:name w:val="表注 Char Char Char"/>
    <w:qFormat/>
    <w:uiPriority w:val="0"/>
    <w:rPr>
      <w:rFonts w:ascii="黑体" w:hAnsi="Arial" w:eastAsia="黑体" w:cs="Arial"/>
      <w:sz w:val="18"/>
      <w:szCs w:val="21"/>
      <w:lang w:val="en-US" w:eastAsia="zh-CN" w:bidi="ar-SA"/>
    </w:rPr>
  </w:style>
  <w:style w:type="paragraph" w:customStyle="1" w:styleId="1665">
    <w:name w:val="表注 Char"/>
    <w:basedOn w:val="1"/>
    <w:qFormat/>
    <w:uiPriority w:val="0"/>
    <w:pPr>
      <w:widowControl/>
      <w:tabs>
        <w:tab w:val="center" w:pos="0"/>
        <w:tab w:val="left" w:pos="2206"/>
      </w:tabs>
      <w:snapToGrid w:val="0"/>
      <w:spacing w:before="80" w:after="80" w:line="360" w:lineRule="exact"/>
      <w:ind w:left="2206" w:hanging="211"/>
      <w:jc w:val="both"/>
    </w:pPr>
    <w:rPr>
      <w:rFonts w:ascii="黑体" w:hAnsi="Arial" w:eastAsia="黑体" w:cs="Arial"/>
      <w:kern w:val="0"/>
      <w:sz w:val="18"/>
      <w:szCs w:val="21"/>
    </w:rPr>
  </w:style>
  <w:style w:type="paragraph" w:customStyle="1" w:styleId="1666">
    <w:name w:val="意见反馈页手册名称"/>
    <w:basedOn w:val="1"/>
    <w:qFormat/>
    <w:uiPriority w:val="0"/>
    <w:pPr>
      <w:widowControl/>
      <w:snapToGrid w:val="0"/>
      <w:spacing w:before="40" w:after="40"/>
      <w:ind w:left="1701"/>
      <w:jc w:val="both"/>
    </w:pPr>
    <w:rPr>
      <w:rFonts w:ascii="Arial" w:hAnsi="Arial" w:cs="Arial"/>
      <w:kern w:val="0"/>
      <w:sz w:val="21"/>
      <w:szCs w:val="21"/>
    </w:rPr>
  </w:style>
  <w:style w:type="paragraph" w:customStyle="1" w:styleId="1667">
    <w:name w:val="注意说明标题"/>
    <w:basedOn w:val="1"/>
    <w:qFormat/>
    <w:uiPriority w:val="0"/>
    <w:pPr>
      <w:keepLines/>
      <w:pBdr>
        <w:top w:val="single" w:color="auto" w:sz="6" w:space="7"/>
        <w:bottom w:val="single" w:color="auto" w:sz="6" w:space="7"/>
      </w:pBdr>
      <w:adjustRightInd w:val="0"/>
      <w:snapToGrid w:val="0"/>
      <w:jc w:val="both"/>
    </w:pPr>
    <w:rPr>
      <w:rFonts w:ascii="Wingdings" w:hAnsi="Wingdings" w:cs="Arial"/>
      <w:sz w:val="22"/>
    </w:rPr>
  </w:style>
  <w:style w:type="character" w:customStyle="1" w:styleId="1668">
    <w:name w:val="product_list_031"/>
    <w:qFormat/>
    <w:uiPriority w:val="0"/>
    <w:rPr>
      <w:rFonts w:hint="default" w:ascii="Verdana" w:hAnsi="Verdana"/>
      <w:color w:val="333333"/>
      <w:sz w:val="18"/>
      <w:szCs w:val="18"/>
      <w:u w:val="none"/>
    </w:rPr>
  </w:style>
  <w:style w:type="character" w:customStyle="1" w:styleId="1669">
    <w:name w:val="c1_c1"/>
    <w:qFormat/>
    <w:uiPriority w:val="0"/>
    <w:rPr>
      <w:rFonts w:hint="default" w:ascii="Verdana" w:hAnsi="Verdana"/>
      <w:color w:val="666666"/>
      <w:spacing w:val="240"/>
      <w:sz w:val="18"/>
      <w:szCs w:val="18"/>
    </w:rPr>
  </w:style>
  <w:style w:type="character" w:customStyle="1" w:styleId="1670">
    <w:name w:val="text11"/>
    <w:qFormat/>
    <w:uiPriority w:val="0"/>
    <w:rPr>
      <w:color w:val="444444"/>
      <w:spacing w:val="340"/>
      <w:sz w:val="20"/>
      <w:szCs w:val="20"/>
    </w:rPr>
  </w:style>
  <w:style w:type="paragraph" w:customStyle="1" w:styleId="1671">
    <w:name w:val="W1"/>
    <w:basedOn w:val="1"/>
    <w:qFormat/>
    <w:uiPriority w:val="0"/>
    <w:pPr>
      <w:snapToGrid w:val="0"/>
      <w:spacing w:after="240"/>
      <w:ind w:firstLine="720"/>
      <w:jc w:val="both"/>
    </w:pPr>
    <w:rPr>
      <w:rFonts w:ascii="Times New Roman" w:hAnsi="Times New Roman"/>
      <w:spacing w:val="10"/>
      <w:position w:val="10"/>
      <w:sz w:val="24"/>
      <w:szCs w:val="24"/>
    </w:rPr>
  </w:style>
  <w:style w:type="paragraph" w:customStyle="1" w:styleId="1672">
    <w:name w:val="样式 首行缩进:  2 字符 段前: 0.5 行 段后: 0.5 行"/>
    <w:basedOn w:val="1"/>
    <w:qFormat/>
    <w:uiPriority w:val="0"/>
    <w:pPr>
      <w:spacing w:beforeLines="50" w:afterLines="50" w:line="360" w:lineRule="auto"/>
      <w:ind w:firstLine="420" w:firstLineChars="175"/>
    </w:pPr>
    <w:rPr>
      <w:rFonts w:ascii="Times New Roman" w:hAnsi="Times New Roman" w:cs="宋体"/>
      <w:sz w:val="24"/>
      <w:szCs w:val="20"/>
    </w:rPr>
  </w:style>
  <w:style w:type="paragraph" w:customStyle="1" w:styleId="1673">
    <w:name w:val="附件（1级）"/>
    <w:basedOn w:val="1674"/>
    <w:next w:val="1"/>
    <w:qFormat/>
    <w:uiPriority w:val="0"/>
    <w:pPr>
      <w:pageBreakBefore/>
      <w:spacing w:before="156" w:after="156"/>
    </w:pPr>
  </w:style>
  <w:style w:type="paragraph" w:customStyle="1" w:styleId="1674">
    <w:name w:val="附件（2级）"/>
    <w:basedOn w:val="1"/>
    <w:next w:val="1"/>
    <w:qFormat/>
    <w:uiPriority w:val="0"/>
    <w:pPr>
      <w:spacing w:beforeLines="50" w:afterLines="50" w:line="324" w:lineRule="auto"/>
      <w:jc w:val="both"/>
      <w:outlineLvl w:val="1"/>
    </w:pPr>
    <w:rPr>
      <w:rFonts w:ascii="Times New Roman" w:hAnsi="Times New Roman"/>
      <w:b/>
      <w:sz w:val="32"/>
      <w:szCs w:val="32"/>
    </w:rPr>
  </w:style>
  <w:style w:type="paragraph" w:customStyle="1" w:styleId="1675">
    <w:name w:val="紧凑正文"/>
    <w:basedOn w:val="1"/>
    <w:qFormat/>
    <w:uiPriority w:val="0"/>
    <w:pPr>
      <w:spacing w:beforeLines="50" w:afterLines="50" w:line="360" w:lineRule="auto"/>
      <w:ind w:firstLine="200" w:firstLineChars="200"/>
      <w:jc w:val="both"/>
    </w:pPr>
    <w:rPr>
      <w:rFonts w:ascii="Times New Roman" w:hAnsi="Times New Roman"/>
      <w:sz w:val="21"/>
      <w:szCs w:val="21"/>
    </w:rPr>
  </w:style>
  <w:style w:type="table" w:customStyle="1" w:styleId="1676">
    <w:name w:val="表格主题1"/>
    <w:basedOn w:val="88"/>
    <w:qFormat/>
    <w:uiPriority w:val="0"/>
    <w:pPr>
      <w:widowControl w:val="0"/>
      <w:spacing w:beforeLines="50" w:afterLines="50" w:line="360" w:lineRule="auto"/>
      <w:ind w:firstLine="200" w:firstLineChars="200"/>
      <w:jc w:val="both"/>
    </w:pPr>
    <w:rPr>
      <w:rFonts w:ascii="Times New Roman" w:hAnsi="Times New Roman" w:eastAsia="宋体" w:cs="Times New Roman"/>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77">
    <w:name w:val="*Body Text"/>
    <w:link w:val="1683"/>
    <w:qFormat/>
    <w:uiPriority w:val="0"/>
    <w:pPr>
      <w:spacing w:after="220" w:line="220" w:lineRule="atLeast"/>
    </w:pPr>
    <w:rPr>
      <w:rFonts w:ascii="Arial" w:hAnsi="Arial" w:eastAsia="宋体" w:cs="Times New Roman"/>
      <w:color w:val="000000"/>
      <w:lang w:val="en-US" w:eastAsia="en-US" w:bidi="ar-SA"/>
    </w:rPr>
  </w:style>
  <w:style w:type="paragraph" w:customStyle="1" w:styleId="1678">
    <w:name w:val="*Body Single"/>
    <w:qFormat/>
    <w:uiPriority w:val="0"/>
    <w:pPr>
      <w:spacing w:line="220" w:lineRule="atLeast"/>
    </w:pPr>
    <w:rPr>
      <w:rFonts w:ascii="Arial" w:hAnsi="Arial" w:eastAsia="宋体" w:cs="Times New Roman"/>
      <w:lang w:val="en-US" w:eastAsia="en-US" w:bidi="ar-SA"/>
    </w:rPr>
  </w:style>
  <w:style w:type="paragraph" w:customStyle="1" w:styleId="1679">
    <w:name w:val="*Bullet #1 Single"/>
    <w:basedOn w:val="1677"/>
    <w:qFormat/>
    <w:uiPriority w:val="0"/>
    <w:pPr>
      <w:numPr>
        <w:ilvl w:val="0"/>
        <w:numId w:val="84"/>
      </w:numPr>
      <w:tabs>
        <w:tab w:val="left" w:pos="425"/>
        <w:tab w:val="left" w:pos="720"/>
        <w:tab w:val="left" w:pos="855"/>
        <w:tab w:val="left" w:pos="900"/>
        <w:tab w:val="left" w:pos="1260"/>
        <w:tab w:val="clear" w:pos="360"/>
      </w:tabs>
      <w:spacing w:after="0"/>
      <w:ind w:left="425" w:hanging="425"/>
    </w:pPr>
  </w:style>
  <w:style w:type="paragraph" w:customStyle="1" w:styleId="1680">
    <w:name w:val="*Bullet #1 Double"/>
    <w:basedOn w:val="1679"/>
    <w:qFormat/>
    <w:uiPriority w:val="0"/>
    <w:pPr>
      <w:numPr>
        <w:ilvl w:val="0"/>
        <w:numId w:val="85"/>
      </w:numPr>
      <w:tabs>
        <w:tab w:val="left" w:pos="785"/>
        <w:tab w:val="left" w:pos="840"/>
        <w:tab w:val="left" w:pos="1380"/>
        <w:tab w:val="clear" w:pos="360"/>
        <w:tab w:val="clear" w:pos="720"/>
        <w:tab w:val="clear" w:pos="855"/>
        <w:tab w:val="clear" w:pos="900"/>
      </w:tabs>
      <w:spacing w:after="220"/>
      <w:ind w:left="360" w:hanging="360"/>
    </w:pPr>
  </w:style>
  <w:style w:type="paragraph" w:customStyle="1" w:styleId="1681">
    <w:name w:val="*Heading 5"/>
    <w:next w:val="1677"/>
    <w:link w:val="1684"/>
    <w:qFormat/>
    <w:uiPriority w:val="0"/>
    <w:pPr>
      <w:keepNext/>
      <w:keepLines/>
      <w:spacing w:before="240" w:after="120"/>
      <w:outlineLvl w:val="5"/>
    </w:pPr>
    <w:rPr>
      <w:rFonts w:ascii="Arial" w:hAnsi="Arial" w:eastAsia="宋体" w:cs="Times New Roman"/>
      <w:i/>
      <w:color w:val="00637A"/>
      <w:sz w:val="24"/>
      <w:szCs w:val="24"/>
      <w:lang w:val="en-US" w:eastAsia="en-US" w:bidi="ar-SA"/>
    </w:rPr>
  </w:style>
  <w:style w:type="paragraph" w:customStyle="1" w:styleId="1682">
    <w:name w:val="*Full Page"/>
    <w:basedOn w:val="1677"/>
    <w:qFormat/>
    <w:uiPriority w:val="0"/>
    <w:pPr>
      <w:spacing w:after="280"/>
    </w:pPr>
    <w:rPr>
      <w:color w:val="auto"/>
    </w:rPr>
  </w:style>
  <w:style w:type="character" w:customStyle="1" w:styleId="1683">
    <w:name w:val="*Body Text Char"/>
    <w:link w:val="1677"/>
    <w:qFormat/>
    <w:uiPriority w:val="0"/>
    <w:rPr>
      <w:rFonts w:ascii="Arial" w:hAnsi="Arial" w:eastAsia="宋体" w:cs="Times New Roman"/>
      <w:color w:val="000000"/>
      <w:kern w:val="0"/>
      <w:sz w:val="20"/>
      <w:szCs w:val="20"/>
      <w:lang w:eastAsia="en-US"/>
    </w:rPr>
  </w:style>
  <w:style w:type="character" w:customStyle="1" w:styleId="1684">
    <w:name w:val="*Heading 5 Char"/>
    <w:link w:val="1681"/>
    <w:qFormat/>
    <w:uiPriority w:val="0"/>
    <w:rPr>
      <w:rFonts w:ascii="Arial" w:hAnsi="Arial" w:eastAsia="宋体" w:cs="Times New Roman"/>
      <w:i/>
      <w:color w:val="00637A"/>
      <w:kern w:val="0"/>
      <w:sz w:val="24"/>
      <w:szCs w:val="24"/>
      <w:lang w:eastAsia="en-US"/>
    </w:rPr>
  </w:style>
  <w:style w:type="paragraph" w:customStyle="1" w:styleId="1685">
    <w:name w:val="Char Char1 Char Char Char Char Char Char Char Char Char Char"/>
    <w:basedOn w:val="27"/>
    <w:qFormat/>
    <w:uiPriority w:val="0"/>
    <w:pPr>
      <w:shd w:val="clear" w:color="auto" w:fill="000080"/>
      <w:jc w:val="both"/>
    </w:pPr>
    <w:rPr>
      <w:rFonts w:ascii="Tahoma" w:hAnsi="Tahoma"/>
      <w:sz w:val="24"/>
      <w:szCs w:val="24"/>
    </w:rPr>
  </w:style>
  <w:style w:type="paragraph" w:customStyle="1" w:styleId="1686">
    <w:name w:val="*Heading 1"/>
    <w:basedOn w:val="1677"/>
    <w:next w:val="1677"/>
    <w:qFormat/>
    <w:uiPriority w:val="0"/>
    <w:pPr>
      <w:keepNext/>
      <w:keepLines/>
      <w:tabs>
        <w:tab w:val="left" w:pos="620"/>
        <w:tab w:val="left" w:pos="1134"/>
      </w:tabs>
      <w:spacing w:before="240" w:after="120" w:line="360" w:lineRule="auto"/>
      <w:ind w:left="1134" w:hanging="1134"/>
      <w:outlineLvl w:val="0"/>
    </w:pPr>
    <w:rPr>
      <w:rFonts w:ascii="Times New Roman" w:hAnsi="Times New Roman"/>
      <w:b/>
      <w:iCs/>
      <w:snapToGrid w:val="0"/>
      <w:sz w:val="36"/>
      <w:szCs w:val="36"/>
      <w:lang w:eastAsia="zh-CN"/>
    </w:rPr>
  </w:style>
  <w:style w:type="paragraph" w:customStyle="1" w:styleId="1687">
    <w:name w:val="*Heading 2"/>
    <w:next w:val="1677"/>
    <w:qFormat/>
    <w:uiPriority w:val="0"/>
    <w:pPr>
      <w:keepNext/>
      <w:keepLines/>
      <w:tabs>
        <w:tab w:val="left" w:pos="840"/>
        <w:tab w:val="left" w:pos="1134"/>
      </w:tabs>
      <w:snapToGrid w:val="0"/>
      <w:spacing w:before="240" w:after="120" w:line="360" w:lineRule="auto"/>
      <w:ind w:left="1134" w:hanging="1134"/>
      <w:outlineLvl w:val="1"/>
    </w:pPr>
    <w:rPr>
      <w:rFonts w:ascii="Times New Roman" w:hAnsi="宋体" w:eastAsia="宋体" w:cs="Times New Roman"/>
      <w:b/>
      <w:snapToGrid w:val="0"/>
      <w:color w:val="000000"/>
      <w:sz w:val="32"/>
      <w:szCs w:val="32"/>
      <w:lang w:val="en-US" w:eastAsia="zh-CN" w:bidi="ar-SA"/>
    </w:rPr>
  </w:style>
  <w:style w:type="paragraph" w:customStyle="1" w:styleId="1688">
    <w:name w:val="*Heading 3"/>
    <w:next w:val="1677"/>
    <w:qFormat/>
    <w:uiPriority w:val="0"/>
    <w:pPr>
      <w:keepNext/>
      <w:keepLines/>
      <w:tabs>
        <w:tab w:val="left" w:pos="1134"/>
        <w:tab w:val="left" w:pos="1260"/>
      </w:tabs>
      <w:spacing w:before="240" w:after="120" w:line="360" w:lineRule="auto"/>
      <w:ind w:left="1134" w:hanging="1134"/>
      <w:outlineLvl w:val="2"/>
    </w:pPr>
    <w:rPr>
      <w:rFonts w:ascii="Times New Roman" w:hAnsi="宋体" w:eastAsia="宋体" w:cs="Times New Roman"/>
      <w:b/>
      <w:bCs/>
      <w:snapToGrid w:val="0"/>
      <w:color w:val="000000"/>
      <w:sz w:val="28"/>
      <w:szCs w:val="28"/>
      <w:lang w:val="en-US" w:eastAsia="zh-CN" w:bidi="ar-SA"/>
    </w:rPr>
  </w:style>
  <w:style w:type="paragraph" w:customStyle="1" w:styleId="1689">
    <w:name w:val="*Heading 4"/>
    <w:next w:val="1677"/>
    <w:qFormat/>
    <w:uiPriority w:val="0"/>
    <w:pPr>
      <w:keepNext/>
      <w:keepLines/>
      <w:tabs>
        <w:tab w:val="left" w:pos="1134"/>
        <w:tab w:val="left" w:pos="2880"/>
      </w:tabs>
      <w:spacing w:before="240" w:after="120" w:line="360" w:lineRule="auto"/>
      <w:ind w:left="1134" w:hanging="1134"/>
      <w:outlineLvl w:val="3"/>
    </w:pPr>
    <w:rPr>
      <w:rFonts w:ascii="Arial" w:hAnsi="宋体" w:eastAsia="宋体" w:cs="Times New Roman"/>
      <w:snapToGrid w:val="0"/>
      <w:color w:val="00637A"/>
      <w:sz w:val="28"/>
      <w:szCs w:val="28"/>
      <w:lang w:val="en-US" w:eastAsia="zh-CN" w:bidi="ar-SA"/>
    </w:rPr>
  </w:style>
  <w:style w:type="paragraph" w:customStyle="1" w:styleId="1690">
    <w:name w:val="BRLastFooter"/>
    <w:basedOn w:val="1"/>
    <w:qFormat/>
    <w:uiPriority w:val="0"/>
    <w:pPr>
      <w:widowControl/>
    </w:pPr>
    <w:rPr>
      <w:rFonts w:ascii="Times New Roman" w:hAnsi="Times New Roman"/>
      <w:kern w:val="0"/>
      <w:sz w:val="20"/>
      <w:szCs w:val="20"/>
    </w:rPr>
  </w:style>
  <w:style w:type="paragraph" w:customStyle="1" w:styleId="1691">
    <w:name w:val="表格小"/>
    <w:basedOn w:val="1"/>
    <w:qFormat/>
    <w:uiPriority w:val="0"/>
    <w:pPr>
      <w:keepNext/>
      <w:keepLines/>
      <w:adjustRightInd w:val="0"/>
      <w:jc w:val="center"/>
      <w:textAlignment w:val="baseline"/>
    </w:pPr>
    <w:rPr>
      <w:rFonts w:ascii="宋体" w:hAnsi="Times New Roman"/>
      <w:kern w:val="0"/>
      <w:sz w:val="24"/>
      <w:szCs w:val="20"/>
    </w:rPr>
  </w:style>
  <w:style w:type="paragraph" w:customStyle="1" w:styleId="1692">
    <w:name w:val="列表 1"/>
    <w:qFormat/>
    <w:uiPriority w:val="0"/>
    <w:pPr>
      <w:tabs>
        <w:tab w:val="left" w:pos="0"/>
      </w:tabs>
      <w:spacing w:before="50"/>
      <w:ind w:left="400" w:hanging="200"/>
    </w:pPr>
    <w:rPr>
      <w:rFonts w:ascii="Times New Roman" w:hAnsi="Times New Roman" w:eastAsia="楷体_GB2312" w:cs="Times New Roman"/>
      <w:sz w:val="24"/>
      <w:lang w:val="en-US" w:eastAsia="zh-CN" w:bidi="ar-SA"/>
    </w:rPr>
  </w:style>
  <w:style w:type="paragraph" w:customStyle="1" w:styleId="1693">
    <w:name w:val="Normal (Web)1"/>
    <w:basedOn w:val="1"/>
    <w:qFormat/>
    <w:uiPriority w:val="99"/>
    <w:pPr>
      <w:widowControl/>
      <w:spacing w:before="51" w:after="51" w:line="336" w:lineRule="auto"/>
      <w:ind w:left="13" w:right="13"/>
    </w:pPr>
    <w:rPr>
      <w:rFonts w:hint="eastAsia" w:ascii="宋体" w:hAnsi="宋体"/>
      <w:kern w:val="0"/>
      <w:sz w:val="24"/>
      <w:szCs w:val="20"/>
    </w:rPr>
  </w:style>
  <w:style w:type="paragraph" w:customStyle="1" w:styleId="1694">
    <w:name w:val="工程正文"/>
    <w:basedOn w:val="1"/>
    <w:qFormat/>
    <w:uiPriority w:val="0"/>
    <w:pPr>
      <w:spacing w:line="360" w:lineRule="exact"/>
      <w:ind w:firstLine="500"/>
      <w:jc w:val="both"/>
    </w:pPr>
    <w:rPr>
      <w:rFonts w:ascii="Times New Roman" w:hAnsi="Times New Roman"/>
      <w:color w:val="000000"/>
      <w:spacing w:val="20"/>
      <w:sz w:val="21"/>
      <w:szCs w:val="20"/>
    </w:rPr>
  </w:style>
  <w:style w:type="paragraph" w:customStyle="1" w:styleId="1695">
    <w:name w:val="文档内容"/>
    <w:basedOn w:val="1"/>
    <w:qFormat/>
    <w:uiPriority w:val="0"/>
    <w:pPr>
      <w:adjustRightInd w:val="0"/>
      <w:spacing w:line="312" w:lineRule="atLeast"/>
      <w:ind w:firstLine="540"/>
      <w:jc w:val="both"/>
      <w:textAlignment w:val="baseline"/>
    </w:pPr>
    <w:rPr>
      <w:rFonts w:ascii="宋体" w:hAnsi="Times New Roman"/>
      <w:kern w:val="0"/>
      <w:szCs w:val="20"/>
    </w:rPr>
  </w:style>
  <w:style w:type="paragraph" w:customStyle="1" w:styleId="1696">
    <w:name w:val="黑正文"/>
    <w:basedOn w:val="1"/>
    <w:qFormat/>
    <w:uiPriority w:val="0"/>
    <w:pPr>
      <w:widowControl/>
      <w:tabs>
        <w:tab w:val="left" w:pos="420"/>
      </w:tabs>
      <w:spacing w:before="120" w:line="360" w:lineRule="auto"/>
      <w:ind w:left="420" w:firstLine="147"/>
    </w:pPr>
    <w:rPr>
      <w:rFonts w:ascii="Times New Roman" w:hAnsi="Times New Roman"/>
      <w:b/>
      <w:bCs/>
      <w:kern w:val="0"/>
      <w:sz w:val="22"/>
      <w:szCs w:val="24"/>
    </w:rPr>
  </w:style>
  <w:style w:type="paragraph" w:customStyle="1" w:styleId="1697">
    <w:name w:val="正文带点"/>
    <w:basedOn w:val="1"/>
    <w:qFormat/>
    <w:uiPriority w:val="0"/>
    <w:pPr>
      <w:spacing w:line="360" w:lineRule="auto"/>
      <w:ind w:firstLine="720"/>
    </w:pPr>
    <w:rPr>
      <w:rFonts w:ascii="宋体" w:hAnsi="宋体"/>
      <w:bCs/>
      <w:iCs/>
      <w:kern w:val="0"/>
      <w:szCs w:val="24"/>
    </w:rPr>
  </w:style>
  <w:style w:type="paragraph" w:customStyle="1" w:styleId="1698">
    <w:name w:val="Bullet1"/>
    <w:qFormat/>
    <w:uiPriority w:val="99"/>
    <w:pPr>
      <w:widowControl w:val="0"/>
      <w:tabs>
        <w:tab w:val="left" w:pos="360"/>
      </w:tabs>
      <w:ind w:left="187" w:hanging="187"/>
    </w:pPr>
    <w:rPr>
      <w:rFonts w:ascii="ITCCenturyBookT" w:hAnsi="ITCCenturyBookT" w:eastAsia="宋体" w:cs="Times New Roman"/>
      <w:color w:val="000000"/>
      <w:lang w:val="en-US" w:eastAsia="en-US" w:bidi="ar-SA"/>
    </w:rPr>
  </w:style>
  <w:style w:type="paragraph" w:customStyle="1" w:styleId="1699">
    <w:name w:val="Picture"/>
    <w:basedOn w:val="1"/>
    <w:next w:val="23"/>
    <w:qFormat/>
    <w:uiPriority w:val="0"/>
    <w:pPr>
      <w:keepNext/>
      <w:widowControl/>
      <w:jc w:val="both"/>
    </w:pPr>
    <w:rPr>
      <w:rFonts w:ascii="楷体" w:hAnsi="Arial" w:eastAsia="楷体"/>
      <w:b/>
      <w:spacing w:val="-5"/>
      <w:w w:val="98"/>
      <w:kern w:val="0"/>
      <w:sz w:val="24"/>
      <w:szCs w:val="20"/>
    </w:rPr>
  </w:style>
  <w:style w:type="paragraph" w:customStyle="1" w:styleId="1700">
    <w:name w:val="Subhead"/>
    <w:basedOn w:val="1"/>
    <w:qFormat/>
    <w:uiPriority w:val="0"/>
    <w:pPr>
      <w:widowControl/>
      <w:outlineLvl w:val="0"/>
    </w:pPr>
    <w:rPr>
      <w:rFonts w:ascii="Arial" w:hAnsi="Arial"/>
      <w:b/>
      <w:color w:val="000000"/>
      <w:kern w:val="0"/>
      <w:sz w:val="20"/>
      <w:szCs w:val="20"/>
      <w:lang w:eastAsia="en-US"/>
    </w:rPr>
  </w:style>
  <w:style w:type="paragraph" w:customStyle="1" w:styleId="1701">
    <w:name w:val="TableNumber"/>
    <w:basedOn w:val="1"/>
    <w:next w:val="12"/>
    <w:qFormat/>
    <w:uiPriority w:val="0"/>
    <w:pPr>
      <w:keepNext/>
      <w:widowControl/>
      <w:suppressAutoHyphens/>
      <w:spacing w:before="75" w:after="40" w:line="260" w:lineRule="exact"/>
      <w:jc w:val="center"/>
    </w:pPr>
    <w:rPr>
      <w:rFonts w:ascii="IDCSansSerif" w:hAnsi="IDCSansSerif"/>
      <w:b/>
      <w:kern w:val="16"/>
      <w:sz w:val="22"/>
      <w:szCs w:val="20"/>
    </w:rPr>
  </w:style>
  <w:style w:type="paragraph" w:customStyle="1" w:styleId="1702">
    <w:name w:val="TH_FL"/>
    <w:basedOn w:val="1"/>
    <w:qFormat/>
    <w:uiPriority w:val="0"/>
    <w:pPr>
      <w:widowControl/>
      <w:spacing w:before="40" w:after="40" w:line="220" w:lineRule="exact"/>
    </w:pPr>
    <w:rPr>
      <w:rFonts w:ascii="IDCSansSerif" w:hAnsi="IDCSansSerif"/>
      <w:kern w:val="16"/>
      <w:sz w:val="18"/>
      <w:szCs w:val="20"/>
    </w:rPr>
  </w:style>
  <w:style w:type="paragraph" w:customStyle="1" w:styleId="1703">
    <w:name w:val="TH_CTR"/>
    <w:basedOn w:val="1702"/>
    <w:qFormat/>
    <w:uiPriority w:val="0"/>
    <w:pPr>
      <w:jc w:val="center"/>
    </w:pPr>
  </w:style>
  <w:style w:type="paragraph" w:customStyle="1" w:styleId="1704">
    <w:name w:val="TB_FL"/>
    <w:basedOn w:val="1"/>
    <w:qFormat/>
    <w:uiPriority w:val="0"/>
    <w:pPr>
      <w:widowControl/>
      <w:suppressAutoHyphens/>
      <w:spacing w:before="40" w:after="40" w:line="220" w:lineRule="exact"/>
    </w:pPr>
    <w:rPr>
      <w:rFonts w:ascii="IDCSansSerif" w:hAnsi="IDCSansSerif"/>
      <w:kern w:val="16"/>
      <w:sz w:val="18"/>
      <w:szCs w:val="20"/>
    </w:rPr>
  </w:style>
  <w:style w:type="paragraph" w:customStyle="1" w:styleId="1705">
    <w:name w:val="TB_FR"/>
    <w:basedOn w:val="1704"/>
    <w:qFormat/>
    <w:uiPriority w:val="0"/>
    <w:pPr>
      <w:jc w:val="right"/>
    </w:pPr>
  </w:style>
  <w:style w:type="paragraph" w:customStyle="1" w:styleId="1706">
    <w:name w:val="TFN"/>
    <w:basedOn w:val="1704"/>
    <w:qFormat/>
    <w:uiPriority w:val="0"/>
    <w:pPr>
      <w:spacing w:after="0"/>
    </w:pPr>
  </w:style>
  <w:style w:type="paragraph" w:customStyle="1" w:styleId="1707">
    <w:name w:val="lewis"/>
    <w:basedOn w:val="1"/>
    <w:qFormat/>
    <w:uiPriority w:val="0"/>
    <w:pPr>
      <w:adjustRightInd w:val="0"/>
      <w:spacing w:line="360" w:lineRule="atLeast"/>
      <w:ind w:firstLine="567"/>
      <w:textAlignment w:val="baseline"/>
    </w:pPr>
    <w:rPr>
      <w:rFonts w:ascii="Times New Roman" w:hAnsi="Times New Roman" w:eastAsia="仿宋_GB2312"/>
      <w:kern w:val="0"/>
      <w:sz w:val="24"/>
      <w:szCs w:val="20"/>
    </w:rPr>
  </w:style>
  <w:style w:type="paragraph" w:customStyle="1" w:styleId="1708">
    <w:name w:val="Bul Text 9/14"/>
    <w:link w:val="1709"/>
    <w:qFormat/>
    <w:uiPriority w:val="0"/>
    <w:pPr>
      <w:widowControl w:val="0"/>
      <w:spacing w:line="280" w:lineRule="atLeast"/>
      <w:ind w:left="160" w:hanging="160"/>
    </w:pPr>
    <w:rPr>
      <w:rFonts w:ascii="Times New Roman" w:hAnsi="Times New Roman" w:eastAsia="宋体" w:cs="Times New Roman"/>
      <w:snapToGrid w:val="0"/>
      <w:color w:val="000000"/>
      <w:sz w:val="18"/>
      <w:lang w:val="en-US" w:eastAsia="zh-CN" w:bidi="ar-SA"/>
    </w:rPr>
  </w:style>
  <w:style w:type="character" w:customStyle="1" w:styleId="1709">
    <w:name w:val="Bul Text 9/14 Char"/>
    <w:link w:val="1708"/>
    <w:qFormat/>
    <w:uiPriority w:val="0"/>
    <w:rPr>
      <w:rFonts w:ascii="Times New Roman" w:hAnsi="Times New Roman" w:eastAsia="宋体" w:cs="Times New Roman"/>
      <w:snapToGrid w:val="0"/>
      <w:color w:val="000000"/>
      <w:kern w:val="0"/>
      <w:sz w:val="18"/>
      <w:szCs w:val="20"/>
    </w:rPr>
  </w:style>
  <w:style w:type="paragraph" w:customStyle="1" w:styleId="1710">
    <w:name w:val="Table Bold"/>
    <w:qFormat/>
    <w:uiPriority w:val="0"/>
    <w:pPr>
      <w:spacing w:line="200" w:lineRule="atLeast"/>
    </w:pPr>
    <w:rPr>
      <w:rFonts w:ascii="Futura Hv" w:hAnsi="Futura Hv" w:eastAsia="宋体" w:cs="Times New Roman"/>
      <w:snapToGrid w:val="0"/>
      <w:color w:val="000000"/>
      <w:sz w:val="18"/>
      <w:lang w:val="en-US" w:eastAsia="en-US" w:bidi="ar-SA"/>
    </w:rPr>
  </w:style>
  <w:style w:type="paragraph" w:customStyle="1" w:styleId="1711">
    <w:name w:val="subhead"/>
    <w:qFormat/>
    <w:uiPriority w:val="0"/>
    <w:pPr>
      <w:spacing w:after="120" w:line="300" w:lineRule="exact"/>
    </w:pPr>
    <w:rPr>
      <w:rFonts w:ascii="Futura Hv" w:hAnsi="Futura Hv" w:eastAsia="宋体" w:cs="Times New Roman"/>
      <w:sz w:val="26"/>
      <w:lang w:val="en-US" w:eastAsia="zh-CN" w:bidi="ar-SA"/>
    </w:rPr>
  </w:style>
  <w:style w:type="paragraph" w:customStyle="1" w:styleId="1712">
    <w:name w:val="proposal Head4"/>
    <w:basedOn w:val="7"/>
    <w:qFormat/>
    <w:uiPriority w:val="0"/>
    <w:pPr>
      <w:keepLines w:val="0"/>
      <w:widowControl/>
      <w:numPr>
        <w:ilvl w:val="0"/>
        <w:numId w:val="0"/>
      </w:numPr>
      <w:tabs>
        <w:tab w:val="left" w:pos="1080"/>
      </w:tabs>
      <w:spacing w:before="240" w:after="60" w:line="240" w:lineRule="auto"/>
      <w:jc w:val="left"/>
    </w:pPr>
    <w:rPr>
      <w:rFonts w:ascii="宋体" w:hAnsi="Times New Roman" w:eastAsia="宋体" w:cs="Times New Roman"/>
      <w:bCs w:val="0"/>
      <w:sz w:val="21"/>
      <w:szCs w:val="20"/>
    </w:rPr>
  </w:style>
  <w:style w:type="paragraph" w:customStyle="1" w:styleId="1713">
    <w:name w:val="TITLE_FACTSHEET"/>
    <w:basedOn w:val="1"/>
    <w:qFormat/>
    <w:uiPriority w:val="0"/>
    <w:pPr>
      <w:widowControl/>
      <w:spacing w:line="360" w:lineRule="auto"/>
      <w:ind w:left="2880"/>
    </w:pPr>
    <w:rPr>
      <w:rFonts w:ascii="Futura Hv" w:hAnsi="Futura Hv" w:eastAsia="Times"/>
      <w:kern w:val="0"/>
      <w:sz w:val="36"/>
      <w:szCs w:val="20"/>
      <w:lang w:eastAsia="en-US"/>
    </w:rPr>
  </w:style>
  <w:style w:type="paragraph" w:customStyle="1" w:styleId="1714">
    <w:name w:val="SUBTITLE_FACTSHEET"/>
    <w:basedOn w:val="1"/>
    <w:qFormat/>
    <w:uiPriority w:val="0"/>
    <w:pPr>
      <w:widowControl/>
      <w:ind w:left="2880"/>
    </w:pPr>
    <w:rPr>
      <w:rFonts w:ascii="Futura Hv" w:hAnsi="Futura Hv" w:eastAsia="Times"/>
      <w:kern w:val="0"/>
      <w:sz w:val="26"/>
      <w:szCs w:val="20"/>
      <w:lang w:eastAsia="en-US"/>
    </w:rPr>
  </w:style>
  <w:style w:type="paragraph" w:customStyle="1" w:styleId="1715">
    <w:name w:val="10PT_BULLET_FACTSHEET"/>
    <w:basedOn w:val="1"/>
    <w:qFormat/>
    <w:uiPriority w:val="0"/>
    <w:pPr>
      <w:widowControl/>
      <w:tabs>
        <w:tab w:val="left" w:pos="360"/>
      </w:tabs>
      <w:spacing w:before="120"/>
      <w:ind w:left="3067" w:hanging="360"/>
    </w:pPr>
    <w:rPr>
      <w:rFonts w:ascii="Futura Bk" w:hAnsi="Futura Bk" w:eastAsia="Times"/>
      <w:snapToGrid w:val="0"/>
      <w:color w:val="000000"/>
      <w:kern w:val="0"/>
      <w:sz w:val="20"/>
      <w:szCs w:val="20"/>
      <w:lang w:eastAsia="en-US"/>
    </w:rPr>
  </w:style>
  <w:style w:type="paragraph" w:customStyle="1" w:styleId="1716">
    <w:name w:val="Number List"/>
    <w:basedOn w:val="1"/>
    <w:qFormat/>
    <w:uiPriority w:val="0"/>
    <w:pPr>
      <w:widowControl/>
      <w:overflowPunct w:val="0"/>
      <w:autoSpaceDE w:val="0"/>
      <w:autoSpaceDN w:val="0"/>
      <w:adjustRightInd w:val="0"/>
      <w:spacing w:line="360" w:lineRule="auto"/>
      <w:textAlignment w:val="baseline"/>
    </w:pPr>
    <w:rPr>
      <w:rFonts w:ascii="Times New Roman" w:hAnsi="Times New Roman" w:eastAsia="楷体_GB2312"/>
      <w:kern w:val="0"/>
      <w:szCs w:val="20"/>
      <w:lang w:eastAsia="en-US"/>
    </w:rPr>
  </w:style>
  <w:style w:type="paragraph" w:customStyle="1" w:styleId="1717">
    <w:name w:val="黑正文1"/>
    <w:basedOn w:val="1"/>
    <w:qFormat/>
    <w:uiPriority w:val="0"/>
    <w:pPr>
      <w:widowControl/>
      <w:spacing w:before="240" w:line="360" w:lineRule="auto"/>
    </w:pPr>
    <w:rPr>
      <w:rFonts w:ascii="楷体_GB2312" w:hAnsi="Times New Roman" w:eastAsia="楷体_GB2312"/>
      <w:b/>
      <w:i/>
      <w:szCs w:val="24"/>
    </w:rPr>
  </w:style>
  <w:style w:type="paragraph" w:customStyle="1" w:styleId="1718">
    <w:name w:val="HP_Table_Title"/>
    <w:basedOn w:val="1"/>
    <w:next w:val="1"/>
    <w:qFormat/>
    <w:uiPriority w:val="0"/>
    <w:pPr>
      <w:keepNext/>
      <w:keepLines/>
      <w:widowControl/>
      <w:spacing w:before="240" w:after="60" w:line="360" w:lineRule="auto"/>
    </w:pPr>
    <w:rPr>
      <w:rFonts w:ascii="Futura Bk" w:hAnsi="Futura Bk" w:eastAsia="Times New Roman"/>
      <w:b/>
      <w:kern w:val="0"/>
      <w:sz w:val="18"/>
      <w:szCs w:val="20"/>
      <w:lang w:val="en-GB" w:eastAsia="en-US"/>
    </w:rPr>
  </w:style>
  <w:style w:type="paragraph" w:customStyle="1" w:styleId="1719">
    <w:name w:val="Table_Sm_Heading_Right"/>
    <w:basedOn w:val="1"/>
    <w:qFormat/>
    <w:uiPriority w:val="0"/>
    <w:pPr>
      <w:keepNext/>
      <w:keepLines/>
      <w:widowControl/>
      <w:spacing w:before="60" w:after="40" w:line="360" w:lineRule="auto"/>
      <w:jc w:val="right"/>
    </w:pPr>
    <w:rPr>
      <w:rFonts w:ascii="Futura Bk" w:hAnsi="Futura Bk" w:eastAsia="Times New Roman"/>
      <w:b/>
      <w:kern w:val="0"/>
      <w:sz w:val="16"/>
      <w:szCs w:val="20"/>
      <w:lang w:val="en-GB" w:eastAsia="en-US"/>
    </w:rPr>
  </w:style>
  <w:style w:type="paragraph" w:customStyle="1" w:styleId="1720">
    <w:name w:val="Table_Medium"/>
    <w:basedOn w:val="1"/>
    <w:qFormat/>
    <w:uiPriority w:val="99"/>
    <w:pPr>
      <w:widowControl/>
      <w:spacing w:before="40" w:after="40" w:line="360" w:lineRule="auto"/>
    </w:pPr>
    <w:rPr>
      <w:rFonts w:ascii="Futura Bk" w:hAnsi="Futura Bk" w:eastAsia="Times New Roman"/>
      <w:kern w:val="0"/>
      <w:sz w:val="18"/>
      <w:szCs w:val="20"/>
      <w:lang w:val="en-GB" w:eastAsia="en-US"/>
    </w:rPr>
  </w:style>
  <w:style w:type="paragraph" w:customStyle="1" w:styleId="1721">
    <w:name w:val="Table_Sm_Heading"/>
    <w:basedOn w:val="1"/>
    <w:qFormat/>
    <w:uiPriority w:val="0"/>
    <w:pPr>
      <w:keepNext/>
      <w:keepLines/>
      <w:widowControl/>
      <w:spacing w:before="60" w:after="40" w:line="360" w:lineRule="auto"/>
    </w:pPr>
    <w:rPr>
      <w:rFonts w:ascii="Futura Bk" w:hAnsi="Futura Bk" w:eastAsia="Times New Roman"/>
      <w:b/>
      <w:kern w:val="0"/>
      <w:sz w:val="16"/>
      <w:szCs w:val="20"/>
      <w:lang w:val="en-GB" w:eastAsia="en-US"/>
    </w:rPr>
  </w:style>
  <w:style w:type="paragraph" w:customStyle="1" w:styleId="1722">
    <w:name w:val="Blockquote"/>
    <w:basedOn w:val="1"/>
    <w:qFormat/>
    <w:uiPriority w:val="99"/>
    <w:pPr>
      <w:widowControl/>
      <w:spacing w:before="100" w:after="100"/>
      <w:ind w:left="360" w:right="360"/>
    </w:pPr>
    <w:rPr>
      <w:rFonts w:ascii="Times New Roman" w:hAnsi="Times New Roman"/>
      <w:kern w:val="0"/>
      <w:sz w:val="24"/>
      <w:szCs w:val="20"/>
    </w:rPr>
  </w:style>
  <w:style w:type="paragraph" w:customStyle="1" w:styleId="1723">
    <w:name w:val="Preformatted"/>
    <w:basedOn w:val="1"/>
    <w:qFormat/>
    <w:uiPriority w:val="9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kern w:val="0"/>
      <w:sz w:val="20"/>
      <w:szCs w:val="20"/>
    </w:rPr>
  </w:style>
  <w:style w:type="paragraph" w:customStyle="1" w:styleId="1724">
    <w:name w:val="ZT"/>
    <w:basedOn w:val="1"/>
    <w:qFormat/>
    <w:uiPriority w:val="99"/>
    <w:pPr>
      <w:tabs>
        <w:tab w:val="left" w:pos="840"/>
      </w:tabs>
      <w:spacing w:before="360" w:line="300" w:lineRule="auto"/>
      <w:ind w:firstLine="200" w:firstLineChars="200"/>
      <w:jc w:val="both"/>
    </w:pPr>
    <w:rPr>
      <w:rFonts w:ascii="Tahoma" w:hAnsi="Tahoma" w:eastAsia="幼圆"/>
      <w:spacing w:val="20"/>
      <w:sz w:val="21"/>
      <w:szCs w:val="20"/>
    </w:rPr>
  </w:style>
  <w:style w:type="paragraph" w:customStyle="1" w:styleId="1725">
    <w:name w:val="Bullet 1"/>
    <w:basedOn w:val="1"/>
    <w:qFormat/>
    <w:uiPriority w:val="0"/>
    <w:pPr>
      <w:widowControl/>
    </w:pPr>
    <w:rPr>
      <w:rFonts w:ascii="Times New Roman" w:hAnsi="Times New Roman" w:eastAsia="Times New Roman"/>
      <w:snapToGrid w:val="0"/>
      <w:kern w:val="0"/>
      <w:sz w:val="20"/>
      <w:szCs w:val="20"/>
      <w:lang w:eastAsia="en-US"/>
    </w:rPr>
  </w:style>
  <w:style w:type="paragraph" w:customStyle="1" w:styleId="1726">
    <w:name w:val="Normal (Web)2"/>
    <w:basedOn w:val="1"/>
    <w:qFormat/>
    <w:uiPriority w:val="0"/>
    <w:pPr>
      <w:widowControl/>
      <w:spacing w:before="51" w:after="51" w:line="336" w:lineRule="auto"/>
      <w:ind w:left="13" w:right="13"/>
    </w:pPr>
    <w:rPr>
      <w:rFonts w:hint="eastAsia" w:ascii="宋体" w:hAnsi="宋体"/>
      <w:kern w:val="0"/>
      <w:sz w:val="24"/>
      <w:szCs w:val="20"/>
    </w:rPr>
  </w:style>
  <w:style w:type="paragraph" w:customStyle="1" w:styleId="1727">
    <w:name w:val="ymtable"/>
    <w:basedOn w:val="1610"/>
    <w:qFormat/>
    <w:uiPriority w:val="0"/>
    <w:pPr>
      <w:spacing w:after="0" w:line="320" w:lineRule="atLeast"/>
      <w:ind w:firstLine="0"/>
      <w:jc w:val="both"/>
    </w:pPr>
    <w:rPr>
      <w:rFonts w:hAnsi="宋体"/>
      <w:spacing w:val="0"/>
      <w:sz w:val="22"/>
    </w:rPr>
  </w:style>
  <w:style w:type="paragraph" w:customStyle="1" w:styleId="1728">
    <w:name w:val="正文文字缩进2字"/>
    <w:basedOn w:val="35"/>
    <w:qFormat/>
    <w:uiPriority w:val="0"/>
    <w:pPr>
      <w:spacing w:before="60" w:after="60" w:line="360" w:lineRule="auto"/>
      <w:ind w:left="180" w:firstLine="660"/>
      <w:jc w:val="both"/>
    </w:pPr>
    <w:rPr>
      <w:rFonts w:ascii="Times New Roman" w:hAnsi="Times New Roman" w:eastAsia="宋体" w:cs="Times New Roman"/>
      <w:sz w:val="24"/>
      <w:szCs w:val="20"/>
      <w:lang w:val="zh-CN"/>
    </w:rPr>
  </w:style>
  <w:style w:type="paragraph" w:customStyle="1" w:styleId="1729">
    <w:name w:val="正文4"/>
    <w:basedOn w:val="1"/>
    <w:qFormat/>
    <w:uiPriority w:val="0"/>
    <w:pPr>
      <w:tabs>
        <w:tab w:val="left" w:pos="620"/>
      </w:tabs>
      <w:spacing w:before="60" w:after="60" w:line="360" w:lineRule="auto"/>
      <w:ind w:left="575" w:hanging="175"/>
      <w:jc w:val="both"/>
    </w:pPr>
    <w:rPr>
      <w:rFonts w:ascii="Times New Roman" w:hAnsi="Times New Roman"/>
      <w:sz w:val="24"/>
      <w:szCs w:val="20"/>
    </w:rPr>
  </w:style>
  <w:style w:type="paragraph" w:customStyle="1" w:styleId="1730">
    <w:name w:val="Z1"/>
    <w:basedOn w:val="1"/>
    <w:next w:val="1731"/>
    <w:qFormat/>
    <w:uiPriority w:val="0"/>
    <w:pPr>
      <w:pageBreakBefore/>
      <w:numPr>
        <w:ilvl w:val="1"/>
        <w:numId w:val="86"/>
      </w:numPr>
      <w:tabs>
        <w:tab w:val="left" w:pos="840"/>
      </w:tabs>
      <w:spacing w:before="960" w:after="720"/>
      <w:ind w:left="0" w:hanging="200" w:hangingChars="200"/>
      <w:jc w:val="center"/>
      <w:outlineLvl w:val="0"/>
    </w:pPr>
    <w:rPr>
      <w:rFonts w:ascii="Tahoma" w:hAnsi="Tahoma" w:eastAsia="幼圆"/>
      <w:b/>
      <w:caps/>
      <w:spacing w:val="60"/>
      <w:sz w:val="48"/>
      <w:szCs w:val="20"/>
    </w:rPr>
  </w:style>
  <w:style w:type="paragraph" w:customStyle="1" w:styleId="1731">
    <w:name w:val="Z2"/>
    <w:basedOn w:val="1"/>
    <w:qFormat/>
    <w:uiPriority w:val="0"/>
    <w:pPr>
      <w:tabs>
        <w:tab w:val="left" w:pos="840"/>
      </w:tabs>
      <w:spacing w:before="480" w:after="240"/>
      <w:jc w:val="both"/>
      <w:outlineLvl w:val="1"/>
    </w:pPr>
    <w:rPr>
      <w:rFonts w:ascii="Tahoma" w:hAnsi="Tahoma" w:eastAsia="幼圆"/>
      <w:b/>
      <w:caps/>
      <w:sz w:val="30"/>
      <w:szCs w:val="20"/>
    </w:rPr>
  </w:style>
  <w:style w:type="paragraph" w:customStyle="1" w:styleId="1732">
    <w:name w:val="Z3"/>
    <w:basedOn w:val="1"/>
    <w:qFormat/>
    <w:uiPriority w:val="0"/>
    <w:pPr>
      <w:tabs>
        <w:tab w:val="left" w:pos="2160"/>
      </w:tabs>
      <w:spacing w:before="360" w:after="180"/>
      <w:jc w:val="both"/>
      <w:outlineLvl w:val="2"/>
    </w:pPr>
    <w:rPr>
      <w:rFonts w:ascii="Tahoma" w:hAnsi="Tahoma" w:eastAsia="幼圆"/>
      <w:caps/>
      <w:szCs w:val="20"/>
    </w:rPr>
  </w:style>
  <w:style w:type="paragraph" w:customStyle="1" w:styleId="1733">
    <w:name w:val="Z4"/>
    <w:basedOn w:val="1"/>
    <w:qFormat/>
    <w:uiPriority w:val="0"/>
    <w:pPr>
      <w:tabs>
        <w:tab w:val="left" w:pos="2160"/>
      </w:tabs>
      <w:spacing w:before="240" w:after="120"/>
      <w:ind w:hanging="420"/>
      <w:jc w:val="both"/>
      <w:outlineLvl w:val="3"/>
    </w:pPr>
    <w:rPr>
      <w:rFonts w:ascii="Tahoma" w:hAnsi="Tahoma" w:eastAsia="幼圆"/>
      <w:sz w:val="24"/>
      <w:szCs w:val="20"/>
    </w:rPr>
  </w:style>
  <w:style w:type="paragraph" w:customStyle="1" w:styleId="1734">
    <w:name w:val="trademark"/>
    <w:qFormat/>
    <w:uiPriority w:val="0"/>
    <w:pPr>
      <w:spacing w:after="60"/>
    </w:pPr>
    <w:rPr>
      <w:rFonts w:ascii="Futura Bk" w:hAnsi="Futura Bk" w:eastAsia="宋体" w:cs="Times New Roman"/>
      <w:sz w:val="15"/>
      <w:lang w:val="en-US" w:eastAsia="en-US" w:bidi="ar-SA"/>
    </w:rPr>
  </w:style>
  <w:style w:type="paragraph" w:customStyle="1" w:styleId="1735">
    <w:name w:val="subhead 2"/>
    <w:qFormat/>
    <w:uiPriority w:val="0"/>
    <w:pPr>
      <w:spacing w:line="260" w:lineRule="exact"/>
    </w:pPr>
    <w:rPr>
      <w:rFonts w:ascii="Futura Hv" w:hAnsi="Futura Hv" w:eastAsia="宋体" w:cs="Times New Roman"/>
      <w:sz w:val="22"/>
      <w:lang w:val="en-US" w:eastAsia="en-US" w:bidi="ar-SA"/>
    </w:rPr>
  </w:style>
  <w:style w:type="paragraph" w:customStyle="1" w:styleId="1736">
    <w:name w:val="bullet dash"/>
    <w:qFormat/>
    <w:uiPriority w:val="0"/>
    <w:pPr>
      <w:tabs>
        <w:tab w:val="left" w:pos="216"/>
        <w:tab w:val="left" w:pos="900"/>
      </w:tabs>
      <w:spacing w:after="60" w:line="220" w:lineRule="exact"/>
      <w:ind w:left="900" w:hanging="420"/>
    </w:pPr>
    <w:rPr>
      <w:rFonts w:ascii="Futura Bk" w:hAnsi="Futura Bk" w:eastAsia="宋体" w:cs="Times New Roman"/>
      <w:sz w:val="18"/>
      <w:lang w:val="en-US" w:eastAsia="en-US" w:bidi="ar-SA"/>
    </w:rPr>
  </w:style>
  <w:style w:type="paragraph" w:customStyle="1" w:styleId="1737">
    <w:name w:val="Table Bullet"/>
    <w:basedOn w:val="1"/>
    <w:qFormat/>
    <w:uiPriority w:val="0"/>
    <w:pPr>
      <w:widowControl/>
      <w:tabs>
        <w:tab w:val="left" w:pos="216"/>
        <w:tab w:val="left" w:pos="360"/>
      </w:tabs>
      <w:spacing w:after="60"/>
      <w:ind w:left="360" w:hanging="360"/>
    </w:pPr>
    <w:rPr>
      <w:rFonts w:ascii="Futura Bk" w:hAnsi="Futura Bk"/>
      <w:kern w:val="0"/>
      <w:sz w:val="18"/>
      <w:szCs w:val="20"/>
      <w:lang w:eastAsia="en-US"/>
    </w:rPr>
  </w:style>
  <w:style w:type="paragraph" w:customStyle="1" w:styleId="1738">
    <w:name w:val="DG Response"/>
    <w:basedOn w:val="1"/>
    <w:qFormat/>
    <w:uiPriority w:val="99"/>
    <w:pPr>
      <w:keepLines/>
      <w:widowControl/>
      <w:spacing w:before="120"/>
      <w:ind w:left="144"/>
    </w:pPr>
    <w:rPr>
      <w:rFonts w:ascii="宋体" w:hAnsi="Times New Roman"/>
      <w:b/>
      <w:color w:val="000000"/>
      <w:kern w:val="0"/>
      <w:sz w:val="22"/>
      <w:szCs w:val="20"/>
    </w:rPr>
  </w:style>
  <w:style w:type="paragraph" w:customStyle="1" w:styleId="1739">
    <w:name w:val="Header 3"/>
    <w:basedOn w:val="4"/>
    <w:next w:val="1"/>
    <w:qFormat/>
    <w:uiPriority w:val="0"/>
    <w:pPr>
      <w:keepNext w:val="0"/>
      <w:widowControl/>
      <w:numPr>
        <w:numId w:val="0"/>
      </w:numPr>
      <w:spacing w:before="80" w:after="80" w:line="240" w:lineRule="auto"/>
      <w:jc w:val="left"/>
      <w:outlineLvl w:val="9"/>
    </w:pPr>
    <w:rPr>
      <w:rFonts w:ascii="Arial" w:hAnsi="Arial"/>
      <w:b w:val="0"/>
      <w:bCs w:val="0"/>
      <w:kern w:val="0"/>
      <w:sz w:val="20"/>
      <w:szCs w:val="20"/>
    </w:rPr>
  </w:style>
  <w:style w:type="character" w:customStyle="1" w:styleId="1740">
    <w:name w:val="Character UserEntry"/>
    <w:qFormat/>
    <w:uiPriority w:val="0"/>
    <w:rPr>
      <w:color w:val="FF0000"/>
    </w:rPr>
  </w:style>
  <w:style w:type="paragraph" w:customStyle="1" w:styleId="1741">
    <w:name w:val="HP_Internal"/>
    <w:basedOn w:val="1"/>
    <w:next w:val="1"/>
    <w:qFormat/>
    <w:uiPriority w:val="0"/>
    <w:pPr>
      <w:widowControl/>
    </w:pPr>
    <w:rPr>
      <w:rFonts w:ascii="Arial" w:hAnsi="Arial"/>
      <w:i/>
      <w:kern w:val="0"/>
      <w:sz w:val="18"/>
      <w:szCs w:val="20"/>
    </w:rPr>
  </w:style>
  <w:style w:type="paragraph" w:customStyle="1" w:styleId="1742">
    <w:name w:val="Table_Small"/>
    <w:qFormat/>
    <w:uiPriority w:val="0"/>
    <w:pPr>
      <w:spacing w:before="40" w:after="40"/>
    </w:pPr>
    <w:rPr>
      <w:rFonts w:ascii="Arial" w:hAnsi="Arial" w:cs="Times New Roman" w:eastAsiaTheme="minorEastAsia"/>
      <w:kern w:val="2"/>
      <w:sz w:val="16"/>
      <w:szCs w:val="22"/>
      <w:lang w:val="en-US" w:eastAsia="zh-CN" w:bidi="ar-SA"/>
    </w:rPr>
  </w:style>
  <w:style w:type="paragraph" w:customStyle="1" w:styleId="1743">
    <w:name w:val="Table_Heading"/>
    <w:basedOn w:val="1"/>
    <w:qFormat/>
    <w:uiPriority w:val="0"/>
    <w:pPr>
      <w:keepNext/>
      <w:keepLines/>
      <w:widowControl/>
      <w:spacing w:before="40" w:after="40"/>
    </w:pPr>
    <w:rPr>
      <w:rFonts w:ascii="Arial" w:hAnsi="Arial"/>
      <w:b/>
      <w:kern w:val="0"/>
      <w:sz w:val="20"/>
      <w:szCs w:val="20"/>
    </w:rPr>
  </w:style>
  <w:style w:type="paragraph" w:customStyle="1" w:styleId="1744">
    <w:name w:val="TOC_Heading"/>
    <w:basedOn w:val="1"/>
    <w:next w:val="1"/>
    <w:qFormat/>
    <w:uiPriority w:val="0"/>
    <w:pPr>
      <w:keepNext/>
      <w:widowControl/>
      <w:spacing w:before="80" w:after="120"/>
    </w:pPr>
    <w:rPr>
      <w:rFonts w:ascii="Arial" w:hAnsi="Arial"/>
      <w:b/>
      <w:kern w:val="0"/>
      <w:sz w:val="24"/>
      <w:szCs w:val="20"/>
    </w:rPr>
  </w:style>
  <w:style w:type="paragraph" w:customStyle="1" w:styleId="1745">
    <w:name w:val="Bullet with text 1"/>
    <w:basedOn w:val="1"/>
    <w:qFormat/>
    <w:uiPriority w:val="0"/>
    <w:pPr>
      <w:widowControl/>
      <w:numPr>
        <w:ilvl w:val="0"/>
        <w:numId w:val="87"/>
      </w:numPr>
    </w:pPr>
    <w:rPr>
      <w:rFonts w:ascii="Arial" w:hAnsi="Arial"/>
      <w:kern w:val="0"/>
      <w:sz w:val="20"/>
      <w:szCs w:val="20"/>
    </w:rPr>
  </w:style>
  <w:style w:type="paragraph" w:customStyle="1" w:styleId="1746">
    <w:name w:val="Bullet with text 2"/>
    <w:basedOn w:val="1"/>
    <w:qFormat/>
    <w:uiPriority w:val="0"/>
    <w:pPr>
      <w:widowControl/>
      <w:numPr>
        <w:ilvl w:val="0"/>
        <w:numId w:val="88"/>
      </w:numPr>
    </w:pPr>
    <w:rPr>
      <w:rFonts w:ascii="Arial" w:hAnsi="Arial"/>
      <w:kern w:val="0"/>
      <w:sz w:val="20"/>
      <w:szCs w:val="20"/>
    </w:rPr>
  </w:style>
  <w:style w:type="paragraph" w:customStyle="1" w:styleId="1747">
    <w:name w:val="Bullet with text 3"/>
    <w:basedOn w:val="1"/>
    <w:qFormat/>
    <w:uiPriority w:val="0"/>
    <w:pPr>
      <w:widowControl/>
      <w:numPr>
        <w:ilvl w:val="0"/>
        <w:numId w:val="89"/>
      </w:numPr>
    </w:pPr>
    <w:rPr>
      <w:rFonts w:ascii="Arial" w:hAnsi="Arial"/>
      <w:kern w:val="0"/>
      <w:sz w:val="20"/>
      <w:szCs w:val="20"/>
    </w:rPr>
  </w:style>
  <w:style w:type="paragraph" w:customStyle="1" w:styleId="1748">
    <w:name w:val="Numbered list 1"/>
    <w:basedOn w:val="1"/>
    <w:next w:val="1"/>
    <w:qFormat/>
    <w:uiPriority w:val="0"/>
    <w:pPr>
      <w:widowControl/>
      <w:numPr>
        <w:ilvl w:val="0"/>
        <w:numId w:val="90"/>
      </w:numPr>
    </w:pPr>
    <w:rPr>
      <w:rFonts w:ascii="Arial" w:hAnsi="Arial"/>
      <w:kern w:val="0"/>
      <w:sz w:val="20"/>
      <w:szCs w:val="20"/>
    </w:rPr>
  </w:style>
  <w:style w:type="paragraph" w:customStyle="1" w:styleId="1749">
    <w:name w:val="Numbered list 3.1"/>
    <w:basedOn w:val="4"/>
    <w:next w:val="1"/>
    <w:qFormat/>
    <w:uiPriority w:val="0"/>
    <w:pPr>
      <w:keepLines w:val="0"/>
      <w:widowControl/>
      <w:numPr>
        <w:numId w:val="91"/>
      </w:numPr>
      <w:tabs>
        <w:tab w:val="left" w:pos="360"/>
      </w:tabs>
      <w:spacing w:before="240" w:after="60" w:line="240" w:lineRule="auto"/>
      <w:ind w:left="432" w:hanging="432"/>
      <w:jc w:val="left"/>
    </w:pPr>
    <w:rPr>
      <w:rFonts w:ascii="Arial" w:hAnsi="Arial"/>
      <w:bCs w:val="0"/>
      <w:kern w:val="28"/>
      <w:sz w:val="28"/>
      <w:szCs w:val="20"/>
    </w:rPr>
  </w:style>
  <w:style w:type="paragraph" w:customStyle="1" w:styleId="1750">
    <w:name w:val="TitlePage_Header"/>
    <w:basedOn w:val="1"/>
    <w:qFormat/>
    <w:uiPriority w:val="99"/>
    <w:pPr>
      <w:widowControl/>
      <w:spacing w:before="240" w:after="240"/>
      <w:ind w:left="3240"/>
    </w:pPr>
    <w:rPr>
      <w:rFonts w:ascii="Arial" w:hAnsi="Arial"/>
      <w:b/>
      <w:kern w:val="0"/>
      <w:sz w:val="32"/>
      <w:szCs w:val="20"/>
    </w:rPr>
  </w:style>
  <w:style w:type="paragraph" w:customStyle="1" w:styleId="1751">
    <w:name w:val="TitlePage_TopBorder"/>
    <w:basedOn w:val="1750"/>
    <w:next w:val="1750"/>
    <w:qFormat/>
    <w:uiPriority w:val="99"/>
    <w:pPr>
      <w:pBdr>
        <w:top w:val="single" w:color="auto" w:sz="18" w:space="1"/>
      </w:pBdr>
    </w:pPr>
  </w:style>
  <w:style w:type="paragraph" w:customStyle="1" w:styleId="1752">
    <w:name w:val="Numbered list 3.2"/>
    <w:basedOn w:val="5"/>
    <w:next w:val="1"/>
    <w:qFormat/>
    <w:uiPriority w:val="0"/>
    <w:pPr>
      <w:keepLines w:val="0"/>
      <w:widowControl/>
      <w:numPr>
        <w:numId w:val="91"/>
      </w:numPr>
      <w:tabs>
        <w:tab w:val="left" w:pos="360"/>
      </w:tabs>
      <w:spacing w:before="240" w:after="60" w:line="240" w:lineRule="auto"/>
      <w:ind w:left="576" w:hanging="576"/>
      <w:jc w:val="left"/>
    </w:pPr>
    <w:rPr>
      <w:rFonts w:ascii="Arial" w:hAnsi="Arial" w:eastAsia="宋体" w:cs="Times New Roman"/>
      <w:bCs w:val="0"/>
      <w:kern w:val="0"/>
      <w:sz w:val="24"/>
      <w:szCs w:val="20"/>
    </w:rPr>
  </w:style>
  <w:style w:type="paragraph" w:customStyle="1" w:styleId="1753">
    <w:name w:val="Bullet with text 4"/>
    <w:basedOn w:val="1"/>
    <w:qFormat/>
    <w:uiPriority w:val="0"/>
    <w:pPr>
      <w:widowControl/>
      <w:numPr>
        <w:ilvl w:val="0"/>
        <w:numId w:val="92"/>
      </w:numPr>
    </w:pPr>
    <w:rPr>
      <w:rFonts w:ascii="Arial" w:hAnsi="Arial"/>
      <w:kern w:val="0"/>
      <w:sz w:val="20"/>
      <w:szCs w:val="20"/>
    </w:rPr>
  </w:style>
  <w:style w:type="paragraph" w:customStyle="1" w:styleId="1754">
    <w:name w:val="Numbered list 3.3"/>
    <w:basedOn w:val="6"/>
    <w:next w:val="1"/>
    <w:qFormat/>
    <w:uiPriority w:val="0"/>
    <w:pPr>
      <w:keepLines w:val="0"/>
      <w:widowControl/>
      <w:numPr>
        <w:numId w:val="91"/>
      </w:numPr>
      <w:tabs>
        <w:tab w:val="left" w:pos="360"/>
        <w:tab w:val="left" w:pos="720"/>
      </w:tabs>
      <w:spacing w:before="240" w:after="60" w:line="240" w:lineRule="auto"/>
      <w:ind w:left="720" w:leftChars="50" w:hanging="720"/>
    </w:pPr>
    <w:rPr>
      <w:rFonts w:ascii="Arial" w:hAnsi="Arial"/>
      <w:bCs w:val="0"/>
      <w:kern w:val="0"/>
      <w:sz w:val="22"/>
      <w:szCs w:val="20"/>
    </w:rPr>
  </w:style>
  <w:style w:type="paragraph" w:customStyle="1" w:styleId="1755">
    <w:name w:val="Table_Title"/>
    <w:basedOn w:val="1"/>
    <w:next w:val="1"/>
    <w:qFormat/>
    <w:uiPriority w:val="0"/>
    <w:pPr>
      <w:keepNext/>
      <w:keepLines/>
      <w:widowControl/>
      <w:spacing w:before="240" w:after="60"/>
    </w:pPr>
    <w:rPr>
      <w:rFonts w:ascii="Arial" w:hAnsi="Arial"/>
      <w:b/>
      <w:kern w:val="0"/>
      <w:sz w:val="20"/>
      <w:szCs w:val="20"/>
    </w:rPr>
  </w:style>
  <w:style w:type="paragraph" w:customStyle="1" w:styleId="1756">
    <w:name w:val="Table_Center"/>
    <w:qFormat/>
    <w:uiPriority w:val="0"/>
    <w:pPr>
      <w:spacing w:before="40" w:after="40"/>
      <w:jc w:val="center"/>
    </w:pPr>
    <w:rPr>
      <w:rFonts w:ascii="Arial" w:hAnsi="Arial" w:cs="Times New Roman" w:eastAsiaTheme="minorEastAsia"/>
      <w:kern w:val="2"/>
      <w:sz w:val="21"/>
      <w:szCs w:val="22"/>
      <w:lang w:val="en-US" w:eastAsia="zh-CN" w:bidi="ar-SA"/>
    </w:rPr>
  </w:style>
  <w:style w:type="paragraph" w:customStyle="1" w:styleId="1757">
    <w:name w:val="Numbered list 2.1"/>
    <w:basedOn w:val="4"/>
    <w:next w:val="1"/>
    <w:qFormat/>
    <w:uiPriority w:val="0"/>
    <w:pPr>
      <w:keepLines w:val="0"/>
      <w:widowControl/>
      <w:numPr>
        <w:numId w:val="0"/>
      </w:numPr>
      <w:tabs>
        <w:tab w:val="left" w:pos="360"/>
        <w:tab w:val="left" w:pos="720"/>
      </w:tabs>
      <w:spacing w:before="240" w:after="60" w:line="240" w:lineRule="auto"/>
      <w:ind w:left="360" w:hanging="360"/>
      <w:jc w:val="left"/>
    </w:pPr>
    <w:rPr>
      <w:rFonts w:ascii="Arial" w:hAnsi="Arial"/>
      <w:bCs w:val="0"/>
      <w:kern w:val="28"/>
      <w:sz w:val="28"/>
      <w:szCs w:val="20"/>
    </w:rPr>
  </w:style>
  <w:style w:type="paragraph" w:customStyle="1" w:styleId="1758">
    <w:name w:val="Numbered list 2.3"/>
    <w:basedOn w:val="6"/>
    <w:next w:val="1"/>
    <w:qFormat/>
    <w:uiPriority w:val="99"/>
    <w:pPr>
      <w:keepLines w:val="0"/>
      <w:widowControl/>
      <w:numPr>
        <w:ilvl w:val="0"/>
        <w:numId w:val="0"/>
      </w:numPr>
      <w:tabs>
        <w:tab w:val="left" w:pos="1080"/>
        <w:tab w:val="left" w:pos="1440"/>
        <w:tab w:val="left" w:pos="1742"/>
      </w:tabs>
      <w:spacing w:before="240" w:after="60" w:line="240" w:lineRule="auto"/>
      <w:ind w:left="1080" w:hanging="1080"/>
    </w:pPr>
    <w:rPr>
      <w:rFonts w:ascii="Arial" w:hAnsi="Arial"/>
      <w:bCs w:val="0"/>
      <w:kern w:val="0"/>
      <w:sz w:val="22"/>
      <w:szCs w:val="20"/>
    </w:rPr>
  </w:style>
  <w:style w:type="paragraph" w:customStyle="1" w:styleId="1759">
    <w:name w:val="Numbered list 2.4"/>
    <w:basedOn w:val="7"/>
    <w:next w:val="1"/>
    <w:qFormat/>
    <w:uiPriority w:val="99"/>
    <w:pPr>
      <w:keepLines w:val="0"/>
      <w:widowControl/>
      <w:numPr>
        <w:ilvl w:val="0"/>
        <w:numId w:val="0"/>
      </w:numPr>
      <w:tabs>
        <w:tab w:val="left" w:pos="1080"/>
        <w:tab w:val="left" w:pos="1440"/>
        <w:tab w:val="left" w:pos="1800"/>
        <w:tab w:val="left" w:pos="2162"/>
      </w:tabs>
      <w:spacing w:before="240" w:after="60" w:line="240" w:lineRule="auto"/>
      <w:ind w:left="1080" w:hanging="1080"/>
      <w:jc w:val="left"/>
    </w:pPr>
    <w:rPr>
      <w:rFonts w:ascii="Arial" w:hAnsi="Arial" w:eastAsia="宋体" w:cs="Times New Roman"/>
      <w:bCs w:val="0"/>
      <w:kern w:val="0"/>
      <w:sz w:val="20"/>
      <w:szCs w:val="20"/>
    </w:rPr>
  </w:style>
  <w:style w:type="paragraph" w:customStyle="1" w:styleId="1760">
    <w:name w:val="Title_Center"/>
    <w:basedOn w:val="84"/>
    <w:qFormat/>
    <w:uiPriority w:val="0"/>
    <w:pPr>
      <w:keepNext/>
      <w:widowControl/>
      <w:spacing w:before="0" w:after="0"/>
      <w:outlineLvl w:val="9"/>
    </w:pPr>
    <w:rPr>
      <w:rFonts w:ascii="Arial" w:hAnsi="Arial" w:cs="Times New Roman"/>
      <w:bCs w:val="0"/>
      <w:kern w:val="28"/>
      <w:sz w:val="24"/>
      <w:szCs w:val="20"/>
    </w:rPr>
  </w:style>
  <w:style w:type="paragraph" w:customStyle="1" w:styleId="1761">
    <w:name w:val="Table_Heading_Center"/>
    <w:basedOn w:val="1743"/>
    <w:qFormat/>
    <w:uiPriority w:val="0"/>
    <w:pPr>
      <w:jc w:val="center"/>
    </w:pPr>
  </w:style>
  <w:style w:type="paragraph" w:customStyle="1" w:styleId="1762">
    <w:name w:val="Table_Sm_Heading_Center"/>
    <w:basedOn w:val="1721"/>
    <w:qFormat/>
    <w:uiPriority w:val="0"/>
    <w:pPr>
      <w:spacing w:line="240" w:lineRule="auto"/>
      <w:jc w:val="center"/>
    </w:pPr>
    <w:rPr>
      <w:rFonts w:ascii="Arial" w:hAnsi="Arial" w:eastAsia="宋体"/>
      <w:lang w:val="en-US" w:eastAsia="zh-CN"/>
    </w:rPr>
  </w:style>
  <w:style w:type="paragraph" w:customStyle="1" w:styleId="1763">
    <w:name w:val="Table_Right"/>
    <w:qFormat/>
    <w:uiPriority w:val="0"/>
    <w:pPr>
      <w:spacing w:before="40" w:after="40"/>
      <w:jc w:val="right"/>
    </w:pPr>
    <w:rPr>
      <w:rFonts w:ascii="Arial" w:hAnsi="Arial" w:cs="Times New Roman" w:eastAsiaTheme="minorEastAsia"/>
      <w:kern w:val="2"/>
      <w:sz w:val="21"/>
      <w:szCs w:val="22"/>
      <w:lang w:val="en-US" w:eastAsia="zh-CN" w:bidi="ar-SA"/>
    </w:rPr>
  </w:style>
  <w:style w:type="paragraph" w:customStyle="1" w:styleId="1764">
    <w:name w:val="Table_Small_Right"/>
    <w:basedOn w:val="1742"/>
    <w:qFormat/>
    <w:uiPriority w:val="0"/>
    <w:pPr>
      <w:jc w:val="right"/>
    </w:pPr>
  </w:style>
  <w:style w:type="paragraph" w:customStyle="1" w:styleId="1765">
    <w:name w:val="Table_Small_Center"/>
    <w:basedOn w:val="1742"/>
    <w:qFormat/>
    <w:uiPriority w:val="0"/>
    <w:pPr>
      <w:jc w:val="center"/>
    </w:pPr>
  </w:style>
  <w:style w:type="paragraph" w:customStyle="1" w:styleId="1766">
    <w:name w:val="Bullet with text 5"/>
    <w:basedOn w:val="1"/>
    <w:qFormat/>
    <w:uiPriority w:val="0"/>
    <w:pPr>
      <w:widowControl/>
      <w:tabs>
        <w:tab w:val="left" w:pos="360"/>
      </w:tabs>
      <w:ind w:left="360" w:hanging="360"/>
    </w:pPr>
    <w:rPr>
      <w:rFonts w:ascii="Arial" w:hAnsi="Arial"/>
      <w:kern w:val="0"/>
      <w:sz w:val="20"/>
      <w:szCs w:val="20"/>
    </w:rPr>
  </w:style>
  <w:style w:type="paragraph" w:customStyle="1" w:styleId="1767">
    <w:name w:val="Table_Heading_Right"/>
    <w:basedOn w:val="1743"/>
    <w:qFormat/>
    <w:uiPriority w:val="0"/>
    <w:pPr>
      <w:numPr>
        <w:ilvl w:val="0"/>
        <w:numId w:val="93"/>
      </w:numPr>
      <w:tabs>
        <w:tab w:val="clear" w:pos="1800"/>
      </w:tabs>
      <w:ind w:left="0" w:firstLine="0"/>
      <w:jc w:val="right"/>
    </w:pPr>
  </w:style>
  <w:style w:type="paragraph" w:customStyle="1" w:styleId="1768">
    <w:name w:val="RM_Indt as Bull w txt 2"/>
    <w:basedOn w:val="1746"/>
    <w:next w:val="1746"/>
    <w:qFormat/>
    <w:uiPriority w:val="0"/>
    <w:pPr>
      <w:numPr>
        <w:numId w:val="0"/>
      </w:numPr>
      <w:ind w:left="720"/>
    </w:pPr>
  </w:style>
  <w:style w:type="paragraph" w:customStyle="1" w:styleId="1769">
    <w:name w:val="RM_Heading 1"/>
    <w:basedOn w:val="4"/>
    <w:next w:val="1"/>
    <w:qFormat/>
    <w:uiPriority w:val="0"/>
    <w:pPr>
      <w:keepLines w:val="0"/>
      <w:pageBreakBefore/>
      <w:widowControl/>
      <w:numPr>
        <w:numId w:val="0"/>
      </w:numPr>
      <w:spacing w:before="240" w:after="60" w:line="240" w:lineRule="auto"/>
      <w:jc w:val="left"/>
    </w:pPr>
    <w:rPr>
      <w:rFonts w:ascii="Arial" w:hAnsi="Arial"/>
      <w:bCs w:val="0"/>
      <w:kern w:val="28"/>
      <w:szCs w:val="20"/>
    </w:rPr>
  </w:style>
  <w:style w:type="paragraph" w:customStyle="1" w:styleId="1770">
    <w:name w:val="RM_Heading 2"/>
    <w:basedOn w:val="5"/>
    <w:next w:val="1"/>
    <w:qFormat/>
    <w:uiPriority w:val="0"/>
    <w:pPr>
      <w:keepLines w:val="0"/>
      <w:pageBreakBefore/>
      <w:widowControl/>
      <w:numPr>
        <w:ilvl w:val="0"/>
        <w:numId w:val="0"/>
      </w:numPr>
      <w:spacing w:before="240" w:after="60" w:line="240" w:lineRule="auto"/>
      <w:jc w:val="left"/>
    </w:pPr>
    <w:rPr>
      <w:rFonts w:ascii="Arial" w:hAnsi="Arial" w:eastAsia="宋体" w:cs="Times New Roman"/>
      <w:bCs w:val="0"/>
      <w:kern w:val="0"/>
      <w:sz w:val="30"/>
      <w:szCs w:val="20"/>
    </w:rPr>
  </w:style>
  <w:style w:type="paragraph" w:customStyle="1" w:styleId="1771">
    <w:name w:val="RM_Heading 3"/>
    <w:basedOn w:val="6"/>
    <w:next w:val="1"/>
    <w:qFormat/>
    <w:uiPriority w:val="0"/>
    <w:pPr>
      <w:keepLines w:val="0"/>
      <w:pageBreakBefore/>
      <w:widowControl/>
      <w:numPr>
        <w:ilvl w:val="0"/>
        <w:numId w:val="0"/>
      </w:numPr>
      <w:spacing w:before="240" w:after="60" w:line="240" w:lineRule="auto"/>
    </w:pPr>
    <w:rPr>
      <w:rFonts w:ascii="Arial" w:hAnsi="Arial"/>
      <w:bCs w:val="0"/>
      <w:kern w:val="0"/>
      <w:sz w:val="28"/>
      <w:szCs w:val="20"/>
    </w:rPr>
  </w:style>
  <w:style w:type="paragraph" w:customStyle="1" w:styleId="1772">
    <w:name w:val="RM_Table_Bullet"/>
    <w:basedOn w:val="1753"/>
    <w:next w:val="1"/>
    <w:qFormat/>
    <w:uiPriority w:val="0"/>
    <w:pPr>
      <w:tabs>
        <w:tab w:val="left" w:pos="567"/>
        <w:tab w:val="clear" w:pos="1440"/>
      </w:tabs>
      <w:ind w:left="568" w:hanging="284"/>
    </w:pPr>
  </w:style>
  <w:style w:type="paragraph" w:customStyle="1" w:styleId="1773">
    <w:name w:val="表中"/>
    <w:basedOn w:val="1"/>
    <w:qFormat/>
    <w:uiPriority w:val="0"/>
    <w:pPr>
      <w:widowControl/>
      <w:spacing w:before="40" w:after="40"/>
    </w:pPr>
    <w:rPr>
      <w:rFonts w:ascii="Arial" w:hAnsi="Arial"/>
      <w:kern w:val="0"/>
      <w:sz w:val="18"/>
      <w:szCs w:val="20"/>
      <w:lang w:eastAsia="en-US"/>
    </w:rPr>
  </w:style>
  <w:style w:type="paragraph" w:customStyle="1" w:styleId="1774">
    <w:name w:val="样式 首行缩进:  2 字符 段前: 0.5 行 段后: 0.5 行1"/>
    <w:basedOn w:val="1"/>
    <w:qFormat/>
    <w:uiPriority w:val="0"/>
    <w:pPr>
      <w:spacing w:beforeLines="50" w:afterLines="50" w:line="360" w:lineRule="auto"/>
      <w:ind w:firstLine="420" w:firstLineChars="200"/>
    </w:pPr>
    <w:rPr>
      <w:rFonts w:ascii="Times New Roman" w:hAnsi="Times New Roman" w:cs="宋体"/>
      <w:sz w:val="24"/>
      <w:szCs w:val="20"/>
    </w:rPr>
  </w:style>
  <w:style w:type="paragraph" w:customStyle="1" w:styleId="1775">
    <w:name w:val="Normal 1"/>
    <w:basedOn w:val="1"/>
    <w:qFormat/>
    <w:uiPriority w:val="0"/>
    <w:pPr>
      <w:spacing w:before="120" w:after="60"/>
      <w:ind w:left="1418" w:right="397"/>
      <w:jc w:val="both"/>
    </w:pPr>
    <w:rPr>
      <w:rFonts w:ascii="Futura Bk" w:hAnsi="Futura Bk"/>
      <w:kern w:val="0"/>
      <w:sz w:val="20"/>
      <w:szCs w:val="24"/>
      <w:lang w:eastAsia="en-US"/>
    </w:rPr>
  </w:style>
  <w:style w:type="paragraph" w:customStyle="1" w:styleId="1776">
    <w:name w:val="Table Contents"/>
    <w:basedOn w:val="1"/>
    <w:qFormat/>
    <w:uiPriority w:val="0"/>
    <w:pPr>
      <w:suppressAutoHyphens/>
      <w:autoSpaceDE w:val="0"/>
      <w:spacing w:after="120"/>
    </w:pPr>
    <w:rPr>
      <w:rFonts w:ascii="Helvetica" w:hAnsi="Helvetica"/>
      <w:kern w:val="1"/>
      <w:sz w:val="20"/>
      <w:szCs w:val="20"/>
    </w:rPr>
  </w:style>
  <w:style w:type="character" w:customStyle="1" w:styleId="1777">
    <w:name w:val="tw4winTerm"/>
    <w:qFormat/>
    <w:uiPriority w:val="0"/>
    <w:rPr>
      <w:color w:val="0000FF"/>
    </w:rPr>
  </w:style>
  <w:style w:type="character" w:customStyle="1" w:styleId="1778">
    <w:name w:val="tw4winError"/>
    <w:qFormat/>
    <w:uiPriority w:val="0"/>
    <w:rPr>
      <w:rFonts w:ascii="Courier New" w:hAnsi="Courier New" w:cs="Courier New"/>
      <w:color w:val="00FF00"/>
      <w:sz w:val="40"/>
      <w:szCs w:val="40"/>
    </w:rPr>
  </w:style>
  <w:style w:type="character" w:customStyle="1" w:styleId="1779">
    <w:name w:val="tw4winPopup"/>
    <w:qFormat/>
    <w:uiPriority w:val="0"/>
    <w:rPr>
      <w:rFonts w:ascii="Courier New" w:hAnsi="Courier New" w:cs="Courier New"/>
      <w:color w:val="008000"/>
    </w:rPr>
  </w:style>
  <w:style w:type="character" w:customStyle="1" w:styleId="1780">
    <w:name w:val="tw4winJump"/>
    <w:qFormat/>
    <w:uiPriority w:val="0"/>
    <w:rPr>
      <w:rFonts w:ascii="Courier New" w:hAnsi="Courier New" w:cs="Courier New"/>
      <w:color w:val="008080"/>
    </w:rPr>
  </w:style>
  <w:style w:type="character" w:customStyle="1" w:styleId="1781">
    <w:name w:val="tw4winExternal"/>
    <w:qFormat/>
    <w:uiPriority w:val="0"/>
    <w:rPr>
      <w:rFonts w:ascii="Courier New" w:hAnsi="Courier New" w:cs="Courier New"/>
      <w:color w:val="808080"/>
    </w:rPr>
  </w:style>
  <w:style w:type="character" w:customStyle="1" w:styleId="1782">
    <w:name w:val="tw4winInternal"/>
    <w:qFormat/>
    <w:uiPriority w:val="0"/>
    <w:rPr>
      <w:rFonts w:ascii="Courier New" w:hAnsi="Courier New" w:cs="Courier New"/>
      <w:color w:val="FF0000"/>
    </w:rPr>
  </w:style>
  <w:style w:type="character" w:customStyle="1" w:styleId="1783">
    <w:name w:val="DO_NOT_TRANSLATE"/>
    <w:qFormat/>
    <w:uiPriority w:val="0"/>
    <w:rPr>
      <w:rFonts w:ascii="Courier New" w:hAnsi="Courier New" w:cs="Courier New"/>
      <w:color w:val="800000"/>
    </w:rPr>
  </w:style>
  <w:style w:type="paragraph" w:customStyle="1" w:styleId="1784">
    <w:name w:val="Standard Features - Text"/>
    <w:basedOn w:val="1"/>
    <w:qFormat/>
    <w:uiPriority w:val="0"/>
    <w:pPr>
      <w:keepNext/>
      <w:keepLines/>
      <w:widowControl/>
      <w:tabs>
        <w:tab w:val="left" w:pos="1890"/>
      </w:tabs>
      <w:spacing w:before="40" w:line="200" w:lineRule="exact"/>
      <w:ind w:left="274"/>
    </w:pPr>
    <w:rPr>
      <w:rFonts w:ascii="Arial Narrow" w:hAnsi="Arial Narrow"/>
      <w:color w:val="000000"/>
      <w:kern w:val="0"/>
      <w:sz w:val="18"/>
      <w:szCs w:val="18"/>
    </w:rPr>
  </w:style>
  <w:style w:type="paragraph" w:customStyle="1" w:styleId="1785">
    <w:name w:val="Standard Features - Models"/>
    <w:qFormat/>
    <w:uiPriority w:val="0"/>
    <w:pPr>
      <w:keepNext/>
      <w:keepLines/>
      <w:spacing w:before="60" w:after="40"/>
      <w:ind w:left="547"/>
    </w:pPr>
    <w:rPr>
      <w:rFonts w:ascii="Arial Narrow" w:hAnsi="Arial Narrow" w:eastAsia="宋体" w:cs="Times New Roman"/>
      <w:sz w:val="18"/>
      <w:szCs w:val="18"/>
      <w:lang w:val="en-US" w:eastAsia="zh-CN" w:bidi="ar-SA"/>
    </w:rPr>
  </w:style>
  <w:style w:type="paragraph" w:customStyle="1" w:styleId="1786">
    <w:name w:val="QuickSpec - Heading 3"/>
    <w:qFormat/>
    <w:uiPriority w:val="0"/>
    <w:pPr>
      <w:keepNext/>
      <w:keepLines/>
      <w:spacing w:before="120"/>
    </w:pPr>
    <w:rPr>
      <w:rFonts w:ascii="Arial Narrow" w:hAnsi="Arial Narrow" w:eastAsia="宋体" w:cs="Times New Roman"/>
      <w:b/>
      <w:bCs/>
      <w:i/>
      <w:iCs/>
      <w:sz w:val="18"/>
      <w:szCs w:val="18"/>
      <w:lang w:val="en-US" w:eastAsia="zh-CN" w:bidi="ar-SA"/>
    </w:rPr>
  </w:style>
  <w:style w:type="paragraph" w:customStyle="1" w:styleId="1787">
    <w:name w:val="TechSpecs - Hard Drive Sub Level"/>
    <w:basedOn w:val="1"/>
    <w:qFormat/>
    <w:uiPriority w:val="0"/>
    <w:pPr>
      <w:keepNext/>
      <w:keepLines/>
      <w:widowControl/>
      <w:tabs>
        <w:tab w:val="left" w:pos="1980"/>
      </w:tabs>
      <w:spacing w:before="40" w:after="20" w:line="180" w:lineRule="exact"/>
    </w:pPr>
    <w:rPr>
      <w:rFonts w:ascii="Arial Narrow" w:hAnsi="Arial Narrow"/>
      <w:kern w:val="0"/>
      <w:sz w:val="18"/>
      <w:szCs w:val="18"/>
    </w:rPr>
  </w:style>
  <w:style w:type="paragraph" w:customStyle="1" w:styleId="1788">
    <w:name w:val="副题封页"/>
    <w:basedOn w:val="1"/>
    <w:next w:val="1"/>
    <w:qFormat/>
    <w:uiPriority w:val="0"/>
    <w:pPr>
      <w:keepNext/>
      <w:widowControl/>
      <w:overflowPunct w:val="0"/>
      <w:autoSpaceDE w:val="0"/>
      <w:autoSpaceDN w:val="0"/>
      <w:adjustRightInd w:val="0"/>
      <w:spacing w:before="240" w:after="160"/>
      <w:jc w:val="center"/>
      <w:textAlignment w:val="baseline"/>
    </w:pPr>
    <w:rPr>
      <w:rFonts w:ascii="Arial" w:hAnsi="Arial"/>
      <w:i/>
      <w:kern w:val="28"/>
      <w:sz w:val="36"/>
      <w:szCs w:val="20"/>
    </w:rPr>
  </w:style>
  <w:style w:type="paragraph" w:customStyle="1" w:styleId="1789">
    <w:name w:val="mytemple"/>
    <w:basedOn w:val="1"/>
    <w:qFormat/>
    <w:uiPriority w:val="0"/>
    <w:pPr>
      <w:widowControl/>
      <w:overflowPunct w:val="0"/>
      <w:autoSpaceDE w:val="0"/>
      <w:autoSpaceDN w:val="0"/>
      <w:adjustRightInd w:val="0"/>
      <w:textAlignment w:val="baseline"/>
    </w:pPr>
    <w:rPr>
      <w:rFonts w:ascii="Times New Roman" w:hAnsi="Times New Roman"/>
      <w:kern w:val="0"/>
      <w:sz w:val="24"/>
      <w:szCs w:val="20"/>
    </w:rPr>
  </w:style>
  <w:style w:type="paragraph" w:customStyle="1" w:styleId="1790">
    <w:name w:val="Body Single"/>
    <w:qFormat/>
    <w:uiPriority w:val="99"/>
    <w:pPr>
      <w:widowControl w:val="0"/>
      <w:spacing w:line="360" w:lineRule="auto"/>
    </w:pPr>
    <w:rPr>
      <w:rFonts w:ascii="Times New Roman" w:hAnsi="Times New Roman" w:eastAsia="宋体" w:cs="Times New Roman"/>
      <w:color w:val="000000"/>
      <w:sz w:val="24"/>
      <w:lang w:val="en-US" w:eastAsia="en-US" w:bidi="ar-SA"/>
    </w:rPr>
  </w:style>
  <w:style w:type="paragraph" w:customStyle="1" w:styleId="1791">
    <w:name w:val="Figure 1"/>
    <w:basedOn w:val="1"/>
    <w:qFormat/>
    <w:uiPriority w:val="0"/>
    <w:pPr>
      <w:widowControl/>
      <w:pBdr>
        <w:top w:val="single" w:color="auto" w:sz="4" w:space="1"/>
      </w:pBdr>
      <w:spacing w:before="240" w:after="240" w:line="360" w:lineRule="atLeast"/>
    </w:pPr>
    <w:rPr>
      <w:rFonts w:ascii="楷体" w:hAnsi="Times New Roman" w:eastAsia="楷体"/>
      <w:snapToGrid w:val="0"/>
      <w:kern w:val="0"/>
      <w:sz w:val="20"/>
      <w:szCs w:val="20"/>
    </w:rPr>
  </w:style>
  <w:style w:type="paragraph" w:customStyle="1" w:styleId="1792">
    <w:name w:val="ymtitle"/>
    <w:basedOn w:val="1610"/>
    <w:qFormat/>
    <w:uiPriority w:val="0"/>
    <w:pPr>
      <w:spacing w:before="120" w:after="120" w:line="480" w:lineRule="atLeast"/>
      <w:ind w:firstLine="504"/>
      <w:jc w:val="both"/>
    </w:pPr>
    <w:rPr>
      <w:rFonts w:hAnsi="宋体"/>
      <w:b/>
      <w:spacing w:val="0"/>
    </w:rPr>
  </w:style>
  <w:style w:type="paragraph" w:customStyle="1" w:styleId="1793">
    <w:name w:val="样式符号段落"/>
    <w:basedOn w:val="1"/>
    <w:qFormat/>
    <w:uiPriority w:val="0"/>
    <w:pPr>
      <w:widowControl/>
      <w:spacing w:before="60" w:after="60"/>
    </w:pPr>
    <w:rPr>
      <w:rFonts w:ascii="Times New Roman" w:hAnsi="Times New Roman"/>
      <w:kern w:val="0"/>
      <w:sz w:val="22"/>
      <w:szCs w:val="20"/>
    </w:rPr>
  </w:style>
  <w:style w:type="paragraph" w:customStyle="1" w:styleId="1794">
    <w:name w:val="xl2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s="Arial Unicode MS"/>
      <w:kern w:val="0"/>
      <w:sz w:val="21"/>
      <w:szCs w:val="21"/>
    </w:rPr>
  </w:style>
  <w:style w:type="paragraph" w:customStyle="1" w:styleId="1795">
    <w:name w:val="xl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hint="eastAsia" w:ascii="宋体" w:hAnsi="宋体" w:cs="Arial Unicode MS"/>
      <w:kern w:val="0"/>
      <w:sz w:val="21"/>
      <w:szCs w:val="21"/>
    </w:rPr>
  </w:style>
  <w:style w:type="paragraph" w:customStyle="1" w:styleId="1796">
    <w:name w:val="font1"/>
    <w:basedOn w:val="1"/>
    <w:qFormat/>
    <w:uiPriority w:val="99"/>
    <w:pPr>
      <w:widowControl/>
      <w:spacing w:before="100" w:beforeAutospacing="1" w:after="100" w:afterAutospacing="1"/>
    </w:pPr>
    <w:rPr>
      <w:rFonts w:ascii="Arial" w:hAnsi="Arial" w:cs="Arial"/>
      <w:b/>
      <w:bCs/>
      <w:kern w:val="0"/>
      <w:sz w:val="20"/>
      <w:szCs w:val="20"/>
    </w:rPr>
  </w:style>
  <w:style w:type="paragraph" w:customStyle="1" w:styleId="1797">
    <w:name w:val="Bullet 3"/>
    <w:basedOn w:val="1"/>
    <w:qFormat/>
    <w:uiPriority w:val="0"/>
    <w:pPr>
      <w:widowControl/>
      <w:tabs>
        <w:tab w:val="left" w:pos="840"/>
      </w:tabs>
      <w:ind w:left="840" w:hanging="420"/>
    </w:pPr>
    <w:rPr>
      <w:rFonts w:ascii="Arial" w:hAnsi="Arial"/>
      <w:kern w:val="0"/>
      <w:sz w:val="24"/>
      <w:szCs w:val="20"/>
      <w:lang w:val="fr-CA" w:eastAsia="en-US"/>
    </w:rPr>
  </w:style>
  <w:style w:type="paragraph" w:customStyle="1" w:styleId="1798">
    <w:name w:val="c"/>
    <w:qFormat/>
    <w:uiPriority w:val="0"/>
    <w:pPr>
      <w:widowControl w:val="0"/>
      <w:autoSpaceDE w:val="0"/>
      <w:autoSpaceDN w:val="0"/>
      <w:adjustRightInd w:val="0"/>
      <w:jc w:val="both"/>
    </w:pPr>
    <w:rPr>
      <w:rFonts w:ascii="Arial" w:hAnsi="Arial" w:eastAsia="宋体" w:cs="Times New Roman"/>
      <w:sz w:val="24"/>
      <w:szCs w:val="24"/>
      <w:lang w:val="en-US" w:eastAsia="zh-CN" w:bidi="ar-SA"/>
    </w:rPr>
  </w:style>
  <w:style w:type="paragraph" w:customStyle="1" w:styleId="1799">
    <w:name w:val="bullet正文2"/>
    <w:basedOn w:val="1"/>
    <w:qFormat/>
    <w:uiPriority w:val="0"/>
    <w:pPr>
      <w:widowControl/>
      <w:tabs>
        <w:tab w:val="left" w:pos="780"/>
      </w:tabs>
      <w:ind w:left="780" w:leftChars="200" w:hanging="360" w:hangingChars="200"/>
    </w:pPr>
    <w:rPr>
      <w:rFonts w:ascii="Times New Roman" w:hAnsi="Times New Roman"/>
      <w:kern w:val="0"/>
      <w:sz w:val="20"/>
      <w:szCs w:val="20"/>
    </w:rPr>
  </w:style>
  <w:style w:type="paragraph" w:customStyle="1" w:styleId="1800">
    <w:name w:val="Char Char1 Char Char Char Char Char Char Char Char Char Char Char Char"/>
    <w:basedOn w:val="27"/>
    <w:semiHidden/>
    <w:qFormat/>
    <w:uiPriority w:val="0"/>
    <w:pPr>
      <w:shd w:val="clear" w:color="auto" w:fill="000080"/>
      <w:jc w:val="both"/>
    </w:pPr>
    <w:rPr>
      <w:rFonts w:ascii="Tahoma" w:hAnsi="Tahoma" w:cs="Tahoma"/>
      <w:kern w:val="0"/>
      <w:szCs w:val="24"/>
    </w:rPr>
  </w:style>
  <w:style w:type="paragraph" w:customStyle="1" w:styleId="1801">
    <w:name w:val="CM3"/>
    <w:basedOn w:val="208"/>
    <w:next w:val="208"/>
    <w:qFormat/>
    <w:uiPriority w:val="0"/>
    <w:pPr>
      <w:spacing w:line="263" w:lineRule="atLeast"/>
    </w:pPr>
    <w:rPr>
      <w:rFonts w:ascii="Futura Bk" w:hAnsi="Times New Roman" w:eastAsia="Futura Bk" w:cs="Times New Roman"/>
      <w:color w:val="auto"/>
      <w:sz w:val="20"/>
      <w:szCs w:val="20"/>
    </w:rPr>
  </w:style>
  <w:style w:type="paragraph" w:customStyle="1" w:styleId="1802">
    <w:name w:val="CM10"/>
    <w:basedOn w:val="208"/>
    <w:next w:val="208"/>
    <w:qFormat/>
    <w:uiPriority w:val="99"/>
    <w:pPr>
      <w:spacing w:after="488"/>
    </w:pPr>
    <w:rPr>
      <w:rFonts w:ascii="Futura Bk" w:hAnsi="Times New Roman" w:eastAsia="Futura Bk" w:cs="Times New Roman"/>
      <w:color w:val="auto"/>
      <w:sz w:val="20"/>
      <w:szCs w:val="20"/>
    </w:rPr>
  </w:style>
  <w:style w:type="paragraph" w:customStyle="1" w:styleId="1803">
    <w:name w:val="CM11"/>
    <w:basedOn w:val="208"/>
    <w:next w:val="208"/>
    <w:qFormat/>
    <w:uiPriority w:val="0"/>
    <w:pPr>
      <w:spacing w:after="200"/>
    </w:pPr>
    <w:rPr>
      <w:rFonts w:ascii="Futura Bk" w:hAnsi="Times New Roman" w:eastAsia="Futura Bk" w:cs="Times New Roman"/>
      <w:color w:val="auto"/>
      <w:sz w:val="20"/>
      <w:szCs w:val="20"/>
    </w:rPr>
  </w:style>
  <w:style w:type="paragraph" w:customStyle="1" w:styleId="1804">
    <w:name w:val="CM12"/>
    <w:basedOn w:val="208"/>
    <w:next w:val="208"/>
    <w:qFormat/>
    <w:uiPriority w:val="99"/>
    <w:pPr>
      <w:spacing w:after="350"/>
    </w:pPr>
    <w:rPr>
      <w:rFonts w:ascii="Futura Bk" w:hAnsi="Times New Roman" w:eastAsia="Futura Bk" w:cs="Times New Roman"/>
      <w:color w:val="auto"/>
      <w:sz w:val="20"/>
      <w:szCs w:val="20"/>
    </w:rPr>
  </w:style>
  <w:style w:type="paragraph" w:customStyle="1" w:styleId="1805">
    <w:name w:val="CM4"/>
    <w:basedOn w:val="208"/>
    <w:next w:val="208"/>
    <w:qFormat/>
    <w:uiPriority w:val="0"/>
    <w:pPr>
      <w:spacing w:line="263" w:lineRule="atLeast"/>
    </w:pPr>
    <w:rPr>
      <w:rFonts w:ascii="Futura Bk" w:hAnsi="Times New Roman" w:eastAsia="Futura Bk" w:cs="Times New Roman"/>
      <w:color w:val="auto"/>
      <w:sz w:val="20"/>
      <w:szCs w:val="20"/>
    </w:rPr>
  </w:style>
  <w:style w:type="paragraph" w:customStyle="1" w:styleId="1806">
    <w:name w:val="Overview - Benefit"/>
    <w:basedOn w:val="1"/>
    <w:qFormat/>
    <w:uiPriority w:val="0"/>
    <w:pPr>
      <w:widowControl/>
      <w:numPr>
        <w:ilvl w:val="0"/>
        <w:numId w:val="94"/>
      </w:numPr>
      <w:tabs>
        <w:tab w:val="left" w:pos="115"/>
      </w:tabs>
      <w:spacing w:after="40"/>
    </w:pPr>
    <w:rPr>
      <w:rFonts w:ascii="Arial Narrow" w:hAnsi="Arial Narrow"/>
      <w:kern w:val="0"/>
      <w:sz w:val="16"/>
      <w:szCs w:val="20"/>
      <w:lang w:eastAsia="en-US"/>
    </w:rPr>
  </w:style>
  <w:style w:type="paragraph" w:customStyle="1" w:styleId="1807">
    <w:name w:val="QuickSpec - Option Text"/>
    <w:basedOn w:val="1"/>
    <w:qFormat/>
    <w:uiPriority w:val="0"/>
    <w:pPr>
      <w:keepNext/>
      <w:keepLines/>
      <w:widowControl/>
      <w:tabs>
        <w:tab w:val="right" w:pos="3888"/>
      </w:tabs>
      <w:spacing w:before="40" w:line="200" w:lineRule="exact"/>
      <w:ind w:left="360" w:hanging="216"/>
    </w:pPr>
    <w:rPr>
      <w:rFonts w:ascii="Arial Narrow" w:hAnsi="Arial Narrow"/>
      <w:color w:val="000000"/>
      <w:kern w:val="0"/>
      <w:sz w:val="18"/>
      <w:szCs w:val="20"/>
      <w:lang w:eastAsia="en-US"/>
    </w:rPr>
  </w:style>
  <w:style w:type="paragraph" w:customStyle="1" w:styleId="1808">
    <w:name w:val="Bullet text"/>
    <w:basedOn w:val="35"/>
    <w:qFormat/>
    <w:uiPriority w:val="0"/>
    <w:pPr>
      <w:widowControl/>
      <w:tabs>
        <w:tab w:val="left" w:pos="20"/>
      </w:tabs>
      <w:spacing w:before="60" w:after="0" w:line="220" w:lineRule="exact"/>
      <w:ind w:left="288" w:hanging="144"/>
    </w:pPr>
    <w:rPr>
      <w:rFonts w:ascii="Arial Narrow" w:hAnsi="Arial Narrow" w:eastAsia="宋体" w:cs="Times New Roman"/>
      <w:kern w:val="0"/>
      <w:sz w:val="18"/>
      <w:szCs w:val="20"/>
      <w:lang w:val="zh-CN" w:eastAsia="en-US"/>
    </w:rPr>
  </w:style>
  <w:style w:type="character" w:customStyle="1" w:styleId="1809">
    <w:name w:val="Heading 1 Char Char"/>
    <w:qFormat/>
    <w:uiPriority w:val="0"/>
    <w:rPr>
      <w:rFonts w:ascii="Arial" w:hAnsi="Arial" w:cs="Arial"/>
      <w:b/>
      <w:bCs/>
      <w:kern w:val="32"/>
      <w:sz w:val="32"/>
      <w:szCs w:val="32"/>
    </w:rPr>
  </w:style>
  <w:style w:type="paragraph" w:customStyle="1" w:styleId="1810">
    <w:name w:val="Headline"/>
    <w:basedOn w:val="1"/>
    <w:qFormat/>
    <w:uiPriority w:val="0"/>
    <w:pPr>
      <w:widowControl/>
    </w:pPr>
    <w:rPr>
      <w:rFonts w:ascii="Futura Bk" w:hAnsi="Futura Bk"/>
      <w:color w:val="04173F"/>
      <w:kern w:val="0"/>
      <w:sz w:val="34"/>
      <w:szCs w:val="24"/>
      <w:lang w:eastAsia="en-US"/>
    </w:rPr>
  </w:style>
  <w:style w:type="paragraph" w:customStyle="1" w:styleId="1811">
    <w:name w:val="Body"/>
    <w:qFormat/>
    <w:uiPriority w:val="0"/>
    <w:pPr>
      <w:spacing w:before="120" w:after="60" w:line="240" w:lineRule="exact"/>
      <w:ind w:left="200"/>
    </w:pPr>
    <w:rPr>
      <w:rFonts w:ascii="Arial" w:hAnsi="Arial" w:eastAsia="宋体" w:cs="Times New Roman"/>
      <w:sz w:val="18"/>
      <w:lang w:val="en-US" w:eastAsia="en-US" w:bidi="ar-SA"/>
    </w:rPr>
  </w:style>
  <w:style w:type="paragraph" w:customStyle="1" w:styleId="1812">
    <w:name w:val="bullet标题"/>
    <w:basedOn w:val="1"/>
    <w:qFormat/>
    <w:uiPriority w:val="0"/>
    <w:pPr>
      <w:widowControl/>
    </w:pPr>
    <w:rPr>
      <w:rFonts w:ascii="Times New Roman" w:hAnsi="Times New Roman"/>
      <w:kern w:val="0"/>
      <w:sz w:val="24"/>
      <w:szCs w:val="24"/>
      <w:lang w:eastAsia="en-US"/>
    </w:rPr>
  </w:style>
  <w:style w:type="paragraph" w:customStyle="1" w:styleId="1813">
    <w:name w:val="样式段落"/>
    <w:basedOn w:val="1"/>
    <w:qFormat/>
    <w:uiPriority w:val="0"/>
    <w:pPr>
      <w:widowControl/>
      <w:spacing w:before="180" w:after="120"/>
      <w:ind w:left="2160"/>
    </w:pPr>
    <w:rPr>
      <w:rFonts w:ascii="Times New Roman" w:hAnsi="Times New Roman"/>
      <w:kern w:val="0"/>
      <w:sz w:val="22"/>
      <w:szCs w:val="20"/>
    </w:rPr>
  </w:style>
  <w:style w:type="paragraph" w:customStyle="1" w:styleId="1814">
    <w:name w:val="编号 1 文字"/>
    <w:basedOn w:val="1"/>
    <w:qFormat/>
    <w:uiPriority w:val="0"/>
    <w:pPr>
      <w:widowControl/>
      <w:pBdr>
        <w:bottom w:val="single" w:color="auto" w:sz="4" w:space="1"/>
      </w:pBdr>
      <w:spacing w:before="60"/>
      <w:ind w:left="2160" w:firstLine="539"/>
    </w:pPr>
    <w:rPr>
      <w:rFonts w:ascii="Arial" w:hAnsi="Arial"/>
      <w:kern w:val="0"/>
      <w:sz w:val="22"/>
      <w:szCs w:val="20"/>
    </w:rPr>
  </w:style>
  <w:style w:type="paragraph" w:customStyle="1" w:styleId="1815">
    <w:name w:val="提示"/>
    <w:basedOn w:val="1"/>
    <w:qFormat/>
    <w:uiPriority w:val="0"/>
    <w:pPr>
      <w:widowControl/>
      <w:numPr>
        <w:ilvl w:val="0"/>
        <w:numId w:val="95"/>
      </w:numPr>
      <w:pBdr>
        <w:top w:val="double" w:color="auto" w:sz="4" w:space="1"/>
      </w:pBdr>
      <w:tabs>
        <w:tab w:val="left" w:pos="3240"/>
        <w:tab w:val="clear" w:pos="3957"/>
      </w:tabs>
      <w:spacing w:before="120" w:after="120"/>
      <w:ind w:left="3240" w:hanging="1080"/>
    </w:pPr>
    <w:rPr>
      <w:rFonts w:ascii="Times New Roman" w:hAnsi="Times New Roman"/>
      <w:kern w:val="0"/>
      <w:sz w:val="20"/>
      <w:szCs w:val="20"/>
    </w:rPr>
  </w:style>
  <w:style w:type="character" w:customStyle="1" w:styleId="1816">
    <w:name w:val="段落正文 Char"/>
    <w:qFormat/>
    <w:uiPriority w:val="0"/>
    <w:rPr>
      <w:rFonts w:ascii="Times New Roman" w:hAnsi="Times New Roman" w:eastAsia="宋体" w:cs="Times New Roman"/>
      <w:spacing w:val="2"/>
      <w:sz w:val="24"/>
      <w:szCs w:val="24"/>
    </w:rPr>
  </w:style>
  <w:style w:type="paragraph" w:customStyle="1" w:styleId="1817">
    <w:name w:val="Char Char Char Char2"/>
    <w:basedOn w:val="1"/>
    <w:qFormat/>
    <w:uiPriority w:val="0"/>
    <w:pPr>
      <w:widowControl/>
      <w:spacing w:after="160" w:line="240" w:lineRule="exact"/>
    </w:pPr>
    <w:rPr>
      <w:rFonts w:ascii="Verdana" w:hAnsi="Verdana"/>
      <w:kern w:val="0"/>
      <w:sz w:val="20"/>
      <w:szCs w:val="20"/>
      <w:lang w:eastAsia="en-US"/>
    </w:rPr>
  </w:style>
  <w:style w:type="paragraph" w:customStyle="1" w:styleId="1818">
    <w:name w:val="chart text"/>
    <w:basedOn w:val="1"/>
    <w:qFormat/>
    <w:uiPriority w:val="0"/>
    <w:pPr>
      <w:widowControl/>
      <w:spacing w:line="180" w:lineRule="exact"/>
    </w:pPr>
    <w:rPr>
      <w:rFonts w:ascii="Futura Bk" w:hAnsi="Futura Bk" w:cs="Futura Bk"/>
      <w:kern w:val="0"/>
      <w:sz w:val="14"/>
      <w:szCs w:val="14"/>
    </w:rPr>
  </w:style>
  <w:style w:type="character" w:customStyle="1" w:styleId="1819">
    <w:name w:val="标题2A Char Char1"/>
    <w:link w:val="1820"/>
    <w:qFormat/>
    <w:uiPriority w:val="0"/>
    <w:rPr>
      <w:rFonts w:ascii="黑体"/>
      <w:b/>
      <w:sz w:val="32"/>
    </w:rPr>
  </w:style>
  <w:style w:type="paragraph" w:customStyle="1" w:styleId="1820">
    <w:name w:val="标题2A"/>
    <w:basedOn w:val="5"/>
    <w:link w:val="1819"/>
    <w:qFormat/>
    <w:uiPriority w:val="0"/>
    <w:pPr>
      <w:numPr>
        <w:ilvl w:val="0"/>
        <w:numId w:val="0"/>
      </w:numPr>
      <w:tabs>
        <w:tab w:val="left" w:pos="907"/>
        <w:tab w:val="left" w:pos="1322"/>
      </w:tabs>
      <w:spacing w:before="120" w:after="120" w:line="480" w:lineRule="exact"/>
      <w:jc w:val="left"/>
    </w:pPr>
    <w:rPr>
      <w:rFonts w:ascii="黑体" w:hAnsiTheme="minorHAnsi" w:eastAsiaTheme="minorEastAsia" w:cstheme="minorBidi"/>
      <w:bCs w:val="0"/>
      <w:sz w:val="32"/>
      <w:szCs w:val="22"/>
    </w:rPr>
  </w:style>
  <w:style w:type="paragraph" w:customStyle="1" w:styleId="1821">
    <w:name w:val="文档编号"/>
    <w:basedOn w:val="1"/>
    <w:next w:val="1"/>
    <w:qFormat/>
    <w:uiPriority w:val="0"/>
    <w:pPr>
      <w:adjustRightInd w:val="0"/>
      <w:spacing w:line="360" w:lineRule="auto"/>
      <w:jc w:val="both"/>
    </w:pPr>
    <w:rPr>
      <w:rFonts w:ascii="宋体" w:hAnsi="宋体"/>
      <w:color w:val="FF0000"/>
      <w:sz w:val="18"/>
      <w:szCs w:val="20"/>
    </w:rPr>
  </w:style>
  <w:style w:type="paragraph" w:customStyle="1" w:styleId="1822">
    <w:name w:val="标题5A"/>
    <w:basedOn w:val="8"/>
    <w:qFormat/>
    <w:uiPriority w:val="0"/>
    <w:pPr>
      <w:numPr>
        <w:ilvl w:val="0"/>
        <w:numId w:val="0"/>
      </w:numPr>
      <w:tabs>
        <w:tab w:val="left" w:pos="1800"/>
        <w:tab w:val="left" w:pos="2582"/>
      </w:tabs>
      <w:spacing w:before="120" w:after="0" w:line="480" w:lineRule="exact"/>
      <w:ind w:left="2582" w:hanging="1437"/>
    </w:pPr>
    <w:rPr>
      <w:rFonts w:ascii="仿宋_GB2312" w:hAnsi="Times New Roman" w:eastAsia="仿宋_GB2312" w:cs="Times New Roman"/>
      <w:bCs w:val="0"/>
      <w:color w:val="000000"/>
      <w:szCs w:val="20"/>
    </w:rPr>
  </w:style>
  <w:style w:type="paragraph" w:customStyle="1" w:styleId="1823">
    <w:name w:val="标题4A"/>
    <w:basedOn w:val="7"/>
    <w:qFormat/>
    <w:uiPriority w:val="0"/>
    <w:pPr>
      <w:numPr>
        <w:ilvl w:val="0"/>
        <w:numId w:val="0"/>
      </w:numPr>
      <w:tabs>
        <w:tab w:val="left" w:pos="360"/>
        <w:tab w:val="left" w:pos="964"/>
        <w:tab w:val="left" w:pos="2162"/>
      </w:tabs>
      <w:spacing w:before="120" w:after="120" w:line="377" w:lineRule="auto"/>
      <w:ind w:left="360" w:hanging="360"/>
    </w:pPr>
    <w:rPr>
      <w:rFonts w:ascii="宋体" w:hAnsi="Arial" w:eastAsia="宋体" w:cs="Times New Roman"/>
      <w:bCs w:val="0"/>
      <w:szCs w:val="20"/>
    </w:rPr>
  </w:style>
  <w:style w:type="paragraph" w:customStyle="1" w:styleId="1824">
    <w:name w:val="标题3A"/>
    <w:basedOn w:val="6"/>
    <w:qFormat/>
    <w:uiPriority w:val="0"/>
    <w:pPr>
      <w:numPr>
        <w:ilvl w:val="0"/>
        <w:numId w:val="0"/>
      </w:numPr>
      <w:tabs>
        <w:tab w:val="left" w:pos="360"/>
        <w:tab w:val="left" w:pos="851"/>
        <w:tab w:val="left" w:pos="1742"/>
      </w:tabs>
      <w:spacing w:before="120" w:after="120" w:line="360" w:lineRule="auto"/>
      <w:ind w:left="360" w:hanging="360"/>
      <w:jc w:val="both"/>
    </w:pPr>
    <w:rPr>
      <w:rFonts w:ascii="宋体" w:hAnsi="宋体"/>
      <w:bCs w:val="0"/>
      <w:sz w:val="30"/>
      <w:szCs w:val="20"/>
    </w:rPr>
  </w:style>
  <w:style w:type="paragraph" w:customStyle="1" w:styleId="1825">
    <w:name w:val="Char Char14"/>
    <w:basedOn w:val="1"/>
    <w:qFormat/>
    <w:uiPriority w:val="0"/>
    <w:pPr>
      <w:jc w:val="both"/>
    </w:pPr>
    <w:rPr>
      <w:rFonts w:ascii="Tahoma" w:hAnsi="Tahoma"/>
      <w:sz w:val="24"/>
      <w:szCs w:val="20"/>
    </w:rPr>
  </w:style>
  <w:style w:type="paragraph" w:customStyle="1" w:styleId="1826">
    <w:name w:val="Intro"/>
    <w:basedOn w:val="208"/>
    <w:next w:val="208"/>
    <w:qFormat/>
    <w:uiPriority w:val="0"/>
    <w:pPr>
      <w:spacing w:after="240"/>
    </w:pPr>
    <w:rPr>
      <w:rFonts w:ascii="Arial" w:hAnsi="Arial" w:cs="Times New Roman"/>
      <w:color w:val="auto"/>
    </w:rPr>
  </w:style>
  <w:style w:type="paragraph" w:customStyle="1" w:styleId="1827">
    <w:name w:val="Subhead1"/>
    <w:basedOn w:val="208"/>
    <w:next w:val="208"/>
    <w:qFormat/>
    <w:uiPriority w:val="0"/>
    <w:pPr>
      <w:spacing w:before="240" w:after="60"/>
    </w:pPr>
    <w:rPr>
      <w:rFonts w:ascii="Arial" w:hAnsi="Arial" w:cs="Times New Roman"/>
      <w:color w:val="auto"/>
    </w:rPr>
  </w:style>
  <w:style w:type="paragraph" w:customStyle="1" w:styleId="1828">
    <w:name w:val="FigureCaption"/>
    <w:basedOn w:val="208"/>
    <w:next w:val="208"/>
    <w:qFormat/>
    <w:uiPriority w:val="0"/>
    <w:pPr>
      <w:spacing w:before="240" w:after="240"/>
    </w:pPr>
    <w:rPr>
      <w:rFonts w:ascii="Arial" w:hAnsi="Arial" w:cs="Times New Roman"/>
      <w:color w:val="auto"/>
    </w:rPr>
  </w:style>
  <w:style w:type="paragraph" w:customStyle="1" w:styleId="1829">
    <w:name w:val="Subhead2"/>
    <w:basedOn w:val="208"/>
    <w:next w:val="208"/>
    <w:qFormat/>
    <w:uiPriority w:val="0"/>
    <w:pPr>
      <w:spacing w:before="240"/>
    </w:pPr>
    <w:rPr>
      <w:rFonts w:ascii="Arial" w:hAnsi="Arial" w:cs="Times New Roman"/>
      <w:color w:val="auto"/>
    </w:rPr>
  </w:style>
  <w:style w:type="paragraph" w:customStyle="1" w:styleId="1830">
    <w:name w:val="Bullet2"/>
    <w:basedOn w:val="208"/>
    <w:next w:val="208"/>
    <w:qFormat/>
    <w:uiPriority w:val="0"/>
    <w:pPr>
      <w:spacing w:after="60"/>
    </w:pPr>
    <w:rPr>
      <w:rFonts w:ascii="Arial" w:hAnsi="Arial" w:cs="Times New Roman"/>
      <w:color w:val="auto"/>
    </w:rPr>
  </w:style>
  <w:style w:type="paragraph" w:customStyle="1" w:styleId="1831">
    <w:name w:val="TableCaption"/>
    <w:basedOn w:val="208"/>
    <w:next w:val="208"/>
    <w:qFormat/>
    <w:uiPriority w:val="0"/>
    <w:pPr>
      <w:spacing w:before="240" w:after="120"/>
    </w:pPr>
    <w:rPr>
      <w:rFonts w:ascii="Arial" w:hAnsi="Arial" w:cs="Times New Roman"/>
      <w:color w:val="auto"/>
    </w:rPr>
  </w:style>
  <w:style w:type="paragraph" w:customStyle="1" w:styleId="1832">
    <w:name w:val="CellHead1"/>
    <w:basedOn w:val="208"/>
    <w:next w:val="208"/>
    <w:qFormat/>
    <w:uiPriority w:val="0"/>
    <w:pPr>
      <w:spacing w:before="60" w:after="60"/>
    </w:pPr>
    <w:rPr>
      <w:rFonts w:ascii="Arial" w:hAnsi="Arial" w:cs="Times New Roman"/>
      <w:color w:val="auto"/>
    </w:rPr>
  </w:style>
  <w:style w:type="paragraph" w:customStyle="1" w:styleId="1833">
    <w:name w:val="Char12"/>
    <w:basedOn w:val="1"/>
    <w:qFormat/>
    <w:uiPriority w:val="0"/>
    <w:pPr>
      <w:jc w:val="both"/>
    </w:pPr>
    <w:rPr>
      <w:rFonts w:ascii="Tahoma" w:hAnsi="Tahoma"/>
      <w:sz w:val="24"/>
      <w:szCs w:val="20"/>
    </w:rPr>
  </w:style>
  <w:style w:type="character" w:customStyle="1" w:styleId="1834">
    <w:name w:val="css11"/>
    <w:qFormat/>
    <w:uiPriority w:val="0"/>
    <w:rPr>
      <w:rFonts w:hint="default" w:ascii="ˎ̥" w:hAnsi="ˎ̥"/>
      <w:sz w:val="20"/>
      <w:szCs w:val="20"/>
    </w:rPr>
  </w:style>
  <w:style w:type="paragraph" w:customStyle="1" w:styleId="1835">
    <w:name w:val="正文首缩两字"/>
    <w:basedOn w:val="1"/>
    <w:qFormat/>
    <w:uiPriority w:val="0"/>
    <w:pPr>
      <w:spacing w:line="360" w:lineRule="auto"/>
      <w:ind w:firstLine="200" w:firstLineChars="200"/>
      <w:jc w:val="both"/>
    </w:pPr>
    <w:rPr>
      <w:rFonts w:ascii="Verdana" w:hAnsi="Verdana"/>
      <w:sz w:val="24"/>
      <w:szCs w:val="24"/>
    </w:rPr>
  </w:style>
  <w:style w:type="character" w:customStyle="1" w:styleId="1836">
    <w:name w:val="body1"/>
    <w:qFormat/>
    <w:uiPriority w:val="0"/>
    <w:rPr>
      <w:rFonts w:hint="default" w:ascii="Verdana" w:hAnsi="Verdana"/>
      <w:color w:val="999999"/>
      <w:sz w:val="18"/>
      <w:szCs w:val="18"/>
    </w:rPr>
  </w:style>
  <w:style w:type="character" w:customStyle="1" w:styleId="1837">
    <w:name w:val="huei12b1"/>
    <w:qFormat/>
    <w:uiPriority w:val="0"/>
    <w:rPr>
      <w:b/>
      <w:bCs/>
      <w:color w:val="333333"/>
      <w:sz w:val="18"/>
      <w:szCs w:val="18"/>
    </w:rPr>
  </w:style>
  <w:style w:type="paragraph" w:customStyle="1" w:styleId="1838">
    <w:name w:val="Char Char1 Char1"/>
    <w:basedOn w:val="1"/>
    <w:qFormat/>
    <w:uiPriority w:val="99"/>
    <w:pPr>
      <w:jc w:val="both"/>
    </w:pPr>
    <w:rPr>
      <w:rFonts w:ascii="Tahoma" w:hAnsi="Tahoma"/>
      <w:snapToGrid w:val="0"/>
      <w:sz w:val="24"/>
      <w:szCs w:val="20"/>
    </w:rPr>
  </w:style>
  <w:style w:type="paragraph" w:customStyle="1" w:styleId="1839">
    <w:name w:val="正文（首行不缩进）"/>
    <w:basedOn w:val="1"/>
    <w:qFormat/>
    <w:uiPriority w:val="0"/>
    <w:pPr>
      <w:spacing w:afterLines="50"/>
      <w:jc w:val="both"/>
    </w:pPr>
    <w:rPr>
      <w:rFonts w:ascii="Times New Roman" w:hAnsi="Times New Roman"/>
      <w:sz w:val="21"/>
      <w:szCs w:val="24"/>
    </w:rPr>
  </w:style>
  <w:style w:type="character" w:customStyle="1" w:styleId="1840">
    <w:name w:val="themebody"/>
    <w:qFormat/>
    <w:uiPriority w:val="0"/>
  </w:style>
  <w:style w:type="character" w:customStyle="1" w:styleId="1841">
    <w:name w:val="Table Text Char1"/>
    <w:qFormat/>
    <w:uiPriority w:val="0"/>
    <w:rPr>
      <w:rFonts w:ascii="Book Antiqua" w:hAnsi="Book Antiqua" w:eastAsia="宋体" w:cs="Times New Roman"/>
      <w:kern w:val="0"/>
      <w:sz w:val="16"/>
      <w:szCs w:val="20"/>
    </w:rPr>
  </w:style>
  <w:style w:type="paragraph" w:customStyle="1" w:styleId="1842">
    <w:name w:val="正文首行缩进2"/>
    <w:basedOn w:val="1"/>
    <w:qFormat/>
    <w:uiPriority w:val="0"/>
    <w:pPr>
      <w:widowControl/>
      <w:spacing w:before="100" w:beforeAutospacing="1" w:after="119" w:line="300" w:lineRule="auto"/>
    </w:pPr>
    <w:rPr>
      <w:rFonts w:ascii="宋体" w:hAnsi="宋体" w:cs="宋体"/>
      <w:kern w:val="0"/>
      <w:sz w:val="24"/>
      <w:szCs w:val="24"/>
    </w:rPr>
  </w:style>
  <w:style w:type="paragraph" w:customStyle="1" w:styleId="1843">
    <w:name w:val="默认段落字体 Para"/>
    <w:basedOn w:val="1"/>
    <w:qFormat/>
    <w:uiPriority w:val="0"/>
    <w:pPr>
      <w:adjustRightInd w:val="0"/>
      <w:spacing w:line="360" w:lineRule="auto"/>
      <w:jc w:val="both"/>
    </w:pPr>
    <w:rPr>
      <w:rFonts w:ascii="Times New Roman" w:hAnsi="Times New Roman"/>
      <w:kern w:val="0"/>
      <w:sz w:val="24"/>
      <w:szCs w:val="20"/>
    </w:rPr>
  </w:style>
  <w:style w:type="character" w:customStyle="1" w:styleId="1844">
    <w:name w:val="glossaryitem"/>
    <w:qFormat/>
    <w:uiPriority w:val="0"/>
    <w:rPr>
      <w:u w:val="none"/>
    </w:rPr>
  </w:style>
  <w:style w:type="character" w:customStyle="1" w:styleId="1845">
    <w:name w:val="para1"/>
    <w:qFormat/>
    <w:uiPriority w:val="0"/>
    <w:rPr>
      <w:rFonts w:hint="default" w:ascii="Arial" w:hAnsi="Arial" w:cs="Arial"/>
      <w:sz w:val="18"/>
      <w:szCs w:val="18"/>
    </w:rPr>
  </w:style>
  <w:style w:type="paragraph" w:customStyle="1" w:styleId="1846">
    <w:name w:val="Char1 Char Char Char Char Char Char Char Char Char Char Char Char Char Char Char Char Char Char Char Char Char1 Char Char Char Char Char Char Char Char Char1 Char Char Char1 Char Char Char Char Char Char Char"/>
    <w:basedOn w:val="1"/>
    <w:qFormat/>
    <w:uiPriority w:val="0"/>
    <w:pPr>
      <w:widowControl/>
      <w:tabs>
        <w:tab w:val="left" w:pos="525"/>
      </w:tabs>
      <w:spacing w:after="160" w:line="240" w:lineRule="exact"/>
    </w:pPr>
    <w:rPr>
      <w:rFonts w:ascii="Verdana" w:hAnsi="Verdana"/>
      <w:kern w:val="0"/>
      <w:sz w:val="20"/>
      <w:szCs w:val="20"/>
      <w:lang w:eastAsia="en-US"/>
    </w:rPr>
  </w:style>
  <w:style w:type="character" w:customStyle="1" w:styleId="1847">
    <w:name w:val="中储粮文档默认正文 Char Char Char Char"/>
    <w:qFormat/>
    <w:uiPriority w:val="0"/>
    <w:rPr>
      <w:rFonts w:eastAsia="宋体"/>
      <w:kern w:val="2"/>
      <w:sz w:val="21"/>
      <w:lang w:val="en-US" w:eastAsia="zh-CN" w:bidi="ar-SA"/>
    </w:rPr>
  </w:style>
  <w:style w:type="table" w:customStyle="1" w:styleId="1848">
    <w:name w:val="网格型11"/>
    <w:basedOn w:val="88"/>
    <w:qFormat/>
    <w:uiPriority w:val="59"/>
    <w:pPr>
      <w:widowControl w:val="0"/>
      <w:jc w:val="both"/>
    </w:pPr>
    <w:rPr>
      <w:rFonts w:ascii="Times New Roman" w:hAnsi="Times New Roman" w:eastAsia="宋体" w:cs="Times New Roman"/>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49">
    <w:name w:val="Bullets L2"/>
    <w:basedOn w:val="1"/>
    <w:qFormat/>
    <w:uiPriority w:val="0"/>
    <w:pPr>
      <w:widowControl/>
      <w:overflowPunct w:val="0"/>
      <w:autoSpaceDE w:val="0"/>
      <w:autoSpaceDN w:val="0"/>
      <w:adjustRightInd w:val="0"/>
      <w:spacing w:after="240" w:line="360" w:lineRule="auto"/>
      <w:jc w:val="both"/>
      <w:textAlignment w:val="baseline"/>
    </w:pPr>
    <w:rPr>
      <w:rFonts w:ascii="Arial Narrow" w:hAnsi="Arial Narrow" w:eastAsia="楷体_GB2312"/>
      <w:snapToGrid w:val="0"/>
      <w:spacing w:val="10"/>
      <w:kern w:val="0"/>
      <w:sz w:val="24"/>
      <w:szCs w:val="20"/>
      <w:lang w:val="en-GB"/>
    </w:rPr>
  </w:style>
  <w:style w:type="paragraph" w:customStyle="1" w:styleId="1850">
    <w:name w:val="Bullets L3"/>
    <w:basedOn w:val="1849"/>
    <w:qFormat/>
    <w:uiPriority w:val="0"/>
    <w:pPr>
      <w:tabs>
        <w:tab w:val="left" w:pos="1418"/>
      </w:tabs>
      <w:ind w:left="1418" w:hanging="420"/>
    </w:pPr>
  </w:style>
  <w:style w:type="character" w:customStyle="1" w:styleId="1851">
    <w:name w:val="报告正文 Char"/>
    <w:link w:val="1555"/>
    <w:qFormat/>
    <w:uiPriority w:val="0"/>
    <w:rPr>
      <w:rFonts w:ascii="Times New Roman" w:hAnsi="Times New Roman" w:eastAsia="仿宋_GB2312" w:cs="Times New Roman"/>
      <w:sz w:val="24"/>
      <w:szCs w:val="20"/>
      <w:lang w:val="zh-CN"/>
    </w:rPr>
  </w:style>
  <w:style w:type="paragraph" w:customStyle="1" w:styleId="1852">
    <w:name w:val="正文6"/>
    <w:basedOn w:val="1"/>
    <w:qFormat/>
    <w:uiPriority w:val="99"/>
    <w:pPr>
      <w:numPr>
        <w:ilvl w:val="0"/>
        <w:numId w:val="96"/>
      </w:numPr>
      <w:spacing w:before="60" w:after="60" w:line="360" w:lineRule="auto"/>
      <w:jc w:val="both"/>
    </w:pPr>
    <w:rPr>
      <w:rFonts w:ascii="Times New Roman" w:hAnsi="Times New Roman"/>
      <w:sz w:val="24"/>
      <w:szCs w:val="24"/>
    </w:rPr>
  </w:style>
  <w:style w:type="paragraph" w:customStyle="1" w:styleId="1853">
    <w:name w:val="Char32"/>
    <w:basedOn w:val="1"/>
    <w:qFormat/>
    <w:uiPriority w:val="0"/>
    <w:pPr>
      <w:widowControl/>
      <w:spacing w:beforeLines="100" w:after="160" w:line="240" w:lineRule="exact"/>
    </w:pPr>
    <w:rPr>
      <w:rFonts w:ascii="Verdana" w:hAnsi="Verdana"/>
      <w:kern w:val="0"/>
      <w:sz w:val="20"/>
      <w:szCs w:val="20"/>
      <w:lang w:eastAsia="en-US"/>
    </w:rPr>
  </w:style>
  <w:style w:type="character" w:customStyle="1" w:styleId="1854">
    <w:name w:val="Default Text Char"/>
    <w:link w:val="397"/>
    <w:qFormat/>
    <w:uiPriority w:val="99"/>
    <w:rPr>
      <w:rFonts w:ascii="Times New Roman" w:hAnsi="Times New Roman" w:eastAsia="宋体" w:cs="Times New Roman"/>
      <w:kern w:val="0"/>
      <w:sz w:val="24"/>
      <w:szCs w:val="20"/>
    </w:rPr>
  </w:style>
  <w:style w:type="paragraph" w:customStyle="1" w:styleId="1855">
    <w:name w:val="Bullet 2"/>
    <w:basedOn w:val="1"/>
    <w:qFormat/>
    <w:uiPriority w:val="0"/>
    <w:pPr>
      <w:widowControl/>
      <w:numPr>
        <w:ilvl w:val="0"/>
        <w:numId w:val="97"/>
      </w:numPr>
    </w:pPr>
    <w:rPr>
      <w:rFonts w:ascii="Times New Roman" w:hAnsi="Times New Roman"/>
      <w:kern w:val="0"/>
      <w:sz w:val="20"/>
      <w:szCs w:val="20"/>
      <w:lang w:eastAsia="en-US"/>
    </w:rPr>
  </w:style>
  <w:style w:type="paragraph" w:customStyle="1" w:styleId="1856">
    <w:name w:val="Normal Indent3"/>
    <w:basedOn w:val="1"/>
    <w:qFormat/>
    <w:uiPriority w:val="0"/>
    <w:pPr>
      <w:widowControl/>
      <w:ind w:left="2160"/>
    </w:pPr>
    <w:rPr>
      <w:rFonts w:ascii="Arial" w:hAnsi="Arial"/>
      <w:kern w:val="0"/>
      <w:sz w:val="20"/>
      <w:szCs w:val="20"/>
      <w:u w:val="single"/>
      <w:lang w:eastAsia="en-US"/>
    </w:rPr>
  </w:style>
  <w:style w:type="paragraph" w:customStyle="1" w:styleId="1857">
    <w:name w:val="Table Cell Head"/>
    <w:basedOn w:val="1"/>
    <w:next w:val="1"/>
    <w:qFormat/>
    <w:uiPriority w:val="0"/>
    <w:pPr>
      <w:widowControl/>
      <w:tabs>
        <w:tab w:val="left" w:pos="360"/>
        <w:tab w:val="left" w:pos="720"/>
        <w:tab w:val="left" w:pos="1440"/>
        <w:tab w:val="left" w:pos="2160"/>
        <w:tab w:val="left" w:pos="2880"/>
        <w:tab w:val="left" w:pos="3600"/>
        <w:tab w:val="right" w:pos="7110"/>
        <w:tab w:val="left" w:pos="7920"/>
        <w:tab w:val="left" w:pos="8640"/>
      </w:tabs>
      <w:spacing w:before="120" w:after="120" w:line="360" w:lineRule="auto"/>
      <w:ind w:firstLine="36"/>
    </w:pPr>
    <w:rPr>
      <w:rFonts w:ascii="Arial" w:hAnsi="Arial"/>
      <w:b/>
      <w:bCs/>
      <w:color w:val="000000"/>
      <w:kern w:val="0"/>
      <w:sz w:val="20"/>
      <w:szCs w:val="20"/>
      <w:lang w:eastAsia="en-US"/>
    </w:rPr>
  </w:style>
  <w:style w:type="paragraph" w:customStyle="1" w:styleId="1858">
    <w:name w:val="表格2"/>
    <w:basedOn w:val="1"/>
    <w:next w:val="1"/>
    <w:qFormat/>
    <w:uiPriority w:val="99"/>
    <w:pPr>
      <w:spacing w:before="62" w:after="62"/>
      <w:jc w:val="both"/>
    </w:pPr>
    <w:rPr>
      <w:rFonts w:ascii="宋体" w:hAnsi="Times New Roman"/>
      <w:kern w:val="0"/>
      <w:sz w:val="20"/>
      <w:szCs w:val="20"/>
      <w:u w:color="000000"/>
    </w:rPr>
  </w:style>
  <w:style w:type="character" w:customStyle="1" w:styleId="1859">
    <w:name w:val="contenttitle1"/>
    <w:qFormat/>
    <w:uiPriority w:val="0"/>
    <w:rPr>
      <w:rFonts w:hint="default" w:ascii="Arial" w:hAnsi="Arial" w:cs="Arial"/>
      <w:b/>
      <w:bCs/>
      <w:color w:val="000000"/>
      <w:sz w:val="21"/>
      <w:szCs w:val="21"/>
      <w:u w:val="none"/>
    </w:rPr>
  </w:style>
  <w:style w:type="character" w:customStyle="1" w:styleId="1860">
    <w:name w:val="正 文 1 Char Char"/>
    <w:qFormat/>
    <w:uiPriority w:val="0"/>
    <w:rPr>
      <w:rFonts w:ascii="宋体" w:hAnsi="Courier New" w:eastAsia="宋体"/>
      <w:kern w:val="2"/>
      <w:sz w:val="21"/>
      <w:szCs w:val="21"/>
      <w:lang w:val="en-US" w:eastAsia="zh-CN" w:bidi="ar-SA"/>
    </w:rPr>
  </w:style>
  <w:style w:type="character" w:customStyle="1" w:styleId="1861">
    <w:name w:val="contentlabel1"/>
    <w:qFormat/>
    <w:uiPriority w:val="0"/>
    <w:rPr>
      <w:color w:val="336666"/>
      <w:sz w:val="18"/>
      <w:szCs w:val="18"/>
      <w:u w:val="none"/>
    </w:rPr>
  </w:style>
  <w:style w:type="character" w:customStyle="1" w:styleId="1862">
    <w:name w:val="contentheaderrev1"/>
    <w:qFormat/>
    <w:uiPriority w:val="0"/>
    <w:rPr>
      <w:rFonts w:hint="default" w:ascii="Arial" w:hAnsi="Arial" w:cs="Arial"/>
      <w:b/>
      <w:bCs/>
      <w:color w:val="FFFFFF"/>
      <w:sz w:val="18"/>
      <w:szCs w:val="18"/>
      <w:u w:val="none"/>
    </w:rPr>
  </w:style>
  <w:style w:type="paragraph" w:customStyle="1" w:styleId="1863">
    <w:name w:val="项目符号 1"/>
    <w:basedOn w:val="1"/>
    <w:qFormat/>
    <w:uiPriority w:val="0"/>
    <w:pPr>
      <w:autoSpaceDE w:val="0"/>
      <w:autoSpaceDN w:val="0"/>
      <w:adjustRightInd w:val="0"/>
      <w:spacing w:line="360" w:lineRule="auto"/>
      <w:ind w:left="928" w:hanging="361"/>
      <w:jc w:val="both"/>
    </w:pPr>
    <w:rPr>
      <w:rFonts w:ascii="Times New Roman" w:hAnsi="Times New Roman"/>
      <w:i/>
      <w:color w:val="0000FF"/>
      <w:kern w:val="0"/>
      <w:sz w:val="21"/>
      <w:szCs w:val="20"/>
    </w:rPr>
  </w:style>
  <w:style w:type="paragraph" w:customStyle="1" w:styleId="1864">
    <w:name w:val="表样式"/>
    <w:basedOn w:val="1"/>
    <w:qFormat/>
    <w:uiPriority w:val="0"/>
    <w:pPr>
      <w:autoSpaceDE w:val="0"/>
      <w:autoSpaceDN w:val="0"/>
      <w:adjustRightInd w:val="0"/>
    </w:pPr>
    <w:rPr>
      <w:rFonts w:ascii="Arial Narrow" w:hAnsi="Arial Narrow"/>
      <w:kern w:val="0"/>
      <w:sz w:val="18"/>
      <w:szCs w:val="20"/>
    </w:rPr>
  </w:style>
  <w:style w:type="character" w:customStyle="1" w:styleId="1865">
    <w:name w:val="title1"/>
    <w:qFormat/>
    <w:uiPriority w:val="0"/>
    <w:rPr>
      <w:b/>
      <w:bCs/>
      <w:sz w:val="22"/>
      <w:szCs w:val="22"/>
      <w:u w:val="none"/>
    </w:rPr>
  </w:style>
  <w:style w:type="character" w:customStyle="1" w:styleId="1866">
    <w:name w:val="body3"/>
    <w:qFormat/>
    <w:uiPriority w:val="0"/>
    <w:rPr>
      <w:sz w:val="20"/>
      <w:szCs w:val="20"/>
    </w:rPr>
  </w:style>
  <w:style w:type="character" w:customStyle="1" w:styleId="1867">
    <w:name w:val="样式 宋体 小四"/>
    <w:qFormat/>
    <w:uiPriority w:val="0"/>
    <w:rPr>
      <w:rFonts w:ascii="宋体" w:hAnsi="宋体"/>
      <w:sz w:val="24"/>
    </w:rPr>
  </w:style>
  <w:style w:type="paragraph" w:customStyle="1" w:styleId="1868">
    <w:name w:val="正文（标题2）"/>
    <w:basedOn w:val="1"/>
    <w:qFormat/>
    <w:uiPriority w:val="0"/>
    <w:pPr>
      <w:spacing w:line="360" w:lineRule="auto"/>
      <w:ind w:left="113" w:firstLine="200" w:firstLineChars="200"/>
      <w:jc w:val="both"/>
    </w:pPr>
    <w:rPr>
      <w:rFonts w:ascii="Times New Roman" w:hAnsi="Times New Roman"/>
      <w:sz w:val="24"/>
      <w:szCs w:val="24"/>
    </w:rPr>
  </w:style>
  <w:style w:type="paragraph" w:customStyle="1" w:styleId="1869">
    <w:name w:val="tabletextchar"/>
    <w:basedOn w:val="1"/>
    <w:qFormat/>
    <w:uiPriority w:val="99"/>
    <w:pPr>
      <w:widowControl/>
      <w:spacing w:before="100" w:beforeAutospacing="1" w:after="100" w:afterAutospacing="1" w:line="240" w:lineRule="atLeast"/>
    </w:pPr>
    <w:rPr>
      <w:rFonts w:ascii="宋体" w:hAnsi="宋体" w:cs="宋体"/>
      <w:kern w:val="0"/>
      <w:sz w:val="18"/>
      <w:szCs w:val="18"/>
    </w:rPr>
  </w:style>
  <w:style w:type="paragraph" w:customStyle="1" w:styleId="1870">
    <w:name w:val="maxy"/>
    <w:basedOn w:val="1"/>
    <w:qFormat/>
    <w:uiPriority w:val="0"/>
    <w:pPr>
      <w:tabs>
        <w:tab w:val="left" w:pos="3410"/>
        <w:tab w:val="left" w:pos="8698"/>
      </w:tabs>
      <w:autoSpaceDE w:val="0"/>
      <w:autoSpaceDN w:val="0"/>
      <w:adjustRightInd w:val="0"/>
      <w:spacing w:before="120" w:line="360" w:lineRule="auto"/>
      <w:ind w:firstLine="360"/>
    </w:pPr>
    <w:rPr>
      <w:rFonts w:ascii="宋体" w:hAnsi="Times New Roman"/>
      <w:color w:val="000000"/>
      <w:kern w:val="0"/>
      <w:sz w:val="24"/>
      <w:szCs w:val="20"/>
    </w:rPr>
  </w:style>
  <w:style w:type="character" w:customStyle="1" w:styleId="1871">
    <w:name w:val="titleblack14px1"/>
    <w:qFormat/>
    <w:uiPriority w:val="0"/>
    <w:rPr>
      <w:b/>
      <w:bCs/>
      <w:color w:val="000000"/>
      <w:sz w:val="23"/>
      <w:szCs w:val="23"/>
    </w:rPr>
  </w:style>
  <w:style w:type="character" w:customStyle="1" w:styleId="1872">
    <w:name w:val="font121"/>
    <w:qFormat/>
    <w:uiPriority w:val="0"/>
    <w:rPr>
      <w:sz w:val="18"/>
      <w:szCs w:val="18"/>
    </w:rPr>
  </w:style>
  <w:style w:type="character" w:customStyle="1" w:styleId="1873">
    <w:name w:val="arc1"/>
    <w:qFormat/>
    <w:uiPriority w:val="0"/>
  </w:style>
  <w:style w:type="paragraph" w:customStyle="1" w:styleId="1874">
    <w:name w:val="段落3"/>
    <w:basedOn w:val="1"/>
    <w:qFormat/>
    <w:uiPriority w:val="0"/>
    <w:pPr>
      <w:autoSpaceDE w:val="0"/>
      <w:autoSpaceDN w:val="0"/>
      <w:adjustRightInd w:val="0"/>
      <w:spacing w:before="105"/>
      <w:ind w:left="720"/>
      <w:jc w:val="both"/>
    </w:pPr>
    <w:rPr>
      <w:rFonts w:ascii="宋体" w:hAnsi="Times New Roman"/>
      <w:kern w:val="0"/>
      <w:sz w:val="21"/>
      <w:szCs w:val="20"/>
    </w:rPr>
  </w:style>
  <w:style w:type="character" w:customStyle="1" w:styleId="1875">
    <w:name w:val="Table Text Char Char1"/>
    <w:qFormat/>
    <w:uiPriority w:val="0"/>
    <w:rPr>
      <w:rFonts w:ascii="Arial" w:hAnsi="Arial" w:eastAsia="Times New Roman" w:cs="Times New Roman"/>
      <w:kern w:val="0"/>
      <w:sz w:val="20"/>
      <w:szCs w:val="20"/>
      <w:lang w:val="zh-CN"/>
    </w:rPr>
  </w:style>
  <w:style w:type="character" w:customStyle="1" w:styleId="1876">
    <w:name w:val="spantable1"/>
    <w:qFormat/>
    <w:uiPriority w:val="0"/>
    <w:rPr>
      <w:rFonts w:hint="default"/>
      <w:sz w:val="18"/>
      <w:szCs w:val="18"/>
    </w:rPr>
  </w:style>
  <w:style w:type="character" w:customStyle="1" w:styleId="1877">
    <w:name w:val="z11"/>
    <w:qFormat/>
    <w:uiPriority w:val="0"/>
    <w:rPr>
      <w:sz w:val="21"/>
      <w:szCs w:val="21"/>
      <w:u w:val="none"/>
    </w:rPr>
  </w:style>
  <w:style w:type="paragraph" w:customStyle="1" w:styleId="1878">
    <w:name w:val="tabletext"/>
    <w:basedOn w:val="1"/>
    <w:qFormat/>
    <w:uiPriority w:val="99"/>
    <w:pPr>
      <w:widowControl/>
      <w:spacing w:before="100" w:beforeAutospacing="1" w:after="100" w:afterAutospacing="1" w:line="240" w:lineRule="atLeast"/>
    </w:pPr>
    <w:rPr>
      <w:rFonts w:ascii="宋体" w:hAnsi="宋体" w:cs="宋体"/>
      <w:kern w:val="0"/>
      <w:sz w:val="18"/>
      <w:szCs w:val="18"/>
    </w:rPr>
  </w:style>
  <w:style w:type="paragraph" w:customStyle="1" w:styleId="1879">
    <w:name w:val="1.正文"/>
    <w:link w:val="3745"/>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lang w:val="en-US" w:eastAsia="zh-CN" w:bidi="ar-SA"/>
    </w:rPr>
  </w:style>
  <w:style w:type="paragraph" w:customStyle="1" w:styleId="1880">
    <w:name w:val="（正文）宋体 小四 首行缩进: 行距: 1.5 倍行距"/>
    <w:basedOn w:val="1"/>
    <w:qFormat/>
    <w:uiPriority w:val="0"/>
    <w:pPr>
      <w:spacing w:line="360" w:lineRule="auto"/>
      <w:ind w:firstLine="200" w:firstLineChars="200"/>
      <w:jc w:val="both"/>
    </w:pPr>
    <w:rPr>
      <w:rFonts w:ascii="宋体" w:hAnsi="宋体" w:cs="宋体"/>
      <w:sz w:val="24"/>
      <w:szCs w:val="20"/>
    </w:rPr>
  </w:style>
  <w:style w:type="character" w:customStyle="1" w:styleId="1881">
    <w:name w:val="标题 1 Char1 Char"/>
    <w:qFormat/>
    <w:uiPriority w:val="0"/>
    <w:rPr>
      <w:rFonts w:eastAsia="宋体"/>
      <w:b/>
      <w:bCs/>
      <w:kern w:val="44"/>
      <w:sz w:val="44"/>
      <w:szCs w:val="44"/>
      <w:lang w:val="en-US" w:eastAsia="zh-CN" w:bidi="ar-SA"/>
    </w:rPr>
  </w:style>
  <w:style w:type="paragraph" w:customStyle="1" w:styleId="1882">
    <w:name w:val="正文列表"/>
    <w:basedOn w:val="35"/>
    <w:qFormat/>
    <w:uiPriority w:val="0"/>
    <w:pPr>
      <w:widowControl/>
      <w:tabs>
        <w:tab w:val="left" w:pos="360"/>
      </w:tabs>
      <w:spacing w:before="20" w:after="20" w:line="360" w:lineRule="auto"/>
      <w:ind w:left="333" w:leftChars="74" w:hanging="178" w:hangingChars="85"/>
    </w:pPr>
    <w:rPr>
      <w:rFonts w:ascii="宋体" w:hAnsi="宋体" w:eastAsia="宋体" w:cs="Times New Roman"/>
      <w:kern w:val="0"/>
      <w:szCs w:val="21"/>
      <w:lang w:val="zh-CN"/>
    </w:rPr>
  </w:style>
  <w:style w:type="paragraph" w:customStyle="1" w:styleId="1883">
    <w:name w:val="正文列表 Char"/>
    <w:basedOn w:val="35"/>
    <w:qFormat/>
    <w:uiPriority w:val="0"/>
    <w:pPr>
      <w:widowControl/>
      <w:spacing w:before="20" w:after="20" w:line="360" w:lineRule="auto"/>
    </w:pPr>
    <w:rPr>
      <w:rFonts w:ascii="宋体" w:hAnsi="宋体" w:eastAsia="宋体" w:cs="Times New Roman"/>
      <w:kern w:val="0"/>
      <w:sz w:val="24"/>
      <w:szCs w:val="24"/>
      <w:lang w:val="zh-CN"/>
    </w:rPr>
  </w:style>
  <w:style w:type="paragraph" w:customStyle="1" w:styleId="1884">
    <w:name w:val="v9"/>
    <w:basedOn w:val="1"/>
    <w:qFormat/>
    <w:uiPriority w:val="0"/>
    <w:pPr>
      <w:widowControl/>
      <w:spacing w:before="100" w:beforeAutospacing="1" w:after="100" w:afterAutospacing="1"/>
    </w:pPr>
    <w:rPr>
      <w:rFonts w:ascii="宋体" w:hAnsi="宋体" w:cs="宋体"/>
      <w:kern w:val="0"/>
      <w:sz w:val="24"/>
      <w:szCs w:val="24"/>
    </w:rPr>
  </w:style>
  <w:style w:type="character" w:customStyle="1" w:styleId="1885">
    <w:name w:val="v91"/>
    <w:qFormat/>
    <w:uiPriority w:val="0"/>
  </w:style>
  <w:style w:type="paragraph" w:customStyle="1" w:styleId="1886">
    <w:name w:val="17r"/>
    <w:basedOn w:val="1"/>
    <w:qFormat/>
    <w:uiPriority w:val="0"/>
    <w:pPr>
      <w:widowControl/>
      <w:spacing w:before="100" w:beforeAutospacing="1" w:after="100" w:afterAutospacing="1"/>
    </w:pPr>
    <w:rPr>
      <w:rFonts w:ascii="宋体" w:hAnsi="宋体" w:cs="宋体"/>
      <w:kern w:val="0"/>
      <w:sz w:val="24"/>
      <w:szCs w:val="24"/>
    </w:rPr>
  </w:style>
  <w:style w:type="character" w:customStyle="1" w:styleId="1887">
    <w:name w:val="f12e"/>
    <w:qFormat/>
    <w:uiPriority w:val="0"/>
  </w:style>
  <w:style w:type="character" w:customStyle="1" w:styleId="1888">
    <w:name w:val="f12hh"/>
    <w:qFormat/>
    <w:uiPriority w:val="0"/>
  </w:style>
  <w:style w:type="character" w:customStyle="1" w:styleId="1889">
    <w:name w:val="v15"/>
    <w:qFormat/>
    <w:uiPriority w:val="0"/>
  </w:style>
  <w:style w:type="character" w:customStyle="1" w:styleId="1890">
    <w:name w:val="style41"/>
    <w:qFormat/>
    <w:uiPriority w:val="0"/>
    <w:rPr>
      <w:color w:val="333333"/>
      <w:sz w:val="18"/>
      <w:szCs w:val="18"/>
    </w:rPr>
  </w:style>
  <w:style w:type="character" w:customStyle="1" w:styleId="1891">
    <w:name w:val="style21"/>
    <w:qFormat/>
    <w:uiPriority w:val="0"/>
    <w:rPr>
      <w:rFonts w:hint="default" w:ascii="Arial" w:hAnsi="Arial" w:cs="Arial"/>
    </w:rPr>
  </w:style>
  <w:style w:type="character" w:customStyle="1" w:styleId="1892">
    <w:name w:val="l151"/>
    <w:qFormat/>
    <w:uiPriority w:val="0"/>
  </w:style>
  <w:style w:type="character" w:customStyle="1" w:styleId="1893">
    <w:name w:val="ziti1"/>
    <w:qFormat/>
    <w:uiPriority w:val="0"/>
    <w:rPr>
      <w:b/>
      <w:bCs/>
      <w:color w:val="DE1800"/>
      <w:sz w:val="36"/>
      <w:szCs w:val="36"/>
    </w:rPr>
  </w:style>
  <w:style w:type="paragraph" w:customStyle="1" w:styleId="1894">
    <w:name w:val="基本正文"/>
    <w:qFormat/>
    <w:uiPriority w:val="99"/>
    <w:pPr>
      <w:widowControl w:val="0"/>
      <w:spacing w:before="60" w:after="60" w:line="360" w:lineRule="exact"/>
      <w:ind w:firstLine="420" w:firstLineChars="200"/>
      <w:jc w:val="both"/>
    </w:pPr>
    <w:rPr>
      <w:rFonts w:ascii="Times New Roman" w:hAnsi="Times New Roman" w:eastAsia="宋体" w:cs="Times New Roman"/>
      <w:kern w:val="2"/>
      <w:sz w:val="21"/>
      <w:lang w:val="en-US" w:eastAsia="zh-CN" w:bidi="ar-SA"/>
    </w:rPr>
  </w:style>
  <w:style w:type="paragraph" w:customStyle="1" w:styleId="1895">
    <w:name w:val="paragraph"/>
    <w:basedOn w:val="35"/>
    <w:qFormat/>
    <w:uiPriority w:val="0"/>
    <w:pPr>
      <w:spacing w:beforeLines="50" w:afterLines="50" w:line="360" w:lineRule="auto"/>
      <w:ind w:firstLine="480" w:firstLineChars="200"/>
      <w:jc w:val="both"/>
    </w:pPr>
    <w:rPr>
      <w:rFonts w:ascii="Times New Roman" w:hAnsi="Times New Roman" w:eastAsia="宋体" w:cs="Times New Roman"/>
      <w:sz w:val="24"/>
      <w:szCs w:val="24"/>
      <w:lang w:val="zh-CN"/>
    </w:rPr>
  </w:style>
  <w:style w:type="paragraph" w:customStyle="1" w:styleId="1896">
    <w:name w:val="number"/>
    <w:basedOn w:val="1"/>
    <w:next w:val="1"/>
    <w:qFormat/>
    <w:uiPriority w:val="99"/>
    <w:pPr>
      <w:tabs>
        <w:tab w:val="left" w:pos="360"/>
      </w:tabs>
      <w:spacing w:before="62" w:after="93" w:line="360" w:lineRule="auto"/>
      <w:jc w:val="both"/>
    </w:pPr>
    <w:rPr>
      <w:rFonts w:ascii="Arial" w:hAnsi="Times New Roman"/>
      <w:kern w:val="0"/>
      <w:sz w:val="24"/>
      <w:szCs w:val="20"/>
      <w:u w:color="000000"/>
    </w:rPr>
  </w:style>
  <w:style w:type="paragraph" w:customStyle="1" w:styleId="1897">
    <w:name w:val="表格1"/>
    <w:basedOn w:val="1"/>
    <w:next w:val="1"/>
    <w:qFormat/>
    <w:uiPriority w:val="0"/>
    <w:pPr>
      <w:spacing w:before="30" w:after="30"/>
      <w:jc w:val="center"/>
    </w:pPr>
    <w:rPr>
      <w:rFonts w:ascii="Times New Roman" w:hAnsi="Times New Roman"/>
      <w:b/>
      <w:kern w:val="0"/>
      <w:sz w:val="20"/>
      <w:szCs w:val="20"/>
      <w:u w:color="000000"/>
    </w:rPr>
  </w:style>
  <w:style w:type="paragraph" w:customStyle="1" w:styleId="1898">
    <w:name w:val="正文5"/>
    <w:basedOn w:val="1"/>
    <w:qFormat/>
    <w:uiPriority w:val="0"/>
    <w:pPr>
      <w:widowControl/>
      <w:overflowPunct w:val="0"/>
      <w:autoSpaceDE w:val="0"/>
      <w:autoSpaceDN w:val="0"/>
      <w:adjustRightInd w:val="0"/>
      <w:jc w:val="both"/>
      <w:textAlignment w:val="baseline"/>
    </w:pPr>
    <w:rPr>
      <w:rFonts w:ascii="宋体" w:hAnsi="Times New Roman"/>
      <w:kern w:val="0"/>
      <w:sz w:val="21"/>
      <w:szCs w:val="20"/>
    </w:rPr>
  </w:style>
  <w:style w:type="character" w:customStyle="1" w:styleId="1899">
    <w:name w:val="infocontent1"/>
    <w:qFormat/>
    <w:uiPriority w:val="0"/>
    <w:rPr>
      <w:rFonts w:eastAsia="宋体"/>
      <w:kern w:val="2"/>
      <w:sz w:val="21"/>
      <w:szCs w:val="21"/>
      <w:lang w:val="en-US" w:eastAsia="zh-CN" w:bidi="ar-SA"/>
    </w:rPr>
  </w:style>
  <w:style w:type="paragraph" w:customStyle="1" w:styleId="1900">
    <w:name w:val="正文01"/>
    <w:basedOn w:val="1"/>
    <w:qFormat/>
    <w:uiPriority w:val="0"/>
    <w:pPr>
      <w:spacing w:line="360" w:lineRule="auto"/>
      <w:jc w:val="both"/>
    </w:pPr>
    <w:rPr>
      <w:rFonts w:ascii="Times New Roman" w:hAnsi="Times New Roman"/>
      <w:sz w:val="24"/>
      <w:szCs w:val="20"/>
    </w:rPr>
  </w:style>
  <w:style w:type="paragraph" w:customStyle="1" w:styleId="1901">
    <w:name w:val="bullet subsub double"/>
    <w:basedOn w:val="1"/>
    <w:qFormat/>
    <w:uiPriority w:val="0"/>
    <w:pPr>
      <w:widowControl/>
      <w:tabs>
        <w:tab w:val="left" w:pos="902"/>
      </w:tabs>
      <w:ind w:left="634" w:hanging="420"/>
    </w:pPr>
    <w:rPr>
      <w:rFonts w:ascii="Times New Roman" w:hAnsi="Times New Roman"/>
      <w:color w:val="000000"/>
      <w:kern w:val="0"/>
      <w:sz w:val="22"/>
      <w:szCs w:val="20"/>
      <w:lang w:eastAsia="en-US"/>
    </w:rPr>
  </w:style>
  <w:style w:type="paragraph" w:customStyle="1" w:styleId="1902">
    <w:name w:val="Table Heading Column"/>
    <w:qFormat/>
    <w:uiPriority w:val="0"/>
    <w:pPr>
      <w:spacing w:before="120" w:after="120"/>
      <w:jc w:val="center"/>
    </w:pPr>
    <w:rPr>
      <w:rFonts w:ascii="Arial Narrow" w:hAnsi="Arial Narrow" w:eastAsia="宋体" w:cs="Times New Roman"/>
      <w:b/>
      <w:color w:val="000000"/>
      <w:spacing w:val="20"/>
      <w:sz w:val="22"/>
      <w:lang w:val="en-US" w:eastAsia="en-US" w:bidi="ar-SA"/>
    </w:rPr>
  </w:style>
  <w:style w:type="paragraph" w:customStyle="1" w:styleId="1903">
    <w:name w:val="附图居中"/>
    <w:basedOn w:val="1"/>
    <w:next w:val="1"/>
    <w:qFormat/>
    <w:uiPriority w:val="99"/>
    <w:pPr>
      <w:keepNext/>
      <w:jc w:val="center"/>
    </w:pPr>
    <w:rPr>
      <w:rFonts w:ascii="Times New Roman" w:hAnsi="Times New Roman"/>
      <w:sz w:val="21"/>
      <w:szCs w:val="24"/>
    </w:rPr>
  </w:style>
  <w:style w:type="paragraph" w:customStyle="1" w:styleId="1904">
    <w:name w:val="样式 样式 样式 样式 标题 2 + 宋体 五号 非加粗 黑色 + 段前: 6 磅 段后: 0 磅 行距: 单倍行距 + 段前:..."/>
    <w:basedOn w:val="1275"/>
    <w:qFormat/>
    <w:uiPriority w:val="99"/>
    <w:pPr>
      <w:tabs>
        <w:tab w:val="left" w:pos="576"/>
        <w:tab w:val="clear" w:pos="709"/>
      </w:tabs>
      <w:ind w:left="576" w:hanging="576"/>
    </w:pPr>
    <w:rPr>
      <w:b/>
      <w:bCs/>
    </w:rPr>
  </w:style>
  <w:style w:type="paragraph" w:customStyle="1" w:styleId="1905">
    <w:name w:val="text_format"/>
    <w:basedOn w:val="1"/>
    <w:qFormat/>
    <w:uiPriority w:val="0"/>
    <w:pPr>
      <w:widowControl/>
      <w:spacing w:before="100" w:beforeAutospacing="1" w:after="100" w:afterAutospacing="1" w:line="375" w:lineRule="atLeast"/>
    </w:pPr>
    <w:rPr>
      <w:rFonts w:asciiTheme="minorHAnsi" w:hAnsiTheme="minorHAnsi"/>
      <w:kern w:val="0"/>
      <w:sz w:val="21"/>
      <w:szCs w:val="21"/>
    </w:rPr>
  </w:style>
  <w:style w:type="paragraph" w:customStyle="1" w:styleId="1906">
    <w:name w:val="tableheading"/>
    <w:basedOn w:val="1"/>
    <w:qFormat/>
    <w:uiPriority w:val="99"/>
    <w:pPr>
      <w:widowControl/>
      <w:spacing w:line="300" w:lineRule="atLeast"/>
    </w:pPr>
    <w:rPr>
      <w:rFonts w:ascii="宋体" w:hAnsi="宋体" w:cs="宋体"/>
      <w:kern w:val="0"/>
      <w:sz w:val="18"/>
      <w:szCs w:val="18"/>
    </w:rPr>
  </w:style>
  <w:style w:type="paragraph" w:customStyle="1" w:styleId="1907">
    <w:name w:val="itemstepintable"/>
    <w:basedOn w:val="1"/>
    <w:qFormat/>
    <w:uiPriority w:val="99"/>
    <w:pPr>
      <w:widowControl/>
      <w:spacing w:line="300" w:lineRule="atLeast"/>
    </w:pPr>
    <w:rPr>
      <w:rFonts w:ascii="宋体" w:hAnsi="宋体" w:cs="宋体"/>
      <w:kern w:val="0"/>
      <w:sz w:val="18"/>
      <w:szCs w:val="18"/>
    </w:rPr>
  </w:style>
  <w:style w:type="character" w:customStyle="1" w:styleId="1908">
    <w:name w:val="msochangeprop"/>
    <w:qFormat/>
    <w:uiPriority w:val="0"/>
    <w:rPr>
      <w:rFonts w:eastAsia="宋体"/>
      <w:kern w:val="2"/>
      <w:sz w:val="24"/>
      <w:szCs w:val="24"/>
      <w:lang w:val="en-US" w:eastAsia="zh-CN" w:bidi="ar-SA"/>
    </w:rPr>
  </w:style>
  <w:style w:type="paragraph" w:customStyle="1" w:styleId="1909">
    <w:name w:val="arial122"/>
    <w:basedOn w:val="1"/>
    <w:qFormat/>
    <w:uiPriority w:val="99"/>
    <w:pPr>
      <w:widowControl/>
      <w:spacing w:line="300" w:lineRule="atLeast"/>
    </w:pPr>
    <w:rPr>
      <w:rFonts w:ascii="宋体" w:hAnsi="宋体" w:cs="宋体"/>
      <w:kern w:val="0"/>
      <w:sz w:val="18"/>
      <w:szCs w:val="18"/>
    </w:rPr>
  </w:style>
  <w:style w:type="paragraph" w:customStyle="1" w:styleId="1910">
    <w:name w:val="项目列表符号1"/>
    <w:basedOn w:val="1"/>
    <w:qFormat/>
    <w:uiPriority w:val="0"/>
    <w:pPr>
      <w:widowControl/>
      <w:tabs>
        <w:tab w:val="left" w:pos="425"/>
      </w:tabs>
      <w:spacing w:before="120"/>
      <w:ind w:left="425" w:hanging="425"/>
      <w:jc w:val="both"/>
    </w:pPr>
    <w:rPr>
      <w:rFonts w:ascii="Arial" w:hAnsi="Arial"/>
      <w:sz w:val="24"/>
      <w:szCs w:val="20"/>
    </w:rPr>
  </w:style>
  <w:style w:type="paragraph" w:customStyle="1" w:styleId="1911">
    <w:name w:val="Table Key"/>
    <w:basedOn w:val="1"/>
    <w:link w:val="1912"/>
    <w:qFormat/>
    <w:uiPriority w:val="0"/>
    <w:pPr>
      <w:widowControl/>
      <w:spacing w:after="240"/>
    </w:pPr>
    <w:rPr>
      <w:rFonts w:ascii="Verdana" w:hAnsi="Verdana"/>
      <w:b/>
      <w:bCs/>
      <w:kern w:val="0"/>
      <w:sz w:val="16"/>
      <w:szCs w:val="16"/>
      <w:lang w:val="zh-CN"/>
    </w:rPr>
  </w:style>
  <w:style w:type="character" w:customStyle="1" w:styleId="1912">
    <w:name w:val="Table Key Char"/>
    <w:link w:val="1911"/>
    <w:qFormat/>
    <w:uiPriority w:val="0"/>
    <w:rPr>
      <w:rFonts w:ascii="Verdana" w:hAnsi="Verdana" w:eastAsia="宋体" w:cs="Times New Roman"/>
      <w:b/>
      <w:bCs/>
      <w:kern w:val="0"/>
      <w:sz w:val="16"/>
      <w:szCs w:val="16"/>
      <w:lang w:val="zh-CN"/>
    </w:rPr>
  </w:style>
  <w:style w:type="paragraph" w:customStyle="1" w:styleId="1913">
    <w:name w:val="正文(缩进2个字符)"/>
    <w:basedOn w:val="1"/>
    <w:next w:val="1"/>
    <w:qFormat/>
    <w:uiPriority w:val="0"/>
    <w:pPr>
      <w:tabs>
        <w:tab w:val="left" w:pos="420"/>
      </w:tabs>
      <w:autoSpaceDE w:val="0"/>
      <w:autoSpaceDN w:val="0"/>
      <w:adjustRightInd w:val="0"/>
      <w:spacing w:afterLines="50" w:line="360" w:lineRule="auto"/>
      <w:ind w:left="420" w:hanging="420"/>
    </w:pPr>
    <w:rPr>
      <w:rFonts w:ascii="Times New Roman" w:hAnsi="Times New Roman"/>
      <w:snapToGrid w:val="0"/>
      <w:kern w:val="0"/>
      <w:sz w:val="21"/>
      <w:szCs w:val="21"/>
    </w:rPr>
  </w:style>
  <w:style w:type="paragraph" w:customStyle="1" w:styleId="1914">
    <w:name w:val="正文五号"/>
    <w:basedOn w:val="1"/>
    <w:qFormat/>
    <w:uiPriority w:val="0"/>
    <w:pPr>
      <w:jc w:val="both"/>
    </w:pPr>
    <w:rPr>
      <w:rFonts w:ascii="宋体" w:hAnsi="Times New Roman" w:eastAsia="仿宋_GB2312"/>
      <w:sz w:val="21"/>
      <w:szCs w:val="20"/>
    </w:rPr>
  </w:style>
  <w:style w:type="paragraph" w:customStyle="1" w:styleId="1915">
    <w:name w:val="¶ÎÂä2"/>
    <w:basedOn w:val="1"/>
    <w:qFormat/>
    <w:uiPriority w:val="0"/>
    <w:pPr>
      <w:widowControl/>
      <w:tabs>
        <w:tab w:val="left" w:pos="1380"/>
      </w:tabs>
      <w:overflowPunct w:val="0"/>
      <w:autoSpaceDE w:val="0"/>
      <w:autoSpaceDN w:val="0"/>
      <w:adjustRightInd w:val="0"/>
      <w:spacing w:line="360" w:lineRule="auto"/>
      <w:ind w:left="360"/>
      <w:jc w:val="both"/>
      <w:textAlignment w:val="baseline"/>
    </w:pPr>
    <w:rPr>
      <w:rFonts w:ascii="宋体" w:hAnsi="Times New Roman"/>
      <w:kern w:val="0"/>
      <w:sz w:val="21"/>
      <w:szCs w:val="20"/>
    </w:rPr>
  </w:style>
  <w:style w:type="paragraph" w:customStyle="1" w:styleId="1916">
    <w:name w:val="Item List Char Char Char Char"/>
    <w:link w:val="1917"/>
    <w:qFormat/>
    <w:uiPriority w:val="0"/>
    <w:pPr>
      <w:spacing w:line="300" w:lineRule="auto"/>
      <w:ind w:left="900" w:hanging="420"/>
      <w:jc w:val="both"/>
    </w:pPr>
    <w:rPr>
      <w:rFonts w:ascii="Arial" w:hAnsi="Arial" w:eastAsia="宋体" w:cs="Times New Roman"/>
      <w:kern w:val="2"/>
      <w:sz w:val="21"/>
      <w:szCs w:val="24"/>
      <w:lang w:val="en-US" w:eastAsia="zh-CN" w:bidi="ar-SA"/>
    </w:rPr>
  </w:style>
  <w:style w:type="character" w:customStyle="1" w:styleId="1917">
    <w:name w:val="Item List Char Char Char Char Char"/>
    <w:link w:val="1916"/>
    <w:qFormat/>
    <w:uiPriority w:val="0"/>
    <w:rPr>
      <w:rFonts w:ascii="Arial" w:hAnsi="Arial" w:eastAsia="宋体" w:cs="Times New Roman"/>
      <w:szCs w:val="24"/>
    </w:rPr>
  </w:style>
  <w:style w:type="paragraph" w:customStyle="1" w:styleId="1918">
    <w:name w:val="默认段落字体 Para Char Char Char Char111"/>
    <w:basedOn w:val="1"/>
    <w:qFormat/>
    <w:uiPriority w:val="0"/>
    <w:pPr>
      <w:jc w:val="both"/>
    </w:pPr>
    <w:rPr>
      <w:rFonts w:ascii="Times New Roman" w:hAnsi="Times New Roman"/>
      <w:sz w:val="21"/>
      <w:szCs w:val="24"/>
    </w:rPr>
  </w:style>
  <w:style w:type="character" w:customStyle="1" w:styleId="1919">
    <w:name w:val="Item List Char Char"/>
    <w:qFormat/>
    <w:uiPriority w:val="0"/>
    <w:rPr>
      <w:rFonts w:ascii="Arial" w:hAnsi="Arial" w:eastAsia="宋体" w:cs="Times New Roman"/>
      <w:kern w:val="0"/>
      <w:szCs w:val="21"/>
    </w:rPr>
  </w:style>
  <w:style w:type="character" w:customStyle="1" w:styleId="1920">
    <w:name w:val="Figure Char Char"/>
    <w:qFormat/>
    <w:uiPriority w:val="0"/>
    <w:rPr>
      <w:rFonts w:ascii="Arial" w:hAnsi="Arial" w:eastAsia="宋体" w:cs="Arial"/>
      <w:sz w:val="21"/>
      <w:szCs w:val="21"/>
      <w:lang w:val="en-US" w:eastAsia="zh-CN" w:bidi="ar-SA"/>
    </w:rPr>
  </w:style>
  <w:style w:type="character" w:customStyle="1" w:styleId="1921">
    <w:name w:val="command parameter"/>
    <w:qFormat/>
    <w:uiPriority w:val="0"/>
    <w:rPr>
      <w:rFonts w:ascii="Arial" w:hAnsi="Arial" w:eastAsia="宋体"/>
      <w:i/>
      <w:color w:val="auto"/>
      <w:sz w:val="21"/>
      <w:szCs w:val="21"/>
    </w:rPr>
  </w:style>
  <w:style w:type="character" w:customStyle="1" w:styleId="1922">
    <w:name w:val="command keywords"/>
    <w:qFormat/>
    <w:uiPriority w:val="0"/>
    <w:rPr>
      <w:rFonts w:ascii="Arial" w:hAnsi="Arial" w:eastAsia="宋体"/>
      <w:b/>
      <w:color w:val="auto"/>
      <w:sz w:val="21"/>
      <w:szCs w:val="21"/>
    </w:rPr>
  </w:style>
  <w:style w:type="table" w:customStyle="1" w:styleId="1923">
    <w:name w:val="正文中的表格"/>
    <w:basedOn w:val="89"/>
    <w:qFormat/>
    <w:uiPriority w:val="0"/>
    <w:pPr>
      <w:jc w:val="both"/>
    </w:pPr>
    <w:rPr>
      <w:rFonts w:ascii="Arial" w:hAnsi="Arial" w:cs="Arial"/>
      <w:sz w:val="18"/>
      <w:szCs w:val="18"/>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style>
  <w:style w:type="paragraph" w:customStyle="1" w:styleId="1924">
    <w:name w:val="Notes Text List in Table"/>
    <w:qFormat/>
    <w:uiPriority w:val="0"/>
    <w:pPr>
      <w:tabs>
        <w:tab w:val="left" w:pos="-360"/>
      </w:tabs>
      <w:spacing w:before="40" w:after="40"/>
      <w:ind w:left="-360" w:hanging="420"/>
      <w:jc w:val="both"/>
    </w:pPr>
    <w:rPr>
      <w:rFonts w:ascii="Arial" w:hAnsi="Arial" w:eastAsia="楷体_GB2312" w:cs="楷体_GB2312"/>
      <w:sz w:val="18"/>
      <w:szCs w:val="18"/>
      <w:lang w:val="en-US" w:eastAsia="zh-CN" w:bidi="ar-SA"/>
    </w:rPr>
  </w:style>
  <w:style w:type="paragraph" w:customStyle="1" w:styleId="1925">
    <w:name w:val="Item Step in Table"/>
    <w:qFormat/>
    <w:uiPriority w:val="0"/>
    <w:pPr>
      <w:tabs>
        <w:tab w:val="left" w:pos="840"/>
      </w:tabs>
      <w:spacing w:before="40" w:after="40"/>
      <w:ind w:left="840" w:hanging="420"/>
      <w:jc w:val="both"/>
    </w:pPr>
    <w:rPr>
      <w:rFonts w:ascii="Arial" w:hAnsi="Arial" w:eastAsia="宋体" w:cs="Arial"/>
      <w:sz w:val="18"/>
      <w:szCs w:val="18"/>
      <w:lang w:val="en-US" w:eastAsia="zh-CN" w:bidi="ar-SA"/>
    </w:rPr>
  </w:style>
  <w:style w:type="table" w:customStyle="1" w:styleId="1926">
    <w:name w:val="列表型 42"/>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paragraph" w:customStyle="1" w:styleId="1927">
    <w:name w:val="Char Char1 Char3"/>
    <w:basedOn w:val="1"/>
    <w:qFormat/>
    <w:uiPriority w:val="0"/>
    <w:pPr>
      <w:jc w:val="both"/>
    </w:pPr>
    <w:rPr>
      <w:rFonts w:ascii="Tahoma" w:hAnsi="Tahoma"/>
      <w:b/>
      <w:sz w:val="24"/>
      <w:szCs w:val="20"/>
    </w:rPr>
  </w:style>
  <w:style w:type="paragraph" w:customStyle="1" w:styleId="1928">
    <w:name w:val="表正文中"/>
    <w:qFormat/>
    <w:uiPriority w:val="0"/>
    <w:pPr>
      <w:numPr>
        <w:ilvl w:val="0"/>
        <w:numId w:val="98"/>
      </w:numPr>
      <w:tabs>
        <w:tab w:val="clear" w:pos="851"/>
      </w:tabs>
      <w:ind w:left="0" w:firstLine="0"/>
      <w:jc w:val="center"/>
    </w:pPr>
    <w:rPr>
      <w:rFonts w:ascii="Arial" w:hAnsi="Arial" w:eastAsia="宋体" w:cs="Times New Roman"/>
      <w:kern w:val="2"/>
      <w:sz w:val="18"/>
      <w:szCs w:val="24"/>
      <w:lang w:val="en-US" w:eastAsia="zh-CN" w:bidi="ar-SA"/>
    </w:rPr>
  </w:style>
  <w:style w:type="paragraph" w:customStyle="1" w:styleId="1929">
    <w:name w:val="表正文左"/>
    <w:qFormat/>
    <w:uiPriority w:val="0"/>
    <w:rPr>
      <w:rFonts w:ascii="Arial" w:hAnsi="Arial" w:eastAsia="宋体" w:cs="Times New Roman"/>
      <w:kern w:val="2"/>
      <w:sz w:val="18"/>
      <w:szCs w:val="24"/>
      <w:lang w:val="en-US" w:eastAsia="zh-CN" w:bidi="ar-SA"/>
    </w:rPr>
  </w:style>
  <w:style w:type="paragraph" w:customStyle="1" w:styleId="1930">
    <w:name w:val="项目正文"/>
    <w:qFormat/>
    <w:uiPriority w:val="0"/>
    <w:pPr>
      <w:tabs>
        <w:tab w:val="left" w:pos="900"/>
      </w:tabs>
      <w:ind w:left="900" w:hanging="420"/>
      <w:jc w:val="both"/>
    </w:pPr>
    <w:rPr>
      <w:rFonts w:ascii="Arial" w:hAnsi="Arial" w:eastAsia="宋体" w:cs="Times New Roman"/>
      <w:kern w:val="2"/>
      <w:sz w:val="18"/>
      <w:szCs w:val="24"/>
      <w:lang w:val="en-US" w:eastAsia="zh-CN" w:bidi="ar-SA"/>
    </w:rPr>
  </w:style>
  <w:style w:type="character" w:customStyle="1" w:styleId="1931">
    <w:name w:val="text1"/>
    <w:qFormat/>
    <w:uiPriority w:val="0"/>
    <w:rPr>
      <w:rFonts w:hint="default" w:ascii="ˎ̥" w:hAnsi="ˎ̥" w:eastAsia="宋体"/>
      <w:color w:val="000066"/>
      <w:kern w:val="2"/>
      <w:sz w:val="22"/>
      <w:szCs w:val="22"/>
      <w:lang w:val="en-US" w:eastAsia="zh-CN" w:bidi="ar-SA"/>
    </w:rPr>
  </w:style>
  <w:style w:type="paragraph" w:customStyle="1" w:styleId="1932">
    <w:name w:val="绿盟科技--正文首行缩进"/>
    <w:basedOn w:val="1"/>
    <w:qFormat/>
    <w:uiPriority w:val="0"/>
    <w:pPr>
      <w:widowControl/>
      <w:spacing w:after="50" w:line="300" w:lineRule="auto"/>
      <w:ind w:firstLine="200" w:firstLineChars="200"/>
    </w:pPr>
    <w:rPr>
      <w:rFonts w:ascii="Arial" w:hAnsi="Arial"/>
      <w:kern w:val="0"/>
      <w:sz w:val="21"/>
      <w:szCs w:val="21"/>
    </w:rPr>
  </w:style>
  <w:style w:type="paragraph" w:customStyle="1" w:styleId="1933">
    <w:name w:val="绿盟科技--正文"/>
    <w:qFormat/>
    <w:uiPriority w:val="0"/>
    <w:pPr>
      <w:spacing w:line="300" w:lineRule="auto"/>
    </w:pPr>
    <w:rPr>
      <w:rFonts w:ascii="Arial" w:hAnsi="Arial" w:eastAsia="宋体" w:cs="Times New Roman"/>
      <w:sz w:val="21"/>
      <w:szCs w:val="21"/>
      <w:lang w:val="en-US" w:eastAsia="zh-CN" w:bidi="ar-SA"/>
    </w:rPr>
  </w:style>
  <w:style w:type="paragraph" w:customStyle="1" w:styleId="1934">
    <w:name w:val="样式 正文缩进正文（首行缩进两字）表正文正文非缩进特点段1四号正文不缩进特点 CharALT+Z水上软件 +..."/>
    <w:basedOn w:val="22"/>
    <w:qFormat/>
    <w:uiPriority w:val="0"/>
    <w:pPr>
      <w:adjustRightInd/>
      <w:snapToGrid/>
      <w:spacing w:beforeLines="0" w:afterLines="0"/>
      <w:ind w:firstLine="480"/>
      <w:jc w:val="both"/>
    </w:pPr>
    <w:rPr>
      <w:rFonts w:ascii="Times New Roman" w:hAnsi="Times New Roman"/>
      <w:szCs w:val="20"/>
    </w:rPr>
  </w:style>
  <w:style w:type="paragraph" w:customStyle="1" w:styleId="1935">
    <w:name w:val="一般正文"/>
    <w:basedOn w:val="1"/>
    <w:link w:val="2818"/>
    <w:qFormat/>
    <w:uiPriority w:val="0"/>
    <w:pPr>
      <w:spacing w:before="120" w:after="120" w:line="0" w:lineRule="atLeast"/>
      <w:jc w:val="both"/>
    </w:pPr>
    <w:rPr>
      <w:rFonts w:ascii="Times New Roman" w:hAnsi="Times New Roman"/>
      <w:szCs w:val="20"/>
    </w:rPr>
  </w:style>
  <w:style w:type="paragraph" w:customStyle="1" w:styleId="1936">
    <w:name w:val="样式 左 首行缩进:  0.74 厘米 段前: 7.8 磅 段后: 7.8 磅"/>
    <w:basedOn w:val="1"/>
    <w:qFormat/>
    <w:uiPriority w:val="99"/>
    <w:pPr>
      <w:numPr>
        <w:ilvl w:val="0"/>
        <w:numId w:val="99"/>
      </w:numPr>
      <w:tabs>
        <w:tab w:val="clear" w:pos="840"/>
      </w:tabs>
      <w:spacing w:before="156" w:after="156" w:line="300" w:lineRule="auto"/>
      <w:ind w:left="0" w:firstLine="420"/>
    </w:pPr>
    <w:rPr>
      <w:rFonts w:ascii="Arial" w:hAnsi="Arial" w:cs="宋体"/>
      <w:kern w:val="0"/>
      <w:sz w:val="24"/>
      <w:szCs w:val="20"/>
    </w:rPr>
  </w:style>
  <w:style w:type="paragraph" w:customStyle="1" w:styleId="1937">
    <w:name w:val="绿盟科技--列表（编号一级）"/>
    <w:basedOn w:val="1933"/>
    <w:qFormat/>
    <w:uiPriority w:val="0"/>
    <w:pPr>
      <w:tabs>
        <w:tab w:val="left" w:pos="420"/>
      </w:tabs>
      <w:spacing w:beforeLines="25"/>
      <w:ind w:left="420" w:hanging="420"/>
    </w:pPr>
  </w:style>
  <w:style w:type="paragraph" w:customStyle="1" w:styleId="1938">
    <w:name w:val="绿盟科技--列表（编号二级）"/>
    <w:basedOn w:val="1937"/>
    <w:qFormat/>
    <w:uiPriority w:val="0"/>
    <w:pPr>
      <w:numPr>
        <w:ilvl w:val="0"/>
        <w:numId w:val="100"/>
      </w:numPr>
      <w:tabs>
        <w:tab w:val="clear" w:pos="420"/>
      </w:tabs>
      <w:spacing w:beforeLines="0"/>
      <w:ind w:left="1260"/>
    </w:pPr>
  </w:style>
  <w:style w:type="character" w:customStyle="1" w:styleId="1939">
    <w:name w:val="正文加粗 Char"/>
    <w:link w:val="408"/>
    <w:qFormat/>
    <w:uiPriority w:val="0"/>
    <w:rPr>
      <w:rFonts w:ascii="宋体" w:hAnsi="宋体" w:cs="宋体"/>
      <w:b/>
      <w:bCs/>
      <w:kern w:val="0"/>
      <w:szCs w:val="20"/>
    </w:rPr>
  </w:style>
  <w:style w:type="paragraph" w:customStyle="1" w:styleId="1940">
    <w:name w:val="项目符号加粗"/>
    <w:basedOn w:val="1"/>
    <w:qFormat/>
    <w:uiPriority w:val="0"/>
    <w:pPr>
      <w:widowControl/>
      <w:tabs>
        <w:tab w:val="left" w:pos="0"/>
        <w:tab w:val="left" w:pos="900"/>
      </w:tabs>
      <w:spacing w:line="360" w:lineRule="auto"/>
      <w:ind w:firstLine="480"/>
    </w:pPr>
    <w:rPr>
      <w:rFonts w:ascii="Arial" w:hAnsi="Arial"/>
      <w:b/>
      <w:kern w:val="0"/>
      <w:sz w:val="24"/>
      <w:szCs w:val="20"/>
    </w:rPr>
  </w:style>
  <w:style w:type="paragraph" w:customStyle="1" w:styleId="1941">
    <w:name w:val="绿盟科技--列表（符号一级）"/>
    <w:basedOn w:val="1933"/>
    <w:qFormat/>
    <w:uiPriority w:val="0"/>
    <w:pPr>
      <w:tabs>
        <w:tab w:val="left" w:pos="940"/>
      </w:tabs>
      <w:ind w:left="940" w:hanging="420"/>
    </w:pPr>
  </w:style>
  <w:style w:type="paragraph" w:customStyle="1" w:styleId="1942">
    <w:name w:val="绿盟科技--列表（符号二级）"/>
    <w:basedOn w:val="1941"/>
    <w:qFormat/>
    <w:uiPriority w:val="0"/>
    <w:pPr>
      <w:tabs>
        <w:tab w:val="left" w:pos="1360"/>
        <w:tab w:val="clear" w:pos="940"/>
      </w:tabs>
      <w:ind w:left="1360"/>
    </w:pPr>
  </w:style>
  <w:style w:type="paragraph" w:customStyle="1" w:styleId="1943">
    <w:name w:val="wen_2"/>
    <w:basedOn w:val="1"/>
    <w:qFormat/>
    <w:uiPriority w:val="0"/>
    <w:pPr>
      <w:widowControl/>
      <w:numPr>
        <w:ilvl w:val="0"/>
        <w:numId w:val="101"/>
      </w:numPr>
      <w:tabs>
        <w:tab w:val="left" w:pos="360"/>
        <w:tab w:val="clear" w:pos="1200"/>
      </w:tabs>
      <w:spacing w:before="100" w:beforeAutospacing="1" w:after="100" w:afterAutospacing="1" w:line="324" w:lineRule="auto"/>
      <w:ind w:left="0" w:firstLine="0"/>
    </w:pPr>
    <w:rPr>
      <w:rFonts w:asciiTheme="minorHAnsi" w:hAnsiTheme="minorHAnsi"/>
      <w:color w:val="000000"/>
      <w:kern w:val="0"/>
      <w:sz w:val="18"/>
      <w:szCs w:val="18"/>
    </w:rPr>
  </w:style>
  <w:style w:type="paragraph" w:customStyle="1" w:styleId="1944">
    <w:name w:val="列表（编号一级）（绿盟科技）"/>
    <w:basedOn w:val="1"/>
    <w:qFormat/>
    <w:uiPriority w:val="0"/>
    <w:pPr>
      <w:widowControl/>
      <w:spacing w:beforeLines="25" w:line="300" w:lineRule="auto"/>
      <w:ind w:left="420" w:hanging="420"/>
    </w:pPr>
    <w:rPr>
      <w:rFonts w:ascii="Arial" w:hAnsi="Arial"/>
      <w:kern w:val="0"/>
      <w:sz w:val="21"/>
      <w:szCs w:val="21"/>
    </w:rPr>
  </w:style>
  <w:style w:type="paragraph" w:customStyle="1" w:styleId="1945">
    <w:name w:val="列表（符号一级）（绿盟科技）"/>
    <w:basedOn w:val="1"/>
    <w:link w:val="1996"/>
    <w:qFormat/>
    <w:uiPriority w:val="99"/>
    <w:pPr>
      <w:widowControl/>
      <w:spacing w:line="300" w:lineRule="auto"/>
      <w:ind w:left="420" w:hanging="420"/>
    </w:pPr>
    <w:rPr>
      <w:rFonts w:ascii="Arial" w:hAnsi="Arial"/>
      <w:kern w:val="0"/>
      <w:sz w:val="21"/>
      <w:szCs w:val="21"/>
      <w:lang w:val="zh-CN"/>
    </w:rPr>
  </w:style>
  <w:style w:type="paragraph" w:customStyle="1" w:styleId="1946">
    <w:name w:val="列表（符号二级）（绿盟科技）"/>
    <w:basedOn w:val="1945"/>
    <w:qFormat/>
    <w:uiPriority w:val="99"/>
    <w:pPr>
      <w:ind w:left="840"/>
    </w:pPr>
  </w:style>
  <w:style w:type="paragraph" w:customStyle="1" w:styleId="1947">
    <w:name w:val="列表（编号二级）（绿盟科技）"/>
    <w:basedOn w:val="1944"/>
    <w:qFormat/>
    <w:uiPriority w:val="0"/>
    <w:pPr>
      <w:spacing w:beforeLines="0"/>
      <w:ind w:left="840"/>
    </w:pPr>
  </w:style>
  <w:style w:type="character" w:customStyle="1" w:styleId="1948">
    <w:name w:val="wen_21"/>
    <w:qFormat/>
    <w:uiPriority w:val="0"/>
    <w:rPr>
      <w:rFonts w:hint="default"/>
      <w:color w:val="000000"/>
      <w:sz w:val="18"/>
      <w:szCs w:val="18"/>
      <w:u w:val="none"/>
    </w:rPr>
  </w:style>
  <w:style w:type="paragraph" w:customStyle="1" w:styleId="1949">
    <w:name w:val="标题 4 + 小四"/>
    <w:basedOn w:val="7"/>
    <w:qFormat/>
    <w:uiPriority w:val="0"/>
    <w:pPr>
      <w:numPr>
        <w:ilvl w:val="0"/>
        <w:numId w:val="0"/>
      </w:numPr>
      <w:tabs>
        <w:tab w:val="left" w:pos="1021"/>
        <w:tab w:val="left" w:pos="1440"/>
      </w:tabs>
      <w:ind w:left="864" w:hanging="864"/>
    </w:pPr>
    <w:rPr>
      <w:rFonts w:ascii="宋体" w:hAnsi="Arial" w:eastAsia="黑体" w:cs="宋体"/>
      <w:bCs w:val="0"/>
      <w:sz w:val="24"/>
      <w:szCs w:val="24"/>
    </w:rPr>
  </w:style>
  <w:style w:type="paragraph" w:customStyle="1" w:styleId="1950">
    <w:name w:val="Char Char Char Char Char Char Char Char Char Char Char Char Char Char Char1 Char"/>
    <w:basedOn w:val="1"/>
    <w:qFormat/>
    <w:uiPriority w:val="99"/>
    <w:pPr>
      <w:widowControl/>
      <w:spacing w:after="160" w:line="240" w:lineRule="exact"/>
    </w:pPr>
    <w:rPr>
      <w:rFonts w:ascii="Verdana" w:hAnsi="Verdana"/>
      <w:kern w:val="0"/>
      <w:sz w:val="20"/>
      <w:szCs w:val="20"/>
      <w:lang w:eastAsia="en-US"/>
    </w:rPr>
  </w:style>
  <w:style w:type="paragraph" w:customStyle="1" w:styleId="1951">
    <w:name w:val="普通(Web)19"/>
    <w:basedOn w:val="1"/>
    <w:qFormat/>
    <w:uiPriority w:val="0"/>
    <w:pPr>
      <w:widowControl/>
    </w:pPr>
    <w:rPr>
      <w:rFonts w:ascii="宋体" w:hAnsi="宋体" w:cs="宋体"/>
      <w:kern w:val="0"/>
      <w:sz w:val="24"/>
      <w:szCs w:val="24"/>
    </w:rPr>
  </w:style>
  <w:style w:type="character" w:customStyle="1" w:styleId="1952">
    <w:name w:val="yqlink"/>
    <w:qFormat/>
    <w:uiPriority w:val="0"/>
  </w:style>
  <w:style w:type="paragraph" w:customStyle="1" w:styleId="1953">
    <w:name w:val="CSS1级正文"/>
    <w:basedOn w:val="35"/>
    <w:qFormat/>
    <w:uiPriority w:val="0"/>
    <w:pPr>
      <w:adjustRightInd w:val="0"/>
      <w:snapToGrid w:val="0"/>
      <w:spacing w:after="0" w:line="360" w:lineRule="auto"/>
      <w:ind w:firstLine="480" w:firstLineChars="200"/>
      <w:jc w:val="both"/>
    </w:pPr>
    <w:rPr>
      <w:rFonts w:ascii="Times New Roman" w:hAnsi="Times New Roman" w:eastAsia="宋体" w:cs="Times New Roman"/>
      <w:sz w:val="24"/>
      <w:szCs w:val="20"/>
      <w:lang w:val="zh-CN"/>
    </w:rPr>
  </w:style>
  <w:style w:type="paragraph" w:customStyle="1" w:styleId="1954">
    <w:name w:val="figure"/>
    <w:basedOn w:val="1"/>
    <w:qFormat/>
    <w:uiPriority w:val="99"/>
    <w:pPr>
      <w:widowControl/>
      <w:spacing w:before="100" w:beforeAutospacing="1" w:after="100" w:afterAutospacing="1"/>
    </w:pPr>
    <w:rPr>
      <w:rFonts w:ascii="宋体" w:hAnsi="宋体" w:cs="宋体"/>
      <w:kern w:val="0"/>
      <w:sz w:val="24"/>
      <w:szCs w:val="24"/>
    </w:rPr>
  </w:style>
  <w:style w:type="paragraph" w:customStyle="1" w:styleId="1955">
    <w:name w:val="a1"/>
    <w:basedOn w:val="1"/>
    <w:qFormat/>
    <w:uiPriority w:val="0"/>
    <w:pPr>
      <w:widowControl/>
      <w:spacing w:before="100" w:beforeAutospacing="1" w:after="100" w:afterAutospacing="1"/>
    </w:pPr>
    <w:rPr>
      <w:rFonts w:ascii="宋体" w:hAnsi="宋体" w:cs="宋体"/>
      <w:kern w:val="0"/>
      <w:sz w:val="24"/>
      <w:szCs w:val="24"/>
    </w:rPr>
  </w:style>
  <w:style w:type="paragraph" w:customStyle="1" w:styleId="1956">
    <w:name w:val="af0"/>
    <w:basedOn w:val="1"/>
    <w:qFormat/>
    <w:uiPriority w:val="0"/>
    <w:pPr>
      <w:widowControl/>
      <w:spacing w:before="100" w:beforeAutospacing="1" w:after="100" w:afterAutospacing="1"/>
    </w:pPr>
    <w:rPr>
      <w:rFonts w:ascii="宋体" w:hAnsi="宋体" w:cs="宋体"/>
      <w:kern w:val="0"/>
      <w:sz w:val="24"/>
      <w:szCs w:val="24"/>
    </w:rPr>
  </w:style>
  <w:style w:type="paragraph" w:customStyle="1" w:styleId="1957">
    <w:name w:val="ad"/>
    <w:basedOn w:val="1"/>
    <w:qFormat/>
    <w:uiPriority w:val="0"/>
    <w:pPr>
      <w:widowControl/>
      <w:spacing w:before="100" w:beforeAutospacing="1" w:after="100" w:afterAutospacing="1"/>
    </w:pPr>
    <w:rPr>
      <w:rFonts w:ascii="宋体" w:hAnsi="宋体" w:cs="宋体"/>
      <w:kern w:val="0"/>
      <w:sz w:val="24"/>
      <w:szCs w:val="24"/>
    </w:rPr>
  </w:style>
  <w:style w:type="paragraph" w:customStyle="1" w:styleId="1958">
    <w:name w:val="默认段落字体 Para Char Char Char Char Char Char Char Char Char1 Char"/>
    <w:basedOn w:val="1"/>
    <w:qFormat/>
    <w:uiPriority w:val="99"/>
    <w:pPr>
      <w:jc w:val="both"/>
    </w:pPr>
    <w:rPr>
      <w:rFonts w:ascii="Tahoma" w:hAnsi="Tahoma"/>
      <w:sz w:val="24"/>
      <w:szCs w:val="20"/>
    </w:rPr>
  </w:style>
  <w:style w:type="character" w:customStyle="1" w:styleId="1959">
    <w:name w:val="Item List Char Char Char"/>
    <w:qFormat/>
    <w:uiPriority w:val="0"/>
    <w:rPr>
      <w:rFonts w:ascii="Arial" w:hAnsi="Arial" w:eastAsia="宋体" w:cs="Arial"/>
      <w:kern w:val="2"/>
      <w:sz w:val="21"/>
      <w:szCs w:val="21"/>
      <w:lang w:val="en-US" w:eastAsia="zh-CN" w:bidi="ar-SA"/>
    </w:rPr>
  </w:style>
  <w:style w:type="paragraph" w:customStyle="1" w:styleId="1960">
    <w:name w:val="Char1 Char Char Char Char Char Char Char Char Char"/>
    <w:basedOn w:val="1"/>
    <w:qFormat/>
    <w:uiPriority w:val="0"/>
    <w:pPr>
      <w:jc w:val="both"/>
    </w:pPr>
    <w:rPr>
      <w:rFonts w:ascii="Tahoma" w:hAnsi="Tahoma"/>
      <w:sz w:val="24"/>
      <w:szCs w:val="20"/>
    </w:rPr>
  </w:style>
  <w:style w:type="character" w:customStyle="1" w:styleId="1961">
    <w:name w:val="缺省文本 Char"/>
    <w:link w:val="358"/>
    <w:qFormat/>
    <w:uiPriority w:val="99"/>
    <w:rPr>
      <w:rFonts w:ascii="Times New Roman" w:hAnsi="Times New Roman" w:eastAsia="宋体" w:cs="Times New Roman"/>
      <w:kern w:val="0"/>
      <w:sz w:val="24"/>
      <w:szCs w:val="20"/>
    </w:rPr>
  </w:style>
  <w:style w:type="paragraph" w:customStyle="1" w:styleId="1962">
    <w:name w:val="缺省文本:1"/>
    <w:basedOn w:val="1"/>
    <w:qFormat/>
    <w:uiPriority w:val="99"/>
    <w:pPr>
      <w:autoSpaceDE w:val="0"/>
      <w:autoSpaceDN w:val="0"/>
      <w:adjustRightInd w:val="0"/>
      <w:spacing w:line="360" w:lineRule="auto"/>
      <w:ind w:left="185" w:firstLine="240"/>
    </w:pPr>
    <w:rPr>
      <w:rFonts w:ascii="Times New Roman" w:hAnsi="Times New Roman"/>
      <w:kern w:val="0"/>
      <w:sz w:val="24"/>
      <w:szCs w:val="20"/>
    </w:rPr>
  </w:style>
  <w:style w:type="paragraph" w:customStyle="1" w:styleId="1963">
    <w:name w:val="Char1 Char Char Char Char Char Char Char Char Char Char Char Char Char Char Char"/>
    <w:basedOn w:val="1"/>
    <w:qFormat/>
    <w:uiPriority w:val="0"/>
    <w:pPr>
      <w:jc w:val="both"/>
    </w:pPr>
    <w:rPr>
      <w:rFonts w:ascii="Tahoma" w:hAnsi="Tahoma"/>
      <w:sz w:val="24"/>
      <w:szCs w:val="20"/>
    </w:rPr>
  </w:style>
  <w:style w:type="character" w:customStyle="1" w:styleId="1964">
    <w:name w:val="txt"/>
    <w:qFormat/>
    <w:uiPriority w:val="0"/>
  </w:style>
  <w:style w:type="character" w:customStyle="1" w:styleId="1965">
    <w:name w:val="liany"/>
    <w:semiHidden/>
    <w:qFormat/>
    <w:uiPriority w:val="0"/>
    <w:rPr>
      <w:color w:val="000000"/>
    </w:rPr>
  </w:style>
  <w:style w:type="paragraph" w:customStyle="1" w:styleId="1966">
    <w:name w:val="普通(Web)12"/>
    <w:basedOn w:val="1"/>
    <w:qFormat/>
    <w:uiPriority w:val="0"/>
    <w:pPr>
      <w:widowControl/>
    </w:pPr>
    <w:rPr>
      <w:rFonts w:ascii="宋体" w:hAnsi="宋体" w:cs="宋体"/>
      <w:kern w:val="0"/>
      <w:sz w:val="24"/>
      <w:szCs w:val="24"/>
    </w:rPr>
  </w:style>
  <w:style w:type="paragraph" w:customStyle="1" w:styleId="1967">
    <w:name w:val="ColumnHead"/>
    <w:qFormat/>
    <w:uiPriority w:val="99"/>
    <w:rPr>
      <w:rFonts w:ascii="Helvetica" w:hAnsi="Helvetica" w:eastAsia="宋体" w:cs="Times New Roman"/>
      <w:b/>
      <w:szCs w:val="24"/>
      <w:lang w:val="en-US" w:eastAsia="en-US" w:bidi="ar-SA"/>
    </w:rPr>
  </w:style>
  <w:style w:type="paragraph" w:customStyle="1" w:styleId="1968">
    <w:name w:val="正文-宋体五号"/>
    <w:basedOn w:val="1"/>
    <w:qFormat/>
    <w:uiPriority w:val="99"/>
    <w:pPr>
      <w:widowControl/>
      <w:spacing w:after="160" w:line="240" w:lineRule="exact"/>
    </w:pPr>
    <w:rPr>
      <w:rFonts w:ascii="Verdana" w:hAnsi="Verdana"/>
      <w:kern w:val="0"/>
      <w:sz w:val="20"/>
      <w:szCs w:val="20"/>
      <w:lang w:eastAsia="en-US"/>
    </w:rPr>
  </w:style>
  <w:style w:type="character" w:customStyle="1" w:styleId="1969">
    <w:name w:val="subheads"/>
    <w:qFormat/>
    <w:uiPriority w:val="0"/>
  </w:style>
  <w:style w:type="paragraph" w:customStyle="1" w:styleId="1970">
    <w:name w:val="itemlistintable"/>
    <w:basedOn w:val="1"/>
    <w:qFormat/>
    <w:uiPriority w:val="99"/>
    <w:pPr>
      <w:widowControl/>
      <w:spacing w:before="100" w:beforeAutospacing="1" w:after="100" w:afterAutospacing="1"/>
    </w:pPr>
    <w:rPr>
      <w:rFonts w:ascii="宋体" w:hAnsi="宋体" w:cs="宋体"/>
      <w:kern w:val="0"/>
      <w:sz w:val="24"/>
      <w:szCs w:val="24"/>
    </w:rPr>
  </w:style>
  <w:style w:type="character" w:customStyle="1" w:styleId="1971">
    <w:name w:val="param_td12"/>
    <w:qFormat/>
    <w:uiPriority w:val="0"/>
  </w:style>
  <w:style w:type="character" w:customStyle="1" w:styleId="1972">
    <w:name w:val="orange_blod1"/>
    <w:qFormat/>
    <w:uiPriority w:val="0"/>
    <w:rPr>
      <w:rFonts w:hint="default" w:ascii="Verdana" w:hAnsi="Verdana"/>
      <w:b/>
      <w:bCs/>
      <w:color w:val="FF6600"/>
      <w:sz w:val="17"/>
      <w:szCs w:val="17"/>
      <w:u w:val="none"/>
    </w:rPr>
  </w:style>
  <w:style w:type="character" w:customStyle="1" w:styleId="1973">
    <w:name w:val="inf1"/>
    <w:qFormat/>
    <w:uiPriority w:val="0"/>
    <w:rPr>
      <w:rFonts w:hint="eastAsia" w:ascii="宋体" w:hAnsi="宋体" w:eastAsia="宋体"/>
      <w:color w:val="000000"/>
      <w:sz w:val="20"/>
      <w:szCs w:val="20"/>
    </w:rPr>
  </w:style>
  <w:style w:type="character" w:customStyle="1" w:styleId="1974">
    <w:name w:val="style13"/>
    <w:qFormat/>
    <w:uiPriority w:val="0"/>
  </w:style>
  <w:style w:type="character" w:customStyle="1" w:styleId="1975">
    <w:name w:val="style12"/>
    <w:qFormat/>
    <w:uiPriority w:val="0"/>
  </w:style>
  <w:style w:type="character" w:customStyle="1" w:styleId="1976">
    <w:name w:val="text_bule3"/>
    <w:qFormat/>
    <w:uiPriority w:val="0"/>
    <w:rPr>
      <w:color w:val="000000"/>
      <w:sz w:val="18"/>
      <w:szCs w:val="18"/>
    </w:rPr>
  </w:style>
  <w:style w:type="character" w:customStyle="1" w:styleId="1977">
    <w:name w:val="bold2"/>
    <w:qFormat/>
    <w:uiPriority w:val="0"/>
    <w:rPr>
      <w:b/>
      <w:bCs/>
    </w:rPr>
  </w:style>
  <w:style w:type="paragraph" w:customStyle="1" w:styleId="1978">
    <w:name w:val="Char22"/>
    <w:basedOn w:val="27"/>
    <w:qFormat/>
    <w:uiPriority w:val="0"/>
    <w:pPr>
      <w:shd w:val="clear" w:color="auto" w:fill="000080"/>
      <w:jc w:val="both"/>
    </w:pPr>
    <w:rPr>
      <w:rFonts w:ascii="Tahoma" w:hAnsi="Tahoma"/>
      <w:sz w:val="24"/>
      <w:szCs w:val="24"/>
    </w:rPr>
  </w:style>
  <w:style w:type="paragraph" w:customStyle="1" w:styleId="1979">
    <w:name w:val="Char Char Char Char Char Char Char Char Char Char Char1 Char"/>
    <w:basedOn w:val="1"/>
    <w:qFormat/>
    <w:uiPriority w:val="0"/>
    <w:pPr>
      <w:widowControl/>
      <w:spacing w:after="160" w:line="240" w:lineRule="exact"/>
    </w:pPr>
    <w:rPr>
      <w:rFonts w:ascii="Times New Roman" w:hAnsi="Times New Roman"/>
      <w:sz w:val="21"/>
      <w:szCs w:val="20"/>
    </w:rPr>
  </w:style>
  <w:style w:type="paragraph" w:customStyle="1" w:styleId="1980">
    <w:name w:val="表头文字"/>
    <w:basedOn w:val="1"/>
    <w:link w:val="1981"/>
    <w:qFormat/>
    <w:uiPriority w:val="0"/>
    <w:pPr>
      <w:keepNext/>
      <w:spacing w:before="40" w:after="40"/>
      <w:jc w:val="center"/>
    </w:pPr>
    <w:rPr>
      <w:rFonts w:ascii="Times New Roman" w:hAnsi="Times New Roman"/>
      <w:b/>
      <w:sz w:val="18"/>
      <w:szCs w:val="24"/>
      <w:lang w:val="zh-CN"/>
    </w:rPr>
  </w:style>
  <w:style w:type="character" w:customStyle="1" w:styleId="1981">
    <w:name w:val="表头文字 Char"/>
    <w:link w:val="1980"/>
    <w:qFormat/>
    <w:uiPriority w:val="0"/>
    <w:rPr>
      <w:rFonts w:ascii="Times New Roman" w:hAnsi="Times New Roman" w:eastAsia="宋体" w:cs="Times New Roman"/>
      <w:b/>
      <w:sz w:val="18"/>
      <w:szCs w:val="24"/>
      <w:lang w:val="zh-CN"/>
    </w:rPr>
  </w:style>
  <w:style w:type="paragraph" w:customStyle="1" w:styleId="1982">
    <w:name w:val="表格内文字"/>
    <w:basedOn w:val="1"/>
    <w:qFormat/>
    <w:uiPriority w:val="0"/>
    <w:pPr>
      <w:keepLines/>
      <w:spacing w:before="40" w:after="40"/>
      <w:jc w:val="both"/>
      <w:textAlignment w:val="top"/>
    </w:pPr>
    <w:rPr>
      <w:rFonts w:ascii="Arial" w:hAnsi="Arial"/>
      <w:sz w:val="18"/>
      <w:szCs w:val="18"/>
    </w:rPr>
  </w:style>
  <w:style w:type="paragraph" w:customStyle="1" w:styleId="1983">
    <w:name w:val="Normal1"/>
    <w:basedOn w:val="1"/>
    <w:qFormat/>
    <w:uiPriority w:val="99"/>
    <w:pPr>
      <w:widowControl/>
      <w:overflowPunct w:val="0"/>
      <w:autoSpaceDE w:val="0"/>
      <w:autoSpaceDN w:val="0"/>
      <w:adjustRightInd w:val="0"/>
      <w:jc w:val="both"/>
      <w:textAlignment w:val="baseline"/>
    </w:pPr>
    <w:rPr>
      <w:rFonts w:ascii="宋体" w:hAnsi="Times New Roman"/>
      <w:kern w:val="0"/>
      <w:sz w:val="21"/>
      <w:szCs w:val="20"/>
    </w:rPr>
  </w:style>
  <w:style w:type="paragraph" w:customStyle="1" w:styleId="1984">
    <w:name w:val="绿盟科技--标题 2"/>
    <w:basedOn w:val="5"/>
    <w:next w:val="1"/>
    <w:qFormat/>
    <w:uiPriority w:val="0"/>
    <w:pPr>
      <w:numPr>
        <w:ilvl w:val="0"/>
        <w:numId w:val="0"/>
      </w:numPr>
      <w:tabs>
        <w:tab w:val="left" w:pos="907"/>
      </w:tabs>
      <w:spacing w:line="415" w:lineRule="auto"/>
      <w:ind w:left="907" w:hanging="907"/>
      <w:jc w:val="left"/>
    </w:pPr>
    <w:rPr>
      <w:rFonts w:ascii="Arial" w:hAnsi="Arial" w:eastAsia="黑体" w:cs="Times New Roman"/>
      <w:bCs w:val="0"/>
      <w:sz w:val="32"/>
    </w:rPr>
  </w:style>
  <w:style w:type="paragraph" w:customStyle="1" w:styleId="1985">
    <w:name w:val="绿盟科技--标题 3"/>
    <w:basedOn w:val="6"/>
    <w:next w:val="1"/>
    <w:qFormat/>
    <w:uiPriority w:val="0"/>
    <w:pPr>
      <w:numPr>
        <w:ilvl w:val="0"/>
        <w:numId w:val="0"/>
      </w:numPr>
      <w:tabs>
        <w:tab w:val="left" w:pos="824"/>
        <w:tab w:val="left" w:pos="960"/>
      </w:tabs>
      <w:spacing w:line="415" w:lineRule="auto"/>
      <w:ind w:left="50" w:leftChars="50" w:hanging="794"/>
    </w:pPr>
    <w:rPr>
      <w:rFonts w:ascii="Arial" w:hAnsi="Arial" w:eastAsia="黑体"/>
      <w:bCs w:val="0"/>
      <w:kern w:val="0"/>
      <w:sz w:val="30"/>
      <w:szCs w:val="30"/>
    </w:rPr>
  </w:style>
  <w:style w:type="paragraph" w:customStyle="1" w:styleId="1986">
    <w:name w:val="绿盟科技--标题 4"/>
    <w:basedOn w:val="7"/>
    <w:next w:val="1"/>
    <w:qFormat/>
    <w:uiPriority w:val="0"/>
    <w:pPr>
      <w:widowControl/>
      <w:numPr>
        <w:ilvl w:val="0"/>
        <w:numId w:val="0"/>
      </w:numPr>
      <w:tabs>
        <w:tab w:val="left" w:pos="907"/>
      </w:tabs>
      <w:spacing w:after="156"/>
      <w:ind w:left="907" w:hanging="359" w:hangingChars="359"/>
      <w:jc w:val="left"/>
    </w:pPr>
    <w:rPr>
      <w:rFonts w:ascii="Arial" w:hAnsi="Arial" w:eastAsia="黑体" w:cs="Times New Roman"/>
      <w:bCs w:val="0"/>
      <w:kern w:val="0"/>
    </w:rPr>
  </w:style>
  <w:style w:type="paragraph" w:customStyle="1" w:styleId="1987">
    <w:name w:val="绿盟科技--标题 5（有编号）"/>
    <w:basedOn w:val="1"/>
    <w:qFormat/>
    <w:uiPriority w:val="0"/>
    <w:pPr>
      <w:keepNext/>
      <w:keepLines/>
      <w:tabs>
        <w:tab w:val="left" w:pos="1021"/>
      </w:tabs>
      <w:spacing w:before="280" w:after="156" w:line="377" w:lineRule="auto"/>
      <w:ind w:left="1021" w:hanging="1021"/>
      <w:outlineLvl w:val="4"/>
    </w:pPr>
    <w:rPr>
      <w:rFonts w:ascii="Arial" w:hAnsi="Arial" w:eastAsia="黑体"/>
      <w:b/>
      <w:kern w:val="0"/>
      <w:sz w:val="24"/>
      <w:szCs w:val="28"/>
    </w:rPr>
  </w:style>
  <w:style w:type="paragraph" w:customStyle="1" w:styleId="1988">
    <w:name w:val="绿盟科技--标题 6（有编号）"/>
    <w:basedOn w:val="1"/>
    <w:qFormat/>
    <w:uiPriority w:val="0"/>
    <w:pPr>
      <w:keepNext/>
      <w:keepLines/>
      <w:tabs>
        <w:tab w:val="left" w:pos="1134"/>
      </w:tabs>
      <w:spacing w:before="240" w:after="64" w:line="319" w:lineRule="auto"/>
      <w:ind w:left="1134" w:hanging="1134"/>
      <w:outlineLvl w:val="5"/>
    </w:pPr>
    <w:rPr>
      <w:rFonts w:ascii="Arial" w:hAnsi="Arial" w:eastAsia="黑体"/>
      <w:b/>
      <w:kern w:val="0"/>
      <w:sz w:val="21"/>
      <w:szCs w:val="24"/>
    </w:rPr>
  </w:style>
  <w:style w:type="paragraph" w:customStyle="1" w:styleId="1989">
    <w:name w:val="首行缩进"/>
    <w:basedOn w:val="1"/>
    <w:qFormat/>
    <w:uiPriority w:val="0"/>
    <w:pPr>
      <w:spacing w:after="120" w:line="360" w:lineRule="auto"/>
      <w:ind w:firstLine="480" w:firstLineChars="200"/>
      <w:jc w:val="both"/>
    </w:pPr>
    <w:rPr>
      <w:rFonts w:ascii="宋体" w:hAnsi="宋体" w:cs="Arial"/>
      <w:sz w:val="21"/>
      <w:szCs w:val="20"/>
    </w:rPr>
  </w:style>
  <w:style w:type="paragraph" w:customStyle="1" w:styleId="1990">
    <w:name w:val="标准段落"/>
    <w:basedOn w:val="1"/>
    <w:link w:val="2043"/>
    <w:qFormat/>
    <w:uiPriority w:val="0"/>
    <w:pPr>
      <w:autoSpaceDN w:val="0"/>
      <w:spacing w:line="360" w:lineRule="auto"/>
      <w:ind w:firstLine="480" w:firstLineChars="200"/>
      <w:jc w:val="both"/>
    </w:pPr>
    <w:rPr>
      <w:rFonts w:ascii="Times New Roman" w:hAnsi="Times New Roman"/>
      <w:sz w:val="24"/>
      <w:szCs w:val="24"/>
      <w:lang w:val="zh-CN"/>
    </w:rPr>
  </w:style>
  <w:style w:type="paragraph" w:customStyle="1" w:styleId="1991">
    <w:name w:val="样式 标准段落 + 首行缩进:  2 字符 段前: 0.5 行 段后: 0.5 行"/>
    <w:basedOn w:val="1"/>
    <w:qFormat/>
    <w:uiPriority w:val="0"/>
    <w:pPr>
      <w:autoSpaceDN w:val="0"/>
      <w:spacing w:beforeLines="50" w:afterLines="50" w:line="360" w:lineRule="auto"/>
      <w:ind w:firstLine="480" w:firstLineChars="200"/>
      <w:jc w:val="both"/>
    </w:pPr>
    <w:rPr>
      <w:rFonts w:ascii="Times New Roman" w:hAnsi="Times New Roman" w:cs="宋体"/>
      <w:sz w:val="24"/>
      <w:szCs w:val="20"/>
    </w:rPr>
  </w:style>
  <w:style w:type="paragraph" w:customStyle="1" w:styleId="1992">
    <w:name w:val="公式编号"/>
    <w:basedOn w:val="1"/>
    <w:next w:val="1"/>
    <w:qFormat/>
    <w:uiPriority w:val="0"/>
    <w:pPr>
      <w:widowControl/>
      <w:numPr>
        <w:ilvl w:val="0"/>
        <w:numId w:val="102"/>
      </w:numPr>
      <w:tabs>
        <w:tab w:val="left" w:pos="360"/>
        <w:tab w:val="clear" w:pos="720"/>
      </w:tabs>
      <w:adjustRightInd w:val="0"/>
      <w:spacing w:before="60" w:after="60" w:line="360" w:lineRule="atLeast"/>
      <w:jc w:val="right"/>
      <w:textAlignment w:val="baseline"/>
    </w:pPr>
    <w:rPr>
      <w:rFonts w:ascii="Times New Roman" w:hAnsi="Times New Roman"/>
      <w:kern w:val="0"/>
      <w:sz w:val="24"/>
      <w:szCs w:val="20"/>
    </w:rPr>
  </w:style>
  <w:style w:type="character" w:customStyle="1" w:styleId="1993">
    <w:name w:val="正文（首行缩进2字符） Char"/>
    <w:link w:val="1093"/>
    <w:qFormat/>
    <w:uiPriority w:val="99"/>
    <w:rPr>
      <w:rFonts w:ascii="Times New Roman" w:hAnsi="Times New Roman" w:eastAsia="宋体" w:cs="Times New Roman"/>
      <w:sz w:val="24"/>
      <w:szCs w:val="24"/>
    </w:rPr>
  </w:style>
  <w:style w:type="character" w:customStyle="1" w:styleId="1994">
    <w:name w:val="正文首行缩进（绿盟科技） Char"/>
    <w:link w:val="1995"/>
    <w:qFormat/>
    <w:uiPriority w:val="0"/>
    <w:rPr>
      <w:rFonts w:ascii="Arial" w:hAnsi="Arial"/>
      <w:szCs w:val="21"/>
    </w:rPr>
  </w:style>
  <w:style w:type="paragraph" w:customStyle="1" w:styleId="1995">
    <w:name w:val="正文首行缩进（绿盟科技）"/>
    <w:basedOn w:val="1"/>
    <w:link w:val="1994"/>
    <w:qFormat/>
    <w:uiPriority w:val="0"/>
    <w:pPr>
      <w:widowControl/>
      <w:spacing w:after="50" w:line="300" w:lineRule="auto"/>
      <w:ind w:firstLine="200" w:firstLineChars="200"/>
    </w:pPr>
    <w:rPr>
      <w:rFonts w:ascii="Arial" w:hAnsi="Arial" w:eastAsiaTheme="minorEastAsia" w:cstheme="minorBidi"/>
      <w:sz w:val="21"/>
      <w:szCs w:val="21"/>
    </w:rPr>
  </w:style>
  <w:style w:type="character" w:customStyle="1" w:styleId="1996">
    <w:name w:val="列表（符号一级）（绿盟科技） Char"/>
    <w:link w:val="1945"/>
    <w:qFormat/>
    <w:uiPriority w:val="99"/>
    <w:rPr>
      <w:rFonts w:ascii="Arial" w:hAnsi="Arial" w:eastAsia="宋体" w:cs="Times New Roman"/>
      <w:kern w:val="0"/>
      <w:szCs w:val="21"/>
      <w:lang w:val="zh-CN"/>
    </w:rPr>
  </w:style>
  <w:style w:type="paragraph" w:customStyle="1" w:styleId="1997">
    <w:name w:val="标题 1（绿盟科技）"/>
    <w:basedOn w:val="4"/>
    <w:next w:val="1"/>
    <w:qFormat/>
    <w:uiPriority w:val="0"/>
    <w:pPr>
      <w:numPr>
        <w:numId w:val="0"/>
      </w:numPr>
      <w:pBdr>
        <w:bottom w:val="single" w:color="auto" w:sz="48" w:space="1"/>
      </w:pBdr>
      <w:spacing w:before="600" w:line="576" w:lineRule="auto"/>
      <w:ind w:left="907" w:hanging="907"/>
      <w:jc w:val="left"/>
    </w:pPr>
    <w:rPr>
      <w:rFonts w:ascii="Arial" w:hAnsi="Arial" w:eastAsia="黑体"/>
      <w:sz w:val="44"/>
    </w:rPr>
  </w:style>
  <w:style w:type="paragraph" w:customStyle="1" w:styleId="1998">
    <w:name w:val="标题 2（绿盟科技）"/>
    <w:basedOn w:val="5"/>
    <w:next w:val="1"/>
    <w:qFormat/>
    <w:uiPriority w:val="0"/>
    <w:pPr>
      <w:numPr>
        <w:ilvl w:val="0"/>
        <w:numId w:val="0"/>
      </w:numPr>
      <w:spacing w:line="415" w:lineRule="auto"/>
      <w:ind w:left="794" w:hanging="794"/>
      <w:jc w:val="left"/>
    </w:pPr>
    <w:rPr>
      <w:rFonts w:ascii="Arial" w:hAnsi="Arial" w:eastAsia="黑体" w:cs="Times New Roman"/>
      <w:bCs w:val="0"/>
      <w:sz w:val="32"/>
    </w:rPr>
  </w:style>
  <w:style w:type="paragraph" w:customStyle="1" w:styleId="1999">
    <w:name w:val="标题 3（绿盟科技）"/>
    <w:basedOn w:val="6"/>
    <w:next w:val="1"/>
    <w:qFormat/>
    <w:uiPriority w:val="0"/>
    <w:pPr>
      <w:numPr>
        <w:ilvl w:val="0"/>
        <w:numId w:val="0"/>
      </w:numPr>
      <w:tabs>
        <w:tab w:val="left" w:pos="960"/>
      </w:tabs>
      <w:spacing w:line="415" w:lineRule="auto"/>
      <w:ind w:left="907" w:hanging="907"/>
    </w:pPr>
    <w:rPr>
      <w:rFonts w:ascii="Arial" w:hAnsi="Arial" w:eastAsia="黑体"/>
      <w:bCs w:val="0"/>
      <w:kern w:val="0"/>
      <w:sz w:val="30"/>
      <w:szCs w:val="30"/>
    </w:rPr>
  </w:style>
  <w:style w:type="paragraph" w:customStyle="1" w:styleId="2000">
    <w:name w:val="标题 4（绿盟科技）"/>
    <w:basedOn w:val="7"/>
    <w:next w:val="1"/>
    <w:qFormat/>
    <w:uiPriority w:val="0"/>
    <w:pPr>
      <w:widowControl/>
      <w:numPr>
        <w:ilvl w:val="0"/>
        <w:numId w:val="0"/>
      </w:numPr>
      <w:spacing w:after="156"/>
      <w:ind w:left="1021" w:hanging="1021"/>
      <w:jc w:val="left"/>
    </w:pPr>
    <w:rPr>
      <w:rFonts w:ascii="Arial" w:hAnsi="Arial" w:eastAsia="黑体" w:cs="Times New Roman"/>
      <w:bCs w:val="0"/>
      <w:kern w:val="0"/>
    </w:rPr>
  </w:style>
  <w:style w:type="paragraph" w:customStyle="1" w:styleId="2001">
    <w:name w:val="标题 5（有编号）（绿盟科技）"/>
    <w:basedOn w:val="1"/>
    <w:next w:val="1"/>
    <w:qFormat/>
    <w:uiPriority w:val="0"/>
    <w:pPr>
      <w:keepNext/>
      <w:keepLines/>
      <w:spacing w:before="280" w:after="156" w:line="377" w:lineRule="auto"/>
      <w:ind w:left="1134" w:hanging="1134"/>
      <w:outlineLvl w:val="4"/>
    </w:pPr>
    <w:rPr>
      <w:rFonts w:ascii="Arial" w:hAnsi="Arial" w:eastAsia="黑体"/>
      <w:b/>
      <w:kern w:val="0"/>
      <w:sz w:val="24"/>
      <w:szCs w:val="28"/>
    </w:rPr>
  </w:style>
  <w:style w:type="paragraph" w:customStyle="1" w:styleId="2002">
    <w:name w:val="标题 6（有编号）（绿盟科技）"/>
    <w:basedOn w:val="1"/>
    <w:next w:val="1"/>
    <w:qFormat/>
    <w:uiPriority w:val="0"/>
    <w:pPr>
      <w:keepNext/>
      <w:keepLines/>
      <w:spacing w:before="240" w:after="64" w:line="319" w:lineRule="auto"/>
      <w:ind w:left="1247" w:hanging="1247"/>
      <w:outlineLvl w:val="5"/>
    </w:pPr>
    <w:rPr>
      <w:rFonts w:ascii="Arial" w:hAnsi="Arial" w:eastAsia="黑体"/>
      <w:b/>
      <w:kern w:val="0"/>
      <w:sz w:val="21"/>
      <w:szCs w:val="24"/>
    </w:rPr>
  </w:style>
  <w:style w:type="paragraph" w:customStyle="1" w:styleId="2003">
    <w:name w:val="插图（绿盟科技）"/>
    <w:next w:val="1"/>
    <w:qFormat/>
    <w:uiPriority w:val="0"/>
    <w:pPr>
      <w:spacing w:beforeLines="25" w:afterLines="25"/>
      <w:jc w:val="center"/>
    </w:pPr>
    <w:rPr>
      <w:rFonts w:ascii="Arial" w:hAnsi="Arial" w:eastAsia="宋体" w:cs="Times New Roman"/>
      <w:sz w:val="21"/>
      <w:szCs w:val="21"/>
      <w:lang w:val="en-US" w:eastAsia="zh-CN" w:bidi="ar-SA"/>
    </w:rPr>
  </w:style>
  <w:style w:type="paragraph" w:customStyle="1" w:styleId="2004">
    <w:name w:val="插图标注（绿盟科技）"/>
    <w:next w:val="1"/>
    <w:qFormat/>
    <w:uiPriority w:val="0"/>
    <w:pPr>
      <w:spacing w:after="156"/>
      <w:jc w:val="center"/>
    </w:pPr>
    <w:rPr>
      <w:rFonts w:ascii="Arial" w:hAnsi="Arial" w:eastAsia="宋体" w:cs="Arial"/>
      <w:sz w:val="21"/>
      <w:szCs w:val="21"/>
      <w:lang w:val="en-US" w:eastAsia="zh-CN" w:bidi="ar-SA"/>
    </w:rPr>
  </w:style>
  <w:style w:type="paragraph" w:customStyle="1" w:styleId="2005">
    <w:name w:val="表格标注（绿盟科技）"/>
    <w:basedOn w:val="2004"/>
    <w:next w:val="1"/>
    <w:qFormat/>
    <w:uiPriority w:val="0"/>
  </w:style>
  <w:style w:type="paragraph" w:customStyle="1" w:styleId="2006">
    <w:name w:val="样式 小四 首行缩进:  0.85 厘米 段前: 7.8 磅 行距: 1.5 倍行距"/>
    <w:basedOn w:val="1"/>
    <w:qFormat/>
    <w:uiPriority w:val="0"/>
    <w:pPr>
      <w:spacing w:before="156" w:line="360" w:lineRule="auto"/>
      <w:ind w:firstLine="482"/>
      <w:jc w:val="both"/>
    </w:pPr>
    <w:rPr>
      <w:rFonts w:ascii="Times New Roman" w:hAnsi="Times New Roman"/>
      <w:sz w:val="24"/>
      <w:szCs w:val="20"/>
    </w:rPr>
  </w:style>
  <w:style w:type="character" w:customStyle="1" w:styleId="2007">
    <w:name w:val="MM Topic 2 Char"/>
    <w:link w:val="929"/>
    <w:qFormat/>
    <w:uiPriority w:val="0"/>
    <w:rPr>
      <w:rFonts w:ascii="Arial" w:hAnsi="Arial" w:eastAsia="宋体" w:cs="Times New Roman"/>
      <w:b/>
      <w:bCs/>
      <w:i/>
      <w:iCs/>
      <w:sz w:val="28"/>
      <w:szCs w:val="28"/>
      <w:lang w:val="zh-CN"/>
    </w:rPr>
  </w:style>
  <w:style w:type="paragraph" w:customStyle="1" w:styleId="2008">
    <w:name w:val="10"/>
    <w:basedOn w:val="1"/>
    <w:qFormat/>
    <w:uiPriority w:val="0"/>
    <w:pPr>
      <w:widowControl/>
      <w:spacing w:line="360" w:lineRule="auto"/>
      <w:ind w:firstLine="200" w:firstLineChars="200"/>
    </w:pPr>
    <w:rPr>
      <w:rFonts w:ascii="Arial" w:hAnsi="Arial" w:eastAsia="仿宋_GB2312"/>
      <w:kern w:val="0"/>
      <w:szCs w:val="28"/>
      <w:lang w:eastAsia="en-US"/>
    </w:rPr>
  </w:style>
  <w:style w:type="paragraph" w:customStyle="1" w:styleId="2009">
    <w:name w:val="Char4 Char Char2"/>
    <w:basedOn w:val="1"/>
    <w:qFormat/>
    <w:uiPriority w:val="0"/>
    <w:pPr>
      <w:jc w:val="both"/>
    </w:pPr>
    <w:rPr>
      <w:rFonts w:ascii="Times New Roman" w:hAnsi="Times New Roman"/>
      <w:sz w:val="21"/>
      <w:szCs w:val="21"/>
    </w:rPr>
  </w:style>
  <w:style w:type="paragraph" w:customStyle="1" w:styleId="2010">
    <w:name w:val="Char Char Char Char Char Char Char Char Char Char Char Char Char Char Char Char2"/>
    <w:basedOn w:val="1"/>
    <w:qFormat/>
    <w:uiPriority w:val="0"/>
    <w:pPr>
      <w:widowControl/>
      <w:spacing w:after="160" w:line="240" w:lineRule="exact"/>
    </w:pPr>
    <w:rPr>
      <w:rFonts w:ascii="Verdana" w:hAnsi="Verdana"/>
      <w:kern w:val="0"/>
      <w:sz w:val="20"/>
      <w:szCs w:val="20"/>
      <w:lang w:eastAsia="en-US"/>
    </w:rPr>
  </w:style>
  <w:style w:type="character" w:customStyle="1" w:styleId="2011">
    <w:name w:val="EmailStyle131"/>
    <w:qFormat/>
    <w:uiPriority w:val="0"/>
    <w:rPr>
      <w:rFonts w:ascii="Arial" w:hAnsi="Arial" w:eastAsia="宋体" w:cs="Arial"/>
      <w:color w:val="auto"/>
      <w:sz w:val="20"/>
    </w:rPr>
  </w:style>
  <w:style w:type="character" w:customStyle="1" w:styleId="2012">
    <w:name w:val="EmailStyle132"/>
    <w:qFormat/>
    <w:uiPriority w:val="0"/>
    <w:rPr>
      <w:rFonts w:ascii="Arial" w:hAnsi="Arial" w:eastAsia="宋体" w:cs="Arial"/>
      <w:color w:val="auto"/>
      <w:sz w:val="20"/>
    </w:rPr>
  </w:style>
  <w:style w:type="paragraph" w:customStyle="1" w:styleId="2013">
    <w:name w:val="二级标号项目"/>
    <w:basedOn w:val="1"/>
    <w:qFormat/>
    <w:uiPriority w:val="0"/>
    <w:pPr>
      <w:numPr>
        <w:ilvl w:val="2"/>
        <w:numId w:val="103"/>
      </w:numPr>
      <w:spacing w:line="400" w:lineRule="exact"/>
      <w:jc w:val="both"/>
    </w:pPr>
    <w:rPr>
      <w:rFonts w:ascii="Times New Roman" w:hAnsi="Times New Roman"/>
      <w:sz w:val="24"/>
      <w:szCs w:val="24"/>
    </w:rPr>
  </w:style>
  <w:style w:type="character" w:customStyle="1" w:styleId="2014">
    <w:name w:val="表正文 Char3"/>
    <w:qFormat/>
    <w:uiPriority w:val="0"/>
    <w:rPr>
      <w:rFonts w:eastAsia="宋体"/>
      <w:kern w:val="2"/>
      <w:sz w:val="24"/>
      <w:lang w:val="en-US" w:eastAsia="zh-CN"/>
    </w:rPr>
  </w:style>
  <w:style w:type="paragraph" w:customStyle="1" w:styleId="2015">
    <w:name w:val="MM Topic 5"/>
    <w:basedOn w:val="8"/>
    <w:qFormat/>
    <w:uiPriority w:val="0"/>
    <w:pPr>
      <w:numPr>
        <w:ilvl w:val="0"/>
        <w:numId w:val="0"/>
      </w:numPr>
    </w:pPr>
    <w:rPr>
      <w:rFonts w:ascii="Times New Roman" w:hAnsi="Times New Roman" w:eastAsia="宋体" w:cs="Times New Roman"/>
    </w:rPr>
  </w:style>
  <w:style w:type="paragraph" w:customStyle="1" w:styleId="2016">
    <w:name w:val="MM Topic 6"/>
    <w:basedOn w:val="9"/>
    <w:qFormat/>
    <w:uiPriority w:val="0"/>
    <w:pPr>
      <w:numPr>
        <w:ilvl w:val="0"/>
        <w:numId w:val="0"/>
      </w:numPr>
      <w:spacing w:after="240"/>
    </w:pPr>
    <w:rPr>
      <w:rFonts w:ascii="Arial" w:hAnsi="Arial" w:eastAsia="黑体" w:cs="Times New Roman"/>
      <w:lang w:val="zh-CN"/>
    </w:rPr>
  </w:style>
  <w:style w:type="paragraph" w:customStyle="1" w:styleId="2017">
    <w:name w:val="MM Topic 7"/>
    <w:basedOn w:val="10"/>
    <w:qFormat/>
    <w:uiPriority w:val="0"/>
    <w:pPr>
      <w:numPr>
        <w:ilvl w:val="0"/>
        <w:numId w:val="0"/>
      </w:numPr>
      <w:tabs>
        <w:tab w:val="left" w:pos="3991"/>
      </w:tabs>
    </w:pPr>
    <w:rPr>
      <w:rFonts w:ascii="Times New Roman" w:hAnsi="Times New Roman" w:eastAsia="宋体" w:cs="Times New Roman"/>
      <w:lang w:val="zh-CN"/>
    </w:rPr>
  </w:style>
  <w:style w:type="character" w:customStyle="1" w:styleId="2018">
    <w:name w:val="MM Topic 4 Char"/>
    <w:link w:val="982"/>
    <w:qFormat/>
    <w:uiPriority w:val="99"/>
    <w:rPr>
      <w:rFonts w:ascii="Cambria" w:hAnsi="Cambria" w:eastAsia="宋体" w:cs="Times New Roman"/>
      <w:b/>
      <w:bCs/>
      <w:sz w:val="24"/>
      <w:szCs w:val="24"/>
      <w:lang w:val="zh-CN"/>
    </w:rPr>
  </w:style>
  <w:style w:type="paragraph" w:customStyle="1" w:styleId="2019">
    <w:name w:val="Char Char Char Char Char Char Char Char Char Char Char Char"/>
    <w:basedOn w:val="1"/>
    <w:qFormat/>
    <w:uiPriority w:val="0"/>
    <w:pPr>
      <w:spacing w:line="360" w:lineRule="auto"/>
      <w:ind w:firstLine="480" w:firstLineChars="200"/>
      <w:jc w:val="both"/>
    </w:pPr>
    <w:rPr>
      <w:rFonts w:ascii="Arial" w:hAnsi="Arial"/>
      <w:kern w:val="0"/>
      <w:sz w:val="24"/>
      <w:szCs w:val="24"/>
    </w:rPr>
  </w:style>
  <w:style w:type="paragraph" w:customStyle="1" w:styleId="2020">
    <w:name w:val="子标题"/>
    <w:basedOn w:val="1"/>
    <w:qFormat/>
    <w:uiPriority w:val="0"/>
    <w:pPr>
      <w:numPr>
        <w:ilvl w:val="0"/>
        <w:numId w:val="104"/>
      </w:numPr>
      <w:jc w:val="both"/>
    </w:pPr>
    <w:rPr>
      <w:rFonts w:ascii="Times New Roman" w:hAnsi="Times New Roman"/>
      <w:sz w:val="21"/>
      <w:szCs w:val="24"/>
    </w:rPr>
  </w:style>
  <w:style w:type="paragraph" w:customStyle="1" w:styleId="2021">
    <w:name w:val="图中文字"/>
    <w:basedOn w:val="1"/>
    <w:qFormat/>
    <w:uiPriority w:val="0"/>
    <w:pPr>
      <w:adjustRightInd w:val="0"/>
      <w:snapToGrid w:val="0"/>
      <w:spacing w:line="0" w:lineRule="atLeast"/>
      <w:jc w:val="center"/>
    </w:pPr>
    <w:rPr>
      <w:rFonts w:ascii="Times New Roman" w:hAnsi="Times New Roman"/>
      <w:sz w:val="24"/>
      <w:szCs w:val="20"/>
    </w:rPr>
  </w:style>
  <w:style w:type="paragraph" w:customStyle="1" w:styleId="2022">
    <w:name w:val="Char Char Char Char Char Char Char Char Char Char Char Char Char Char Char Char Char Char Char2"/>
    <w:basedOn w:val="1"/>
    <w:qFormat/>
    <w:uiPriority w:val="0"/>
    <w:pPr>
      <w:widowControl/>
      <w:spacing w:after="160" w:line="240" w:lineRule="exact"/>
    </w:pPr>
    <w:rPr>
      <w:rFonts w:ascii="Verdana" w:hAnsi="Verdana"/>
      <w:kern w:val="0"/>
      <w:sz w:val="20"/>
      <w:szCs w:val="20"/>
      <w:lang w:eastAsia="en-US"/>
    </w:rPr>
  </w:style>
  <w:style w:type="paragraph" w:customStyle="1" w:styleId="2023">
    <w:name w:val="Char7"/>
    <w:basedOn w:val="1"/>
    <w:qFormat/>
    <w:uiPriority w:val="0"/>
    <w:pPr>
      <w:widowControl/>
      <w:spacing w:after="160" w:line="240" w:lineRule="exact"/>
    </w:pPr>
    <w:rPr>
      <w:rFonts w:ascii="Times New Roman" w:hAnsi="Times New Roman"/>
      <w:sz w:val="24"/>
      <w:szCs w:val="20"/>
    </w:rPr>
  </w:style>
  <w:style w:type="paragraph" w:customStyle="1" w:styleId="2024">
    <w:name w:val="样式 样式 段后: 7.8 磅 行距: 1.5 倍行距 + Arial 小四 段前: 3.9 磅 行距: 多倍行距 1.2..."/>
    <w:basedOn w:val="1"/>
    <w:qFormat/>
    <w:uiPriority w:val="0"/>
    <w:pPr>
      <w:numPr>
        <w:ilvl w:val="0"/>
        <w:numId w:val="105"/>
      </w:numPr>
      <w:spacing w:before="78" w:line="300" w:lineRule="auto"/>
      <w:jc w:val="both"/>
    </w:pPr>
    <w:rPr>
      <w:rFonts w:ascii="Arial" w:hAnsi="Arial" w:cs="宋体"/>
      <w:kern w:val="0"/>
      <w:sz w:val="24"/>
      <w:szCs w:val="20"/>
    </w:rPr>
  </w:style>
  <w:style w:type="paragraph" w:customStyle="1" w:styleId="2025">
    <w:name w:val="正文模式"/>
    <w:basedOn w:val="1"/>
    <w:qFormat/>
    <w:uiPriority w:val="0"/>
    <w:pPr>
      <w:spacing w:line="360" w:lineRule="auto"/>
      <w:ind w:firstLine="480" w:firstLineChars="200"/>
      <w:jc w:val="both"/>
    </w:pPr>
    <w:rPr>
      <w:rFonts w:ascii="Times New Roman" w:hAnsi="Times New Roman"/>
      <w:sz w:val="24"/>
      <w:szCs w:val="20"/>
    </w:rPr>
  </w:style>
  <w:style w:type="paragraph" w:customStyle="1" w:styleId="2026">
    <w:name w:val="我的正文样式"/>
    <w:basedOn w:val="1"/>
    <w:qFormat/>
    <w:uiPriority w:val="0"/>
    <w:pPr>
      <w:spacing w:line="360" w:lineRule="auto"/>
      <w:ind w:firstLine="200" w:firstLineChars="200"/>
      <w:jc w:val="both"/>
    </w:pPr>
    <w:rPr>
      <w:rFonts w:ascii="宋体" w:hAnsi="宋体"/>
      <w:sz w:val="24"/>
      <w:szCs w:val="21"/>
    </w:rPr>
  </w:style>
  <w:style w:type="paragraph" w:customStyle="1" w:styleId="2027">
    <w:name w:val="可研4"/>
    <w:basedOn w:val="7"/>
    <w:qFormat/>
    <w:uiPriority w:val="0"/>
    <w:pPr>
      <w:numPr>
        <w:ilvl w:val="0"/>
        <w:numId w:val="0"/>
      </w:numPr>
      <w:tabs>
        <w:tab w:val="left" w:pos="851"/>
      </w:tabs>
      <w:adjustRightInd w:val="0"/>
      <w:snapToGrid w:val="0"/>
      <w:spacing w:before="240" w:after="120" w:line="240" w:lineRule="auto"/>
      <w:ind w:left="851" w:hanging="851"/>
    </w:pPr>
    <w:rPr>
      <w:rFonts w:ascii="Arial" w:hAnsi="Arial" w:eastAsia="黑体" w:cs="宋体"/>
      <w:b w:val="0"/>
      <w:sz w:val="24"/>
      <w:szCs w:val="20"/>
    </w:rPr>
  </w:style>
  <w:style w:type="paragraph" w:customStyle="1" w:styleId="2028">
    <w:name w:val="Char Char Char Char Char Char Char Char Char1 Char Char Char Char Char Char Char Char Char Char Char Char Char"/>
    <w:basedOn w:val="4"/>
    <w:qFormat/>
    <w:uiPriority w:val="0"/>
    <w:pPr>
      <w:numPr>
        <w:numId w:val="0"/>
      </w:numPr>
      <w:snapToGrid w:val="0"/>
      <w:spacing w:before="240" w:after="240" w:line="348" w:lineRule="auto"/>
      <w:jc w:val="both"/>
    </w:pPr>
    <w:rPr>
      <w:rFonts w:ascii="Times New Roman" w:hAnsi="Times New Roman"/>
      <w:sz w:val="44"/>
    </w:rPr>
  </w:style>
  <w:style w:type="character" w:customStyle="1" w:styleId="2029">
    <w:name w:val="style591"/>
    <w:qFormat/>
    <w:uiPriority w:val="0"/>
    <w:rPr>
      <w:color w:val="CC3300"/>
    </w:rPr>
  </w:style>
  <w:style w:type="character" w:customStyle="1" w:styleId="2030">
    <w:name w:val="样式 要点 + 小三"/>
    <w:qFormat/>
    <w:uiPriority w:val="0"/>
    <w:rPr>
      <w:b/>
      <w:bCs/>
      <w:sz w:val="30"/>
    </w:rPr>
  </w:style>
  <w:style w:type="character" w:customStyle="1" w:styleId="2031">
    <w:name w:val="正文文字缩进 3 Char Char"/>
    <w:qFormat/>
    <w:uiPriority w:val="0"/>
    <w:rPr>
      <w:rFonts w:ascii="Times New Roman" w:hAnsi="Times New Roman" w:eastAsia="宋体" w:cs="Times New Roman"/>
      <w:sz w:val="16"/>
      <w:szCs w:val="16"/>
    </w:rPr>
  </w:style>
  <w:style w:type="paragraph" w:customStyle="1" w:styleId="2032">
    <w:name w:val="w_正文"/>
    <w:basedOn w:val="1"/>
    <w:qFormat/>
    <w:uiPriority w:val="0"/>
    <w:pPr>
      <w:spacing w:beforeLines="15" w:afterLines="15" w:line="360" w:lineRule="auto"/>
      <w:ind w:firstLine="480"/>
      <w:jc w:val="both"/>
    </w:pPr>
    <w:rPr>
      <w:rFonts w:ascii="Times New Roman" w:hAnsi="Times New Roman"/>
      <w:sz w:val="24"/>
      <w:szCs w:val="24"/>
    </w:rPr>
  </w:style>
  <w:style w:type="character" w:customStyle="1" w:styleId="2033">
    <w:name w:val="emailstyle1311"/>
    <w:semiHidden/>
    <w:qFormat/>
    <w:uiPriority w:val="0"/>
    <w:rPr>
      <w:rFonts w:hint="default" w:ascii="Arial" w:hAnsi="Arial" w:eastAsia="宋体" w:cs="Arial"/>
      <w:color w:val="auto"/>
      <w:sz w:val="20"/>
    </w:rPr>
  </w:style>
  <w:style w:type="character" w:customStyle="1" w:styleId="2034">
    <w:name w:val="emailstyle1321"/>
    <w:semiHidden/>
    <w:qFormat/>
    <w:uiPriority w:val="0"/>
    <w:rPr>
      <w:rFonts w:hint="default" w:ascii="Arial" w:hAnsi="Arial" w:eastAsia="宋体" w:cs="Arial"/>
      <w:color w:val="auto"/>
      <w:sz w:val="20"/>
    </w:rPr>
  </w:style>
  <w:style w:type="paragraph" w:customStyle="1" w:styleId="2035">
    <w:name w:val="main style32"/>
    <w:basedOn w:val="1"/>
    <w:qFormat/>
    <w:uiPriority w:val="0"/>
    <w:pPr>
      <w:widowControl/>
      <w:spacing w:before="100" w:beforeAutospacing="1" w:after="100" w:afterAutospacing="1"/>
    </w:pPr>
    <w:rPr>
      <w:rFonts w:ascii="宋体" w:hAnsi="宋体" w:cs="宋体"/>
      <w:kern w:val="0"/>
      <w:sz w:val="24"/>
      <w:szCs w:val="24"/>
    </w:rPr>
  </w:style>
  <w:style w:type="character" w:customStyle="1" w:styleId="2036">
    <w:name w:val="List Paragraph Char"/>
    <w:qFormat/>
    <w:locked/>
    <w:uiPriority w:val="0"/>
    <w:rPr>
      <w:rFonts w:ascii="Calibri" w:hAnsi="Calibri"/>
      <w:kern w:val="2"/>
      <w:sz w:val="21"/>
      <w:szCs w:val="22"/>
    </w:rPr>
  </w:style>
  <w:style w:type="paragraph" w:customStyle="1" w:styleId="2037">
    <w:name w:val="Blk Item 3"/>
    <w:basedOn w:val="1"/>
    <w:qFormat/>
    <w:uiPriority w:val="0"/>
    <w:pPr>
      <w:widowControl/>
      <w:numPr>
        <w:ilvl w:val="0"/>
        <w:numId w:val="106"/>
      </w:numPr>
    </w:pPr>
    <w:rPr>
      <w:rFonts w:ascii="Garamond" w:hAnsi="Garamond"/>
      <w:kern w:val="0"/>
      <w:sz w:val="22"/>
      <w:szCs w:val="20"/>
      <w:lang w:bidi="he-IL"/>
    </w:rPr>
  </w:style>
  <w:style w:type="paragraph" w:customStyle="1" w:styleId="2038">
    <w:name w:val="表格栏头"/>
    <w:basedOn w:val="346"/>
    <w:next w:val="346"/>
    <w:qFormat/>
    <w:uiPriority w:val="0"/>
    <w:pPr>
      <w:widowControl/>
      <w:tabs>
        <w:tab w:val="clear" w:pos="420"/>
      </w:tabs>
      <w:overflowPunct w:val="0"/>
      <w:autoSpaceDE w:val="0"/>
      <w:autoSpaceDN w:val="0"/>
      <w:adjustRightInd w:val="0"/>
      <w:jc w:val="left"/>
    </w:pPr>
    <w:rPr>
      <w:rFonts w:ascii="Tahoma" w:hAnsi="Tahoma"/>
      <w:b/>
      <w:kern w:val="0"/>
      <w:sz w:val="24"/>
      <w:lang w:val="zh-CN"/>
    </w:rPr>
  </w:style>
  <w:style w:type="paragraph" w:customStyle="1" w:styleId="2039">
    <w:name w:val="Char Char Char Char Char Char Char Char Char Char Char Char1"/>
    <w:basedOn w:val="1"/>
    <w:qFormat/>
    <w:uiPriority w:val="0"/>
    <w:pPr>
      <w:spacing w:line="360" w:lineRule="auto"/>
      <w:ind w:firstLine="480" w:firstLineChars="200"/>
      <w:jc w:val="both"/>
    </w:pPr>
    <w:rPr>
      <w:rFonts w:ascii="Arial" w:hAnsi="Arial"/>
      <w:kern w:val="0"/>
      <w:sz w:val="24"/>
      <w:szCs w:val="24"/>
    </w:rPr>
  </w:style>
  <w:style w:type="paragraph" w:customStyle="1" w:styleId="2040">
    <w:name w:val="Char1 Char Char"/>
    <w:basedOn w:val="1"/>
    <w:qFormat/>
    <w:uiPriority w:val="0"/>
    <w:pPr>
      <w:widowControl/>
      <w:spacing w:after="160" w:line="240" w:lineRule="exact"/>
    </w:pPr>
    <w:rPr>
      <w:rFonts w:ascii="Times New Roman" w:hAnsi="Times New Roman"/>
      <w:sz w:val="21"/>
      <w:szCs w:val="20"/>
    </w:rPr>
  </w:style>
  <w:style w:type="paragraph" w:customStyle="1" w:styleId="2041">
    <w:name w:val="注释"/>
    <w:basedOn w:val="1"/>
    <w:qFormat/>
    <w:uiPriority w:val="99"/>
    <w:pPr>
      <w:adjustRightInd w:val="0"/>
      <w:snapToGrid w:val="0"/>
      <w:spacing w:before="60" w:after="60" w:line="300" w:lineRule="auto"/>
      <w:ind w:firstLine="200" w:firstLineChars="200"/>
      <w:jc w:val="both"/>
    </w:pPr>
    <w:rPr>
      <w:rFonts w:ascii="Times New Roman" w:hAnsi="Times New Roman"/>
      <w:bCs/>
      <w:i/>
      <w:color w:val="3366FF"/>
      <w:sz w:val="21"/>
      <w:szCs w:val="20"/>
    </w:rPr>
  </w:style>
  <w:style w:type="paragraph" w:customStyle="1" w:styleId="2042">
    <w:name w:val="题注4"/>
    <w:basedOn w:val="1"/>
    <w:next w:val="23"/>
    <w:qFormat/>
    <w:uiPriority w:val="99"/>
    <w:pPr>
      <w:ind w:left="-132" w:leftChars="-64" w:right="-105" w:rightChars="-50" w:hanging="2"/>
      <w:jc w:val="center"/>
    </w:pPr>
    <w:rPr>
      <w:rFonts w:ascii="Times New Roman" w:hAnsi="Times New Roman"/>
      <w:b/>
      <w:color w:val="FF0000"/>
      <w:sz w:val="24"/>
      <w:szCs w:val="24"/>
      <w:lang w:val="en-GB"/>
    </w:rPr>
  </w:style>
  <w:style w:type="character" w:customStyle="1" w:styleId="2043">
    <w:name w:val="标准段落 Char"/>
    <w:link w:val="1990"/>
    <w:qFormat/>
    <w:locked/>
    <w:uiPriority w:val="0"/>
    <w:rPr>
      <w:rFonts w:ascii="Times New Roman" w:hAnsi="Times New Roman" w:eastAsia="宋体" w:cs="Times New Roman"/>
      <w:sz w:val="24"/>
      <w:szCs w:val="24"/>
      <w:lang w:val="zh-CN"/>
    </w:rPr>
  </w:style>
  <w:style w:type="paragraph" w:customStyle="1" w:styleId="2044">
    <w:name w:val="样式 标准段落 + 首行缩进:  2 字符"/>
    <w:basedOn w:val="1"/>
    <w:link w:val="2045"/>
    <w:qFormat/>
    <w:uiPriority w:val="0"/>
    <w:pPr>
      <w:autoSpaceDN w:val="0"/>
      <w:spacing w:line="360" w:lineRule="auto"/>
      <w:ind w:firstLine="480" w:firstLineChars="200"/>
      <w:jc w:val="both"/>
      <w:textAlignment w:val="baseline"/>
    </w:pPr>
    <w:rPr>
      <w:rFonts w:ascii="Times New Roman" w:hAnsi="Times New Roman"/>
      <w:snapToGrid w:val="0"/>
      <w:kern w:val="0"/>
      <w:sz w:val="24"/>
      <w:szCs w:val="20"/>
      <w:lang w:val="zh-CN"/>
    </w:rPr>
  </w:style>
  <w:style w:type="character" w:customStyle="1" w:styleId="2045">
    <w:name w:val="样式 标准段落 + 首行缩进:  2 字符 Char"/>
    <w:link w:val="2044"/>
    <w:qFormat/>
    <w:uiPriority w:val="0"/>
    <w:rPr>
      <w:rFonts w:ascii="Times New Roman" w:hAnsi="Times New Roman" w:eastAsia="宋体" w:cs="Times New Roman"/>
      <w:snapToGrid w:val="0"/>
      <w:kern w:val="0"/>
      <w:sz w:val="24"/>
      <w:szCs w:val="20"/>
      <w:lang w:val="zh-CN"/>
    </w:rPr>
  </w:style>
  <w:style w:type="character" w:customStyle="1" w:styleId="2046">
    <w:name w:val="样式4 Char"/>
    <w:qFormat/>
    <w:uiPriority w:val="0"/>
    <w:rPr>
      <w:rFonts w:ascii="宋体" w:hAnsi="宋体" w:eastAsia="仿宋_GB2312" w:cs="Times New Roman"/>
      <w:kern w:val="0"/>
      <w:sz w:val="30"/>
      <w:szCs w:val="30"/>
      <w:lang w:val="zh-CN" w:eastAsia="zh-CN"/>
    </w:rPr>
  </w:style>
  <w:style w:type="paragraph" w:customStyle="1" w:styleId="2047">
    <w:name w:val="小标号2"/>
    <w:basedOn w:val="1"/>
    <w:qFormat/>
    <w:uiPriority w:val="0"/>
    <w:pPr>
      <w:numPr>
        <w:ilvl w:val="1"/>
        <w:numId w:val="107"/>
      </w:numPr>
      <w:spacing w:line="360" w:lineRule="auto"/>
      <w:jc w:val="both"/>
    </w:pPr>
    <w:rPr>
      <w:rFonts w:ascii="Times New Roman" w:hAnsi="Times New Roman" w:cs="宋体"/>
      <w:sz w:val="24"/>
      <w:szCs w:val="20"/>
    </w:rPr>
  </w:style>
  <w:style w:type="paragraph" w:customStyle="1" w:styleId="2048">
    <w:name w:val="Char152"/>
    <w:basedOn w:val="1"/>
    <w:qFormat/>
    <w:uiPriority w:val="0"/>
    <w:pPr>
      <w:widowControl/>
      <w:spacing w:after="160" w:line="240" w:lineRule="exact"/>
    </w:pPr>
    <w:rPr>
      <w:rFonts w:ascii="Times New Roman" w:hAnsi="Times New Roman"/>
      <w:sz w:val="21"/>
      <w:szCs w:val="20"/>
    </w:rPr>
  </w:style>
  <w:style w:type="paragraph" w:customStyle="1" w:styleId="2049">
    <w:name w:val="Char13"/>
    <w:basedOn w:val="1"/>
    <w:qFormat/>
    <w:uiPriority w:val="0"/>
    <w:pPr>
      <w:widowControl/>
    </w:pPr>
    <w:rPr>
      <w:rFonts w:ascii="宋体" w:hAnsi="Times New Roman"/>
      <w:sz w:val="21"/>
      <w:szCs w:val="24"/>
    </w:rPr>
  </w:style>
  <w:style w:type="paragraph" w:customStyle="1" w:styleId="2050">
    <w:name w:val="Char Char1 Char Char Char Char Char Char Char Char Char Char Char Char Char Char Char Char Char Char Char Char Char Char Char Char Char Char Char Char Char Char Char Char Char Char Char Char Char Char Char Char Char Char Char Cha1"/>
    <w:basedOn w:val="1"/>
    <w:qFormat/>
    <w:uiPriority w:val="0"/>
    <w:pPr>
      <w:widowControl/>
      <w:spacing w:after="160" w:line="240" w:lineRule="exact"/>
    </w:pPr>
    <w:rPr>
      <w:rFonts w:ascii="Verdana" w:hAnsi="Verdana" w:eastAsia="仿宋_GB2312"/>
      <w:kern w:val="0"/>
      <w:sz w:val="24"/>
      <w:szCs w:val="20"/>
      <w:lang w:eastAsia="en-US"/>
    </w:rPr>
  </w:style>
  <w:style w:type="paragraph" w:customStyle="1" w:styleId="2051">
    <w:name w:val="TOC 标题11"/>
    <w:next w:val="59"/>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2052">
    <w:name w:val="Char31"/>
    <w:basedOn w:val="1"/>
    <w:qFormat/>
    <w:uiPriority w:val="0"/>
    <w:pPr>
      <w:widowControl/>
      <w:spacing w:beforeLines="100" w:after="160" w:line="240" w:lineRule="exact"/>
    </w:pPr>
    <w:rPr>
      <w:rFonts w:ascii="Verdana" w:hAnsi="Verdana"/>
      <w:kern w:val="0"/>
      <w:sz w:val="20"/>
      <w:szCs w:val="20"/>
      <w:lang w:eastAsia="en-US"/>
    </w:rPr>
  </w:style>
  <w:style w:type="paragraph" w:customStyle="1" w:styleId="2053">
    <w:name w:val="普通(网站)11"/>
    <w:basedOn w:val="1"/>
    <w:qFormat/>
    <w:uiPriority w:val="99"/>
    <w:pPr>
      <w:widowControl/>
      <w:spacing w:before="100" w:after="100"/>
    </w:pPr>
    <w:rPr>
      <w:rFonts w:ascii="Times New Roman" w:hAnsi="Times New Roman"/>
      <w:kern w:val="0"/>
      <w:sz w:val="24"/>
      <w:szCs w:val="20"/>
    </w:rPr>
  </w:style>
  <w:style w:type="paragraph" w:customStyle="1" w:styleId="2054">
    <w:name w:val="正文51"/>
    <w:basedOn w:val="1"/>
    <w:qFormat/>
    <w:uiPriority w:val="0"/>
    <w:pPr>
      <w:widowControl/>
      <w:overflowPunct w:val="0"/>
      <w:autoSpaceDE w:val="0"/>
      <w:autoSpaceDN w:val="0"/>
      <w:adjustRightInd w:val="0"/>
      <w:jc w:val="both"/>
      <w:textAlignment w:val="baseline"/>
    </w:pPr>
    <w:rPr>
      <w:rFonts w:ascii="宋体" w:hAnsi="Times New Roman"/>
      <w:kern w:val="0"/>
      <w:sz w:val="21"/>
      <w:szCs w:val="20"/>
    </w:rPr>
  </w:style>
  <w:style w:type="paragraph" w:customStyle="1" w:styleId="2055">
    <w:name w:val="Char Char Char Char11"/>
    <w:basedOn w:val="1"/>
    <w:qFormat/>
    <w:uiPriority w:val="0"/>
    <w:pPr>
      <w:jc w:val="both"/>
    </w:pPr>
    <w:rPr>
      <w:rFonts w:ascii="Tahoma" w:hAnsi="Tahoma"/>
      <w:sz w:val="24"/>
      <w:szCs w:val="20"/>
    </w:rPr>
  </w:style>
  <w:style w:type="paragraph" w:customStyle="1" w:styleId="2056">
    <w:name w:val="Char Char1 Char2"/>
    <w:basedOn w:val="1"/>
    <w:qFormat/>
    <w:uiPriority w:val="0"/>
    <w:pPr>
      <w:jc w:val="both"/>
    </w:pPr>
    <w:rPr>
      <w:rFonts w:ascii="Tahoma" w:hAnsi="Tahoma"/>
      <w:b/>
      <w:sz w:val="24"/>
      <w:szCs w:val="20"/>
    </w:rPr>
  </w:style>
  <w:style w:type="paragraph" w:customStyle="1" w:styleId="2057">
    <w:name w:val="Char Char Char Char Char Char Char Char Char Char Char Char Char Char Char1 Char1"/>
    <w:basedOn w:val="1"/>
    <w:qFormat/>
    <w:uiPriority w:val="0"/>
    <w:pPr>
      <w:widowControl/>
      <w:spacing w:after="160" w:line="240" w:lineRule="exact"/>
    </w:pPr>
    <w:rPr>
      <w:rFonts w:ascii="Verdana" w:hAnsi="Verdana"/>
      <w:kern w:val="0"/>
      <w:sz w:val="20"/>
      <w:szCs w:val="20"/>
      <w:lang w:eastAsia="en-US"/>
    </w:rPr>
  </w:style>
  <w:style w:type="paragraph" w:customStyle="1" w:styleId="2058">
    <w:name w:val="Char1 Char Char Char Char Char Char Char Char Char1"/>
    <w:basedOn w:val="1"/>
    <w:qFormat/>
    <w:uiPriority w:val="0"/>
    <w:pPr>
      <w:jc w:val="both"/>
    </w:pPr>
    <w:rPr>
      <w:rFonts w:ascii="Tahoma" w:hAnsi="Tahoma"/>
      <w:sz w:val="24"/>
      <w:szCs w:val="20"/>
    </w:rPr>
  </w:style>
  <w:style w:type="paragraph" w:customStyle="1" w:styleId="2059">
    <w:name w:val="Char1 Char Char Char Char Char Char Char Char Char Char Char Char Char Char Char1"/>
    <w:basedOn w:val="1"/>
    <w:qFormat/>
    <w:uiPriority w:val="0"/>
    <w:pPr>
      <w:jc w:val="both"/>
    </w:pPr>
    <w:rPr>
      <w:rFonts w:ascii="Tahoma" w:hAnsi="Tahoma"/>
      <w:sz w:val="24"/>
      <w:szCs w:val="20"/>
    </w:rPr>
  </w:style>
  <w:style w:type="paragraph" w:customStyle="1" w:styleId="2060">
    <w:name w:val="Char21"/>
    <w:basedOn w:val="27"/>
    <w:qFormat/>
    <w:uiPriority w:val="99"/>
    <w:pPr>
      <w:shd w:val="clear" w:color="auto" w:fill="000080"/>
      <w:ind w:left="4820" w:hanging="4820"/>
      <w:jc w:val="both"/>
    </w:pPr>
    <w:rPr>
      <w:rFonts w:ascii="Tahoma" w:hAnsi="Tahoma"/>
      <w:sz w:val="24"/>
      <w:szCs w:val="24"/>
      <w:lang w:val="zh-CN"/>
    </w:rPr>
  </w:style>
  <w:style w:type="paragraph" w:customStyle="1" w:styleId="2061">
    <w:name w:val="Char Char Char Char Char Char Char Char Char Char Char1 Char1"/>
    <w:basedOn w:val="1"/>
    <w:qFormat/>
    <w:uiPriority w:val="0"/>
    <w:pPr>
      <w:widowControl/>
      <w:spacing w:after="160" w:line="240" w:lineRule="exact"/>
    </w:pPr>
    <w:rPr>
      <w:rFonts w:ascii="Times New Roman" w:hAnsi="Times New Roman"/>
      <w:sz w:val="21"/>
      <w:szCs w:val="20"/>
    </w:rPr>
  </w:style>
  <w:style w:type="paragraph" w:customStyle="1" w:styleId="2062">
    <w:name w:val="Char4 Char Char1"/>
    <w:basedOn w:val="1"/>
    <w:qFormat/>
    <w:uiPriority w:val="0"/>
    <w:pPr>
      <w:jc w:val="both"/>
    </w:pPr>
    <w:rPr>
      <w:rFonts w:ascii="Times New Roman" w:hAnsi="Times New Roman"/>
      <w:sz w:val="21"/>
      <w:szCs w:val="21"/>
    </w:rPr>
  </w:style>
  <w:style w:type="paragraph" w:customStyle="1" w:styleId="2063">
    <w:name w:val="Char Char Char Char Char Char Char Char Char Char Char Char Char Char Char Char Char Char Char1"/>
    <w:basedOn w:val="1"/>
    <w:qFormat/>
    <w:uiPriority w:val="0"/>
    <w:pPr>
      <w:widowControl/>
      <w:spacing w:after="160" w:line="240" w:lineRule="exact"/>
    </w:pPr>
    <w:rPr>
      <w:rFonts w:ascii="Verdana" w:hAnsi="Verdana"/>
      <w:kern w:val="0"/>
      <w:sz w:val="20"/>
      <w:szCs w:val="20"/>
      <w:lang w:eastAsia="en-US"/>
    </w:rPr>
  </w:style>
  <w:style w:type="paragraph" w:customStyle="1" w:styleId="2064">
    <w:name w:val="Char1 Char Char Char1"/>
    <w:basedOn w:val="1"/>
    <w:qFormat/>
    <w:uiPriority w:val="99"/>
    <w:pPr>
      <w:jc w:val="both"/>
    </w:pPr>
    <w:rPr>
      <w:rFonts w:ascii="Tahoma" w:hAnsi="Tahoma"/>
      <w:sz w:val="24"/>
      <w:szCs w:val="20"/>
    </w:rPr>
  </w:style>
  <w:style w:type="paragraph" w:customStyle="1" w:styleId="2065">
    <w:name w:val="列出段落11"/>
    <w:basedOn w:val="1"/>
    <w:qFormat/>
    <w:uiPriority w:val="99"/>
    <w:pPr>
      <w:ind w:firstLine="420" w:firstLineChars="200"/>
      <w:jc w:val="both"/>
    </w:pPr>
    <w:rPr>
      <w:sz w:val="21"/>
      <w:lang w:val="zh-CN"/>
    </w:rPr>
  </w:style>
  <w:style w:type="paragraph" w:customStyle="1" w:styleId="2066">
    <w:name w:val="Char1 Char Char1"/>
    <w:basedOn w:val="1"/>
    <w:qFormat/>
    <w:uiPriority w:val="0"/>
    <w:pPr>
      <w:widowControl/>
      <w:spacing w:after="160" w:line="240" w:lineRule="exact"/>
    </w:pPr>
    <w:rPr>
      <w:rFonts w:ascii="Times New Roman" w:hAnsi="Times New Roman"/>
      <w:sz w:val="21"/>
      <w:szCs w:val="20"/>
    </w:rPr>
  </w:style>
  <w:style w:type="paragraph" w:customStyle="1" w:styleId="2067">
    <w:name w:val="_标题5"/>
    <w:basedOn w:val="8"/>
    <w:next w:val="1262"/>
    <w:link w:val="2112"/>
    <w:qFormat/>
    <w:uiPriority w:val="0"/>
    <w:pPr>
      <w:numPr>
        <w:ilvl w:val="0"/>
        <w:numId w:val="0"/>
      </w:numPr>
      <w:tabs>
        <w:tab w:val="left" w:pos="902"/>
      </w:tabs>
      <w:spacing w:line="377" w:lineRule="auto"/>
      <w:ind w:left="902" w:hanging="420"/>
      <w:jc w:val="left"/>
    </w:pPr>
    <w:rPr>
      <w:rFonts w:ascii="Arial" w:hAnsi="Arial" w:eastAsia="黑体" w:cs="Times New Roman"/>
      <w:b w:val="0"/>
      <w:sz w:val="24"/>
      <w:lang w:val="zh-CN"/>
    </w:rPr>
  </w:style>
  <w:style w:type="paragraph" w:customStyle="1" w:styleId="2068">
    <w:name w:val="_标题2"/>
    <w:basedOn w:val="5"/>
    <w:next w:val="1262"/>
    <w:link w:val="2121"/>
    <w:qFormat/>
    <w:uiPriority w:val="0"/>
    <w:pPr>
      <w:numPr>
        <w:ilvl w:val="0"/>
        <w:numId w:val="0"/>
      </w:numPr>
      <w:tabs>
        <w:tab w:val="left" w:pos="1322"/>
      </w:tabs>
      <w:spacing w:before="340" w:after="330" w:line="360" w:lineRule="auto"/>
      <w:ind w:left="1735" w:hanging="1735"/>
      <w:jc w:val="left"/>
    </w:pPr>
    <w:rPr>
      <w:rFonts w:ascii="Arial" w:hAnsi="Arial" w:eastAsia="黑体" w:cs="Times New Roman"/>
      <w:b w:val="0"/>
      <w:kern w:val="44"/>
      <w:sz w:val="30"/>
      <w:szCs w:val="30"/>
      <w:lang w:val="zh-CN"/>
    </w:rPr>
  </w:style>
  <w:style w:type="paragraph" w:customStyle="1" w:styleId="2069">
    <w:name w:val="_标题4"/>
    <w:basedOn w:val="7"/>
    <w:next w:val="1262"/>
    <w:link w:val="2098"/>
    <w:qFormat/>
    <w:uiPriority w:val="0"/>
    <w:pPr>
      <w:numPr>
        <w:ilvl w:val="0"/>
        <w:numId w:val="0"/>
      </w:numPr>
      <w:tabs>
        <w:tab w:val="left" w:pos="1134"/>
        <w:tab w:val="left" w:pos="2162"/>
      </w:tabs>
      <w:ind w:left="2162" w:hanging="420"/>
    </w:pPr>
    <w:rPr>
      <w:rFonts w:ascii="Arial" w:hAnsi="Arial" w:eastAsia="黑体" w:cs="Times New Roman"/>
      <w:b w:val="0"/>
      <w:lang w:val="zh-CN"/>
    </w:rPr>
  </w:style>
  <w:style w:type="paragraph" w:customStyle="1" w:styleId="2070">
    <w:name w:val="_标题3"/>
    <w:basedOn w:val="6"/>
    <w:next w:val="1262"/>
    <w:link w:val="2071"/>
    <w:qFormat/>
    <w:uiPriority w:val="0"/>
    <w:pPr>
      <w:numPr>
        <w:ilvl w:val="0"/>
        <w:numId w:val="0"/>
      </w:numPr>
      <w:spacing w:line="415" w:lineRule="auto"/>
    </w:pPr>
    <w:rPr>
      <w:rFonts w:ascii="Arial" w:hAnsi="Arial" w:eastAsia="黑体"/>
      <w:b w:val="0"/>
      <w:sz w:val="30"/>
      <w:lang w:val="zh-CN"/>
    </w:rPr>
  </w:style>
  <w:style w:type="character" w:customStyle="1" w:styleId="2071">
    <w:name w:val="_标题3 Char"/>
    <w:link w:val="2070"/>
    <w:qFormat/>
    <w:uiPriority w:val="0"/>
    <w:rPr>
      <w:rFonts w:ascii="Arial" w:hAnsi="Arial" w:eastAsia="黑体" w:cs="Times New Roman"/>
      <w:bCs/>
      <w:sz w:val="30"/>
      <w:szCs w:val="32"/>
      <w:lang w:val="zh-CN"/>
    </w:rPr>
  </w:style>
  <w:style w:type="paragraph" w:customStyle="1" w:styleId="2072">
    <w:name w:val="_标题1"/>
    <w:basedOn w:val="4"/>
    <w:next w:val="1"/>
    <w:qFormat/>
    <w:uiPriority w:val="0"/>
    <w:pPr>
      <w:numPr>
        <w:numId w:val="0"/>
      </w:numPr>
      <w:tabs>
        <w:tab w:val="left" w:pos="425"/>
      </w:tabs>
      <w:spacing w:after="240" w:line="360" w:lineRule="auto"/>
      <w:ind w:left="425" w:hanging="425"/>
      <w:jc w:val="both"/>
    </w:pPr>
    <w:rPr>
      <w:rFonts w:ascii="Arial" w:hAnsi="Arial" w:eastAsia="黑体"/>
      <w:b w:val="0"/>
      <w:sz w:val="44"/>
      <w:lang w:val="zh-CN"/>
    </w:rPr>
  </w:style>
  <w:style w:type="paragraph" w:customStyle="1" w:styleId="2073">
    <w:name w:val="_列表1"/>
    <w:basedOn w:val="1"/>
    <w:qFormat/>
    <w:uiPriority w:val="0"/>
    <w:pPr>
      <w:adjustRightInd w:val="0"/>
      <w:spacing w:beforeLines="15" w:afterLines="15" w:line="360" w:lineRule="auto"/>
      <w:ind w:left="482"/>
      <w:jc w:val="both"/>
    </w:pPr>
    <w:rPr>
      <w:rFonts w:ascii="宋体" w:hAnsi="宋体"/>
      <w:sz w:val="24"/>
      <w:szCs w:val="24"/>
    </w:rPr>
  </w:style>
  <w:style w:type="paragraph" w:customStyle="1" w:styleId="2074">
    <w:name w:val="_标题6"/>
    <w:basedOn w:val="2067"/>
    <w:next w:val="1262"/>
    <w:link w:val="2110"/>
    <w:qFormat/>
    <w:uiPriority w:val="0"/>
    <w:pPr>
      <w:tabs>
        <w:tab w:val="clear" w:pos="902"/>
      </w:tabs>
      <w:ind w:left="0" w:firstLine="0"/>
    </w:pPr>
    <w:rPr>
      <w:rFonts w:ascii="宋体" w:hAnsi="宋体"/>
      <w:szCs w:val="24"/>
    </w:rPr>
  </w:style>
  <w:style w:type="paragraph" w:customStyle="1" w:styleId="2075">
    <w:name w:val="_题注"/>
    <w:basedOn w:val="23"/>
    <w:link w:val="2076"/>
    <w:qFormat/>
    <w:uiPriority w:val="0"/>
    <w:pPr>
      <w:spacing w:line="240" w:lineRule="auto"/>
      <w:ind w:firstLine="0" w:firstLineChars="0"/>
      <w:jc w:val="center"/>
    </w:pPr>
    <w:rPr>
      <w:rFonts w:ascii="黑体" w:hAnsi="Arial"/>
      <w:sz w:val="21"/>
      <w:lang w:val="zh-CN"/>
    </w:rPr>
  </w:style>
  <w:style w:type="character" w:customStyle="1" w:styleId="2076">
    <w:name w:val="_题注 Char"/>
    <w:link w:val="2075"/>
    <w:qFormat/>
    <w:uiPriority w:val="0"/>
    <w:rPr>
      <w:rFonts w:ascii="黑体" w:hAnsi="Arial" w:eastAsia="黑体" w:cs="Times New Roman"/>
      <w:szCs w:val="20"/>
      <w:lang w:val="zh-CN"/>
    </w:rPr>
  </w:style>
  <w:style w:type="paragraph" w:customStyle="1" w:styleId="2077">
    <w:name w:val="_表格标题"/>
    <w:basedOn w:val="1"/>
    <w:link w:val="2078"/>
    <w:qFormat/>
    <w:uiPriority w:val="0"/>
    <w:pPr>
      <w:numPr>
        <w:ilvl w:val="0"/>
        <w:numId w:val="108"/>
      </w:numPr>
      <w:tabs>
        <w:tab w:val="clear" w:pos="902"/>
      </w:tabs>
      <w:autoSpaceDE w:val="0"/>
      <w:adjustRightInd w:val="0"/>
      <w:snapToGrid w:val="0"/>
      <w:spacing w:beforeLines="10" w:afterLines="10" w:line="360" w:lineRule="auto"/>
      <w:ind w:left="0" w:firstLine="0"/>
      <w:jc w:val="center"/>
    </w:pPr>
    <w:rPr>
      <w:rFonts w:ascii="宋体" w:hAnsi="宋体"/>
      <w:b/>
      <w:sz w:val="21"/>
      <w:szCs w:val="24"/>
      <w:lang w:val="zh-CN"/>
    </w:rPr>
  </w:style>
  <w:style w:type="character" w:customStyle="1" w:styleId="2078">
    <w:name w:val="_表格标题 Char"/>
    <w:link w:val="2077"/>
    <w:qFormat/>
    <w:uiPriority w:val="0"/>
    <w:rPr>
      <w:rFonts w:ascii="宋体" w:hAnsi="宋体" w:eastAsia="宋体" w:cs="Times New Roman"/>
      <w:b/>
      <w:kern w:val="2"/>
      <w:sz w:val="21"/>
      <w:szCs w:val="24"/>
      <w:lang w:val="zh-CN"/>
    </w:rPr>
  </w:style>
  <w:style w:type="paragraph" w:customStyle="1" w:styleId="2079">
    <w:name w:val="_表格文字"/>
    <w:basedOn w:val="1"/>
    <w:link w:val="2080"/>
    <w:qFormat/>
    <w:uiPriority w:val="0"/>
    <w:pPr>
      <w:autoSpaceDE w:val="0"/>
      <w:adjustRightInd w:val="0"/>
      <w:snapToGrid w:val="0"/>
      <w:spacing w:beforeLines="10" w:afterLines="10" w:line="360" w:lineRule="auto"/>
      <w:jc w:val="both"/>
    </w:pPr>
    <w:rPr>
      <w:rFonts w:ascii="宋体" w:hAnsi="宋体"/>
      <w:sz w:val="21"/>
      <w:szCs w:val="24"/>
      <w:lang w:val="zh-CN"/>
    </w:rPr>
  </w:style>
  <w:style w:type="character" w:customStyle="1" w:styleId="2080">
    <w:name w:val="_表格文字 Char"/>
    <w:link w:val="2079"/>
    <w:qFormat/>
    <w:uiPriority w:val="0"/>
    <w:rPr>
      <w:rFonts w:ascii="宋体" w:hAnsi="宋体" w:eastAsia="宋体" w:cs="Times New Roman"/>
      <w:szCs w:val="24"/>
      <w:lang w:val="zh-CN"/>
    </w:rPr>
  </w:style>
  <w:style w:type="paragraph" w:customStyle="1" w:styleId="2081">
    <w:name w:val="_注释"/>
    <w:basedOn w:val="1"/>
    <w:qFormat/>
    <w:uiPriority w:val="0"/>
    <w:pPr>
      <w:spacing w:beforeLines="15" w:afterLines="15" w:line="360" w:lineRule="auto"/>
      <w:ind w:firstLine="480" w:firstLineChars="200"/>
      <w:jc w:val="both"/>
    </w:pPr>
    <w:rPr>
      <w:rFonts w:ascii="宋体" w:hAnsi="宋体"/>
      <w:i/>
      <w:color w:val="0000FF"/>
      <w:sz w:val="24"/>
      <w:szCs w:val="24"/>
    </w:rPr>
  </w:style>
  <w:style w:type="paragraph" w:customStyle="1" w:styleId="2082">
    <w:name w:val="_封面标题"/>
    <w:basedOn w:val="1"/>
    <w:qFormat/>
    <w:uiPriority w:val="0"/>
    <w:pPr>
      <w:spacing w:line="360" w:lineRule="auto"/>
      <w:jc w:val="center"/>
    </w:pPr>
    <w:rPr>
      <w:rFonts w:ascii="Times New Roman" w:hAnsi="Times New Roman" w:eastAsia="黑体"/>
      <w:sz w:val="52"/>
      <w:szCs w:val="24"/>
    </w:rPr>
  </w:style>
  <w:style w:type="paragraph" w:customStyle="1" w:styleId="2083">
    <w:name w:val="_封面文字"/>
    <w:basedOn w:val="1"/>
    <w:next w:val="2081"/>
    <w:qFormat/>
    <w:uiPriority w:val="0"/>
    <w:pPr>
      <w:spacing w:line="360" w:lineRule="auto"/>
      <w:jc w:val="center"/>
    </w:pPr>
    <w:rPr>
      <w:rFonts w:ascii="黑体" w:hAnsi="Times New Roman" w:eastAsia="黑体"/>
      <w:sz w:val="32"/>
      <w:szCs w:val="24"/>
    </w:rPr>
  </w:style>
  <w:style w:type="paragraph" w:customStyle="1" w:styleId="2084">
    <w:name w:val="_列表2"/>
    <w:basedOn w:val="2073"/>
    <w:qFormat/>
    <w:uiPriority w:val="0"/>
    <w:pPr>
      <w:ind w:left="843" w:leftChars="230" w:hanging="360" w:hangingChars="150"/>
    </w:pPr>
  </w:style>
  <w:style w:type="paragraph" w:customStyle="1" w:styleId="2085">
    <w:name w:val="Char1 Char Char Char Char Char Char"/>
    <w:basedOn w:val="1"/>
    <w:qFormat/>
    <w:uiPriority w:val="99"/>
    <w:pPr>
      <w:jc w:val="both"/>
    </w:pPr>
    <w:rPr>
      <w:rFonts w:ascii="Tahoma" w:hAnsi="Tahoma"/>
      <w:sz w:val="24"/>
      <w:szCs w:val="20"/>
    </w:rPr>
  </w:style>
  <w:style w:type="paragraph" w:customStyle="1" w:styleId="2086">
    <w:name w:val="二级节标题"/>
    <w:next w:val="1"/>
    <w:qFormat/>
    <w:uiPriority w:val="0"/>
    <w:p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2087">
    <w:name w:val="三级节标题"/>
    <w:next w:val="1"/>
    <w:qFormat/>
    <w:uiPriority w:val="0"/>
    <w:pPr>
      <w:numPr>
        <w:ilvl w:val="0"/>
        <w:numId w:val="109"/>
      </w:numPr>
      <w:tabs>
        <w:tab w:val="left" w:pos="1191"/>
        <w:tab w:val="clear" w:pos="420"/>
      </w:tabs>
      <w:spacing w:before="120" w:after="120" w:line="400" w:lineRule="atLeast"/>
      <w:ind w:left="851" w:hanging="738"/>
      <w:outlineLvl w:val="3"/>
    </w:pPr>
    <w:rPr>
      <w:rFonts w:ascii="Arial" w:hAnsi="Arial" w:eastAsia="黑体" w:cs="Times New Roman"/>
      <w:b/>
      <w:sz w:val="28"/>
      <w:szCs w:val="28"/>
      <w:lang w:val="en-US" w:eastAsia="zh-CN" w:bidi="ar-SA"/>
    </w:rPr>
  </w:style>
  <w:style w:type="character" w:customStyle="1" w:styleId="2088">
    <w:name w:val="金宏发行正文 Char Char"/>
    <w:link w:val="1336"/>
    <w:qFormat/>
    <w:uiPriority w:val="0"/>
    <w:rPr>
      <w:rFonts w:ascii="Times New Roman" w:hAnsi="Times New Roman" w:eastAsia="仿宋_GB2312" w:cs="Times New Roman"/>
      <w:sz w:val="28"/>
      <w:szCs w:val="20"/>
      <w:lang w:val="zh-CN"/>
    </w:rPr>
  </w:style>
  <w:style w:type="paragraph" w:customStyle="1" w:styleId="2089">
    <w:name w:val="金宏发行正文"/>
    <w:basedOn w:val="1"/>
    <w:qFormat/>
    <w:uiPriority w:val="0"/>
    <w:pPr>
      <w:spacing w:line="500" w:lineRule="exact"/>
      <w:ind w:firstLine="560" w:firstLineChars="200"/>
      <w:jc w:val="both"/>
    </w:pPr>
    <w:rPr>
      <w:rFonts w:ascii="Times New Roman" w:hAnsi="Times New Roman" w:eastAsia="仿宋_GB2312" w:cs="宋体"/>
      <w:szCs w:val="20"/>
    </w:rPr>
  </w:style>
  <w:style w:type="paragraph" w:customStyle="1" w:styleId="2090">
    <w:name w:val="12v"/>
    <w:basedOn w:val="1"/>
    <w:qFormat/>
    <w:uiPriority w:val="0"/>
    <w:pPr>
      <w:widowControl/>
      <w:spacing w:before="100" w:beforeAutospacing="1" w:after="100" w:afterAutospacing="1"/>
    </w:pPr>
    <w:rPr>
      <w:rFonts w:hint="eastAsia" w:ascii="宋体" w:hAnsi="宋体"/>
      <w:kern w:val="0"/>
      <w:sz w:val="18"/>
      <w:szCs w:val="18"/>
    </w:rPr>
  </w:style>
  <w:style w:type="paragraph" w:customStyle="1" w:styleId="2091">
    <w:name w:val="大纲正文"/>
    <w:basedOn w:val="1"/>
    <w:qFormat/>
    <w:uiPriority w:val="99"/>
    <w:pPr>
      <w:spacing w:line="360" w:lineRule="auto"/>
      <w:ind w:firstLine="480" w:firstLineChars="200"/>
      <w:jc w:val="both"/>
    </w:pPr>
    <w:rPr>
      <w:rFonts w:ascii="Times New Roman" w:hAnsi="Times New Roman" w:cs="宋体"/>
      <w:sz w:val="24"/>
      <w:szCs w:val="20"/>
    </w:rPr>
  </w:style>
  <w:style w:type="paragraph" w:customStyle="1" w:styleId="2092">
    <w:name w:val="Char Char Char Char Char Char Char Char Char Char2"/>
    <w:basedOn w:val="1"/>
    <w:qFormat/>
    <w:uiPriority w:val="0"/>
    <w:pPr>
      <w:numPr>
        <w:ilvl w:val="0"/>
        <w:numId w:val="110"/>
      </w:numPr>
      <w:ind w:left="0"/>
      <w:jc w:val="both"/>
    </w:pPr>
    <w:rPr>
      <w:rFonts w:ascii="Tahoma" w:hAnsi="Tahoma"/>
      <w:sz w:val="24"/>
      <w:szCs w:val="20"/>
    </w:rPr>
  </w:style>
  <w:style w:type="paragraph" w:customStyle="1" w:styleId="2093">
    <w:name w:val="Char Char1 Char Char Char Char"/>
    <w:basedOn w:val="27"/>
    <w:qFormat/>
    <w:uiPriority w:val="0"/>
    <w:pPr>
      <w:shd w:val="clear" w:color="auto" w:fill="000080"/>
      <w:tabs>
        <w:tab w:val="left" w:pos="855"/>
      </w:tabs>
      <w:ind w:left="855" w:hanging="420"/>
      <w:jc w:val="both"/>
    </w:pPr>
    <w:rPr>
      <w:rFonts w:ascii="Arial" w:hAnsi="Arial" w:eastAsia="仿宋_GB2312"/>
      <w:b/>
      <w:sz w:val="30"/>
      <w:szCs w:val="30"/>
      <w:lang w:val="zh-CN"/>
    </w:rPr>
  </w:style>
  <w:style w:type="paragraph" w:customStyle="1" w:styleId="2094">
    <w:name w:val="样式 标题 4标题 4 Char标题 4 Char1 Char标题 4 Char Char Charh4 Char Ch..."/>
    <w:basedOn w:val="7"/>
    <w:qFormat/>
    <w:uiPriority w:val="0"/>
    <w:pPr>
      <w:numPr>
        <w:ilvl w:val="0"/>
        <w:numId w:val="0"/>
      </w:numPr>
      <w:tabs>
        <w:tab w:val="left" w:pos="1134"/>
      </w:tabs>
      <w:spacing w:beforeLines="50" w:afterLines="50" w:line="360" w:lineRule="auto"/>
      <w:jc w:val="left"/>
    </w:pPr>
    <w:rPr>
      <w:rFonts w:ascii="Arial" w:hAnsi="Arial" w:eastAsia="宋体" w:cs="宋体"/>
      <w:lang w:val="zh-CN"/>
    </w:rPr>
  </w:style>
  <w:style w:type="paragraph" w:customStyle="1" w:styleId="2095">
    <w:name w:val="Char Char Char Char Char Char Char Char Char Char1"/>
    <w:basedOn w:val="1"/>
    <w:qFormat/>
    <w:uiPriority w:val="99"/>
    <w:pPr>
      <w:jc w:val="both"/>
    </w:pPr>
    <w:rPr>
      <w:rFonts w:ascii="Tahoma" w:hAnsi="Tahoma"/>
      <w:sz w:val="24"/>
      <w:szCs w:val="20"/>
    </w:rPr>
  </w:style>
  <w:style w:type="character" w:customStyle="1" w:styleId="2096">
    <w:name w:val="height12-221"/>
    <w:qFormat/>
    <w:uiPriority w:val="0"/>
  </w:style>
  <w:style w:type="character" w:customStyle="1" w:styleId="2097">
    <w:name w:val="HTML Markup"/>
    <w:qFormat/>
    <w:uiPriority w:val="0"/>
    <w:rPr>
      <w:vanish/>
      <w:color w:val="FF0000"/>
    </w:rPr>
  </w:style>
  <w:style w:type="character" w:customStyle="1" w:styleId="2098">
    <w:name w:val="_标题4 Char"/>
    <w:link w:val="2069"/>
    <w:qFormat/>
    <w:uiPriority w:val="0"/>
    <w:rPr>
      <w:rFonts w:ascii="Arial" w:hAnsi="Arial" w:eastAsia="黑体" w:cs="Times New Roman"/>
      <w:bCs/>
      <w:sz w:val="28"/>
      <w:szCs w:val="28"/>
      <w:lang w:val="zh-CN"/>
    </w:rPr>
  </w:style>
  <w:style w:type="paragraph" w:customStyle="1" w:styleId="2099">
    <w:name w:val="_标题8"/>
    <w:basedOn w:val="11"/>
    <w:next w:val="1262"/>
    <w:qFormat/>
    <w:uiPriority w:val="0"/>
    <w:pPr>
      <w:widowControl/>
      <w:numPr>
        <w:ilvl w:val="0"/>
        <w:numId w:val="0"/>
      </w:numPr>
      <w:tabs>
        <w:tab w:val="left" w:pos="4776"/>
      </w:tabs>
      <w:adjustRightInd w:val="0"/>
      <w:snapToGrid w:val="0"/>
      <w:spacing w:beforeLines="50" w:after="0" w:line="360" w:lineRule="auto"/>
      <w:jc w:val="left"/>
    </w:pPr>
    <w:rPr>
      <w:rFonts w:ascii="Arial" w:hAnsi="Arial" w:eastAsia="宋体" w:cs="宋体"/>
      <w:snapToGrid w:val="0"/>
      <w:kern w:val="0"/>
      <w:lang w:val="zh-CN"/>
    </w:rPr>
  </w:style>
  <w:style w:type="paragraph" w:customStyle="1" w:styleId="2100">
    <w:name w:val="样式 标题 4 + 段前: 0.5 行"/>
    <w:basedOn w:val="7"/>
    <w:semiHidden/>
    <w:qFormat/>
    <w:uiPriority w:val="0"/>
    <w:pPr>
      <w:widowControl/>
      <w:numPr>
        <w:ilvl w:val="0"/>
        <w:numId w:val="0"/>
      </w:numPr>
      <w:tabs>
        <w:tab w:val="left" w:pos="864"/>
      </w:tabs>
      <w:autoSpaceDE w:val="0"/>
      <w:autoSpaceDN w:val="0"/>
      <w:adjustRightInd w:val="0"/>
      <w:snapToGrid w:val="0"/>
      <w:spacing w:beforeLines="50" w:after="0" w:line="360" w:lineRule="auto"/>
      <w:ind w:left="864" w:hanging="864"/>
      <w:jc w:val="left"/>
    </w:pPr>
    <w:rPr>
      <w:rFonts w:ascii="Times New Roman" w:hAnsi="Times New Roman" w:eastAsia="宋体" w:cs="宋体"/>
      <w:snapToGrid w:val="0"/>
      <w:color w:val="000000"/>
      <w:kern w:val="0"/>
      <w:szCs w:val="20"/>
    </w:rPr>
  </w:style>
  <w:style w:type="paragraph" w:customStyle="1" w:styleId="2101">
    <w:name w:val="样式 表格文字 + 段前: 6 磅 段后: 6 磅"/>
    <w:basedOn w:val="956"/>
    <w:semiHidden/>
    <w:qFormat/>
    <w:uiPriority w:val="0"/>
    <w:pPr>
      <w:autoSpaceDE w:val="0"/>
      <w:adjustRightInd w:val="0"/>
      <w:snapToGrid w:val="0"/>
      <w:spacing w:beforeLines="50" w:afterLines="50" w:line="0" w:lineRule="atLeast"/>
      <w:ind w:left="32" w:firstLine="2" w:firstLineChars="1"/>
      <w:textAlignment w:val="center"/>
    </w:pPr>
    <w:rPr>
      <w:rFonts w:ascii="宋体" w:hAnsi="宋体" w:cs="宋体"/>
      <w:snapToGrid w:val="0"/>
      <w:color w:val="000000"/>
      <w:kern w:val="0"/>
      <w:sz w:val="18"/>
      <w:szCs w:val="18"/>
      <w:lang w:val="zh-CN"/>
    </w:rPr>
  </w:style>
  <w:style w:type="paragraph" w:customStyle="1" w:styleId="2102">
    <w:name w:val="5标题"/>
    <w:basedOn w:val="1"/>
    <w:next w:val="1"/>
    <w:qFormat/>
    <w:uiPriority w:val="0"/>
    <w:pPr>
      <w:keepNext/>
      <w:keepLines/>
      <w:widowControl/>
      <w:adjustRightInd w:val="0"/>
      <w:snapToGrid w:val="0"/>
      <w:spacing w:beforeLines="50" w:line="360" w:lineRule="auto"/>
      <w:outlineLvl w:val="4"/>
    </w:pPr>
    <w:rPr>
      <w:rFonts w:ascii="Times New Roman" w:hAnsi="Times New Roman" w:eastAsia="黑体" w:cs="宋体"/>
      <w:b/>
      <w:snapToGrid w:val="0"/>
      <w:kern w:val="0"/>
      <w:sz w:val="24"/>
      <w:szCs w:val="24"/>
    </w:rPr>
  </w:style>
  <w:style w:type="paragraph" w:customStyle="1" w:styleId="2103">
    <w:name w:val="style9"/>
    <w:basedOn w:val="1"/>
    <w:qFormat/>
    <w:uiPriority w:val="0"/>
    <w:pPr>
      <w:widowControl/>
      <w:spacing w:before="100" w:beforeAutospacing="1" w:after="100" w:afterAutospacing="1"/>
    </w:pPr>
    <w:rPr>
      <w:rFonts w:ascii="宋体" w:hAnsi="宋体" w:cs="宋体"/>
      <w:kern w:val="0"/>
      <w:sz w:val="21"/>
      <w:szCs w:val="21"/>
    </w:rPr>
  </w:style>
  <w:style w:type="paragraph" w:customStyle="1" w:styleId="2104">
    <w:name w:val="样式 _标题3 +"/>
    <w:basedOn w:val="2070"/>
    <w:qFormat/>
    <w:uiPriority w:val="0"/>
    <w:pPr>
      <w:spacing w:beforeLines="50" w:after="120" w:line="360" w:lineRule="auto"/>
    </w:pPr>
    <w:rPr>
      <w:rFonts w:cs="宋体"/>
      <w:bCs w:val="0"/>
      <w:szCs w:val="20"/>
      <w:lang w:val="en-US"/>
    </w:rPr>
  </w:style>
  <w:style w:type="paragraph" w:customStyle="1" w:styleId="2105">
    <w:name w:val="样式 _标题3 + 段前: 0.5 行 段后: 13 磅 行距: 多倍行距 1.73 字行"/>
    <w:basedOn w:val="2070"/>
    <w:qFormat/>
    <w:uiPriority w:val="0"/>
    <w:pPr>
      <w:tabs>
        <w:tab w:val="left" w:pos="709"/>
      </w:tabs>
      <w:spacing w:beforeLines="50"/>
      <w:ind w:left="680" w:hanging="680"/>
    </w:pPr>
    <w:rPr>
      <w:rFonts w:cs="宋体"/>
      <w:bCs w:val="0"/>
      <w:szCs w:val="20"/>
      <w:lang w:val="en-US"/>
    </w:rPr>
  </w:style>
  <w:style w:type="paragraph" w:customStyle="1" w:styleId="2106">
    <w:name w:val="样式 _标题3 + 段前: 0.5 行"/>
    <w:basedOn w:val="2070"/>
    <w:qFormat/>
    <w:uiPriority w:val="0"/>
    <w:pPr>
      <w:tabs>
        <w:tab w:val="left" w:pos="709"/>
      </w:tabs>
      <w:spacing w:beforeLines="50" w:after="120" w:line="360" w:lineRule="auto"/>
      <w:ind w:left="709" w:hanging="709"/>
    </w:pPr>
    <w:rPr>
      <w:rFonts w:cs="宋体"/>
      <w:bCs w:val="0"/>
      <w:szCs w:val="20"/>
      <w:lang w:val="en-US"/>
    </w:rPr>
  </w:style>
  <w:style w:type="paragraph" w:customStyle="1" w:styleId="2107">
    <w:name w:val="样式 _标题4 + 段前: 0.5 行"/>
    <w:basedOn w:val="2069"/>
    <w:qFormat/>
    <w:uiPriority w:val="0"/>
    <w:pPr>
      <w:tabs>
        <w:tab w:val="left" w:pos="851"/>
        <w:tab w:val="clear" w:pos="1134"/>
        <w:tab w:val="clear" w:pos="2162"/>
      </w:tabs>
      <w:spacing w:beforeLines="50" w:after="120" w:line="360" w:lineRule="auto"/>
      <w:ind w:left="680" w:hanging="680"/>
    </w:pPr>
    <w:rPr>
      <w:rFonts w:cs="宋体"/>
      <w:bCs w:val="0"/>
      <w:szCs w:val="20"/>
      <w:lang w:val="en-US"/>
    </w:rPr>
  </w:style>
  <w:style w:type="paragraph" w:customStyle="1" w:styleId="2108">
    <w:name w:val="样式 样式 _标题3 + 段前: 0.5 行 + 段前: 0.5 行 行距: 单倍行距"/>
    <w:basedOn w:val="2106"/>
    <w:qFormat/>
    <w:uiPriority w:val="0"/>
    <w:pPr>
      <w:spacing w:line="240" w:lineRule="auto"/>
      <w:ind w:left="851" w:hanging="851"/>
    </w:pPr>
  </w:style>
  <w:style w:type="paragraph" w:customStyle="1" w:styleId="2109">
    <w:name w:val="样式 样式 _标题4 + 段前: 0.5 行 + 段前: 0.5 行"/>
    <w:basedOn w:val="2107"/>
    <w:qFormat/>
    <w:uiPriority w:val="0"/>
    <w:pPr>
      <w:ind w:left="3402" w:hanging="3402"/>
    </w:pPr>
  </w:style>
  <w:style w:type="character" w:customStyle="1" w:styleId="2110">
    <w:name w:val="_标题6 Char"/>
    <w:link w:val="2074"/>
    <w:qFormat/>
    <w:uiPriority w:val="0"/>
    <w:rPr>
      <w:rFonts w:ascii="宋体" w:hAnsi="宋体" w:eastAsia="黑体" w:cs="Times New Roman"/>
      <w:bCs/>
      <w:sz w:val="24"/>
      <w:szCs w:val="24"/>
      <w:lang w:val="zh-CN"/>
    </w:rPr>
  </w:style>
  <w:style w:type="paragraph" w:customStyle="1" w:styleId="2111">
    <w:name w:val="_图片"/>
    <w:basedOn w:val="1"/>
    <w:next w:val="1"/>
    <w:qFormat/>
    <w:uiPriority w:val="0"/>
    <w:pPr>
      <w:spacing w:before="46" w:after="46" w:line="360" w:lineRule="auto"/>
      <w:jc w:val="center"/>
    </w:pPr>
    <w:rPr>
      <w:rFonts w:ascii="宋体" w:hAnsi="宋体"/>
      <w:b/>
      <w:sz w:val="24"/>
      <w:szCs w:val="24"/>
    </w:rPr>
  </w:style>
  <w:style w:type="character" w:customStyle="1" w:styleId="2112">
    <w:name w:val="_标题5 Char"/>
    <w:link w:val="2067"/>
    <w:qFormat/>
    <w:uiPriority w:val="0"/>
    <w:rPr>
      <w:rFonts w:ascii="Arial" w:hAnsi="Arial" w:eastAsia="黑体" w:cs="Times New Roman"/>
      <w:bCs/>
      <w:sz w:val="24"/>
      <w:szCs w:val="28"/>
      <w:lang w:val="zh-CN"/>
    </w:rPr>
  </w:style>
  <w:style w:type="paragraph" w:customStyle="1" w:styleId="2113">
    <w:name w:val="正文编号1"/>
    <w:basedOn w:val="1"/>
    <w:qFormat/>
    <w:uiPriority w:val="0"/>
    <w:pPr>
      <w:numPr>
        <w:ilvl w:val="0"/>
        <w:numId w:val="111"/>
      </w:numPr>
      <w:tabs>
        <w:tab w:val="left" w:pos="1050"/>
      </w:tabs>
      <w:spacing w:beforeLines="20" w:afterLines="20" w:line="360" w:lineRule="auto"/>
      <w:jc w:val="both"/>
    </w:pPr>
    <w:rPr>
      <w:rFonts w:ascii="Times New Roman" w:hAnsi="Times New Roman" w:eastAsia="仿宋_GB2312"/>
      <w:sz w:val="24"/>
      <w:szCs w:val="24"/>
    </w:rPr>
  </w:style>
  <w:style w:type="character" w:customStyle="1" w:styleId="2114">
    <w:name w:val="标题 11"/>
    <w:qFormat/>
    <w:uiPriority w:val="0"/>
    <w:rPr>
      <w:rFonts w:eastAsia="黑体"/>
      <w:b/>
      <w:kern w:val="44"/>
      <w:sz w:val="32"/>
      <w:lang w:val="en-US" w:eastAsia="zh-CN"/>
    </w:rPr>
  </w:style>
  <w:style w:type="paragraph" w:customStyle="1" w:styleId="2115">
    <w:name w:val="Char151"/>
    <w:basedOn w:val="1"/>
    <w:qFormat/>
    <w:uiPriority w:val="0"/>
    <w:pPr>
      <w:widowControl/>
      <w:spacing w:after="160" w:line="240" w:lineRule="exact"/>
    </w:pPr>
    <w:rPr>
      <w:rFonts w:ascii="Times New Roman" w:hAnsi="Times New Roman"/>
      <w:sz w:val="21"/>
      <w:szCs w:val="20"/>
    </w:rPr>
  </w:style>
  <w:style w:type="paragraph" w:customStyle="1" w:styleId="2116">
    <w:name w:val="列表11"/>
    <w:basedOn w:val="1"/>
    <w:qFormat/>
    <w:uiPriority w:val="0"/>
    <w:pPr>
      <w:adjustRightInd w:val="0"/>
      <w:spacing w:line="360" w:lineRule="auto"/>
      <w:ind w:left="902" w:hanging="482"/>
      <w:jc w:val="both"/>
      <w:textAlignment w:val="baseline"/>
    </w:pPr>
    <w:rPr>
      <w:rFonts w:ascii="昆仑仿宋" w:hAnsi="Times New Roman" w:eastAsia="昆仑仿宋"/>
      <w:kern w:val="0"/>
      <w:sz w:val="21"/>
      <w:szCs w:val="20"/>
    </w:rPr>
  </w:style>
  <w:style w:type="paragraph" w:customStyle="1" w:styleId="2117">
    <w:name w:val="Char Char Char Char Char Char Char Char Char Char Char Char Char1"/>
    <w:basedOn w:val="1"/>
    <w:qFormat/>
    <w:uiPriority w:val="99"/>
    <w:pPr>
      <w:jc w:val="both"/>
    </w:pPr>
    <w:rPr>
      <w:rFonts w:ascii="Tahoma" w:hAnsi="Tahoma"/>
      <w:sz w:val="24"/>
      <w:szCs w:val="20"/>
    </w:rPr>
  </w:style>
  <w:style w:type="paragraph" w:customStyle="1" w:styleId="2118">
    <w:name w:val="_正文"/>
    <w:basedOn w:val="1"/>
    <w:link w:val="2119"/>
    <w:qFormat/>
    <w:uiPriority w:val="0"/>
    <w:pPr>
      <w:spacing w:line="360" w:lineRule="auto"/>
      <w:jc w:val="both"/>
    </w:pPr>
    <w:rPr>
      <w:rFonts w:ascii="Times New Roman" w:hAnsi="Times New Roman"/>
      <w:sz w:val="21"/>
      <w:szCs w:val="24"/>
      <w:lang w:val="zh-CN"/>
    </w:rPr>
  </w:style>
  <w:style w:type="character" w:customStyle="1" w:styleId="2119">
    <w:name w:val="_正文 Char"/>
    <w:link w:val="2118"/>
    <w:qFormat/>
    <w:uiPriority w:val="0"/>
    <w:rPr>
      <w:rFonts w:ascii="Times New Roman" w:hAnsi="Times New Roman" w:eastAsia="宋体" w:cs="Times New Roman"/>
      <w:szCs w:val="24"/>
      <w:lang w:val="zh-CN"/>
    </w:rPr>
  </w:style>
  <w:style w:type="paragraph" w:customStyle="1" w:styleId="2120">
    <w:name w:val="项目符号（圆点）"/>
    <w:basedOn w:val="1"/>
    <w:qFormat/>
    <w:uiPriority w:val="0"/>
    <w:pPr>
      <w:numPr>
        <w:ilvl w:val="0"/>
        <w:numId w:val="112"/>
      </w:numPr>
      <w:tabs>
        <w:tab w:val="left" w:pos="1050"/>
      </w:tabs>
      <w:spacing w:line="360" w:lineRule="auto"/>
      <w:ind w:left="210" w:leftChars="100" w:right="210" w:rightChars="100" w:firstLine="480"/>
      <w:jc w:val="both"/>
    </w:pPr>
    <w:rPr>
      <w:rFonts w:ascii="Times New Roman" w:hAnsi="Times New Roman"/>
      <w:sz w:val="24"/>
      <w:szCs w:val="24"/>
    </w:rPr>
  </w:style>
  <w:style w:type="character" w:customStyle="1" w:styleId="2121">
    <w:name w:val="_标题2 Char"/>
    <w:link w:val="2068"/>
    <w:qFormat/>
    <w:uiPriority w:val="0"/>
    <w:rPr>
      <w:rFonts w:ascii="Arial" w:hAnsi="Arial" w:eastAsia="黑体" w:cs="Times New Roman"/>
      <w:bCs/>
      <w:kern w:val="44"/>
      <w:sz w:val="30"/>
      <w:szCs w:val="30"/>
      <w:lang w:val="zh-CN"/>
    </w:rPr>
  </w:style>
  <w:style w:type="character" w:customStyle="1" w:styleId="2122">
    <w:name w:val="_标题4 Char Char"/>
    <w:qFormat/>
    <w:uiPriority w:val="0"/>
    <w:rPr>
      <w:rFonts w:ascii="Tahoma" w:hAnsi="Tahoma" w:eastAsia="黑体"/>
      <w:bCs/>
      <w:kern w:val="2"/>
      <w:sz w:val="28"/>
      <w:szCs w:val="28"/>
      <w:lang w:val="en-US" w:eastAsia="zh-CN" w:bidi="ar-SA"/>
    </w:rPr>
  </w:style>
  <w:style w:type="paragraph" w:customStyle="1" w:styleId="2123">
    <w:name w:val="样式 样式 样式 样式 样式 正文文本缩进 + 左侧:  2 字符 + 左侧:  1 字符 段前: 2 行 + 左侧:  1 字..."/>
    <w:basedOn w:val="1"/>
    <w:qFormat/>
    <w:uiPriority w:val="0"/>
    <w:pPr>
      <w:ind w:left="100" w:leftChars="100" w:firstLine="425"/>
      <w:jc w:val="both"/>
    </w:pPr>
    <w:rPr>
      <w:rFonts w:ascii="Times New Roman" w:hAnsi="Times New Roman" w:cs="宋体"/>
      <w:szCs w:val="20"/>
    </w:rPr>
  </w:style>
  <w:style w:type="paragraph" w:customStyle="1" w:styleId="2124">
    <w:name w:val="Char Char Char Char Char Char Char Char Char"/>
    <w:basedOn w:val="1"/>
    <w:qFormat/>
    <w:uiPriority w:val="99"/>
    <w:pPr>
      <w:jc w:val="both"/>
    </w:pPr>
    <w:rPr>
      <w:rFonts w:ascii="Tahoma" w:hAnsi="Tahoma" w:cs="Tahoma"/>
      <w:sz w:val="24"/>
      <w:szCs w:val="24"/>
    </w:rPr>
  </w:style>
  <w:style w:type="paragraph" w:customStyle="1" w:styleId="2125">
    <w:name w:val="列出段落21"/>
    <w:basedOn w:val="1"/>
    <w:qFormat/>
    <w:uiPriority w:val="0"/>
    <w:pPr>
      <w:ind w:firstLine="420" w:firstLineChars="200"/>
      <w:jc w:val="both"/>
    </w:pPr>
    <w:rPr>
      <w:rFonts w:ascii="Times New Roman" w:hAnsi="Times New Roman"/>
      <w:sz w:val="21"/>
      <w:szCs w:val="24"/>
    </w:rPr>
  </w:style>
  <w:style w:type="paragraph" w:customStyle="1" w:styleId="2126">
    <w:name w:val="样式 标题 1 + 居中"/>
    <w:basedOn w:val="4"/>
    <w:qFormat/>
    <w:uiPriority w:val="0"/>
    <w:pPr>
      <w:numPr>
        <w:ilvl w:val="0"/>
        <w:numId w:val="113"/>
      </w:numPr>
      <w:spacing w:before="260" w:after="260" w:line="440" w:lineRule="exact"/>
    </w:pPr>
    <w:rPr>
      <w:rFonts w:ascii="Times New Roman" w:hAnsi="Times New Roman" w:eastAsia="黑体" w:cs="宋体"/>
      <w:b w:val="0"/>
      <w:sz w:val="36"/>
      <w:szCs w:val="20"/>
    </w:rPr>
  </w:style>
  <w:style w:type="character" w:customStyle="1" w:styleId="2127">
    <w:name w:val="样式 宋体 10 磅"/>
    <w:qFormat/>
    <w:uiPriority w:val="0"/>
    <w:rPr>
      <w:rFonts w:ascii="Arial" w:hAnsi="Arial" w:eastAsia="宋体"/>
      <w:sz w:val="20"/>
      <w:szCs w:val="20"/>
    </w:rPr>
  </w:style>
  <w:style w:type="paragraph" w:customStyle="1" w:styleId="2128">
    <w:name w:val="Char1 Char Char Char Char Char Char1"/>
    <w:basedOn w:val="1"/>
    <w:qFormat/>
    <w:uiPriority w:val="99"/>
    <w:pPr>
      <w:tabs>
        <w:tab w:val="left" w:pos="360"/>
      </w:tabs>
      <w:jc w:val="both"/>
    </w:pPr>
    <w:rPr>
      <w:rFonts w:ascii="Times New Roman" w:hAnsi="Times New Roman"/>
      <w:sz w:val="24"/>
      <w:szCs w:val="24"/>
    </w:rPr>
  </w:style>
  <w:style w:type="paragraph" w:customStyle="1" w:styleId="2129">
    <w:name w:val="CellHead Center"/>
    <w:basedOn w:val="1"/>
    <w:qFormat/>
    <w:uiPriority w:val="0"/>
    <w:pPr>
      <w:spacing w:before="60" w:after="60"/>
      <w:jc w:val="center"/>
    </w:pPr>
    <w:rPr>
      <w:rFonts w:ascii="Arial" w:hAnsi="Arial"/>
      <w:b/>
      <w:kern w:val="16"/>
      <w:sz w:val="20"/>
      <w:szCs w:val="20"/>
      <w:lang w:eastAsia="en-US"/>
    </w:rPr>
  </w:style>
  <w:style w:type="paragraph" w:customStyle="1" w:styleId="2130">
    <w:name w:val="样式 正文文本缩进 + 左侧:  2 字符 段前: 0.5 行"/>
    <w:basedOn w:val="36"/>
    <w:qFormat/>
    <w:uiPriority w:val="0"/>
    <w:pPr>
      <w:spacing w:beforeLines="50" w:line="360" w:lineRule="auto"/>
      <w:ind w:left="200" w:firstLine="200" w:firstLineChars="200"/>
      <w:jc w:val="both"/>
    </w:pPr>
    <w:rPr>
      <w:rFonts w:ascii="Times New Roman" w:hAnsi="Times New Roman" w:cs="宋体"/>
      <w:sz w:val="21"/>
      <w:szCs w:val="20"/>
    </w:rPr>
  </w:style>
  <w:style w:type="paragraph" w:customStyle="1" w:styleId="2131">
    <w:name w:val="样式 标题 1 +"/>
    <w:basedOn w:val="4"/>
    <w:next w:val="35"/>
    <w:qFormat/>
    <w:uiPriority w:val="0"/>
    <w:pPr>
      <w:numPr>
        <w:numId w:val="0"/>
      </w:numPr>
      <w:tabs>
        <w:tab w:val="left" w:pos="900"/>
      </w:tabs>
      <w:adjustRightInd w:val="0"/>
      <w:spacing w:before="240" w:after="240" w:line="240" w:lineRule="auto"/>
      <w:ind w:left="900" w:hanging="420"/>
      <w:jc w:val="left"/>
      <w:textAlignment w:val="baseline"/>
    </w:pPr>
    <w:rPr>
      <w:rFonts w:ascii="Times New Roman" w:hAnsi="Times New Roman"/>
      <w:kern w:val="0"/>
      <w:sz w:val="24"/>
    </w:rPr>
  </w:style>
  <w:style w:type="paragraph" w:customStyle="1" w:styleId="2132">
    <w:name w:val="N_4级标题"/>
    <w:basedOn w:val="7"/>
    <w:link w:val="2137"/>
    <w:qFormat/>
    <w:uiPriority w:val="0"/>
    <w:pPr>
      <w:keepNext w:val="0"/>
      <w:keepLines w:val="0"/>
      <w:numPr>
        <w:numId w:val="114"/>
      </w:numPr>
      <w:tabs>
        <w:tab w:val="left" w:pos="284"/>
        <w:tab w:val="left" w:pos="426"/>
        <w:tab w:val="left" w:pos="1440"/>
      </w:tabs>
      <w:adjustRightInd w:val="0"/>
      <w:spacing w:before="0" w:after="0" w:line="360" w:lineRule="auto"/>
      <w:ind w:left="1145" w:hanging="359" w:hangingChars="359"/>
    </w:pPr>
    <w:rPr>
      <w:rFonts w:ascii="宋体" w:hAnsi="宋体" w:eastAsia="宋体" w:cs="Times New Roman"/>
      <w:b w:val="0"/>
      <w:sz w:val="21"/>
      <w:szCs w:val="21"/>
      <w:lang w:val="zh-CN"/>
    </w:rPr>
  </w:style>
  <w:style w:type="paragraph" w:customStyle="1" w:styleId="2133">
    <w:name w:val="N_3级标题"/>
    <w:basedOn w:val="6"/>
    <w:qFormat/>
    <w:uiPriority w:val="0"/>
    <w:pPr>
      <w:keepNext w:val="0"/>
      <w:numPr>
        <w:numId w:val="115"/>
      </w:numPr>
      <w:adjustRightInd w:val="0"/>
      <w:spacing w:before="240" w:after="240" w:line="380" w:lineRule="exact"/>
      <w:ind w:left="50" w:leftChars="50"/>
      <w:jc w:val="both"/>
    </w:pPr>
    <w:rPr>
      <w:rFonts w:ascii="Times New Roman" w:hAnsi="Times New Roman"/>
      <w:b w:val="0"/>
      <w:sz w:val="24"/>
      <w:szCs w:val="28"/>
    </w:rPr>
  </w:style>
  <w:style w:type="paragraph" w:customStyle="1" w:styleId="2134">
    <w:name w:val="N_2级标题"/>
    <w:basedOn w:val="5"/>
    <w:qFormat/>
    <w:uiPriority w:val="0"/>
    <w:pPr>
      <w:keepNext w:val="0"/>
      <w:keepLines w:val="0"/>
      <w:numPr>
        <w:numId w:val="115"/>
      </w:numPr>
      <w:spacing w:before="0" w:after="0" w:line="360" w:lineRule="auto"/>
      <w:ind w:left="1360" w:hanging="1360"/>
      <w:jc w:val="left"/>
    </w:pPr>
    <w:rPr>
      <w:rFonts w:ascii="宋体" w:hAnsi="宋体" w:eastAsia="黑体" w:cs="Times New Roman"/>
      <w:b w:val="0"/>
      <w:sz w:val="24"/>
      <w:szCs w:val="21"/>
    </w:rPr>
  </w:style>
  <w:style w:type="paragraph" w:customStyle="1" w:styleId="2135">
    <w:name w:val="N_正文"/>
    <w:basedOn w:val="1"/>
    <w:link w:val="2136"/>
    <w:qFormat/>
    <w:uiPriority w:val="0"/>
    <w:pPr>
      <w:spacing w:line="360" w:lineRule="auto"/>
      <w:ind w:firstLine="420" w:firstLineChars="200"/>
      <w:jc w:val="both"/>
    </w:pPr>
    <w:rPr>
      <w:rFonts w:ascii="宋体" w:hAnsi="宋体"/>
      <w:sz w:val="21"/>
      <w:szCs w:val="21"/>
      <w:lang w:val="zh-CN"/>
    </w:rPr>
  </w:style>
  <w:style w:type="character" w:customStyle="1" w:styleId="2136">
    <w:name w:val="N_正文 Char"/>
    <w:link w:val="2135"/>
    <w:qFormat/>
    <w:uiPriority w:val="0"/>
    <w:rPr>
      <w:rFonts w:ascii="宋体" w:hAnsi="宋体" w:eastAsia="宋体" w:cs="Times New Roman"/>
      <w:szCs w:val="21"/>
      <w:lang w:val="zh-CN"/>
    </w:rPr>
  </w:style>
  <w:style w:type="character" w:customStyle="1" w:styleId="2137">
    <w:name w:val="N_4级标题 Char"/>
    <w:link w:val="2132"/>
    <w:qFormat/>
    <w:uiPriority w:val="0"/>
    <w:rPr>
      <w:rFonts w:ascii="宋体" w:hAnsi="宋体" w:eastAsia="宋体" w:cs="Times New Roman"/>
      <w:bCs/>
      <w:kern w:val="2"/>
      <w:sz w:val="21"/>
      <w:szCs w:val="21"/>
      <w:lang w:val="zh-CN"/>
    </w:rPr>
  </w:style>
  <w:style w:type="paragraph" w:customStyle="1" w:styleId="2138">
    <w:name w:val="Char Char Char Char Char Char Char Char Char Char Char Char Char Char Char Char Char Char"/>
    <w:basedOn w:val="1"/>
    <w:qFormat/>
    <w:uiPriority w:val="0"/>
    <w:pPr>
      <w:widowControl/>
      <w:spacing w:after="160" w:line="240" w:lineRule="exact"/>
    </w:pPr>
    <w:rPr>
      <w:rFonts w:ascii="Verdana" w:hAnsi="Verdana"/>
      <w:kern w:val="0"/>
      <w:sz w:val="20"/>
      <w:szCs w:val="20"/>
      <w:lang w:eastAsia="en-US"/>
    </w:rPr>
  </w:style>
  <w:style w:type="paragraph" w:customStyle="1" w:styleId="2139">
    <w:name w:val="说明书正文"/>
    <w:basedOn w:val="1"/>
    <w:qFormat/>
    <w:uiPriority w:val="0"/>
    <w:pPr>
      <w:spacing w:line="360" w:lineRule="auto"/>
      <w:ind w:firstLine="480"/>
      <w:jc w:val="both"/>
    </w:pPr>
    <w:rPr>
      <w:rFonts w:ascii="宋体" w:hAnsi="宋体"/>
      <w:color w:val="00B050"/>
      <w:sz w:val="24"/>
      <w:szCs w:val="24"/>
    </w:rPr>
  </w:style>
  <w:style w:type="character" w:customStyle="1" w:styleId="2140">
    <w:name w:val="ppp9"/>
    <w:qFormat/>
    <w:uiPriority w:val="0"/>
    <w:rPr>
      <w:rFonts w:ascii="Tahoma" w:hAnsi="Tahoma" w:eastAsia="宋体"/>
      <w:kern w:val="2"/>
      <w:sz w:val="24"/>
      <w:szCs w:val="24"/>
      <w:lang w:val="en-US" w:eastAsia="zh-CN" w:bidi="ar-SA"/>
    </w:rPr>
  </w:style>
  <w:style w:type="paragraph" w:customStyle="1" w:styleId="2141">
    <w:name w:val="Char Char14 Char Char"/>
    <w:basedOn w:val="1"/>
    <w:qFormat/>
    <w:uiPriority w:val="0"/>
    <w:pPr>
      <w:widowControl/>
      <w:spacing w:after="160" w:line="240" w:lineRule="exact"/>
    </w:pPr>
    <w:rPr>
      <w:rFonts w:ascii="Times New Roman" w:hAnsi="Times New Roman"/>
      <w:sz w:val="21"/>
      <w:szCs w:val="20"/>
    </w:rPr>
  </w:style>
  <w:style w:type="paragraph" w:customStyle="1" w:styleId="2142">
    <w:name w:val="样式 标题 2 + 深青2"/>
    <w:basedOn w:val="1"/>
    <w:qFormat/>
    <w:uiPriority w:val="0"/>
    <w:pPr>
      <w:numPr>
        <w:ilvl w:val="0"/>
        <w:numId w:val="116"/>
      </w:numPr>
      <w:jc w:val="both"/>
    </w:pPr>
    <w:rPr>
      <w:rFonts w:ascii="Times New Roman" w:hAnsi="Times New Roman"/>
      <w:sz w:val="21"/>
      <w:szCs w:val="24"/>
    </w:rPr>
  </w:style>
  <w:style w:type="paragraph" w:customStyle="1" w:styleId="2143">
    <w:name w:val="MM Title"/>
    <w:basedOn w:val="84"/>
    <w:link w:val="2144"/>
    <w:qFormat/>
    <w:uiPriority w:val="0"/>
    <w:rPr>
      <w:rFonts w:ascii="Cambria" w:hAnsi="Cambria" w:eastAsia="黑体" w:cs="Arial"/>
    </w:rPr>
  </w:style>
  <w:style w:type="character" w:customStyle="1" w:styleId="2144">
    <w:name w:val="MM Title Char"/>
    <w:link w:val="2143"/>
    <w:qFormat/>
    <w:uiPriority w:val="0"/>
    <w:rPr>
      <w:rFonts w:ascii="Cambria" w:hAnsi="Cambria" w:eastAsia="黑体" w:cs="Arial"/>
      <w:b/>
      <w:bCs/>
      <w:sz w:val="32"/>
      <w:szCs w:val="32"/>
    </w:rPr>
  </w:style>
  <w:style w:type="character" w:customStyle="1" w:styleId="2145">
    <w:name w:val="MM Topic 1 Char"/>
    <w:link w:val="928"/>
    <w:qFormat/>
    <w:uiPriority w:val="0"/>
    <w:rPr>
      <w:rFonts w:ascii="Arial" w:hAnsi="Arial" w:eastAsia="宋体" w:cs="Times New Roman"/>
      <w:b/>
      <w:bCs/>
      <w:kern w:val="32"/>
      <w:sz w:val="32"/>
      <w:szCs w:val="32"/>
      <w:lang w:val="zh-CN"/>
    </w:rPr>
  </w:style>
  <w:style w:type="character" w:customStyle="1" w:styleId="2146">
    <w:name w:val="MM Topic 3 Char"/>
    <w:link w:val="930"/>
    <w:qFormat/>
    <w:uiPriority w:val="0"/>
    <w:rPr>
      <w:rFonts w:ascii="Arial" w:hAnsi="Arial" w:eastAsia="宋体" w:cs="Times New Roman"/>
      <w:b/>
      <w:bCs/>
      <w:sz w:val="26"/>
      <w:szCs w:val="26"/>
      <w:lang w:val="zh-CN"/>
    </w:rPr>
  </w:style>
  <w:style w:type="paragraph" w:customStyle="1" w:styleId="2147">
    <w:name w:val="MM Empty"/>
    <w:basedOn w:val="1"/>
    <w:link w:val="2148"/>
    <w:qFormat/>
    <w:uiPriority w:val="0"/>
    <w:pPr>
      <w:jc w:val="both"/>
    </w:pPr>
    <w:rPr>
      <w:sz w:val="21"/>
    </w:rPr>
  </w:style>
  <w:style w:type="character" w:customStyle="1" w:styleId="2148">
    <w:name w:val="MM Empty Char"/>
    <w:link w:val="2147"/>
    <w:qFormat/>
    <w:uiPriority w:val="0"/>
    <w:rPr>
      <w:rFonts w:ascii="Calibri" w:hAnsi="Calibri" w:eastAsia="宋体" w:cs="Times New Roman"/>
    </w:rPr>
  </w:style>
  <w:style w:type="character" w:customStyle="1" w:styleId="2149">
    <w:name w:val="Char Char81"/>
    <w:qFormat/>
    <w:uiPriority w:val="0"/>
    <w:rPr>
      <w:sz w:val="18"/>
      <w:szCs w:val="18"/>
    </w:rPr>
  </w:style>
  <w:style w:type="character" w:customStyle="1" w:styleId="2150">
    <w:name w:val="type2"/>
    <w:basedOn w:val="138"/>
    <w:qFormat/>
    <w:uiPriority w:val="0"/>
  </w:style>
  <w:style w:type="character" w:customStyle="1" w:styleId="2151">
    <w:name w:val="题注1"/>
    <w:basedOn w:val="138"/>
    <w:qFormat/>
    <w:uiPriority w:val="0"/>
  </w:style>
  <w:style w:type="character" w:customStyle="1" w:styleId="2152">
    <w:name w:val="sctag2"/>
    <w:basedOn w:val="138"/>
    <w:qFormat/>
    <w:uiPriority w:val="0"/>
  </w:style>
  <w:style w:type="character" w:customStyle="1" w:styleId="2153">
    <w:name w:val="sccontent2"/>
    <w:basedOn w:val="138"/>
    <w:qFormat/>
    <w:uiPriority w:val="0"/>
  </w:style>
  <w:style w:type="character" w:customStyle="1" w:styleId="2154">
    <w:name w:val="occurs2"/>
    <w:basedOn w:val="138"/>
    <w:qFormat/>
    <w:uiPriority w:val="0"/>
  </w:style>
  <w:style w:type="character" w:customStyle="1" w:styleId="2155">
    <w:name w:val="constraint2"/>
    <w:basedOn w:val="138"/>
    <w:qFormat/>
    <w:uiPriority w:val="0"/>
  </w:style>
  <w:style w:type="character" w:customStyle="1" w:styleId="2156">
    <w:name w:val="Char Char41"/>
    <w:qFormat/>
    <w:uiPriority w:val="0"/>
    <w:rPr>
      <w:rFonts w:ascii="Times New Roman" w:hAnsi="Times New Roman"/>
      <w:kern w:val="2"/>
      <w:sz w:val="21"/>
      <w:szCs w:val="24"/>
    </w:rPr>
  </w:style>
  <w:style w:type="character" w:customStyle="1" w:styleId="2157">
    <w:name w:val="targetns"/>
    <w:qFormat/>
    <w:uiPriority w:val="0"/>
    <w:rPr>
      <w:b/>
      <w:bCs/>
      <w:color w:val="0066CC"/>
    </w:rPr>
  </w:style>
  <w:style w:type="paragraph" w:customStyle="1" w:styleId="2158">
    <w:name w:val="name"/>
    <w:basedOn w:val="1"/>
    <w:qFormat/>
    <w:uiPriority w:val="0"/>
    <w:pPr>
      <w:widowControl/>
      <w:spacing w:before="100" w:beforeAutospacing="1" w:after="100" w:afterAutospacing="1"/>
    </w:pPr>
    <w:rPr>
      <w:rFonts w:ascii="宋体" w:hAnsi="宋体"/>
      <w:color w:val="FF9933"/>
      <w:kern w:val="0"/>
      <w:sz w:val="24"/>
      <w:szCs w:val="24"/>
    </w:rPr>
  </w:style>
  <w:style w:type="paragraph" w:customStyle="1" w:styleId="2159">
    <w:name w:val="glossaryterm"/>
    <w:basedOn w:val="1"/>
    <w:qFormat/>
    <w:uiPriority w:val="0"/>
    <w:pPr>
      <w:widowControl/>
      <w:spacing w:before="100" w:beforeAutospacing="1" w:after="100" w:afterAutospacing="1"/>
    </w:pPr>
    <w:rPr>
      <w:rFonts w:ascii="宋体" w:hAnsi="宋体"/>
      <w:b/>
      <w:bCs/>
      <w:color w:val="003366"/>
      <w:kern w:val="0"/>
      <w:sz w:val="24"/>
      <w:szCs w:val="24"/>
    </w:rPr>
  </w:style>
  <w:style w:type="paragraph" w:customStyle="1" w:styleId="2160">
    <w:name w:val="页脚1"/>
    <w:basedOn w:val="1"/>
    <w:qFormat/>
    <w:uiPriority w:val="99"/>
    <w:pPr>
      <w:widowControl/>
      <w:spacing w:before="100" w:beforeAutospacing="1" w:after="100" w:afterAutospacing="1"/>
    </w:pPr>
    <w:rPr>
      <w:rFonts w:ascii="宋体" w:hAnsi="宋体"/>
      <w:kern w:val="0"/>
      <w:sz w:val="16"/>
      <w:szCs w:val="16"/>
    </w:rPr>
  </w:style>
  <w:style w:type="paragraph" w:customStyle="1" w:styleId="2161">
    <w:name w:val="group"/>
    <w:basedOn w:val="1"/>
    <w:qFormat/>
    <w:uiPriority w:val="0"/>
    <w:pPr>
      <w:widowControl/>
      <w:spacing w:before="100" w:beforeAutospacing="1" w:after="100" w:afterAutospacing="1"/>
    </w:pPr>
    <w:rPr>
      <w:rFonts w:ascii="宋体" w:hAnsi="宋体"/>
      <w:kern w:val="0"/>
      <w:sz w:val="24"/>
      <w:szCs w:val="24"/>
    </w:rPr>
  </w:style>
  <w:style w:type="paragraph" w:customStyle="1" w:styleId="2162">
    <w:name w:val="type"/>
    <w:basedOn w:val="1"/>
    <w:qFormat/>
    <w:uiPriority w:val="0"/>
    <w:pPr>
      <w:widowControl/>
      <w:spacing w:before="100" w:beforeAutospacing="1" w:after="100" w:afterAutospacing="1"/>
    </w:pPr>
    <w:rPr>
      <w:rFonts w:ascii="宋体" w:hAnsi="宋体"/>
      <w:kern w:val="0"/>
      <w:sz w:val="24"/>
      <w:szCs w:val="24"/>
    </w:rPr>
  </w:style>
  <w:style w:type="paragraph" w:customStyle="1" w:styleId="2163">
    <w:name w:val="occurs"/>
    <w:basedOn w:val="1"/>
    <w:qFormat/>
    <w:uiPriority w:val="0"/>
    <w:pPr>
      <w:widowControl/>
      <w:spacing w:before="100" w:beforeAutospacing="1" w:after="100" w:afterAutospacing="1"/>
    </w:pPr>
    <w:rPr>
      <w:rFonts w:ascii="宋体" w:hAnsi="宋体"/>
      <w:kern w:val="0"/>
      <w:sz w:val="24"/>
      <w:szCs w:val="24"/>
    </w:rPr>
  </w:style>
  <w:style w:type="paragraph" w:customStyle="1" w:styleId="2164">
    <w:name w:val="fixed"/>
    <w:basedOn w:val="1"/>
    <w:qFormat/>
    <w:uiPriority w:val="0"/>
    <w:pPr>
      <w:widowControl/>
      <w:spacing w:before="100" w:beforeAutospacing="1" w:after="100" w:afterAutospacing="1"/>
    </w:pPr>
    <w:rPr>
      <w:rFonts w:ascii="宋体" w:hAnsi="宋体"/>
      <w:kern w:val="0"/>
      <w:sz w:val="24"/>
      <w:szCs w:val="24"/>
    </w:rPr>
  </w:style>
  <w:style w:type="paragraph" w:customStyle="1" w:styleId="2165">
    <w:name w:val="constraint"/>
    <w:basedOn w:val="1"/>
    <w:qFormat/>
    <w:uiPriority w:val="0"/>
    <w:pPr>
      <w:widowControl/>
      <w:spacing w:before="100" w:beforeAutospacing="1" w:after="100" w:afterAutospacing="1"/>
    </w:pPr>
    <w:rPr>
      <w:rFonts w:ascii="宋体" w:hAnsi="宋体"/>
      <w:kern w:val="0"/>
      <w:sz w:val="24"/>
      <w:szCs w:val="24"/>
    </w:rPr>
  </w:style>
  <w:style w:type="paragraph" w:customStyle="1" w:styleId="2166">
    <w:name w:val="inherited"/>
    <w:basedOn w:val="1"/>
    <w:qFormat/>
    <w:uiPriority w:val="0"/>
    <w:pPr>
      <w:widowControl/>
      <w:spacing w:before="100" w:beforeAutospacing="1" w:after="100" w:afterAutospacing="1"/>
    </w:pPr>
    <w:rPr>
      <w:rFonts w:ascii="宋体" w:hAnsi="宋体"/>
      <w:kern w:val="0"/>
      <w:sz w:val="24"/>
      <w:szCs w:val="24"/>
    </w:rPr>
  </w:style>
  <w:style w:type="paragraph" w:customStyle="1" w:styleId="2167">
    <w:name w:val="newfields"/>
    <w:basedOn w:val="1"/>
    <w:qFormat/>
    <w:uiPriority w:val="0"/>
    <w:pPr>
      <w:widowControl/>
      <w:spacing w:before="100" w:beforeAutospacing="1" w:after="100" w:afterAutospacing="1"/>
    </w:pPr>
    <w:rPr>
      <w:rFonts w:ascii="宋体" w:hAnsi="宋体"/>
      <w:kern w:val="0"/>
      <w:sz w:val="24"/>
      <w:szCs w:val="24"/>
    </w:rPr>
  </w:style>
  <w:style w:type="paragraph" w:customStyle="1" w:styleId="2168">
    <w:name w:val="other"/>
    <w:basedOn w:val="1"/>
    <w:qFormat/>
    <w:uiPriority w:val="0"/>
    <w:pPr>
      <w:widowControl/>
      <w:spacing w:before="100" w:beforeAutospacing="1" w:after="100" w:afterAutospacing="1"/>
    </w:pPr>
    <w:rPr>
      <w:rFonts w:ascii="宋体" w:hAnsi="宋体"/>
      <w:kern w:val="0"/>
      <w:sz w:val="24"/>
      <w:szCs w:val="24"/>
    </w:rPr>
  </w:style>
  <w:style w:type="paragraph" w:customStyle="1" w:styleId="2169">
    <w:name w:val="sctag"/>
    <w:basedOn w:val="1"/>
    <w:qFormat/>
    <w:uiPriority w:val="0"/>
    <w:pPr>
      <w:widowControl/>
      <w:spacing w:before="100" w:beforeAutospacing="1" w:after="100" w:afterAutospacing="1"/>
    </w:pPr>
    <w:rPr>
      <w:rFonts w:ascii="宋体" w:hAnsi="宋体"/>
      <w:kern w:val="0"/>
      <w:sz w:val="24"/>
      <w:szCs w:val="24"/>
    </w:rPr>
  </w:style>
  <w:style w:type="paragraph" w:customStyle="1" w:styleId="2170">
    <w:name w:val="sccontent"/>
    <w:basedOn w:val="1"/>
    <w:qFormat/>
    <w:uiPriority w:val="0"/>
    <w:pPr>
      <w:widowControl/>
      <w:spacing w:before="100" w:beforeAutospacing="1" w:after="100" w:afterAutospacing="1"/>
    </w:pPr>
    <w:rPr>
      <w:rFonts w:ascii="宋体" w:hAnsi="宋体"/>
      <w:kern w:val="0"/>
      <w:sz w:val="24"/>
      <w:szCs w:val="24"/>
    </w:rPr>
  </w:style>
  <w:style w:type="paragraph" w:customStyle="1" w:styleId="2171">
    <w:name w:val="comment"/>
    <w:basedOn w:val="1"/>
    <w:qFormat/>
    <w:uiPriority w:val="0"/>
    <w:pPr>
      <w:widowControl/>
      <w:spacing w:before="100" w:beforeAutospacing="1" w:after="100" w:afterAutospacing="1"/>
    </w:pPr>
    <w:rPr>
      <w:rFonts w:ascii="宋体" w:hAnsi="宋体"/>
      <w:kern w:val="0"/>
      <w:sz w:val="24"/>
      <w:szCs w:val="24"/>
    </w:rPr>
  </w:style>
  <w:style w:type="character" w:customStyle="1" w:styleId="2172">
    <w:name w:val="caption1"/>
    <w:qFormat/>
    <w:uiPriority w:val="0"/>
    <w:rPr>
      <w:b/>
      <w:bCs/>
    </w:rPr>
  </w:style>
  <w:style w:type="paragraph" w:customStyle="1" w:styleId="2173">
    <w:name w:val="group1"/>
    <w:basedOn w:val="1"/>
    <w:qFormat/>
    <w:uiPriority w:val="0"/>
    <w:pPr>
      <w:widowControl/>
      <w:spacing w:before="100" w:beforeAutospacing="1" w:after="100" w:afterAutospacing="1"/>
    </w:pPr>
    <w:rPr>
      <w:rFonts w:ascii="宋体" w:hAnsi="宋体"/>
      <w:color w:val="999999"/>
      <w:kern w:val="0"/>
      <w:sz w:val="24"/>
      <w:szCs w:val="24"/>
    </w:rPr>
  </w:style>
  <w:style w:type="paragraph" w:customStyle="1" w:styleId="2174">
    <w:name w:val="type1"/>
    <w:basedOn w:val="1"/>
    <w:qFormat/>
    <w:uiPriority w:val="0"/>
    <w:pPr>
      <w:widowControl/>
      <w:spacing w:before="100" w:beforeAutospacing="1" w:after="100" w:afterAutospacing="1"/>
    </w:pPr>
    <w:rPr>
      <w:rFonts w:ascii="宋体" w:hAnsi="宋体"/>
      <w:color w:val="999999"/>
      <w:kern w:val="0"/>
      <w:sz w:val="24"/>
      <w:szCs w:val="24"/>
    </w:rPr>
  </w:style>
  <w:style w:type="paragraph" w:customStyle="1" w:styleId="2175">
    <w:name w:val="occurs1"/>
    <w:basedOn w:val="1"/>
    <w:qFormat/>
    <w:uiPriority w:val="0"/>
    <w:pPr>
      <w:widowControl/>
      <w:spacing w:before="100" w:beforeAutospacing="1" w:after="100" w:afterAutospacing="1"/>
    </w:pPr>
    <w:rPr>
      <w:rFonts w:ascii="宋体" w:hAnsi="宋体"/>
      <w:color w:val="999999"/>
      <w:kern w:val="0"/>
      <w:sz w:val="24"/>
      <w:szCs w:val="24"/>
    </w:rPr>
  </w:style>
  <w:style w:type="paragraph" w:customStyle="1" w:styleId="2176">
    <w:name w:val="fixed1"/>
    <w:basedOn w:val="1"/>
    <w:qFormat/>
    <w:uiPriority w:val="0"/>
    <w:pPr>
      <w:widowControl/>
      <w:spacing w:before="100" w:beforeAutospacing="1" w:after="100" w:afterAutospacing="1"/>
    </w:pPr>
    <w:rPr>
      <w:rFonts w:ascii="宋体" w:hAnsi="宋体"/>
      <w:b/>
      <w:bCs/>
      <w:color w:val="006633"/>
      <w:kern w:val="0"/>
      <w:sz w:val="24"/>
      <w:szCs w:val="24"/>
    </w:rPr>
  </w:style>
  <w:style w:type="paragraph" w:customStyle="1" w:styleId="2177">
    <w:name w:val="constraint1"/>
    <w:basedOn w:val="1"/>
    <w:qFormat/>
    <w:uiPriority w:val="0"/>
    <w:pPr>
      <w:widowControl/>
      <w:spacing w:before="100" w:beforeAutospacing="1" w:after="100" w:afterAutospacing="1"/>
    </w:pPr>
    <w:rPr>
      <w:rFonts w:ascii="宋体" w:hAnsi="宋体"/>
      <w:color w:val="999999"/>
      <w:kern w:val="0"/>
      <w:sz w:val="24"/>
      <w:szCs w:val="24"/>
    </w:rPr>
  </w:style>
  <w:style w:type="paragraph" w:customStyle="1" w:styleId="2178">
    <w:name w:val="inherited1"/>
    <w:basedOn w:val="1"/>
    <w:qFormat/>
    <w:uiPriority w:val="0"/>
    <w:pPr>
      <w:widowControl/>
      <w:spacing w:before="100" w:beforeAutospacing="1" w:after="100" w:afterAutospacing="1"/>
    </w:pPr>
    <w:rPr>
      <w:rFonts w:ascii="宋体" w:hAnsi="宋体"/>
      <w:color w:val="666666"/>
      <w:kern w:val="0"/>
      <w:sz w:val="24"/>
      <w:szCs w:val="24"/>
    </w:rPr>
  </w:style>
  <w:style w:type="paragraph" w:customStyle="1" w:styleId="2179">
    <w:name w:val="newfields1"/>
    <w:basedOn w:val="1"/>
    <w:qFormat/>
    <w:uiPriority w:val="0"/>
    <w:pPr>
      <w:widowControl/>
      <w:spacing w:before="100" w:beforeAutospacing="1" w:after="100" w:afterAutospacing="1"/>
    </w:pPr>
    <w:rPr>
      <w:rFonts w:ascii="宋体" w:hAnsi="宋体"/>
      <w:b/>
      <w:bCs/>
      <w:kern w:val="0"/>
      <w:sz w:val="24"/>
      <w:szCs w:val="24"/>
    </w:rPr>
  </w:style>
  <w:style w:type="paragraph" w:customStyle="1" w:styleId="2180">
    <w:name w:val="other1"/>
    <w:basedOn w:val="1"/>
    <w:qFormat/>
    <w:uiPriority w:val="0"/>
    <w:pPr>
      <w:widowControl/>
      <w:spacing w:before="100" w:beforeAutospacing="1" w:after="100" w:afterAutospacing="1"/>
    </w:pPr>
    <w:rPr>
      <w:rFonts w:ascii="宋体" w:hAnsi="宋体"/>
      <w:i/>
      <w:iCs/>
      <w:color w:val="336699"/>
      <w:kern w:val="0"/>
      <w:sz w:val="24"/>
      <w:szCs w:val="24"/>
    </w:rPr>
  </w:style>
  <w:style w:type="paragraph" w:customStyle="1" w:styleId="2181">
    <w:name w:val="sctag1"/>
    <w:basedOn w:val="1"/>
    <w:qFormat/>
    <w:uiPriority w:val="0"/>
    <w:pPr>
      <w:widowControl/>
      <w:spacing w:before="100" w:beforeAutospacing="1" w:after="100" w:afterAutospacing="1"/>
    </w:pPr>
    <w:rPr>
      <w:rFonts w:ascii="宋体" w:hAnsi="宋体"/>
      <w:color w:val="993333"/>
      <w:kern w:val="0"/>
      <w:sz w:val="24"/>
      <w:szCs w:val="24"/>
    </w:rPr>
  </w:style>
  <w:style w:type="paragraph" w:customStyle="1" w:styleId="2182">
    <w:name w:val="sccontent1"/>
    <w:basedOn w:val="1"/>
    <w:qFormat/>
    <w:uiPriority w:val="0"/>
    <w:pPr>
      <w:widowControl/>
      <w:spacing w:before="100" w:beforeAutospacing="1" w:after="100" w:afterAutospacing="1"/>
    </w:pPr>
    <w:rPr>
      <w:rFonts w:ascii="宋体" w:hAnsi="宋体"/>
      <w:b/>
      <w:bCs/>
      <w:color w:val="000000"/>
      <w:kern w:val="0"/>
      <w:sz w:val="24"/>
      <w:szCs w:val="24"/>
    </w:rPr>
  </w:style>
  <w:style w:type="paragraph" w:customStyle="1" w:styleId="2183">
    <w:name w:val="comment1"/>
    <w:basedOn w:val="1"/>
    <w:qFormat/>
    <w:uiPriority w:val="0"/>
    <w:pPr>
      <w:widowControl/>
      <w:spacing w:before="100" w:beforeAutospacing="1" w:after="100" w:afterAutospacing="1"/>
    </w:pPr>
    <w:rPr>
      <w:rFonts w:ascii="宋体" w:hAnsi="宋体"/>
      <w:color w:val="999999"/>
      <w:kern w:val="0"/>
      <w:sz w:val="24"/>
      <w:szCs w:val="24"/>
    </w:rPr>
  </w:style>
  <w:style w:type="paragraph" w:customStyle="1" w:styleId="2184">
    <w:name w:val="正文表标题"/>
    <w:next w:val="207"/>
    <w:qFormat/>
    <w:uiPriority w:val="0"/>
    <w:pPr>
      <w:ind w:left="797" w:hanging="360"/>
      <w:jc w:val="center"/>
    </w:pPr>
    <w:rPr>
      <w:rFonts w:ascii="黑体" w:hAnsi="Times New Roman" w:eastAsia="黑体" w:cs="Times New Roman"/>
      <w:sz w:val="21"/>
      <w:lang w:val="en-US" w:eastAsia="zh-CN" w:bidi="ar-SA"/>
    </w:rPr>
  </w:style>
  <w:style w:type="paragraph" w:customStyle="1" w:styleId="2185">
    <w:name w:val="样式 小四 段后: 7.8 磅1"/>
    <w:basedOn w:val="1"/>
    <w:qFormat/>
    <w:uiPriority w:val="0"/>
    <w:pPr>
      <w:jc w:val="both"/>
    </w:pPr>
    <w:rPr>
      <w:rFonts w:ascii="楷体_GB2312" w:hAnsi="Times New Roman" w:eastAsia="楷体_GB2312"/>
      <w:sz w:val="24"/>
      <w:szCs w:val="20"/>
    </w:rPr>
  </w:style>
  <w:style w:type="paragraph" w:customStyle="1" w:styleId="2186">
    <w:name w:val="样式 二级条标题 + 加粗 左侧:  0.74 厘米 悬挂缩进: 4.2 字符"/>
    <w:basedOn w:val="798"/>
    <w:qFormat/>
    <w:uiPriority w:val="0"/>
    <w:pPr>
      <w:numPr>
        <w:ilvl w:val="0"/>
        <w:numId w:val="0"/>
      </w:numPr>
      <w:tabs>
        <w:tab w:val="left" w:pos="1680"/>
      </w:tabs>
      <w:ind w:left="114" w:hanging="57"/>
    </w:pPr>
    <w:rPr>
      <w:rFonts w:cs="宋体"/>
      <w:b/>
      <w:bCs/>
    </w:rPr>
  </w:style>
  <w:style w:type="character" w:customStyle="1" w:styleId="2187">
    <w:name w:val="正文 首行缩进 Char Char"/>
    <w:qFormat/>
    <w:uiPriority w:val="0"/>
    <w:rPr>
      <w:rFonts w:ascii="宋体" w:hAnsi="宋体"/>
      <w:sz w:val="24"/>
      <w:szCs w:val="28"/>
    </w:rPr>
  </w:style>
  <w:style w:type="character" w:customStyle="1" w:styleId="2188">
    <w:name w:val="样式 标题 1 Char Char"/>
    <w:qFormat/>
    <w:uiPriority w:val="0"/>
    <w:rPr>
      <w:rFonts w:ascii="宋体" w:hAnsi="宋体" w:eastAsia="宋体"/>
      <w:b/>
      <w:bCs/>
      <w:kern w:val="44"/>
      <w:sz w:val="44"/>
      <w:szCs w:val="24"/>
      <w:lang w:val="en-US" w:eastAsia="zh-CN" w:bidi="ar-SA"/>
    </w:rPr>
  </w:style>
  <w:style w:type="character" w:customStyle="1" w:styleId="2189">
    <w:name w:val="paragraph1 Char Char"/>
    <w:qFormat/>
    <w:uiPriority w:val="0"/>
    <w:rPr>
      <w:rFonts w:eastAsia="宋体"/>
      <w:kern w:val="2"/>
      <w:sz w:val="24"/>
      <w:szCs w:val="24"/>
      <w:lang w:val="en-US" w:eastAsia="zh-CN" w:bidi="ar-SA"/>
    </w:rPr>
  </w:style>
  <w:style w:type="character" w:customStyle="1" w:styleId="2190">
    <w:name w:val="DC正文 Char"/>
    <w:link w:val="2191"/>
    <w:qFormat/>
    <w:uiPriority w:val="0"/>
    <w:rPr>
      <w:rFonts w:ascii="宋体" w:hAnsi="宋体"/>
      <w:sz w:val="24"/>
      <w:szCs w:val="24"/>
    </w:rPr>
  </w:style>
  <w:style w:type="paragraph" w:customStyle="1" w:styleId="2191">
    <w:name w:val="DC正文"/>
    <w:basedOn w:val="1"/>
    <w:link w:val="2190"/>
    <w:qFormat/>
    <w:uiPriority w:val="0"/>
    <w:pPr>
      <w:spacing w:line="300" w:lineRule="auto"/>
      <w:ind w:firstLine="480" w:firstLineChars="200"/>
      <w:jc w:val="both"/>
    </w:pPr>
    <w:rPr>
      <w:rFonts w:ascii="宋体" w:hAnsi="宋体" w:eastAsiaTheme="minorEastAsia" w:cstheme="minorBidi"/>
      <w:sz w:val="24"/>
      <w:szCs w:val="24"/>
    </w:rPr>
  </w:style>
  <w:style w:type="character" w:customStyle="1" w:styleId="2192">
    <w:name w:val="high-light-bg4"/>
    <w:qFormat/>
    <w:uiPriority w:val="0"/>
  </w:style>
  <w:style w:type="paragraph" w:customStyle="1" w:styleId="2193">
    <w:name w:val="副题目"/>
    <w:basedOn w:val="2194"/>
    <w:next w:val="35"/>
    <w:qFormat/>
    <w:uiPriority w:val="0"/>
    <w:pPr>
      <w:spacing w:before="480" w:line="240" w:lineRule="auto"/>
      <w:ind w:left="1685" w:right="14" w:firstLine="418"/>
      <w:jc w:val="center"/>
    </w:pPr>
    <w:rPr>
      <w:rFonts w:ascii="Times New Roman" w:hAnsi="Times New Roman"/>
      <w:i/>
      <w:iCs/>
      <w:spacing w:val="-20"/>
      <w:sz w:val="48"/>
      <w:szCs w:val="48"/>
    </w:rPr>
  </w:style>
  <w:style w:type="paragraph" w:customStyle="1" w:styleId="2194">
    <w:name w:val="题目封页"/>
    <w:basedOn w:val="1"/>
    <w:next w:val="2193"/>
    <w:qFormat/>
    <w:uiPriority w:val="0"/>
    <w:pPr>
      <w:keepNext/>
      <w:keepLines/>
      <w:widowControl/>
      <w:spacing w:before="1800" w:line="240" w:lineRule="atLeast"/>
      <w:ind w:left="1080"/>
    </w:pPr>
    <w:rPr>
      <w:rFonts w:ascii="Arial" w:hAnsi="Arial"/>
      <w:b/>
      <w:bCs/>
      <w:spacing w:val="-48"/>
      <w:kern w:val="28"/>
      <w:sz w:val="72"/>
      <w:szCs w:val="72"/>
    </w:rPr>
  </w:style>
  <w:style w:type="paragraph" w:customStyle="1" w:styleId="2195">
    <w:name w:val="公司名"/>
    <w:basedOn w:val="1"/>
    <w:qFormat/>
    <w:uiPriority w:val="0"/>
    <w:pPr>
      <w:keepNext/>
      <w:keepLines/>
      <w:widowControl/>
      <w:spacing w:line="220" w:lineRule="atLeast"/>
      <w:ind w:left="1080"/>
    </w:pPr>
    <w:rPr>
      <w:rFonts w:ascii="Times New Roman" w:hAnsi="Times New Roman"/>
      <w:spacing w:val="-30"/>
      <w:kern w:val="28"/>
      <w:sz w:val="60"/>
      <w:szCs w:val="60"/>
    </w:rPr>
  </w:style>
  <w:style w:type="paragraph" w:customStyle="1" w:styleId="2196">
    <w:name w:val="基准标题"/>
    <w:basedOn w:val="35"/>
    <w:next w:val="35"/>
    <w:qFormat/>
    <w:uiPriority w:val="0"/>
    <w:pPr>
      <w:keepNext/>
      <w:keepLines/>
      <w:widowControl/>
      <w:autoSpaceDE w:val="0"/>
      <w:spacing w:after="0" w:line="360" w:lineRule="auto"/>
      <w:ind w:firstLine="200" w:firstLineChars="200"/>
    </w:pPr>
    <w:rPr>
      <w:rFonts w:ascii="Garamond" w:hAnsi="Garamond" w:eastAsia="仿宋_GB2312" w:cs="Times New Roman"/>
      <w:kern w:val="20"/>
      <w:sz w:val="28"/>
      <w:szCs w:val="20"/>
      <w:lang w:bidi="he-IL"/>
    </w:rPr>
  </w:style>
  <w:style w:type="character" w:customStyle="1" w:styleId="2197">
    <w:name w:val="myp112"/>
    <w:qFormat/>
    <w:uiPriority w:val="0"/>
    <w:rPr>
      <w:rFonts w:hint="default" w:ascii="ˎ̥" w:hAnsi="ˎ̥" w:eastAsia="宋体"/>
      <w:b/>
      <w:color w:val="000000"/>
      <w:sz w:val="22"/>
      <w:szCs w:val="22"/>
      <w:u w:val="none"/>
      <w:lang w:val="en-US" w:eastAsia="en-US" w:bidi="ar-SA"/>
    </w:rPr>
  </w:style>
  <w:style w:type="character" w:customStyle="1" w:styleId="2198">
    <w:name w:val="a11"/>
    <w:qFormat/>
    <w:uiPriority w:val="0"/>
    <w:rPr>
      <w:rFonts w:eastAsia="宋体"/>
      <w:bCs/>
      <w:sz w:val="18"/>
      <w:szCs w:val="18"/>
      <w:lang w:val="en-US" w:eastAsia="en-US" w:bidi="ar-SA"/>
    </w:rPr>
  </w:style>
  <w:style w:type="paragraph" w:customStyle="1" w:styleId="2199">
    <w:name w:val="Char Char22"/>
    <w:basedOn w:val="1"/>
    <w:qFormat/>
    <w:uiPriority w:val="0"/>
    <w:pPr>
      <w:widowControl/>
      <w:spacing w:line="360" w:lineRule="auto"/>
      <w:ind w:firstLine="200" w:firstLineChars="200"/>
    </w:pPr>
    <w:rPr>
      <w:rFonts w:ascii="Arial" w:hAnsi="Arial" w:eastAsia="仿宋_GB2312"/>
      <w:kern w:val="0"/>
      <w:szCs w:val="28"/>
      <w:lang w:eastAsia="en-US"/>
    </w:rPr>
  </w:style>
  <w:style w:type="paragraph" w:customStyle="1" w:styleId="2200">
    <w:name w:val="标题2（济南） Char Char Char Char"/>
    <w:basedOn w:val="5"/>
    <w:next w:val="1"/>
    <w:semiHidden/>
    <w:qFormat/>
    <w:uiPriority w:val="0"/>
    <w:pPr>
      <w:numPr>
        <w:ilvl w:val="0"/>
        <w:numId w:val="0"/>
      </w:numPr>
      <w:tabs>
        <w:tab w:val="left" w:pos="1620"/>
      </w:tabs>
      <w:adjustRightInd w:val="0"/>
      <w:spacing w:before="120" w:after="120" w:line="436" w:lineRule="exact"/>
      <w:ind w:left="1620" w:hanging="300"/>
      <w:jc w:val="left"/>
      <w:outlineLvl w:val="3"/>
    </w:pPr>
    <w:rPr>
      <w:rFonts w:ascii="Tahoma" w:hAnsi="Tahoma" w:eastAsia="宋体" w:cs="Times New Roman"/>
      <w:szCs w:val="24"/>
    </w:rPr>
  </w:style>
  <w:style w:type="character" w:customStyle="1" w:styleId="2201">
    <w:name w:val="v-split2"/>
    <w:qFormat/>
    <w:uiPriority w:val="0"/>
    <w:rPr>
      <w:color w:val="C1C1C1"/>
    </w:rPr>
  </w:style>
  <w:style w:type="character" w:customStyle="1" w:styleId="2202">
    <w:name w:val="comment-link1"/>
    <w:qFormat/>
    <w:uiPriority w:val="0"/>
    <w:rPr>
      <w:rFonts w:hint="default" w:ascii="Arial" w:hAnsi="Arial" w:cs="Arial"/>
      <w:color w:val="133DB6"/>
    </w:rPr>
  </w:style>
  <w:style w:type="paragraph" w:customStyle="1" w:styleId="2203">
    <w:name w:val="wenben"/>
    <w:basedOn w:val="1"/>
    <w:qFormat/>
    <w:uiPriority w:val="0"/>
    <w:pPr>
      <w:widowControl/>
      <w:spacing w:before="100" w:beforeAutospacing="1" w:after="100" w:afterAutospacing="1"/>
    </w:pPr>
    <w:rPr>
      <w:rFonts w:ascii="宋体" w:hAnsi="宋体" w:cs="宋体"/>
      <w:kern w:val="0"/>
      <w:sz w:val="24"/>
      <w:szCs w:val="24"/>
    </w:rPr>
  </w:style>
  <w:style w:type="paragraph" w:customStyle="1" w:styleId="2204">
    <w:name w:val="正文 小四宋1.5倍自动"/>
    <w:basedOn w:val="1"/>
    <w:link w:val="2205"/>
    <w:qFormat/>
    <w:uiPriority w:val="0"/>
    <w:pPr>
      <w:autoSpaceDE w:val="0"/>
      <w:autoSpaceDN w:val="0"/>
      <w:snapToGrid w:val="0"/>
      <w:spacing w:before="100" w:beforeAutospacing="1" w:after="100" w:afterAutospacing="1" w:line="360" w:lineRule="auto"/>
      <w:jc w:val="both"/>
    </w:pPr>
    <w:rPr>
      <w:rFonts w:ascii="Times New Roman" w:hAnsi="Times New Roman"/>
      <w:kern w:val="0"/>
      <w:sz w:val="24"/>
      <w:szCs w:val="24"/>
    </w:rPr>
  </w:style>
  <w:style w:type="character" w:customStyle="1" w:styleId="2205">
    <w:name w:val="正文 小四宋1.5倍自动 Char"/>
    <w:link w:val="2204"/>
    <w:qFormat/>
    <w:uiPriority w:val="0"/>
    <w:rPr>
      <w:rFonts w:ascii="Times New Roman" w:hAnsi="Times New Roman" w:eastAsia="宋体" w:cs="Times New Roman"/>
      <w:kern w:val="0"/>
      <w:sz w:val="24"/>
      <w:szCs w:val="24"/>
    </w:rPr>
  </w:style>
  <w:style w:type="paragraph" w:customStyle="1" w:styleId="2206">
    <w:name w:val="样式 (西文) 宋体 小四 首行缩进:  0.85 厘米 段后: 6 磅 行距: 固定值 23 磅 左  2.36 字符"/>
    <w:basedOn w:val="1"/>
    <w:qFormat/>
    <w:uiPriority w:val="0"/>
    <w:pPr>
      <w:widowControl/>
      <w:numPr>
        <w:ilvl w:val="0"/>
        <w:numId w:val="117"/>
      </w:numPr>
      <w:spacing w:before="100" w:beforeAutospacing="1" w:after="100" w:afterAutospacing="1" w:line="360" w:lineRule="auto"/>
      <w:ind w:firstLine="0"/>
      <w:jc w:val="both"/>
    </w:pPr>
    <w:rPr>
      <w:rFonts w:ascii="宋体" w:hAnsi="宋体" w:cs="宋体"/>
      <w:kern w:val="0"/>
      <w:sz w:val="24"/>
      <w:szCs w:val="20"/>
      <w:lang w:eastAsia="en-US"/>
    </w:rPr>
  </w:style>
  <w:style w:type="paragraph" w:customStyle="1" w:styleId="2207">
    <w:name w:val="五号正文（标准）"/>
    <w:basedOn w:val="1"/>
    <w:link w:val="2208"/>
    <w:qFormat/>
    <w:uiPriority w:val="0"/>
    <w:pPr>
      <w:numPr>
        <w:ilvl w:val="0"/>
        <w:numId w:val="118"/>
      </w:numPr>
      <w:spacing w:line="360" w:lineRule="auto"/>
      <w:ind w:firstLine="0"/>
      <w:jc w:val="both"/>
    </w:pPr>
    <w:rPr>
      <w:rFonts w:ascii="微软雅黑" w:hAnsi="微软雅黑" w:eastAsia="微软雅黑"/>
      <w:bCs/>
      <w:sz w:val="21"/>
      <w:szCs w:val="21"/>
    </w:rPr>
  </w:style>
  <w:style w:type="character" w:customStyle="1" w:styleId="2208">
    <w:name w:val="五号正文（标准） Char"/>
    <w:link w:val="2207"/>
    <w:qFormat/>
    <w:uiPriority w:val="0"/>
    <w:rPr>
      <w:rFonts w:ascii="微软雅黑" w:hAnsi="微软雅黑" w:eastAsia="微软雅黑" w:cs="Times New Roman"/>
      <w:bCs/>
      <w:kern w:val="2"/>
      <w:sz w:val="21"/>
      <w:szCs w:val="21"/>
    </w:rPr>
  </w:style>
  <w:style w:type="table" w:customStyle="1" w:styleId="2209">
    <w:name w:val="代码集表格11"/>
    <w:basedOn w:val="88"/>
    <w:qFormat/>
    <w:uiPriority w:val="59"/>
    <w:rPr>
      <w:rFonts w:ascii="Calibri" w:hAnsi="Calibri" w:eastAsia="宋体" w:cs="Times New Roman"/>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0">
    <w:name w:val="reader-word-layer"/>
    <w:basedOn w:val="1"/>
    <w:qFormat/>
    <w:uiPriority w:val="0"/>
    <w:pPr>
      <w:widowControl/>
      <w:spacing w:before="100" w:beforeAutospacing="1" w:after="100" w:afterAutospacing="1"/>
    </w:pPr>
    <w:rPr>
      <w:rFonts w:ascii="宋体" w:hAnsi="宋体" w:cs="宋体"/>
      <w:kern w:val="0"/>
      <w:sz w:val="24"/>
      <w:szCs w:val="24"/>
    </w:rPr>
  </w:style>
  <w:style w:type="paragraph" w:customStyle="1" w:styleId="2211">
    <w:name w:val="附录1（绿盟科技）"/>
    <w:basedOn w:val="1"/>
    <w:next w:val="220"/>
    <w:qFormat/>
    <w:uiPriority w:val="0"/>
    <w:pPr>
      <w:keepNext/>
      <w:keepLines/>
      <w:numPr>
        <w:ilvl w:val="0"/>
        <w:numId w:val="119"/>
      </w:numPr>
      <w:spacing w:before="480" w:afterLines="100"/>
      <w:jc w:val="both"/>
      <w:outlineLvl w:val="0"/>
    </w:pPr>
    <w:rPr>
      <w:rFonts w:ascii="黑体" w:hAnsi="黑体" w:eastAsia="黑体"/>
      <w:b/>
      <w:kern w:val="0"/>
      <w:sz w:val="44"/>
      <w:szCs w:val="20"/>
    </w:rPr>
  </w:style>
  <w:style w:type="paragraph" w:customStyle="1" w:styleId="2212">
    <w:name w:val="附录2（绿盟科技）"/>
    <w:basedOn w:val="1"/>
    <w:next w:val="220"/>
    <w:qFormat/>
    <w:uiPriority w:val="0"/>
    <w:pPr>
      <w:numPr>
        <w:ilvl w:val="1"/>
        <w:numId w:val="119"/>
      </w:numPr>
      <w:spacing w:beforeLines="50" w:afterLines="50"/>
      <w:jc w:val="both"/>
      <w:outlineLvl w:val="1"/>
    </w:pPr>
    <w:rPr>
      <w:rFonts w:ascii="黑体" w:hAnsi="黑体" w:eastAsia="黑体"/>
      <w:b/>
      <w:kern w:val="0"/>
      <w:sz w:val="32"/>
      <w:szCs w:val="20"/>
    </w:rPr>
  </w:style>
  <w:style w:type="paragraph" w:customStyle="1" w:styleId="2213">
    <w:name w:val="附录3（绿盟科技）"/>
    <w:basedOn w:val="1"/>
    <w:next w:val="220"/>
    <w:qFormat/>
    <w:uiPriority w:val="0"/>
    <w:pPr>
      <w:numPr>
        <w:ilvl w:val="2"/>
        <w:numId w:val="119"/>
      </w:numPr>
      <w:spacing w:beforeLines="50" w:afterLines="50"/>
      <w:jc w:val="both"/>
      <w:outlineLvl w:val="2"/>
    </w:pPr>
    <w:rPr>
      <w:rFonts w:ascii="Times New Roman" w:hAnsi="Times New Roman" w:eastAsia="黑体"/>
      <w:b/>
      <w:kern w:val="0"/>
      <w:sz w:val="32"/>
      <w:szCs w:val="20"/>
    </w:rPr>
  </w:style>
  <w:style w:type="paragraph" w:customStyle="1" w:styleId="2214">
    <w:name w:val="附录4（绿盟科技）"/>
    <w:basedOn w:val="1"/>
    <w:next w:val="220"/>
    <w:qFormat/>
    <w:uiPriority w:val="0"/>
    <w:pPr>
      <w:widowControl/>
      <w:numPr>
        <w:ilvl w:val="3"/>
        <w:numId w:val="119"/>
      </w:numPr>
      <w:spacing w:beforeLines="50" w:afterLines="50" w:line="240" w:lineRule="atLeast"/>
      <w:jc w:val="both"/>
      <w:outlineLvl w:val="3"/>
    </w:pPr>
    <w:rPr>
      <w:rFonts w:ascii="Arial" w:hAnsi="Arial" w:eastAsia="黑体"/>
      <w:kern w:val="0"/>
      <w:szCs w:val="28"/>
    </w:rPr>
  </w:style>
  <w:style w:type="table" w:customStyle="1" w:styleId="2215">
    <w:name w:val="代码集表格2"/>
    <w:basedOn w:val="88"/>
    <w:qFormat/>
    <w:uiPriority w:val="5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浅色底纹 - 强调文字颜色 111"/>
    <w:basedOn w:val="88"/>
    <w:qFormat/>
    <w:uiPriority w:val="60"/>
    <w:rPr>
      <w:color w:val="2E74B5"/>
      <w:lang w:bidi="mn-Mong-CN"/>
    </w:rPr>
    <w:tblPr>
      <w:tblBorders>
        <w:top w:val="single" w:color="5B9BD5" w:sz="8" w:space="0"/>
        <w:bottom w:val="single" w:color="5B9BD5" w:sz="8" w:space="0"/>
      </w:tblBorders>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2217">
    <w:name w:val="网格型浅色11"/>
    <w:basedOn w:val="88"/>
    <w:qFormat/>
    <w:uiPriority w:val="40"/>
    <w:rPr>
      <w:rFonts w:cs="Times New Roman"/>
      <w:sz w:val="22"/>
      <w:lang w:bidi="mn-Mong-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218">
    <w:name w:val="精巧型 11"/>
    <w:basedOn w:val="88"/>
    <w:semiHidden/>
    <w:qFormat/>
    <w:uiPriority w:val="0"/>
    <w:pPr>
      <w:widowControl w:val="0"/>
      <w:jc w:val="both"/>
    </w:pPr>
    <w:rPr>
      <w:rFonts w:ascii="Times New Roman" w:hAnsi="Times New Roman" w:eastAsia="宋体" w:cs="Times New Roman"/>
      <w:lang w:bidi="mn-Mong-CN"/>
    </w:r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219">
    <w:name w:val="表格样式12"/>
    <w:basedOn w:val="88"/>
    <w:qFormat/>
    <w:uiPriority w:val="0"/>
    <w:pPr>
      <w:snapToGrid w:val="0"/>
      <w:spacing w:line="312" w:lineRule="auto"/>
    </w:pPr>
    <w:rPr>
      <w:rFonts w:ascii="Courier New" w:hAnsi="Courier New" w:eastAsia="宋体" w:cs="Times New Roman"/>
      <w:sz w:val="18"/>
      <w:szCs w:val="18"/>
      <w:lang w:bidi="mn-Mong-CN"/>
    </w:rPr>
    <w:tblPr>
      <w:tblBorders>
        <w:top w:val="single" w:color="auto" w:sz="6" w:space="0"/>
        <w:left w:val="single" w:color="auto" w:sz="6" w:space="0"/>
        <w:bottom w:val="single" w:color="auto" w:sz="6" w:space="0"/>
        <w:right w:val="single" w:color="auto" w:sz="6" w:space="0"/>
        <w:insideV w:val="single" w:color="auto" w:sz="6" w:space="0"/>
      </w:tblBorders>
    </w:tblPr>
    <w:trPr>
      <w:cantSplit/>
    </w:trPr>
    <w:tcPr>
      <w:tcMar>
        <w:top w:w="28" w:type="dxa"/>
        <w:left w:w="57" w:type="dxa"/>
        <w:bottom w:w="28" w:type="dxa"/>
        <w:right w:w="57" w:type="dxa"/>
      </w:tcMar>
    </w:tcPr>
    <w:tblStylePr w:type="firstRow">
      <w:pPr>
        <w:wordWrap/>
        <w:jc w:val="center"/>
      </w:pPr>
      <w:tblPr/>
      <w:trPr>
        <w:tblHeader/>
      </w:trPr>
      <w:tcPr>
        <w:tcBorders>
          <w:top w:val="single" w:color="auto" w:sz="6" w:space="0"/>
          <w:left w:val="single" w:color="auto" w:sz="6" w:space="0"/>
          <w:bottom w:val="single" w:color="auto" w:sz="6" w:space="0"/>
          <w:right w:val="single" w:color="auto" w:sz="6" w:space="0"/>
          <w:insideH w:val="nil"/>
          <w:insideV w:val="single" w:sz="6" w:space="0"/>
          <w:tl2br w:val="nil"/>
          <w:tr2bl w:val="nil"/>
        </w:tcBorders>
      </w:tcPr>
    </w:tblStylePr>
    <w:tblStylePr w:type="firstCol">
      <w:pPr>
        <w:wordWrap/>
        <w:jc w:val="center"/>
      </w:pPr>
    </w:tblStylePr>
  </w:style>
  <w:style w:type="table" w:customStyle="1" w:styleId="2220">
    <w:name w:val="281"/>
    <w:qFormat/>
    <w:uiPriority w:val="0"/>
    <w:pPr>
      <w:widowControl w:val="0"/>
      <w:autoSpaceDE w:val="0"/>
      <w:autoSpaceDN w:val="0"/>
      <w:adjustRightInd w:val="0"/>
    </w:pPr>
    <w:rPr>
      <w:rFonts w:ascii="Times New Roman" w:hAnsi="Times New Roman" w:eastAsia="宋体" w:cs="Times New Roman"/>
      <w:sz w:val="24"/>
      <w:szCs w:val="24"/>
      <w:lang w:bidi="mn-Mong-CN"/>
    </w:rPr>
    <w:tblPr>
      <w:tblBorders>
        <w:top w:val="single" w:color="auto" w:sz="6" w:space="0"/>
        <w:left w:val="single" w:color="auto" w:sz="6" w:space="0"/>
        <w:bottom w:val="single" w:color="auto" w:sz="6" w:space="0"/>
        <w:right w:val="single" w:color="auto" w:sz="6" w:space="0"/>
        <w:insideV w:val="single" w:color="auto" w:sz="6" w:space="0"/>
      </w:tblBorders>
      <w:tblCellMar>
        <w:top w:w="0" w:type="dxa"/>
        <w:left w:w="108" w:type="dxa"/>
        <w:bottom w:w="0" w:type="dxa"/>
        <w:right w:w="108" w:type="dxa"/>
      </w:tblCellMar>
    </w:tblPr>
    <w:trPr>
      <w:cantSplit/>
    </w:trPr>
  </w:style>
  <w:style w:type="table" w:customStyle="1" w:styleId="2221">
    <w:name w:val="表格样式111"/>
    <w:basedOn w:val="88"/>
    <w:qFormat/>
    <w:uiPriority w:val="0"/>
    <w:pPr>
      <w:snapToGrid w:val="0"/>
      <w:spacing w:line="312" w:lineRule="auto"/>
    </w:pPr>
    <w:rPr>
      <w:rFonts w:ascii="Courier New" w:hAnsi="Courier New" w:eastAsia="宋体" w:cs="Times New Roman"/>
      <w:sz w:val="18"/>
      <w:szCs w:val="18"/>
      <w:lang w:bidi="mn-Mong-CN"/>
    </w:rPr>
    <w:tblPr>
      <w:tblBorders>
        <w:top w:val="single" w:color="auto" w:sz="6" w:space="0"/>
        <w:left w:val="single" w:color="auto" w:sz="6" w:space="0"/>
        <w:bottom w:val="single" w:color="auto" w:sz="6" w:space="0"/>
        <w:right w:val="single" w:color="auto" w:sz="6" w:space="0"/>
        <w:insideV w:val="single" w:color="auto" w:sz="6" w:space="0"/>
      </w:tblBorders>
    </w:tblPr>
    <w:trPr>
      <w:cantSplit/>
    </w:trPr>
    <w:tcPr>
      <w:tcMar>
        <w:top w:w="28" w:type="dxa"/>
        <w:left w:w="57" w:type="dxa"/>
        <w:bottom w:w="28" w:type="dxa"/>
        <w:right w:w="57" w:type="dxa"/>
      </w:tcMar>
    </w:tcPr>
    <w:tblStylePr w:type="firstRow">
      <w:pPr>
        <w:wordWrap/>
        <w:jc w:val="center"/>
      </w:pPr>
      <w:tblPr/>
      <w:trPr>
        <w:tblHeader/>
      </w:trPr>
      <w:tcPr>
        <w:tcBorders>
          <w:top w:val="single" w:color="auto" w:sz="6" w:space="0"/>
          <w:left w:val="single" w:color="auto" w:sz="6" w:space="0"/>
          <w:bottom w:val="single" w:color="auto" w:sz="6" w:space="0"/>
          <w:right w:val="single" w:color="auto" w:sz="6" w:space="0"/>
          <w:insideH w:val="nil"/>
          <w:insideV w:val="single" w:sz="6" w:space="0"/>
          <w:tl2br w:val="nil"/>
          <w:tr2bl w:val="nil"/>
        </w:tcBorders>
      </w:tcPr>
    </w:tblStylePr>
    <w:tblStylePr w:type="firstCol">
      <w:pPr>
        <w:wordWrap/>
        <w:jc w:val="center"/>
      </w:pPr>
    </w:tblStylePr>
  </w:style>
  <w:style w:type="table" w:customStyle="1" w:styleId="2222">
    <w:name w:val="中等深浅底纹 111"/>
    <w:basedOn w:val="88"/>
    <w:qFormat/>
    <w:uiPriority w:val="0"/>
    <w:rPr>
      <w:rFonts w:ascii="Calibri" w:hAnsi="Calibri" w:eastAsia="宋体" w:cs="Times New Roman"/>
      <w:lang w:bidi="mn-Mong-CN"/>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Lines="0" w:beforeAutospacing="0" w:afterLines="0" w:afterAutospacing="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Lines="0" w:beforeAutospacing="0" w:afterLines="0" w:afterAutospacing="0" w:line="240" w:lineRule="auto"/>
      </w:pPr>
      <w:rPr>
        <w:b/>
        <w:bCs/>
      </w:r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cPr>
        <w:shd w:val="clear" w:color="auto" w:fill="C0C0C0"/>
      </w:tcPr>
    </w:tblStylePr>
    <w:tblStylePr w:type="band1Horz">
      <w:tcPr>
        <w:tcBorders>
          <w:insideH w:val="nil"/>
          <w:insideV w:val="nil"/>
        </w:tcBorders>
        <w:shd w:val="clear" w:color="auto" w:fill="C0C0C0"/>
      </w:tcPr>
    </w:tblStylePr>
    <w:tblStylePr w:type="band2Horz">
      <w:tcPr>
        <w:tcBorders>
          <w:insideH w:val="nil"/>
          <w:insideV w:val="nil"/>
        </w:tcBorders>
      </w:tcPr>
    </w:tblStylePr>
  </w:style>
  <w:style w:type="table" w:customStyle="1" w:styleId="2223">
    <w:name w:val="流行型1"/>
    <w:basedOn w:val="88"/>
    <w:qFormat/>
    <w:uiPriority w:val="0"/>
    <w:pPr>
      <w:widowControl w:val="0"/>
      <w:spacing w:beforeLines="50" w:afterLines="50" w:line="360" w:lineRule="auto"/>
      <w:ind w:firstLine="200" w:firstLineChars="200"/>
    </w:pPr>
    <w:rPr>
      <w:rFonts w:ascii="Times New Roman" w:hAnsi="Times New Roman" w:eastAsia="宋体" w:cs="Times New Roman"/>
      <w:lang w:bidi="mn-Mong-CN"/>
    </w:rPr>
    <w:tblPr>
      <w:tblBorders>
        <w:insideH w:val="single" w:color="FFFFFF" w:sz="18" w:space="0"/>
        <w:insideV w:val="single" w:color="FFFFFF" w:sz="18" w:space="0"/>
      </w:tblBorders>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2224">
    <w:name w:val="简明型 11"/>
    <w:basedOn w:val="88"/>
    <w:qFormat/>
    <w:uiPriority w:val="0"/>
    <w:pPr>
      <w:widowControl w:val="0"/>
      <w:jc w:val="both"/>
    </w:pPr>
    <w:rPr>
      <w:rFonts w:ascii="Times New Roman" w:hAnsi="Times New Roman" w:eastAsia="宋体" w:cs="Times New Roman"/>
      <w:lang w:bidi="mn-Mong-CN"/>
    </w:rPr>
    <w:tblPr>
      <w:tblBorders>
        <w:top w:val="single" w:color="008000" w:sz="12" w:space="0"/>
        <w:bottom w:val="single" w:color="008000" w:sz="12" w:space="0"/>
      </w:tblBorders>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2225">
    <w:name w:val="立体型 11"/>
    <w:basedOn w:val="88"/>
    <w:qFormat/>
    <w:uiPriority w:val="0"/>
    <w:pPr>
      <w:widowControl w:val="0"/>
      <w:jc w:val="both"/>
    </w:pPr>
    <w:rPr>
      <w:rFonts w:ascii="Times New Roman" w:hAnsi="Times New Roman" w:eastAsia="宋体" w:cs="Times New Roman"/>
      <w:lang w:bidi="mn-Mong-CN"/>
    </w:r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2226">
    <w:name w:val="网格型 61"/>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rPr>
        <w:b/>
        <w:bCs/>
      </w:rPr>
      <w:tcPr>
        <w:tcBorders>
          <w:tl2br w:val="nil"/>
          <w:tr2bl w:val="nil"/>
        </w:tcBorders>
      </w:tcPr>
    </w:tblStylePr>
    <w:tblStylePr w:type="nwCell">
      <w:tcPr>
        <w:tcBorders>
          <w:tl2br w:val="single" w:color="000000" w:sz="6" w:space="0"/>
          <w:tr2bl w:val="nil"/>
        </w:tcBorders>
      </w:tcPr>
    </w:tblStylePr>
  </w:style>
  <w:style w:type="table" w:customStyle="1" w:styleId="2227">
    <w:name w:val="正文中的表格1"/>
    <w:basedOn w:val="89"/>
    <w:qFormat/>
    <w:uiPriority w:val="0"/>
    <w:pPr>
      <w:jc w:val="both"/>
    </w:pPr>
    <w:rPr>
      <w:rFonts w:ascii="Arial" w:hAnsi="Arial" w:cs="Arial"/>
      <w:sz w:val="18"/>
      <w:szCs w:val="18"/>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style>
  <w:style w:type="table" w:customStyle="1" w:styleId="2228">
    <w:name w:val="网页型 11"/>
    <w:basedOn w:val="88"/>
    <w:qFormat/>
    <w:uiPriority w:val="0"/>
    <w:pPr>
      <w:widowControl w:val="0"/>
      <w:jc w:val="both"/>
    </w:pPr>
    <w:rPr>
      <w:rFonts w:ascii="Times New Roman" w:hAnsi="Times New Roman" w:eastAsia="宋体" w:cs="Times New Roman"/>
      <w:lang w:bidi="mn-Mong-C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cPr>
        <w:tcBorders>
          <w:tl2br w:val="nil"/>
          <w:tr2bl w:val="nil"/>
        </w:tcBorders>
      </w:tcPr>
    </w:tblStylePr>
  </w:style>
  <w:style w:type="table" w:customStyle="1" w:styleId="2229">
    <w:name w:val="网页型 21"/>
    <w:basedOn w:val="88"/>
    <w:qFormat/>
    <w:uiPriority w:val="0"/>
    <w:pPr>
      <w:widowControl w:val="0"/>
      <w:jc w:val="both"/>
    </w:pPr>
    <w:rPr>
      <w:rFonts w:ascii="Times New Roman" w:hAnsi="Times New Roman" w:eastAsia="宋体" w:cs="Times New Roman"/>
      <w:lang w:bidi="mn-Mong-C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cPr>
        <w:tcBorders>
          <w:tl2br w:val="nil"/>
          <w:tr2bl w:val="nil"/>
        </w:tcBorders>
      </w:tcPr>
    </w:tblStylePr>
  </w:style>
  <w:style w:type="table" w:customStyle="1" w:styleId="2230">
    <w:name w:val="网页型 31"/>
    <w:basedOn w:val="88"/>
    <w:qFormat/>
    <w:uiPriority w:val="0"/>
    <w:pPr>
      <w:widowControl w:val="0"/>
      <w:jc w:val="both"/>
    </w:pPr>
    <w:rPr>
      <w:rFonts w:ascii="Times New Roman" w:hAnsi="Times New Roman" w:eastAsia="宋体" w:cs="Times New Roman"/>
      <w:lang w:bidi="mn-Mong-C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cPr>
        <w:tcBorders>
          <w:tl2br w:val="nil"/>
          <w:tr2bl w:val="nil"/>
        </w:tcBorders>
      </w:tcPr>
    </w:tblStylePr>
  </w:style>
  <w:style w:type="table" w:customStyle="1" w:styleId="2231">
    <w:name w:val="彩色型 11"/>
    <w:basedOn w:val="88"/>
    <w:qFormat/>
    <w:uiPriority w:val="0"/>
    <w:pPr>
      <w:widowControl w:val="0"/>
      <w:jc w:val="both"/>
    </w:pPr>
    <w:rPr>
      <w:rFonts w:ascii="Times New Roman" w:hAnsi="Times New Roman" w:eastAsia="宋体" w:cs="Times New Roman"/>
      <w:color w:val="FFFFFF"/>
      <w:lang w:bidi="mn-Mong-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2232">
    <w:name w:val="彩色型 21"/>
    <w:basedOn w:val="88"/>
    <w:qFormat/>
    <w:uiPriority w:val="0"/>
    <w:pPr>
      <w:widowControl w:val="0"/>
      <w:jc w:val="both"/>
    </w:pPr>
    <w:rPr>
      <w:rFonts w:ascii="Times New Roman" w:hAnsi="Times New Roman" w:eastAsia="宋体" w:cs="Times New Roman"/>
      <w:lang w:bidi="mn-Mong-CN"/>
    </w:rPr>
    <w:tblPr>
      <w:tblBorders>
        <w:bottom w:val="single" w:color="000000" w:sz="12" w:space="0"/>
      </w:tblBorders>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2233">
    <w:name w:val="彩色型 31"/>
    <w:basedOn w:val="88"/>
    <w:qFormat/>
    <w:uiPriority w:val="0"/>
    <w:pPr>
      <w:widowControl w:val="0"/>
      <w:jc w:val="both"/>
    </w:pPr>
    <w:rPr>
      <w:rFonts w:ascii="Times New Roman" w:hAnsi="Times New Roman" w:eastAsia="宋体" w:cs="Times New Roman"/>
      <w:lang w:bidi="mn-Mong-C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2234">
    <w:name w:val="典雅型1"/>
    <w:basedOn w:val="88"/>
    <w:qFormat/>
    <w:uiPriority w:val="0"/>
    <w:pPr>
      <w:widowControl w:val="0"/>
      <w:jc w:val="both"/>
    </w:pPr>
    <w:rPr>
      <w:rFonts w:ascii="Times New Roman" w:hAnsi="Times New Roman" w:eastAsia="宋体" w:cs="Times New Roman"/>
      <w:lang w:bidi="mn-Mong-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2235">
    <w:name w:val="古典型 11"/>
    <w:basedOn w:val="88"/>
    <w:qFormat/>
    <w:uiPriority w:val="0"/>
    <w:pPr>
      <w:widowControl w:val="0"/>
      <w:jc w:val="both"/>
    </w:pPr>
    <w:rPr>
      <w:rFonts w:ascii="Times New Roman" w:hAnsi="Times New Roman" w:eastAsia="宋体" w:cs="Times New Roman"/>
      <w:lang w:bidi="mn-Mong-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2236">
    <w:name w:val="古典型 21"/>
    <w:basedOn w:val="88"/>
    <w:qFormat/>
    <w:uiPriority w:val="0"/>
    <w:pPr>
      <w:widowControl w:val="0"/>
      <w:jc w:val="both"/>
    </w:pPr>
    <w:rPr>
      <w:rFonts w:ascii="Times New Roman" w:hAnsi="Times New Roman" w:eastAsia="宋体" w:cs="Times New Roman"/>
      <w:lang w:bidi="mn-Mong-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7">
    <w:name w:val="古典型 31"/>
    <w:basedOn w:val="88"/>
    <w:qFormat/>
    <w:uiPriority w:val="0"/>
    <w:pPr>
      <w:widowControl w:val="0"/>
      <w:jc w:val="both"/>
    </w:pPr>
    <w:rPr>
      <w:rFonts w:ascii="Times New Roman" w:hAnsi="Times New Roman" w:eastAsia="宋体" w:cs="Times New Roman"/>
      <w:color w:val="000080"/>
      <w:lang w:bidi="mn-Mong-CN"/>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238">
    <w:name w:val="古典型 41"/>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2239">
    <w:name w:val="简明型 21"/>
    <w:basedOn w:val="88"/>
    <w:qFormat/>
    <w:uiPriority w:val="0"/>
    <w:pPr>
      <w:widowControl w:val="0"/>
      <w:jc w:val="both"/>
    </w:pPr>
    <w:rPr>
      <w:rFonts w:ascii="Times New Roman" w:hAnsi="Times New Roman" w:eastAsia="宋体" w:cs="Times New Roman"/>
      <w:lang w:bidi="mn-Mong-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2240">
    <w:name w:val="简明型 31"/>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2241">
    <w:name w:val="精巧型 21"/>
    <w:basedOn w:val="88"/>
    <w:qFormat/>
    <w:uiPriority w:val="0"/>
    <w:pPr>
      <w:widowControl w:val="0"/>
      <w:jc w:val="both"/>
    </w:pPr>
    <w:rPr>
      <w:rFonts w:ascii="Times New Roman" w:hAnsi="Times New Roman" w:eastAsia="宋体" w:cs="Times New Roman"/>
      <w:lang w:bidi="mn-Mong-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242">
    <w:name w:val="立体型 21"/>
    <w:basedOn w:val="88"/>
    <w:qFormat/>
    <w:uiPriority w:val="0"/>
    <w:pPr>
      <w:widowControl w:val="0"/>
      <w:jc w:val="both"/>
    </w:pPr>
    <w:rPr>
      <w:rFonts w:ascii="Times New Roman" w:hAnsi="Times New Roman" w:eastAsia="宋体" w:cs="Times New Roman"/>
      <w:lang w:bidi="mn-Mong-CN"/>
    </w:r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243">
    <w:name w:val="立体型 31"/>
    <w:basedOn w:val="88"/>
    <w:qFormat/>
    <w:uiPriority w:val="0"/>
    <w:pPr>
      <w:widowControl w:val="0"/>
      <w:jc w:val="both"/>
    </w:pPr>
    <w:rPr>
      <w:rFonts w:ascii="Times New Roman" w:hAnsi="Times New Roman" w:eastAsia="宋体" w:cs="Times New Roman"/>
      <w:lang w:bidi="mn-Mong-CN"/>
    </w:r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2244">
    <w:name w:val="列表型 11"/>
    <w:basedOn w:val="88"/>
    <w:qFormat/>
    <w:uiPriority w:val="0"/>
    <w:pPr>
      <w:widowControl w:val="0"/>
      <w:jc w:val="both"/>
    </w:pPr>
    <w:rPr>
      <w:rFonts w:ascii="Times New Roman" w:hAnsi="Times New Roman" w:eastAsia="宋体" w:cs="Times New Roman"/>
      <w:lang w:bidi="mn-Mong-C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245">
    <w:name w:val="列表型 21"/>
    <w:basedOn w:val="88"/>
    <w:qFormat/>
    <w:uiPriority w:val="0"/>
    <w:pPr>
      <w:widowControl w:val="0"/>
      <w:jc w:val="both"/>
    </w:pPr>
    <w:rPr>
      <w:rFonts w:ascii="Times New Roman" w:hAnsi="Times New Roman" w:eastAsia="宋体" w:cs="Times New Roman"/>
      <w:lang w:bidi="mn-Mong-CN"/>
    </w:rPr>
    <w:tblPr>
      <w:tblBorders>
        <w:bottom w:val="single" w:color="808080" w:sz="12" w:space="0"/>
      </w:tblBorders>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2246">
    <w:name w:val="列表型 31"/>
    <w:basedOn w:val="88"/>
    <w:qFormat/>
    <w:uiPriority w:val="0"/>
    <w:pPr>
      <w:widowControl w:val="0"/>
      <w:jc w:val="both"/>
    </w:pPr>
    <w:rPr>
      <w:rFonts w:ascii="Times New Roman" w:hAnsi="Times New Roman" w:eastAsia="宋体" w:cs="Times New Roman"/>
      <w:lang w:bidi="mn-Mong-C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2247">
    <w:name w:val="列表型 411"/>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2248">
    <w:name w:val="列表型 5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2249">
    <w:name w:val="列表型 6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2250">
    <w:name w:val="列表型 71"/>
    <w:basedOn w:val="88"/>
    <w:qFormat/>
    <w:uiPriority w:val="0"/>
    <w:pPr>
      <w:widowControl w:val="0"/>
      <w:jc w:val="both"/>
    </w:pPr>
    <w:rPr>
      <w:rFonts w:ascii="Times New Roman" w:hAnsi="Times New Roman" w:eastAsia="宋体" w:cs="Times New Roman"/>
      <w:lang w:bidi="mn-Mong-C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2251">
    <w:name w:val="列表型 8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2252">
    <w:name w:val="竖列型 11"/>
    <w:basedOn w:val="88"/>
    <w:qFormat/>
    <w:uiPriority w:val="0"/>
    <w:pPr>
      <w:widowControl w:val="0"/>
      <w:jc w:val="both"/>
    </w:pPr>
    <w:rPr>
      <w:rFonts w:ascii="Times New Roman" w:hAnsi="Times New Roman" w:eastAsia="宋体" w:cs="Times New Roman"/>
      <w:b/>
      <w:bCs/>
      <w:lang w:bidi="mn-Mong-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253">
    <w:name w:val="竖列型 21"/>
    <w:basedOn w:val="88"/>
    <w:qFormat/>
    <w:uiPriority w:val="0"/>
    <w:pPr>
      <w:widowControl w:val="0"/>
      <w:jc w:val="both"/>
    </w:pPr>
    <w:rPr>
      <w:rFonts w:ascii="Times New Roman" w:hAnsi="Times New Roman" w:eastAsia="宋体" w:cs="Times New Roman"/>
      <w:b/>
      <w:bCs/>
      <w:lang w:bidi="mn-Mong-CN"/>
    </w:r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2254">
    <w:name w:val="竖列型 31"/>
    <w:basedOn w:val="88"/>
    <w:qFormat/>
    <w:uiPriority w:val="0"/>
    <w:pPr>
      <w:widowControl w:val="0"/>
      <w:jc w:val="both"/>
    </w:pPr>
    <w:rPr>
      <w:rFonts w:ascii="Times New Roman" w:hAnsi="Times New Roman" w:eastAsia="宋体" w:cs="Times New Roman"/>
      <w:b/>
      <w:bCs/>
      <w:lang w:bidi="mn-Mong-CN"/>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2255">
    <w:name w:val="竖列型 41"/>
    <w:basedOn w:val="88"/>
    <w:qFormat/>
    <w:uiPriority w:val="0"/>
    <w:pPr>
      <w:widowControl w:val="0"/>
      <w:jc w:val="both"/>
    </w:pPr>
    <w:rPr>
      <w:rFonts w:ascii="Times New Roman" w:hAnsi="Times New Roman" w:eastAsia="宋体" w:cs="Times New Roman"/>
      <w:lang w:bidi="mn-Mong-CN"/>
    </w:r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2256">
    <w:name w:val="竖列型 51"/>
    <w:basedOn w:val="88"/>
    <w:qFormat/>
    <w:uiPriority w:val="0"/>
    <w:pPr>
      <w:widowControl w:val="0"/>
      <w:jc w:val="both"/>
    </w:pPr>
    <w:rPr>
      <w:rFonts w:ascii="Times New Roman" w:hAnsi="Times New Roman" w:eastAsia="宋体" w:cs="Times New Roman"/>
      <w:lang w:bidi="mn-Mong-C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2257">
    <w:name w:val="网格型 1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258">
    <w:name w:val="网格型 21"/>
    <w:basedOn w:val="88"/>
    <w:qFormat/>
    <w:uiPriority w:val="0"/>
    <w:pPr>
      <w:widowControl w:val="0"/>
      <w:jc w:val="both"/>
    </w:pPr>
    <w:rPr>
      <w:rFonts w:ascii="Times New Roman" w:hAnsi="Times New Roman" w:eastAsia="宋体" w:cs="Times New Roman"/>
      <w:lang w:bidi="mn-Mong-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2259">
    <w:name w:val="网格型 3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260">
    <w:name w:val="网格型 41"/>
    <w:basedOn w:val="88"/>
    <w:qFormat/>
    <w:uiPriority w:val="0"/>
    <w:pPr>
      <w:widowControl w:val="0"/>
      <w:jc w:val="both"/>
    </w:pPr>
    <w:rPr>
      <w:rFonts w:ascii="Times New Roman" w:hAnsi="Times New Roman" w:eastAsia="宋体" w:cs="Times New Roman"/>
      <w:lang w:bidi="mn-Mong-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2261">
    <w:name w:val="网格型 51"/>
    <w:basedOn w:val="88"/>
    <w:qFormat/>
    <w:uiPriority w:val="0"/>
    <w:pPr>
      <w:widowControl w:val="0"/>
      <w:jc w:val="both"/>
    </w:pPr>
    <w:rPr>
      <w:rFonts w:ascii="Times New Roman" w:hAnsi="Times New Roman" w:eastAsia="宋体" w:cs="Times New Roman"/>
      <w:lang w:bidi="mn-Mong-C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cPr>
        <w:tcBorders>
          <w:bottom w:val="single" w:color="000000" w:sz="12" w:space="0"/>
          <w:tl2br w:val="nil"/>
          <w:tr2bl w:val="nil"/>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2262">
    <w:name w:val="网格型 71"/>
    <w:basedOn w:val="88"/>
    <w:qFormat/>
    <w:uiPriority w:val="0"/>
    <w:pPr>
      <w:widowControl w:val="0"/>
      <w:jc w:val="both"/>
    </w:pPr>
    <w:rPr>
      <w:rFonts w:ascii="Times New Roman" w:hAnsi="Times New Roman" w:eastAsia="宋体" w:cs="Times New Roman"/>
      <w:b/>
      <w:bCs/>
      <w:lang w:bidi="mn-Mong-C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cPr>
        <w:tcBorders>
          <w:bottom w:val="single" w:color="000000" w:sz="12" w:space="0"/>
          <w:tl2br w:val="nil"/>
          <w:tr2bl w:val="nil"/>
        </w:tcBorders>
      </w:tcPr>
    </w:tblStylePr>
    <w:tblStylePr w:type="lastRow">
      <w:rPr>
        <w:b w:val="0"/>
        <w:bCs w:val="0"/>
      </w:rPr>
      <w:tcPr>
        <w:tcBorders>
          <w:top w:val="single" w:color="00000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nwCell">
      <w:tcPr>
        <w:tcBorders>
          <w:tl2br w:val="single" w:color="000000" w:sz="6" w:space="0"/>
          <w:tr2bl w:val="nil"/>
        </w:tcBorders>
      </w:tcPr>
    </w:tblStylePr>
  </w:style>
  <w:style w:type="table" w:customStyle="1" w:styleId="2263">
    <w:name w:val="网格型 81"/>
    <w:basedOn w:val="88"/>
    <w:qFormat/>
    <w:uiPriority w:val="0"/>
    <w:pPr>
      <w:widowControl w:val="0"/>
      <w:jc w:val="both"/>
    </w:pPr>
    <w:rPr>
      <w:rFonts w:ascii="Times New Roman" w:hAnsi="Times New Roman" w:eastAsia="宋体" w:cs="Times New Roman"/>
      <w:lang w:bidi="mn-Mong-C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cPr>
        <w:tcBorders>
          <w:tl2br w:val="nil"/>
          <w:tr2bl w:val="nil"/>
        </w:tcBorders>
        <w:shd w:val="solid" w:color="000080" w:fill="FFFFFF"/>
      </w:tcPr>
    </w:tblStylePr>
    <w:tblStylePr w:type="lastRow">
      <w:rPr>
        <w:b/>
        <w:bCs/>
        <w:color w:val="auto"/>
      </w:rPr>
      <w:tcPr>
        <w:tcBorders>
          <w:tl2br w:val="nil"/>
          <w:tr2bl w:val="nil"/>
        </w:tcBorders>
      </w:tcPr>
    </w:tblStylePr>
    <w:tblStylePr w:type="lastCol">
      <w:rPr>
        <w:b/>
        <w:bCs/>
        <w:color w:val="auto"/>
      </w:rPr>
      <w:tcPr>
        <w:tcBorders>
          <w:tl2br w:val="nil"/>
          <w:tr2bl w:val="nil"/>
        </w:tcBorders>
      </w:tcPr>
    </w:tblStylePr>
  </w:style>
  <w:style w:type="table" w:customStyle="1" w:styleId="2264">
    <w:name w:val="专业型1"/>
    <w:basedOn w:val="88"/>
    <w:qFormat/>
    <w:uiPriority w:val="0"/>
    <w:pPr>
      <w:widowControl w:val="0"/>
      <w:jc w:val="both"/>
    </w:pPr>
    <w:rPr>
      <w:rFonts w:ascii="Times New Roman" w:hAnsi="Times New Roman" w:eastAsia="宋体" w:cs="Times New Roman"/>
      <w:lang w:bidi="mn-Mong-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l2br w:val="nil"/>
          <w:tr2bl w:val="nil"/>
        </w:tcBorders>
        <w:shd w:val="solid" w:color="000000" w:fill="FFFFFF"/>
      </w:tcPr>
    </w:tblStylePr>
  </w:style>
  <w:style w:type="table" w:customStyle="1" w:styleId="2265">
    <w:name w:val="表格样式2"/>
    <w:basedOn w:val="88"/>
    <w:qFormat/>
    <w:uiPriority w:val="0"/>
    <w:pPr>
      <w:spacing w:beforeLines="10" w:afterLines="10"/>
      <w:jc w:val="both"/>
    </w:pPr>
    <w:rPr>
      <w:rFonts w:ascii="Arial" w:hAnsi="Arial" w:eastAsia="宋体" w:cs="Times New Roman"/>
      <w:sz w:val="18"/>
      <w:szCs w:val="18"/>
      <w:lang w:bidi="mn-Mong-CN"/>
    </w:rPr>
    <w:tblPr>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Pr>
    <w:tcPr>
      <w:vAlign w:val="center"/>
    </w:tcPr>
    <w:tblStylePr w:type="firstRow">
      <w:pPr>
        <w:jc w:val="center"/>
      </w:pPr>
      <w:rPr>
        <w:b/>
      </w:rPr>
      <w:tcPr>
        <w:tcBorders>
          <w:top w:val="double" w:color="auto" w:sz="2" w:space="0"/>
          <w:left w:val="double" w:color="auto" w:sz="2" w:space="0"/>
          <w:bottom w:val="nil"/>
          <w:right w:val="double" w:color="auto" w:sz="2" w:space="0"/>
          <w:insideH w:val="single" w:sz="4" w:space="0"/>
          <w:insideV w:val="single" w:sz="4" w:space="0"/>
          <w:tl2br w:val="nil"/>
          <w:tr2bl w:val="nil"/>
        </w:tcBorders>
        <w:shd w:val="clear" w:color="auto" w:fill="D9D9D9"/>
      </w:tcPr>
    </w:tblStylePr>
  </w:style>
  <w:style w:type="paragraph" w:customStyle="1" w:styleId="2266">
    <w:name w:val="Bid_枚举"/>
    <w:basedOn w:val="914"/>
    <w:link w:val="2267"/>
    <w:qFormat/>
    <w:uiPriority w:val="0"/>
    <w:pPr>
      <w:numPr>
        <w:ilvl w:val="0"/>
        <w:numId w:val="120"/>
      </w:numPr>
      <w:spacing w:after="156"/>
      <w:ind w:firstLine="0"/>
    </w:pPr>
  </w:style>
  <w:style w:type="character" w:customStyle="1" w:styleId="2267">
    <w:name w:val="Bid_枚举 Char"/>
    <w:basedOn w:val="913"/>
    <w:link w:val="2266"/>
    <w:qFormat/>
    <w:uiPriority w:val="0"/>
    <w:rPr>
      <w:b/>
      <w:bCs/>
      <w:kern w:val="2"/>
      <w:sz w:val="28"/>
      <w:szCs w:val="22"/>
    </w:rPr>
  </w:style>
  <w:style w:type="paragraph" w:customStyle="1" w:styleId="2268">
    <w:name w:val="Bid_枚举2"/>
    <w:basedOn w:val="914"/>
    <w:link w:val="2269"/>
    <w:qFormat/>
    <w:uiPriority w:val="0"/>
    <w:pPr>
      <w:numPr>
        <w:ilvl w:val="0"/>
        <w:numId w:val="121"/>
      </w:numPr>
      <w:spacing w:after="156"/>
      <w:ind w:firstLine="0"/>
    </w:pPr>
  </w:style>
  <w:style w:type="character" w:customStyle="1" w:styleId="2269">
    <w:name w:val="Bid_枚举2 Char"/>
    <w:basedOn w:val="913"/>
    <w:link w:val="2268"/>
    <w:qFormat/>
    <w:uiPriority w:val="0"/>
    <w:rPr>
      <w:b/>
      <w:bCs/>
      <w:kern w:val="2"/>
      <w:sz w:val="28"/>
      <w:szCs w:val="22"/>
    </w:rPr>
  </w:style>
  <w:style w:type="character" w:customStyle="1" w:styleId="2270">
    <w:name w:val="zyxzqh_qhyg1"/>
    <w:qFormat/>
    <w:uiPriority w:val="0"/>
    <w:rPr>
      <w:rFonts w:hint="eastAsia" w:ascii="宋体" w:hAnsi="宋体" w:eastAsia="宋体"/>
      <w:color w:val="000000"/>
      <w:sz w:val="21"/>
      <w:szCs w:val="21"/>
    </w:rPr>
  </w:style>
  <w:style w:type="paragraph" w:customStyle="1" w:styleId="2271">
    <w:name w:val="7级"/>
    <w:basedOn w:val="9"/>
    <w:qFormat/>
    <w:uiPriority w:val="0"/>
    <w:pPr>
      <w:numPr>
        <w:ilvl w:val="0"/>
        <w:numId w:val="0"/>
      </w:numPr>
      <w:spacing w:line="319" w:lineRule="auto"/>
      <w:jc w:val="left"/>
      <w:outlineLvl w:val="6"/>
    </w:pPr>
    <w:rPr>
      <w:rFonts w:ascii="Arial" w:hAnsi="Arial" w:eastAsia="黑体" w:cs="Times New Roman"/>
      <w:kern w:val="44"/>
    </w:rPr>
  </w:style>
  <w:style w:type="table" w:customStyle="1" w:styleId="2272">
    <w:name w:val="网格型4"/>
    <w:basedOn w:val="88"/>
    <w:qFormat/>
    <w:uiPriority w:val="39"/>
    <w:pPr>
      <w:widowControl w:val="0"/>
      <w:jc w:val="both"/>
    </w:pPr>
    <w:rPr>
      <w:rFonts w:ascii="Times New Roman" w:hAnsi="Times New Roman" w:eastAsia="宋体" w:cs="Times New Roman"/>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73">
    <w:name w:val="Char16"/>
    <w:basedOn w:val="27"/>
    <w:qFormat/>
    <w:uiPriority w:val="0"/>
    <w:pPr>
      <w:shd w:val="clear" w:color="auto" w:fill="000080"/>
      <w:jc w:val="both"/>
    </w:pPr>
    <w:rPr>
      <w:rFonts w:ascii="Tahoma" w:hAnsi="Tahoma"/>
      <w:sz w:val="24"/>
      <w:szCs w:val="24"/>
    </w:rPr>
  </w:style>
  <w:style w:type="paragraph" w:customStyle="1" w:styleId="2274">
    <w:name w:val="Char Char Char1 Char4"/>
    <w:basedOn w:val="1"/>
    <w:qFormat/>
    <w:uiPriority w:val="0"/>
    <w:pPr>
      <w:widowControl/>
      <w:spacing w:after="160" w:line="240" w:lineRule="exact"/>
    </w:pPr>
    <w:rPr>
      <w:rFonts w:ascii="Verdana" w:hAnsi="Verdana"/>
      <w:kern w:val="0"/>
      <w:sz w:val="20"/>
      <w:szCs w:val="20"/>
      <w:lang w:eastAsia="en-US"/>
    </w:rPr>
  </w:style>
  <w:style w:type="character" w:customStyle="1" w:styleId="2275">
    <w:name w:val="页码11"/>
    <w:qFormat/>
    <w:uiPriority w:val="0"/>
  </w:style>
  <w:style w:type="paragraph" w:customStyle="1" w:styleId="2276">
    <w:name w:val="正文缩进11"/>
    <w:basedOn w:val="1"/>
    <w:qFormat/>
    <w:uiPriority w:val="0"/>
    <w:pPr>
      <w:spacing w:line="360" w:lineRule="auto"/>
      <w:jc w:val="both"/>
    </w:pPr>
    <w:rPr>
      <w:rFonts w:ascii="Times New Roman" w:hAnsi="Times New Roman"/>
      <w:sz w:val="21"/>
      <w:szCs w:val="20"/>
    </w:rPr>
  </w:style>
  <w:style w:type="paragraph" w:customStyle="1" w:styleId="2277">
    <w:name w:val="正文文本缩进11"/>
    <w:basedOn w:val="1"/>
    <w:qFormat/>
    <w:uiPriority w:val="99"/>
    <w:pPr>
      <w:spacing w:line="360" w:lineRule="auto"/>
      <w:ind w:firstLine="480" w:firstLineChars="200"/>
      <w:jc w:val="both"/>
    </w:pPr>
    <w:rPr>
      <w:rFonts w:ascii="Times New Roman" w:hAnsi="Times New Roman"/>
      <w:sz w:val="24"/>
      <w:szCs w:val="24"/>
    </w:rPr>
  </w:style>
  <w:style w:type="paragraph" w:customStyle="1" w:styleId="2278">
    <w:name w:val="列出段落61"/>
    <w:basedOn w:val="1"/>
    <w:qFormat/>
    <w:uiPriority w:val="0"/>
    <w:pPr>
      <w:ind w:firstLine="420" w:firstLineChars="200"/>
      <w:jc w:val="both"/>
    </w:pPr>
    <w:rPr>
      <w:sz w:val="21"/>
    </w:rPr>
  </w:style>
  <w:style w:type="paragraph" w:customStyle="1" w:styleId="2279">
    <w:name w:val="Char10"/>
    <w:basedOn w:val="27"/>
    <w:qFormat/>
    <w:uiPriority w:val="0"/>
    <w:pPr>
      <w:shd w:val="clear" w:color="auto" w:fill="000080"/>
      <w:jc w:val="both"/>
    </w:pPr>
    <w:rPr>
      <w:rFonts w:ascii="Tahoma" w:hAnsi="Tahoma"/>
      <w:sz w:val="24"/>
      <w:szCs w:val="24"/>
    </w:rPr>
  </w:style>
  <w:style w:type="paragraph" w:customStyle="1" w:styleId="2280">
    <w:name w:val="Char Char Char1 Char3"/>
    <w:basedOn w:val="1"/>
    <w:qFormat/>
    <w:uiPriority w:val="0"/>
    <w:pPr>
      <w:widowControl/>
      <w:spacing w:after="160" w:line="240" w:lineRule="exact"/>
    </w:pPr>
    <w:rPr>
      <w:rFonts w:ascii="Verdana" w:hAnsi="Verdana"/>
      <w:kern w:val="0"/>
      <w:sz w:val="20"/>
      <w:szCs w:val="20"/>
      <w:lang w:eastAsia="en-US"/>
    </w:rPr>
  </w:style>
  <w:style w:type="paragraph" w:customStyle="1" w:styleId="2281">
    <w:name w:val="Char9"/>
    <w:basedOn w:val="27"/>
    <w:qFormat/>
    <w:uiPriority w:val="0"/>
    <w:pPr>
      <w:shd w:val="clear" w:color="auto" w:fill="000080"/>
      <w:jc w:val="both"/>
    </w:pPr>
    <w:rPr>
      <w:rFonts w:ascii="Tahoma" w:hAnsi="Tahoma"/>
      <w:sz w:val="24"/>
      <w:szCs w:val="24"/>
    </w:rPr>
  </w:style>
  <w:style w:type="paragraph" w:customStyle="1" w:styleId="2282">
    <w:name w:val="Char Char Char1 Char2"/>
    <w:basedOn w:val="1"/>
    <w:qFormat/>
    <w:uiPriority w:val="0"/>
    <w:pPr>
      <w:widowControl/>
      <w:spacing w:after="160" w:line="240" w:lineRule="exact"/>
    </w:pPr>
    <w:rPr>
      <w:rFonts w:ascii="Verdana" w:hAnsi="Verdana"/>
      <w:kern w:val="0"/>
      <w:sz w:val="20"/>
      <w:szCs w:val="20"/>
      <w:lang w:eastAsia="en-US"/>
    </w:rPr>
  </w:style>
  <w:style w:type="paragraph" w:customStyle="1" w:styleId="2283">
    <w:name w:val="Char8"/>
    <w:basedOn w:val="27"/>
    <w:qFormat/>
    <w:uiPriority w:val="0"/>
    <w:pPr>
      <w:widowControl/>
      <w:shd w:val="clear" w:color="auto" w:fill="000080"/>
    </w:pPr>
    <w:rPr>
      <w:rFonts w:ascii="Tahoma" w:hAnsi="Tahoma" w:cs="宋体"/>
      <w:kern w:val="0"/>
      <w:sz w:val="24"/>
      <w:szCs w:val="24"/>
    </w:rPr>
  </w:style>
  <w:style w:type="paragraph" w:customStyle="1" w:styleId="2284">
    <w:name w:val="Char6"/>
    <w:basedOn w:val="27"/>
    <w:qFormat/>
    <w:uiPriority w:val="0"/>
    <w:pPr>
      <w:widowControl/>
      <w:shd w:val="clear" w:color="auto" w:fill="000080"/>
    </w:pPr>
    <w:rPr>
      <w:rFonts w:ascii="Tahoma" w:hAnsi="Tahoma" w:cs="宋体"/>
      <w:kern w:val="0"/>
      <w:sz w:val="24"/>
      <w:szCs w:val="24"/>
    </w:rPr>
  </w:style>
  <w:style w:type="paragraph" w:customStyle="1" w:styleId="2285">
    <w:name w:val="标书正文:  0.74 厘米"/>
    <w:basedOn w:val="1"/>
    <w:link w:val="2286"/>
    <w:qFormat/>
    <w:uiPriority w:val="0"/>
    <w:pPr>
      <w:snapToGrid w:val="0"/>
      <w:spacing w:line="360" w:lineRule="auto"/>
      <w:ind w:firstLine="420"/>
      <w:jc w:val="both"/>
    </w:pPr>
    <w:rPr>
      <w:rFonts w:ascii="Times New Roman" w:hAnsi="Times New Roman" w:cs="宋体"/>
      <w:sz w:val="24"/>
      <w:szCs w:val="20"/>
    </w:rPr>
  </w:style>
  <w:style w:type="character" w:customStyle="1" w:styleId="2286">
    <w:name w:val="标书正文:  0.74 厘米 Char"/>
    <w:link w:val="2285"/>
    <w:qFormat/>
    <w:uiPriority w:val="0"/>
    <w:rPr>
      <w:rFonts w:ascii="Times New Roman" w:hAnsi="Times New Roman" w:eastAsia="宋体" w:cs="宋体"/>
      <w:sz w:val="24"/>
      <w:szCs w:val="20"/>
    </w:rPr>
  </w:style>
  <w:style w:type="paragraph" w:customStyle="1" w:styleId="2287">
    <w:name w:val="标准文件_段"/>
    <w:qFormat/>
    <w:uiPriority w:val="0"/>
    <w:pPr>
      <w:autoSpaceDE w:val="0"/>
      <w:autoSpaceDN w:val="0"/>
      <w:adjustRightInd w:val="0"/>
      <w:snapToGrid w:val="0"/>
      <w:spacing w:line="360" w:lineRule="auto"/>
      <w:ind w:right="-120" w:rightChars="-50"/>
      <w:jc w:val="both"/>
    </w:pPr>
    <w:rPr>
      <w:rFonts w:ascii="宋体" w:hAnsi="Times New Roman" w:eastAsia="宋体" w:cs="Times New Roman"/>
      <w:spacing w:val="2"/>
      <w:sz w:val="21"/>
      <w:lang w:val="en-US" w:eastAsia="zh-CN" w:bidi="ar-SA"/>
    </w:rPr>
  </w:style>
  <w:style w:type="character" w:customStyle="1" w:styleId="2288">
    <w:name w:val="font41"/>
    <w:basedOn w:val="138"/>
    <w:qFormat/>
    <w:uiPriority w:val="0"/>
    <w:rPr>
      <w:rFonts w:hint="default" w:ascii="Times New Roman" w:hAnsi="Times New Roman" w:cs="Times New Roman"/>
      <w:color w:val="000000"/>
      <w:sz w:val="18"/>
      <w:szCs w:val="18"/>
      <w:u w:val="none"/>
    </w:rPr>
  </w:style>
  <w:style w:type="character" w:customStyle="1" w:styleId="2289">
    <w:name w:val="font01"/>
    <w:basedOn w:val="138"/>
    <w:qFormat/>
    <w:uiPriority w:val="0"/>
    <w:rPr>
      <w:rFonts w:hint="eastAsia" w:ascii="宋体" w:hAnsi="宋体" w:eastAsia="宋体"/>
      <w:color w:val="000000"/>
      <w:sz w:val="18"/>
      <w:szCs w:val="18"/>
      <w:u w:val="none"/>
    </w:rPr>
  </w:style>
  <w:style w:type="character" w:customStyle="1" w:styleId="2290">
    <w:name w:val="font61"/>
    <w:basedOn w:val="138"/>
    <w:qFormat/>
    <w:uiPriority w:val="0"/>
    <w:rPr>
      <w:rFonts w:hint="eastAsia" w:ascii="宋体" w:hAnsi="宋体" w:eastAsia="宋体"/>
      <w:color w:val="000000"/>
      <w:sz w:val="18"/>
      <w:szCs w:val="18"/>
      <w:u w:val="none"/>
    </w:rPr>
  </w:style>
  <w:style w:type="character" w:customStyle="1" w:styleId="2291">
    <w:name w:val="font71"/>
    <w:basedOn w:val="138"/>
    <w:qFormat/>
    <w:uiPriority w:val="0"/>
    <w:rPr>
      <w:rFonts w:hint="eastAsia" w:ascii="宋体" w:hAnsi="宋体" w:eastAsia="宋体"/>
      <w:b/>
      <w:bCs/>
      <w:color w:val="000000"/>
      <w:sz w:val="18"/>
      <w:szCs w:val="18"/>
      <w:u w:val="none"/>
    </w:rPr>
  </w:style>
  <w:style w:type="paragraph" w:customStyle="1" w:styleId="2292">
    <w:name w:val="标书-正文"/>
    <w:basedOn w:val="1"/>
    <w:link w:val="2293"/>
    <w:qFormat/>
    <w:uiPriority w:val="0"/>
    <w:pPr>
      <w:spacing w:before="56" w:after="113" w:line="360" w:lineRule="auto"/>
      <w:ind w:firstLine="200" w:firstLineChars="200"/>
      <w:jc w:val="both"/>
    </w:pPr>
    <w:rPr>
      <w:rFonts w:ascii="Arial" w:hAnsi="Arial" w:cs="Arial"/>
      <w:sz w:val="24"/>
      <w:szCs w:val="20"/>
    </w:rPr>
  </w:style>
  <w:style w:type="character" w:customStyle="1" w:styleId="2293">
    <w:name w:val="标书-正文 Char"/>
    <w:link w:val="2292"/>
    <w:qFormat/>
    <w:uiPriority w:val="0"/>
    <w:rPr>
      <w:rFonts w:ascii="Arial" w:hAnsi="Arial" w:eastAsia="宋体" w:cs="Arial"/>
      <w:sz w:val="24"/>
      <w:szCs w:val="20"/>
    </w:rPr>
  </w:style>
  <w:style w:type="paragraph" w:customStyle="1" w:styleId="2294">
    <w:name w:val="居中样式"/>
    <w:basedOn w:val="2292"/>
    <w:link w:val="2295"/>
    <w:qFormat/>
    <w:uiPriority w:val="0"/>
    <w:pPr>
      <w:spacing w:before="0" w:after="0"/>
      <w:ind w:firstLine="0" w:firstLineChars="0"/>
      <w:jc w:val="center"/>
    </w:pPr>
  </w:style>
  <w:style w:type="character" w:customStyle="1" w:styleId="2295">
    <w:name w:val="居中样式 Char"/>
    <w:link w:val="2294"/>
    <w:qFormat/>
    <w:uiPriority w:val="0"/>
    <w:rPr>
      <w:rFonts w:ascii="Arial" w:hAnsi="Arial" w:eastAsia="宋体" w:cs="Arial"/>
      <w:sz w:val="24"/>
      <w:szCs w:val="20"/>
    </w:rPr>
  </w:style>
  <w:style w:type="character" w:customStyle="1" w:styleId="2296">
    <w:name w:val="列表2 Char"/>
    <w:link w:val="1403"/>
    <w:qFormat/>
    <w:uiPriority w:val="99"/>
    <w:rPr>
      <w:rFonts w:ascii="Times New Roman" w:hAnsi="Times New Roman" w:eastAsia="宋体" w:cs="Times New Roman"/>
      <w:sz w:val="28"/>
      <w:szCs w:val="24"/>
    </w:rPr>
  </w:style>
  <w:style w:type="paragraph" w:customStyle="1" w:styleId="2297">
    <w:name w:val="列表4"/>
    <w:basedOn w:val="205"/>
    <w:link w:val="2298"/>
    <w:qFormat/>
    <w:uiPriority w:val="0"/>
    <w:pPr>
      <w:widowControl w:val="0"/>
      <w:numPr>
        <w:ilvl w:val="0"/>
        <w:numId w:val="122"/>
      </w:numPr>
      <w:spacing w:line="360" w:lineRule="auto"/>
      <w:ind w:firstLine="0"/>
      <w:jc w:val="both"/>
    </w:pPr>
    <w:rPr>
      <w:rFonts w:ascii="Calibri" w:hAnsi="Calibri"/>
      <w:kern w:val="2"/>
      <w:szCs w:val="22"/>
    </w:rPr>
  </w:style>
  <w:style w:type="character" w:customStyle="1" w:styleId="2298">
    <w:name w:val="列表4 Char"/>
    <w:link w:val="2297"/>
    <w:qFormat/>
    <w:uiPriority w:val="0"/>
    <w:rPr>
      <w:rFonts w:ascii="Calibri" w:hAnsi="Calibri" w:eastAsia="宋体" w:cs="Times New Roman"/>
      <w:kern w:val="2"/>
      <w:sz w:val="24"/>
      <w:szCs w:val="22"/>
    </w:rPr>
  </w:style>
  <w:style w:type="paragraph" w:customStyle="1" w:styleId="2299">
    <w:name w:val="1)"/>
    <w:basedOn w:val="1"/>
    <w:qFormat/>
    <w:uiPriority w:val="0"/>
    <w:pPr>
      <w:numPr>
        <w:ilvl w:val="2"/>
        <w:numId w:val="123"/>
      </w:numPr>
      <w:spacing w:line="360" w:lineRule="auto"/>
      <w:ind w:firstLine="0"/>
      <w:jc w:val="both"/>
    </w:pPr>
    <w:rPr>
      <w:rFonts w:ascii="Times New Roman" w:hAnsi="Times New Roman"/>
      <w:sz w:val="24"/>
      <w:szCs w:val="24"/>
    </w:rPr>
  </w:style>
  <w:style w:type="paragraph" w:customStyle="1" w:styleId="2300">
    <w:name w:val="三级符号（非加粗）"/>
    <w:basedOn w:val="1"/>
    <w:qFormat/>
    <w:uiPriority w:val="0"/>
    <w:pPr>
      <w:numPr>
        <w:ilvl w:val="0"/>
        <w:numId w:val="124"/>
      </w:numPr>
      <w:spacing w:line="360" w:lineRule="auto"/>
      <w:ind w:firstLine="0"/>
      <w:jc w:val="both"/>
    </w:pPr>
    <w:rPr>
      <w:rFonts w:ascii="Times New Roman" w:hAnsi="Times New Roman"/>
      <w:sz w:val="24"/>
      <w:szCs w:val="21"/>
    </w:rPr>
  </w:style>
  <w:style w:type="paragraph" w:customStyle="1" w:styleId="2301">
    <w:name w:val="列表式1"/>
    <w:basedOn w:val="1"/>
    <w:link w:val="2302"/>
    <w:qFormat/>
    <w:uiPriority w:val="0"/>
    <w:pPr>
      <w:numPr>
        <w:ilvl w:val="0"/>
        <w:numId w:val="125"/>
      </w:numPr>
      <w:spacing w:line="360" w:lineRule="auto"/>
      <w:ind w:firstLine="0"/>
      <w:jc w:val="both"/>
    </w:pPr>
    <w:rPr>
      <w:rFonts w:ascii="Times New Roman" w:hAnsi="Times New Roman"/>
      <w:sz w:val="24"/>
      <w:szCs w:val="21"/>
    </w:rPr>
  </w:style>
  <w:style w:type="character" w:customStyle="1" w:styleId="2302">
    <w:name w:val="列表式1 Char"/>
    <w:link w:val="2301"/>
    <w:qFormat/>
    <w:uiPriority w:val="0"/>
    <w:rPr>
      <w:rFonts w:ascii="Times New Roman" w:hAnsi="Times New Roman" w:eastAsia="宋体" w:cs="Times New Roman"/>
      <w:kern w:val="2"/>
      <w:sz w:val="24"/>
      <w:szCs w:val="21"/>
    </w:rPr>
  </w:style>
  <w:style w:type="paragraph" w:customStyle="1" w:styleId="2303">
    <w:name w:val="Paragraph"/>
    <w:basedOn w:val="1"/>
    <w:qFormat/>
    <w:uiPriority w:val="99"/>
    <w:pPr>
      <w:numPr>
        <w:ilvl w:val="1"/>
        <w:numId w:val="126"/>
      </w:numPr>
      <w:tabs>
        <w:tab w:val="clear" w:pos="1266"/>
      </w:tabs>
      <w:ind w:left="0" w:firstLine="426"/>
      <w:jc w:val="both"/>
    </w:pPr>
    <w:rPr>
      <w:rFonts w:ascii="Times New Roman" w:hAnsi="Times New Roman"/>
      <w:sz w:val="21"/>
      <w:szCs w:val="20"/>
    </w:rPr>
  </w:style>
  <w:style w:type="character" w:customStyle="1" w:styleId="2304">
    <w:name w:val="手册正文 Char"/>
    <w:link w:val="2305"/>
    <w:qFormat/>
    <w:locked/>
    <w:uiPriority w:val="0"/>
    <w:rPr>
      <w:rFonts w:ascii="宋体" w:hAnsi="宋体"/>
      <w:b/>
      <w:bCs/>
      <w:kern w:val="2"/>
      <w:sz w:val="21"/>
      <w:szCs w:val="22"/>
    </w:rPr>
  </w:style>
  <w:style w:type="paragraph" w:customStyle="1" w:styleId="2305">
    <w:name w:val="手册正文"/>
    <w:basedOn w:val="22"/>
    <w:link w:val="2304"/>
    <w:qFormat/>
    <w:uiPriority w:val="0"/>
    <w:pPr>
      <w:numPr>
        <w:ilvl w:val="0"/>
        <w:numId w:val="126"/>
      </w:numPr>
      <w:tabs>
        <w:tab w:val="clear" w:pos="846"/>
      </w:tabs>
      <w:adjustRightInd/>
      <w:snapToGrid/>
      <w:spacing w:beforeLines="0" w:line="240" w:lineRule="auto"/>
      <w:ind w:left="0" w:firstLine="420"/>
      <w:jc w:val="both"/>
    </w:pPr>
    <w:rPr>
      <w:rFonts w:eastAsiaTheme="minorEastAsia" w:cstheme="minorBidi"/>
      <w:sz w:val="21"/>
      <w:szCs w:val="22"/>
    </w:rPr>
  </w:style>
  <w:style w:type="character" w:customStyle="1" w:styleId="2306">
    <w:name w:val="列表1 Char"/>
    <w:link w:val="1455"/>
    <w:qFormat/>
    <w:uiPriority w:val="0"/>
    <w:rPr>
      <w:rFonts w:ascii="昆仑仿宋" w:hAnsi="Times New Roman" w:eastAsia="昆仑仿宋" w:cs="Times New Roman"/>
      <w:kern w:val="0"/>
      <w:szCs w:val="20"/>
    </w:rPr>
  </w:style>
  <w:style w:type="paragraph" w:customStyle="1" w:styleId="2307">
    <w:name w:val="（一）列表2"/>
    <w:basedOn w:val="1"/>
    <w:link w:val="2308"/>
    <w:qFormat/>
    <w:uiPriority w:val="0"/>
    <w:pPr>
      <w:numPr>
        <w:ilvl w:val="0"/>
        <w:numId w:val="127"/>
      </w:numPr>
      <w:spacing w:line="360" w:lineRule="auto"/>
      <w:ind w:firstLine="0"/>
      <w:jc w:val="both"/>
    </w:pPr>
    <w:rPr>
      <w:b/>
      <w:bCs/>
      <w:sz w:val="24"/>
    </w:rPr>
  </w:style>
  <w:style w:type="character" w:customStyle="1" w:styleId="2308">
    <w:name w:val="（一）列表2 Char"/>
    <w:link w:val="2307"/>
    <w:qFormat/>
    <w:uiPriority w:val="0"/>
    <w:rPr>
      <w:rFonts w:ascii="Calibri" w:hAnsi="Calibri" w:eastAsia="宋体" w:cs="Times New Roman"/>
      <w:b/>
      <w:bCs/>
      <w:kern w:val="2"/>
      <w:sz w:val="24"/>
      <w:szCs w:val="22"/>
    </w:rPr>
  </w:style>
  <w:style w:type="paragraph" w:customStyle="1" w:styleId="2309">
    <w:name w:val="一级符号（加粗）"/>
    <w:basedOn w:val="1"/>
    <w:qFormat/>
    <w:uiPriority w:val="0"/>
    <w:pPr>
      <w:numPr>
        <w:ilvl w:val="0"/>
        <w:numId w:val="128"/>
      </w:numPr>
      <w:spacing w:line="360" w:lineRule="auto"/>
      <w:ind w:left="637" w:leftChars="200" w:hanging="437"/>
      <w:jc w:val="both"/>
    </w:pPr>
    <w:rPr>
      <w:rFonts w:ascii="Times New Roman" w:hAnsi="Times New Roman"/>
      <w:b/>
      <w:sz w:val="24"/>
      <w:szCs w:val="21"/>
    </w:rPr>
  </w:style>
  <w:style w:type="paragraph" w:customStyle="1" w:styleId="2310">
    <w:name w:val="原点列表"/>
    <w:basedOn w:val="1"/>
    <w:qFormat/>
    <w:uiPriority w:val="0"/>
    <w:pPr>
      <w:numPr>
        <w:ilvl w:val="0"/>
        <w:numId w:val="129"/>
      </w:numPr>
      <w:spacing w:line="360" w:lineRule="auto"/>
      <w:ind w:firstLine="0"/>
      <w:jc w:val="both"/>
    </w:pPr>
    <w:rPr>
      <w:rFonts w:ascii="宋体" w:hAnsi="宋体"/>
      <w:sz w:val="24"/>
    </w:rPr>
  </w:style>
  <w:style w:type="character" w:customStyle="1" w:styleId="2311">
    <w:name w:val="样式 正文缩进 + 首行缩进:  2 字符 Char Char"/>
    <w:qFormat/>
    <w:uiPriority w:val="0"/>
    <w:rPr>
      <w:sz w:val="24"/>
    </w:rPr>
  </w:style>
  <w:style w:type="character" w:customStyle="1" w:styleId="2312">
    <w:name w:val="样式 正文文本缩进 + 左  0 字符 Char Char"/>
    <w:qFormat/>
    <w:uiPriority w:val="0"/>
    <w:rPr>
      <w:sz w:val="24"/>
    </w:rPr>
  </w:style>
  <w:style w:type="table" w:customStyle="1" w:styleId="2313">
    <w:name w:val="网格型5"/>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6"/>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7"/>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8"/>
    <w:basedOn w:val="88"/>
    <w:qFormat/>
    <w:uiPriority w:val="0"/>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9"/>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10"/>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12"/>
    <w:basedOn w:val="88"/>
    <w:qFormat/>
    <w:uiPriority w:val="5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3"/>
    <w:basedOn w:val="88"/>
    <w:qFormat/>
    <w:uiPriority w:val="5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14"/>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15"/>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16"/>
    <w:basedOn w:val="88"/>
    <w:qFormat/>
    <w:uiPriority w:val="39"/>
    <w:rPr>
      <w:lang w:bidi="mn-Mong-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4">
    <w:name w:val="_Style 1"/>
    <w:basedOn w:val="1"/>
    <w:qFormat/>
    <w:uiPriority w:val="0"/>
    <w:pPr>
      <w:adjustRightInd w:val="0"/>
      <w:spacing w:line="360" w:lineRule="auto"/>
      <w:ind w:firstLine="420" w:firstLineChars="200"/>
      <w:textAlignment w:val="baseline"/>
    </w:pPr>
    <w:rPr>
      <w:kern w:val="0"/>
      <w:sz w:val="24"/>
      <w:szCs w:val="20"/>
    </w:rPr>
  </w:style>
  <w:style w:type="paragraph" w:customStyle="1" w:styleId="2325">
    <w:name w:val="符号2"/>
    <w:link w:val="2326"/>
    <w:qFormat/>
    <w:uiPriority w:val="99"/>
    <w:pPr>
      <w:numPr>
        <w:ilvl w:val="0"/>
        <w:numId w:val="130"/>
      </w:numPr>
      <w:spacing w:line="360" w:lineRule="auto"/>
      <w:contextualSpacing/>
    </w:pPr>
    <w:rPr>
      <w:rFonts w:ascii="Calibri" w:hAnsi="Calibri" w:eastAsia="宋体" w:cs="Times New Roman"/>
      <w:kern w:val="2"/>
      <w:sz w:val="24"/>
      <w:szCs w:val="24"/>
      <w:lang w:val="en-US" w:eastAsia="zh-CN" w:bidi="ar-SA"/>
    </w:rPr>
  </w:style>
  <w:style w:type="character" w:customStyle="1" w:styleId="2326">
    <w:name w:val="符号2 Char"/>
    <w:link w:val="2325"/>
    <w:qFormat/>
    <w:uiPriority w:val="99"/>
    <w:rPr>
      <w:rFonts w:ascii="Calibri" w:hAnsi="Calibri" w:eastAsia="宋体" w:cs="Times New Roman"/>
      <w:kern w:val="2"/>
      <w:sz w:val="24"/>
      <w:szCs w:val="24"/>
    </w:rPr>
  </w:style>
  <w:style w:type="paragraph" w:customStyle="1" w:styleId="2327">
    <w:name w:val="临港3"/>
    <w:basedOn w:val="6"/>
    <w:qFormat/>
    <w:uiPriority w:val="0"/>
    <w:pPr>
      <w:spacing w:before="0" w:after="0" w:line="360" w:lineRule="auto"/>
      <w:ind w:left="425" w:hanging="425"/>
    </w:pPr>
    <w:rPr>
      <w:sz w:val="24"/>
    </w:rPr>
  </w:style>
  <w:style w:type="paragraph" w:customStyle="1" w:styleId="2328">
    <w:name w:val="图片标注"/>
    <w:basedOn w:val="1269"/>
    <w:qFormat/>
    <w:uiPriority w:val="0"/>
    <w:pPr>
      <w:spacing w:before="80" w:after="40"/>
    </w:pPr>
    <w:rPr>
      <w:rFonts w:ascii="Arial" w:hAnsi="Arial" w:cstheme="minorBidi"/>
      <w:sz w:val="18"/>
      <w:szCs w:val="21"/>
    </w:rPr>
  </w:style>
  <w:style w:type="paragraph" w:customStyle="1" w:styleId="2329">
    <w:name w:val="表格非标题文字"/>
    <w:link w:val="2330"/>
    <w:qFormat/>
    <w:uiPriority w:val="0"/>
    <w:pPr>
      <w:snapToGrid w:val="0"/>
      <w:spacing w:before="80" w:after="40"/>
    </w:pPr>
    <w:rPr>
      <w:rFonts w:ascii="Arial" w:hAnsi="Arial" w:eastAsia="宋体" w:cstheme="minorBidi"/>
      <w:kern w:val="2"/>
      <w:sz w:val="18"/>
      <w:szCs w:val="21"/>
      <w:lang w:val="en-US" w:eastAsia="zh-CN" w:bidi="ar-SA"/>
    </w:rPr>
  </w:style>
  <w:style w:type="character" w:customStyle="1" w:styleId="2330">
    <w:name w:val="表格非标题文字 Char"/>
    <w:basedOn w:val="138"/>
    <w:link w:val="2329"/>
    <w:qFormat/>
    <w:uiPriority w:val="0"/>
    <w:rPr>
      <w:rFonts w:ascii="Arial" w:hAnsi="Arial" w:eastAsia="宋体"/>
      <w:sz w:val="18"/>
      <w:szCs w:val="21"/>
    </w:rPr>
  </w:style>
  <w:style w:type="paragraph" w:customStyle="1" w:styleId="2331">
    <w:name w:val="文章标题"/>
    <w:basedOn w:val="5"/>
    <w:qFormat/>
    <w:uiPriority w:val="99"/>
    <w:pPr>
      <w:numPr>
        <w:ilvl w:val="0"/>
        <w:numId w:val="0"/>
      </w:numPr>
      <w:spacing w:before="0" w:after="0" w:line="415" w:lineRule="auto"/>
      <w:jc w:val="both"/>
    </w:pPr>
    <w:rPr>
      <w:rFonts w:ascii="Arial" w:hAnsi="宋体" w:eastAsia="华文细黑" w:cs="Times New Roman"/>
      <w:b w:val="0"/>
      <w:color w:val="0083E6"/>
      <w:kern w:val="0"/>
      <w:sz w:val="48"/>
      <w:szCs w:val="48"/>
    </w:rPr>
  </w:style>
  <w:style w:type="paragraph" w:customStyle="1" w:styleId="2332">
    <w:name w:val="产品型号"/>
    <w:basedOn w:val="1"/>
    <w:next w:val="1269"/>
    <w:qFormat/>
    <w:uiPriority w:val="0"/>
    <w:pPr>
      <w:spacing w:before="80" w:after="40"/>
      <w:jc w:val="both"/>
    </w:pPr>
    <w:rPr>
      <w:rFonts w:ascii="Arial" w:hAnsi="Arial" w:eastAsia="黑体" w:cstheme="minorBidi"/>
      <w:sz w:val="36"/>
      <w:szCs w:val="21"/>
    </w:rPr>
  </w:style>
  <w:style w:type="table" w:customStyle="1" w:styleId="2333">
    <w:name w:val="BTable"/>
    <w:basedOn w:val="88"/>
    <w:qFormat/>
    <w:uiPriority w:val="99"/>
    <w:pPr>
      <w:spacing w:before="80"/>
    </w:pPr>
    <w:rPr>
      <w:rFonts w:ascii="Calibri" w:hAnsi="Calibri"/>
      <w:sz w:val="18"/>
      <w:szCs w:val="21"/>
    </w:rPr>
    <w:tblPr>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Pr>
    <w:tcPr>
      <w:vAlign w:val="center"/>
    </w:tcPr>
    <w:tblStylePr w:type="firstRow">
      <w:tcPr>
        <w:shd w:val="clear" w:color="auto" w:fill="C6DBF7"/>
      </w:tcPr>
    </w:tblStylePr>
  </w:style>
  <w:style w:type="paragraph" w:customStyle="1" w:styleId="2334">
    <w:name w:val="二级标题"/>
    <w:basedOn w:val="5"/>
    <w:link w:val="2335"/>
    <w:qFormat/>
    <w:uiPriority w:val="0"/>
    <w:pPr>
      <w:widowControl/>
      <w:numPr>
        <w:ilvl w:val="0"/>
        <w:numId w:val="0"/>
      </w:numPr>
      <w:spacing w:before="400" w:after="120" w:line="240" w:lineRule="auto"/>
      <w:jc w:val="left"/>
    </w:pPr>
    <w:rPr>
      <w:rFonts w:ascii="Arial" w:hAnsi="Arial" w:eastAsia="黑体"/>
      <w:b w:val="0"/>
      <w:color w:val="0090C8"/>
      <w:kern w:val="0"/>
      <w:sz w:val="36"/>
    </w:rPr>
  </w:style>
  <w:style w:type="character" w:customStyle="1" w:styleId="2335">
    <w:name w:val="二级标题 Char"/>
    <w:basedOn w:val="138"/>
    <w:link w:val="2334"/>
    <w:qFormat/>
    <w:uiPriority w:val="0"/>
    <w:rPr>
      <w:rFonts w:ascii="Arial" w:hAnsi="Arial" w:eastAsia="黑体" w:cstheme="majorBidi"/>
      <w:bCs/>
      <w:color w:val="0090C8"/>
      <w:kern w:val="0"/>
      <w:sz w:val="36"/>
      <w:szCs w:val="32"/>
    </w:rPr>
  </w:style>
  <w:style w:type="character" w:customStyle="1" w:styleId="2336">
    <w:name w:val="正文 Char"/>
    <w:basedOn w:val="138"/>
    <w:qFormat/>
    <w:uiPriority w:val="0"/>
    <w:rPr>
      <w:sz w:val="18"/>
      <w:szCs w:val="18"/>
    </w:rPr>
  </w:style>
  <w:style w:type="table" w:customStyle="1" w:styleId="2337">
    <w:name w:val="Table1"/>
    <w:basedOn w:val="89"/>
    <w:qFormat/>
    <w:uiPriority w:val="0"/>
    <w:pPr>
      <w:widowControl w:val="0"/>
      <w:spacing w:before="80" w:after="80"/>
      <w:jc w:val="both"/>
    </w:pPr>
    <w:rPr>
      <w:rFonts w:ascii="Arial" w:hAnsi="Arial" w:cs="Arial"/>
      <w:kern w:val="2"/>
      <w:sz w:val="18"/>
      <w:szCs w:val="21"/>
    </w:rPr>
    <w:tblPr>
      <w:tblBorders>
        <w:insideH w:val="single" w:color="808080" w:sz="4" w:space="0"/>
        <w:insideV w:val="single" w:color="808080" w:sz="4" w:space="0"/>
      </w:tblBorders>
    </w:tblPr>
    <w:tcPr>
      <w:vAlign w:val="center"/>
    </w:tcPr>
    <w:tblStylePr w:type="firstRow">
      <w:pPr>
        <w:wordWrap/>
        <w:ind w:left="0" w:leftChars="0"/>
      </w:pPr>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tblStylePr w:type="lastRow">
      <w:tcPr>
        <w:tcBorders>
          <w:top w:val="single" w:color="808080" w:sz="4" w:space="0"/>
          <w:left w:val="nil"/>
          <w:bottom w:val="single" w:color="auto" w:sz="4" w:space="0"/>
          <w:right w:val="nil"/>
          <w:insideH w:val="nil"/>
          <w:insideV w:val="single" w:sz="4" w:space="0"/>
          <w:tl2br w:val="nil"/>
          <w:tr2bl w:val="nil"/>
        </w:tcBorders>
      </w:tcPr>
    </w:tblStylePr>
  </w:style>
  <w:style w:type="character" w:customStyle="1" w:styleId="2338">
    <w:name w:val="Table Char"/>
    <w:basedOn w:val="138"/>
    <w:qFormat/>
    <w:uiPriority w:val="0"/>
    <w:rPr>
      <w:rFonts w:ascii="Arial" w:hAnsi="Arial" w:eastAsia="宋体" w:cs="Arial"/>
      <w:sz w:val="18"/>
      <w:szCs w:val="21"/>
      <w:lang w:val="en-US" w:eastAsia="zh-CN" w:bidi="ar-SA"/>
    </w:rPr>
  </w:style>
  <w:style w:type="paragraph" w:customStyle="1" w:styleId="2339">
    <w:name w:val="表格内文"/>
    <w:basedOn w:val="1"/>
    <w:qFormat/>
    <w:uiPriority w:val="99"/>
    <w:pPr>
      <w:spacing w:before="80" w:after="40" w:line="220" w:lineRule="exact"/>
    </w:pPr>
    <w:rPr>
      <w:rFonts w:ascii="Arial" w:hAnsi="Arial" w:eastAsiaTheme="minorEastAsia" w:cstheme="minorBidi"/>
      <w:kern w:val="0"/>
      <w:sz w:val="18"/>
      <w:szCs w:val="13"/>
    </w:rPr>
  </w:style>
  <w:style w:type="paragraph" w:customStyle="1" w:styleId="2340">
    <w:name w:val="功能图标"/>
    <w:basedOn w:val="1269"/>
    <w:qFormat/>
    <w:uiPriority w:val="0"/>
    <w:pPr>
      <w:spacing w:before="80" w:after="40"/>
      <w:ind w:left="1021"/>
      <w:jc w:val="left"/>
    </w:pPr>
    <w:rPr>
      <w:rFonts w:ascii="Arial" w:hAnsi="Arial" w:cstheme="minorBidi"/>
      <w:sz w:val="18"/>
      <w:szCs w:val="21"/>
    </w:rPr>
  </w:style>
  <w:style w:type="paragraph" w:customStyle="1" w:styleId="2341">
    <w:name w:val="大标题"/>
    <w:basedOn w:val="1"/>
    <w:link w:val="2342"/>
    <w:qFormat/>
    <w:uiPriority w:val="99"/>
    <w:pPr>
      <w:keepNext/>
      <w:keepLines/>
      <w:widowControl/>
      <w:spacing w:before="100" w:beforeAutospacing="1" w:after="240"/>
      <w:outlineLvl w:val="0"/>
    </w:pPr>
    <w:rPr>
      <w:rFonts w:ascii="Arial" w:hAnsi="Arial" w:eastAsia="黑体" w:cstheme="minorBidi"/>
      <w:bCs/>
      <w:kern w:val="44"/>
      <w:sz w:val="48"/>
      <w:szCs w:val="44"/>
    </w:rPr>
  </w:style>
  <w:style w:type="character" w:customStyle="1" w:styleId="2342">
    <w:name w:val="大标题 Char"/>
    <w:basedOn w:val="138"/>
    <w:link w:val="2341"/>
    <w:qFormat/>
    <w:uiPriority w:val="99"/>
    <w:rPr>
      <w:rFonts w:ascii="Arial" w:hAnsi="Arial" w:eastAsia="黑体"/>
      <w:bCs/>
      <w:kern w:val="44"/>
      <w:sz w:val="48"/>
      <w:szCs w:val="44"/>
    </w:rPr>
  </w:style>
  <w:style w:type="paragraph" w:customStyle="1" w:styleId="2343">
    <w:name w:val="表格标题文字"/>
    <w:qFormat/>
    <w:uiPriority w:val="0"/>
    <w:pPr>
      <w:snapToGrid w:val="0"/>
      <w:spacing w:before="120" w:line="240" w:lineRule="exact"/>
    </w:pPr>
    <w:rPr>
      <w:rFonts w:ascii="Arial" w:hAnsi="Arial" w:eastAsia="黑体" w:cs="Times New Roman"/>
      <w:kern w:val="2"/>
      <w:sz w:val="18"/>
      <w:szCs w:val="21"/>
      <w:lang w:val="en-US" w:eastAsia="zh-CN" w:bidi="ar-SA"/>
    </w:rPr>
  </w:style>
  <w:style w:type="paragraph" w:customStyle="1" w:styleId="2344">
    <w:name w:val="列表样式(一级)"/>
    <w:basedOn w:val="1"/>
    <w:qFormat/>
    <w:uiPriority w:val="0"/>
    <w:pPr>
      <w:spacing w:before="160" w:after="160" w:line="280" w:lineRule="exact"/>
      <w:ind w:left="420" w:hanging="420"/>
    </w:pPr>
    <w:rPr>
      <w:rFonts w:ascii="Arial" w:hAnsi="Arial" w:eastAsia="华文细黑"/>
      <w:color w:val="505050"/>
      <w:sz w:val="16"/>
      <w:szCs w:val="16"/>
    </w:rPr>
  </w:style>
  <w:style w:type="paragraph" w:customStyle="1" w:styleId="2345">
    <w:name w:val="北城44"/>
    <w:basedOn w:val="7"/>
    <w:qFormat/>
    <w:uiPriority w:val="0"/>
    <w:pPr>
      <w:spacing w:before="0" w:after="0" w:line="377" w:lineRule="auto"/>
      <w:jc w:val="left"/>
    </w:pPr>
    <w:rPr>
      <w:rFonts w:ascii="Cambria" w:hAnsi="Cambria" w:eastAsia="宋体" w:cs="Times New Roman"/>
      <w:sz w:val="24"/>
      <w:lang w:val="zh-CN"/>
    </w:rPr>
  </w:style>
  <w:style w:type="character" w:customStyle="1" w:styleId="2346">
    <w:name w:val="北城5 Char"/>
    <w:link w:val="173"/>
    <w:qFormat/>
    <w:uiPriority w:val="0"/>
    <w:rPr>
      <w:rFonts w:ascii="Times New Roman" w:hAnsi="Times New Roman" w:eastAsia="宋体"/>
      <w:b/>
      <w:bCs/>
      <w:kern w:val="2"/>
      <w:sz w:val="24"/>
      <w:szCs w:val="28"/>
    </w:rPr>
  </w:style>
  <w:style w:type="paragraph" w:customStyle="1" w:styleId="2347">
    <w:name w:val="样式 Arial 行距: 多倍行距 1.2 字行 首行缩进:  2 字符"/>
    <w:basedOn w:val="1"/>
    <w:qFormat/>
    <w:uiPriority w:val="0"/>
    <w:pPr>
      <w:spacing w:line="288" w:lineRule="auto"/>
      <w:ind w:firstLine="420" w:firstLineChars="200"/>
      <w:jc w:val="both"/>
    </w:pPr>
    <w:rPr>
      <w:rFonts w:ascii="Arial" w:hAnsi="Arial" w:cs="宋体"/>
      <w:sz w:val="20"/>
      <w:szCs w:val="20"/>
    </w:rPr>
  </w:style>
  <w:style w:type="character" w:customStyle="1" w:styleId="2348">
    <w:name w:val="Item List in Table Char Char"/>
    <w:basedOn w:val="138"/>
    <w:link w:val="428"/>
    <w:qFormat/>
    <w:uiPriority w:val="0"/>
    <w:rPr>
      <w:rFonts w:ascii="Times New Roman" w:hAnsi="Times New Roman" w:eastAsia="宋体" w:cs="Arial"/>
      <w:kern w:val="0"/>
      <w:szCs w:val="21"/>
    </w:rPr>
  </w:style>
  <w:style w:type="paragraph" w:customStyle="1" w:styleId="2349">
    <w:name w:val="Char Char Char Char3"/>
    <w:basedOn w:val="1"/>
    <w:qFormat/>
    <w:uiPriority w:val="0"/>
    <w:pPr>
      <w:jc w:val="both"/>
    </w:pPr>
    <w:rPr>
      <w:rFonts w:ascii="Times New Roman" w:hAnsi="Times New Roman"/>
      <w:sz w:val="21"/>
      <w:szCs w:val="24"/>
    </w:rPr>
  </w:style>
  <w:style w:type="paragraph" w:customStyle="1" w:styleId="2350">
    <w:name w:val="样式 标题 3第二层条第三层h3H3l3CT目录标题 3BOD 0sect1.2.3l3+toc 3hea..."/>
    <w:basedOn w:val="6"/>
    <w:qFormat/>
    <w:uiPriority w:val="0"/>
    <w:pPr>
      <w:widowControl/>
      <w:tabs>
        <w:tab w:val="left" w:pos="720"/>
      </w:tabs>
      <w:adjustRightInd w:val="0"/>
      <w:spacing w:before="200" w:beforeLines="200" w:after="200" w:afterLines="200" w:line="240" w:lineRule="auto"/>
      <w:ind w:right="238"/>
    </w:pPr>
    <w:rPr>
      <w:rFonts w:eastAsia="黑体"/>
      <w:b w:val="0"/>
      <w:kern w:val="0"/>
      <w:sz w:val="30"/>
      <w:szCs w:val="30"/>
      <w:lang w:val="en-GB" w:bidi="mn-Mong-CN"/>
    </w:rPr>
  </w:style>
  <w:style w:type="paragraph" w:customStyle="1" w:styleId="2351">
    <w:name w:val="德山-正文"/>
    <w:basedOn w:val="1"/>
    <w:qFormat/>
    <w:uiPriority w:val="0"/>
    <w:pPr>
      <w:spacing w:beforeLines="50" w:afterLines="50" w:line="360" w:lineRule="auto"/>
      <w:ind w:firstLine="200" w:firstLineChars="200"/>
      <w:jc w:val="both"/>
    </w:pPr>
    <w:rPr>
      <w:sz w:val="24"/>
      <w:szCs w:val="21"/>
    </w:rPr>
  </w:style>
  <w:style w:type="paragraph" w:customStyle="1" w:styleId="2352">
    <w:name w:val="表题及表序号"/>
    <w:basedOn w:val="1"/>
    <w:qFormat/>
    <w:uiPriority w:val="0"/>
    <w:pPr>
      <w:jc w:val="center"/>
    </w:pPr>
    <w:rPr>
      <w:rFonts w:ascii="黑体" w:hAnsi="Times New Roman" w:eastAsia="黑体"/>
      <w:sz w:val="18"/>
      <w:szCs w:val="18"/>
    </w:rPr>
  </w:style>
  <w:style w:type="paragraph" w:customStyle="1" w:styleId="2353">
    <w:name w:val="CM20"/>
    <w:basedOn w:val="208"/>
    <w:next w:val="208"/>
    <w:qFormat/>
    <w:uiPriority w:val="99"/>
    <w:pPr>
      <w:spacing w:after="115"/>
    </w:pPr>
    <w:rPr>
      <w:rFonts w:ascii=".a..DD.." w:hAnsi="Times New Roman" w:eastAsia=".a..DD.." w:cs="Times New Roman"/>
      <w:color w:val="auto"/>
    </w:rPr>
  </w:style>
  <w:style w:type="paragraph" w:customStyle="1" w:styleId="2354">
    <w:name w:val="Char Char23"/>
    <w:basedOn w:val="1"/>
    <w:qFormat/>
    <w:uiPriority w:val="0"/>
    <w:pPr>
      <w:jc w:val="both"/>
    </w:pPr>
    <w:rPr>
      <w:rFonts w:ascii="Times New Roman" w:hAnsi="Times New Roman"/>
      <w:sz w:val="21"/>
      <w:szCs w:val="24"/>
    </w:rPr>
  </w:style>
  <w:style w:type="paragraph" w:customStyle="1" w:styleId="2355">
    <w:name w:val="Char23"/>
    <w:basedOn w:val="1"/>
    <w:qFormat/>
    <w:uiPriority w:val="0"/>
    <w:pPr>
      <w:jc w:val="both"/>
    </w:pPr>
    <w:rPr>
      <w:rFonts w:ascii="Times New Roman" w:hAnsi="Times New Roman"/>
      <w:sz w:val="21"/>
      <w:szCs w:val="24"/>
    </w:rPr>
  </w:style>
  <w:style w:type="paragraph" w:customStyle="1" w:styleId="2356">
    <w:name w:val="wuff2"/>
    <w:basedOn w:val="4"/>
    <w:qFormat/>
    <w:uiPriority w:val="0"/>
    <w:pPr>
      <w:numPr>
        <w:numId w:val="0"/>
      </w:numPr>
      <w:tabs>
        <w:tab w:val="left" w:pos="0"/>
      </w:tabs>
      <w:adjustRightInd w:val="0"/>
      <w:spacing w:before="200" w:after="180" w:line="360" w:lineRule="atLeast"/>
      <w:jc w:val="left"/>
      <w:textAlignment w:val="baseline"/>
    </w:pPr>
    <w:rPr>
      <w:rFonts w:ascii="Arial" w:hAnsi="Times New Roman" w:eastAsia="黑体"/>
      <w:b w:val="0"/>
      <w:bCs w:val="0"/>
      <w:sz w:val="24"/>
      <w:szCs w:val="20"/>
    </w:rPr>
  </w:style>
  <w:style w:type="paragraph" w:customStyle="1" w:styleId="2357">
    <w:name w:val="表格内的red dot"/>
    <w:qFormat/>
    <w:uiPriority w:val="0"/>
    <w:pPr>
      <w:numPr>
        <w:ilvl w:val="0"/>
        <w:numId w:val="6"/>
      </w:numPr>
      <w:tabs>
        <w:tab w:val="left" w:pos="360"/>
        <w:tab w:val="left" w:pos="420"/>
      </w:tabs>
      <w:spacing w:line="288" w:lineRule="auto"/>
    </w:pPr>
    <w:rPr>
      <w:rFonts w:ascii="Calibri" w:hAnsi="Calibri" w:eastAsia="新宋体" w:cs="Times New Roman"/>
      <w:kern w:val="2"/>
      <w:sz w:val="21"/>
      <w:szCs w:val="21"/>
      <w:lang w:val="en-US" w:eastAsia="zh-CN" w:bidi="ar-SA"/>
    </w:rPr>
  </w:style>
  <w:style w:type="paragraph" w:customStyle="1" w:styleId="2358">
    <w:name w:val="二级无标题条"/>
    <w:basedOn w:val="1"/>
    <w:qFormat/>
    <w:uiPriority w:val="0"/>
    <w:pPr>
      <w:jc w:val="both"/>
    </w:pPr>
    <w:rPr>
      <w:rFonts w:ascii="Times New Roman" w:hAnsi="Times New Roman"/>
      <w:sz w:val="21"/>
      <w:szCs w:val="24"/>
    </w:rPr>
  </w:style>
  <w:style w:type="paragraph" w:customStyle="1" w:styleId="2359">
    <w:name w:val="Char3"/>
    <w:basedOn w:val="1"/>
    <w:qFormat/>
    <w:uiPriority w:val="99"/>
    <w:pPr>
      <w:widowControl/>
      <w:spacing w:after="160" w:line="240" w:lineRule="exact"/>
    </w:pPr>
    <w:rPr>
      <w:rFonts w:ascii="Verdana" w:hAnsi="Verdana"/>
      <w:kern w:val="0"/>
      <w:sz w:val="20"/>
      <w:szCs w:val="20"/>
      <w:lang w:eastAsia="en-US"/>
    </w:rPr>
  </w:style>
  <w:style w:type="character" w:customStyle="1" w:styleId="2360">
    <w:name w:val="未处理的提及1"/>
    <w:basedOn w:val="138"/>
    <w:unhideWhenUsed/>
    <w:qFormat/>
    <w:uiPriority w:val="99"/>
    <w:rPr>
      <w:color w:val="605E5C"/>
      <w:shd w:val="clear" w:color="auto" w:fill="E1DFDD"/>
    </w:rPr>
  </w:style>
  <w:style w:type="character" w:customStyle="1" w:styleId="2361">
    <w:name w:val="CL正文符号1 Char"/>
    <w:link w:val="2362"/>
    <w:qFormat/>
    <w:uiPriority w:val="0"/>
    <w:rPr>
      <w:rFonts w:ascii="宋体"/>
      <w:kern w:val="2"/>
      <w:sz w:val="28"/>
      <w:szCs w:val="24"/>
    </w:rPr>
  </w:style>
  <w:style w:type="paragraph" w:customStyle="1" w:styleId="2362">
    <w:name w:val="CL正文符号1"/>
    <w:basedOn w:val="1"/>
    <w:link w:val="2361"/>
    <w:qFormat/>
    <w:uiPriority w:val="0"/>
    <w:pPr>
      <w:numPr>
        <w:ilvl w:val="0"/>
        <w:numId w:val="131"/>
      </w:numPr>
      <w:tabs>
        <w:tab w:val="left" w:pos="987"/>
      </w:tabs>
      <w:spacing w:before="100" w:beforeAutospacing="1" w:after="100" w:afterAutospacing="1" w:line="360" w:lineRule="auto"/>
      <w:jc w:val="both"/>
    </w:pPr>
    <w:rPr>
      <w:rFonts w:ascii="宋体" w:hAnsiTheme="minorHAnsi" w:eastAsiaTheme="minorEastAsia" w:cstheme="minorBidi"/>
      <w:szCs w:val="24"/>
    </w:rPr>
  </w:style>
  <w:style w:type="character" w:customStyle="1" w:styleId="2363">
    <w:name w:val="CL标准正文首行缩进2字 Char"/>
    <w:link w:val="2364"/>
    <w:qFormat/>
    <w:uiPriority w:val="0"/>
    <w:rPr>
      <w:rFonts w:ascii="Times New Roman" w:hAnsi="Times New Roman" w:eastAsia="宋体" w:cs="Times New Roman"/>
      <w:kern w:val="0"/>
      <w:sz w:val="28"/>
      <w:szCs w:val="24"/>
    </w:rPr>
  </w:style>
  <w:style w:type="paragraph" w:customStyle="1" w:styleId="2364">
    <w:name w:val="CL标准正文首行缩进2字"/>
    <w:basedOn w:val="1"/>
    <w:link w:val="2363"/>
    <w:qFormat/>
    <w:uiPriority w:val="0"/>
    <w:pPr>
      <w:ind w:firstLine="560" w:firstLineChars="200"/>
      <w:jc w:val="both"/>
    </w:pPr>
    <w:rPr>
      <w:rFonts w:ascii="Times New Roman" w:hAnsi="Times New Roman"/>
      <w:kern w:val="0"/>
      <w:szCs w:val="24"/>
    </w:rPr>
  </w:style>
  <w:style w:type="character" w:customStyle="1" w:styleId="2365">
    <w:name w:val="正文文本缩进 2 Char"/>
    <w:qFormat/>
    <w:uiPriority w:val="0"/>
    <w:rPr>
      <w:rFonts w:ascii="Times New Roman" w:hAnsi="Times New Roman" w:eastAsia="宋体" w:cs="Times New Roman"/>
      <w:szCs w:val="24"/>
    </w:rPr>
  </w:style>
  <w:style w:type="character" w:customStyle="1" w:styleId="2366">
    <w:name w:val="HTML 预设格式 Char"/>
    <w:qFormat/>
    <w:uiPriority w:val="99"/>
    <w:rPr>
      <w:rFonts w:ascii="黑体" w:hAnsi="Courier New" w:eastAsia="黑体" w:cs="Times New Roman"/>
      <w:kern w:val="0"/>
      <w:sz w:val="20"/>
      <w:szCs w:val="20"/>
    </w:rPr>
  </w:style>
  <w:style w:type="character" w:customStyle="1" w:styleId="2367">
    <w:name w:val="脚注文本 Char"/>
    <w:basedOn w:val="138"/>
    <w:qFormat/>
    <w:uiPriority w:val="0"/>
    <w:rPr>
      <w:sz w:val="18"/>
      <w:szCs w:val="18"/>
    </w:rPr>
  </w:style>
  <w:style w:type="character" w:customStyle="1" w:styleId="2368">
    <w:name w:val="样式9 Char Char"/>
    <w:link w:val="2369"/>
    <w:qFormat/>
    <w:uiPriority w:val="0"/>
    <w:rPr>
      <w:rFonts w:eastAsia="宋体"/>
      <w:spacing w:val="6"/>
      <w:sz w:val="24"/>
    </w:rPr>
  </w:style>
  <w:style w:type="paragraph" w:customStyle="1" w:styleId="2369">
    <w:name w:val="样式9 Char"/>
    <w:basedOn w:val="1"/>
    <w:link w:val="2368"/>
    <w:qFormat/>
    <w:uiPriority w:val="0"/>
    <w:pPr>
      <w:widowControl/>
      <w:spacing w:line="440" w:lineRule="exact"/>
      <w:ind w:firstLine="200" w:firstLineChars="200"/>
    </w:pPr>
    <w:rPr>
      <w:rFonts w:asciiTheme="minorHAnsi" w:hAnsiTheme="minorHAnsi" w:cstheme="minorBidi"/>
      <w:spacing w:val="6"/>
      <w:sz w:val="24"/>
    </w:rPr>
  </w:style>
  <w:style w:type="paragraph" w:customStyle="1" w:styleId="2370">
    <w:name w:val="样式29"/>
    <w:basedOn w:val="2369"/>
    <w:qFormat/>
    <w:uiPriority w:val="0"/>
    <w:rPr>
      <w:rFonts w:eastAsia="楷体_GB2312"/>
    </w:rPr>
  </w:style>
  <w:style w:type="character" w:customStyle="1" w:styleId="2371">
    <w:name w:val="常用3级标题 Char"/>
    <w:link w:val="897"/>
    <w:qFormat/>
    <w:uiPriority w:val="0"/>
    <w:rPr>
      <w:rFonts w:ascii="黑体" w:hAnsi="黑体" w:eastAsia="黑体" w:cs="Times New Roman"/>
      <w:b/>
      <w:sz w:val="28"/>
      <w:szCs w:val="24"/>
      <w:lang w:eastAsia="en-US" w:bidi="en-US"/>
    </w:rPr>
  </w:style>
  <w:style w:type="paragraph" w:customStyle="1" w:styleId="2372">
    <w:name w:val="标题 2（天融信）"/>
    <w:basedOn w:val="5"/>
    <w:next w:val="1"/>
    <w:qFormat/>
    <w:uiPriority w:val="0"/>
    <w:pPr>
      <w:widowControl/>
      <w:numPr>
        <w:numId w:val="132"/>
      </w:numPr>
      <w:tabs>
        <w:tab w:val="left" w:pos="624"/>
        <w:tab w:val="left" w:pos="1260"/>
        <w:tab w:val="left" w:pos="1417"/>
      </w:tabs>
      <w:topLinePunct/>
      <w:adjustRightInd w:val="0"/>
      <w:snapToGrid w:val="0"/>
      <w:spacing w:before="340" w:after="330" w:line="415" w:lineRule="auto"/>
      <w:ind w:left="1259" w:hanging="419"/>
      <w:jc w:val="left"/>
    </w:pPr>
    <w:rPr>
      <w:rFonts w:ascii="Times New Roman" w:hAnsi="Times New Roman" w:eastAsia="黑体" w:cs="Times New Roman"/>
      <w:b w:val="0"/>
      <w:kern w:val="44"/>
      <w:szCs w:val="44"/>
    </w:rPr>
  </w:style>
  <w:style w:type="paragraph" w:customStyle="1" w:styleId="2373">
    <w:name w:val="小标题 1"/>
    <w:basedOn w:val="1"/>
    <w:qFormat/>
    <w:uiPriority w:val="0"/>
    <w:pPr>
      <w:autoSpaceDE w:val="0"/>
      <w:autoSpaceDN w:val="0"/>
      <w:adjustRightInd w:val="0"/>
      <w:spacing w:line="360" w:lineRule="atLeast"/>
      <w:jc w:val="both"/>
    </w:pPr>
    <w:rPr>
      <w:rFonts w:ascii="文鼎粗黑" w:hAnsi="Times New Roman" w:eastAsia="文鼎粗黑"/>
      <w:kern w:val="0"/>
      <w:sz w:val="22"/>
      <w:szCs w:val="20"/>
    </w:rPr>
  </w:style>
  <w:style w:type="character" w:customStyle="1" w:styleId="2374">
    <w:name w:val="标书正文格式 Char1"/>
    <w:qFormat/>
    <w:uiPriority w:val="0"/>
    <w:rPr>
      <w:rFonts w:ascii="宋体" w:hAnsi="宋体" w:eastAsia="宋体" w:cs="Times New Roman"/>
      <w:iCs/>
      <w:sz w:val="24"/>
      <w:szCs w:val="24"/>
      <w:lang w:val="it-IT"/>
    </w:rPr>
  </w:style>
  <w:style w:type="character" w:customStyle="1" w:styleId="2375">
    <w:name w:val="无间隔 Char"/>
    <w:link w:val="582"/>
    <w:qFormat/>
    <w:uiPriority w:val="1"/>
    <w:rPr>
      <w:rFonts w:ascii="Times New Roman" w:hAnsi="Times New Roman" w:eastAsia="宋体" w:cs="Times New Roman"/>
      <w:sz w:val="24"/>
      <w:szCs w:val="21"/>
    </w:rPr>
  </w:style>
  <w:style w:type="paragraph" w:customStyle="1" w:styleId="2376">
    <w:name w:val="一般文字"/>
    <w:basedOn w:val="1"/>
    <w:qFormat/>
    <w:uiPriority w:val="0"/>
    <w:pPr>
      <w:spacing w:line="360" w:lineRule="auto"/>
      <w:ind w:firstLine="470" w:firstLineChars="196"/>
    </w:pPr>
    <w:rPr>
      <w:rFonts w:ascii="宋体" w:hAnsi="宋体"/>
      <w:snapToGrid w:val="0"/>
      <w:kern w:val="0"/>
      <w:sz w:val="24"/>
      <w:szCs w:val="20"/>
      <w:lang w:val="en-GB"/>
    </w:rPr>
  </w:style>
  <w:style w:type="paragraph" w:customStyle="1" w:styleId="2377">
    <w:name w:val="小四 段落 宋体 Char Char"/>
    <w:basedOn w:val="1"/>
    <w:qFormat/>
    <w:uiPriority w:val="0"/>
    <w:pPr>
      <w:spacing w:line="360" w:lineRule="auto"/>
      <w:ind w:firstLine="480" w:firstLineChars="200"/>
      <w:jc w:val="both"/>
    </w:pPr>
    <w:rPr>
      <w:rFonts w:ascii="宋体" w:hAnsi="宋体"/>
      <w:kern w:val="0"/>
      <w:sz w:val="24"/>
      <w:szCs w:val="24"/>
    </w:rPr>
  </w:style>
  <w:style w:type="paragraph" w:customStyle="1" w:styleId="2378">
    <w:name w:val="方案文档"/>
    <w:basedOn w:val="1"/>
    <w:qFormat/>
    <w:uiPriority w:val="0"/>
    <w:pPr>
      <w:spacing w:before="120" w:after="120" w:line="360" w:lineRule="auto"/>
      <w:ind w:firstLine="566"/>
    </w:pPr>
    <w:rPr>
      <w:rFonts w:ascii="宋体" w:hAnsi="宋体"/>
      <w:kern w:val="0"/>
      <w:sz w:val="24"/>
      <w:szCs w:val="20"/>
    </w:rPr>
  </w:style>
  <w:style w:type="character" w:customStyle="1" w:styleId="2379">
    <w:name w:val="批注主题 Char2"/>
    <w:basedOn w:val="647"/>
    <w:semiHidden/>
    <w:qFormat/>
    <w:uiPriority w:val="0"/>
    <w:rPr>
      <w:rFonts w:hint="default" w:ascii="Calibri" w:hAnsi="Calibri" w:cs="Calibri"/>
      <w:b/>
      <w:bCs/>
    </w:rPr>
  </w:style>
  <w:style w:type="character" w:customStyle="1" w:styleId="2380">
    <w:name w:val="常规 Char"/>
    <w:link w:val="2381"/>
    <w:qFormat/>
    <w:uiPriority w:val="0"/>
    <w:rPr>
      <w:rFonts w:eastAsia="宋体"/>
      <w:szCs w:val="21"/>
    </w:rPr>
  </w:style>
  <w:style w:type="paragraph" w:customStyle="1" w:styleId="2381">
    <w:name w:val="常规"/>
    <w:basedOn w:val="1"/>
    <w:link w:val="2380"/>
    <w:qFormat/>
    <w:uiPriority w:val="0"/>
    <w:pPr>
      <w:spacing w:beforeLines="100" w:afterLines="100"/>
      <w:ind w:left="1134"/>
      <w:jc w:val="both"/>
    </w:pPr>
    <w:rPr>
      <w:rFonts w:asciiTheme="minorHAnsi" w:hAnsiTheme="minorHAnsi" w:cstheme="minorBidi"/>
      <w:sz w:val="21"/>
      <w:szCs w:val="21"/>
    </w:rPr>
  </w:style>
  <w:style w:type="paragraph" w:customStyle="1" w:styleId="2382">
    <w:name w:val="本文項目"/>
    <w:basedOn w:val="1"/>
    <w:qFormat/>
    <w:uiPriority w:val="0"/>
    <w:pPr>
      <w:tabs>
        <w:tab w:val="left" w:pos="420"/>
      </w:tabs>
      <w:autoSpaceDE w:val="0"/>
      <w:autoSpaceDN w:val="0"/>
      <w:adjustRightInd w:val="0"/>
      <w:spacing w:beforeLines="50" w:afterLines="50" w:line="360" w:lineRule="auto"/>
      <w:jc w:val="both"/>
      <w:textAlignment w:val="baseline"/>
    </w:pPr>
    <w:rPr>
      <w:rFonts w:cs="Vrinda"/>
      <w:kern w:val="0"/>
      <w:sz w:val="24"/>
    </w:rPr>
  </w:style>
  <w:style w:type="paragraph" w:customStyle="1" w:styleId="2383">
    <w:name w:val="样式 样式 样式 正文（首行缩进两字） + 首行缩进:  2 字符 + (符号) Times New Roman 两端对齐 首行...1"/>
    <w:basedOn w:val="1"/>
    <w:qFormat/>
    <w:uiPriority w:val="0"/>
    <w:pPr>
      <w:snapToGrid w:val="0"/>
      <w:spacing w:beforeLines="50" w:afterLines="50" w:line="360" w:lineRule="auto"/>
      <w:ind w:firstLine="520" w:firstLineChars="200"/>
      <w:jc w:val="both"/>
    </w:pPr>
    <w:rPr>
      <w:rFonts w:ascii="宋体" w:hAnsi="宋体" w:cs="宋体"/>
      <w:snapToGrid w:val="0"/>
      <w:spacing w:val="10"/>
      <w:sz w:val="24"/>
      <w:szCs w:val="20"/>
    </w:rPr>
  </w:style>
  <w:style w:type="paragraph" w:customStyle="1" w:styleId="2384">
    <w:name w:val="TOC 标题2"/>
    <w:basedOn w:val="4"/>
    <w:next w:val="1"/>
    <w:qFormat/>
    <w:uiPriority w:val="0"/>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2385">
    <w:name w:val="无间隔3"/>
    <w:qFormat/>
    <w:uiPriority w:val="1"/>
    <w:pPr>
      <w:widowControl w:val="0"/>
      <w:spacing w:beforeLines="50" w:afterLines="50"/>
      <w:jc w:val="both"/>
    </w:pPr>
    <w:rPr>
      <w:rFonts w:ascii="Calibri" w:hAnsi="Calibri" w:eastAsia="宋体" w:cs="Times New Roman"/>
      <w:sz w:val="24"/>
      <w:lang w:val="en-US" w:eastAsia="zh-CN" w:bidi="ar-SA"/>
    </w:rPr>
  </w:style>
  <w:style w:type="paragraph" w:customStyle="1" w:styleId="2386">
    <w:name w:val="lgh样式正文缩2"/>
    <w:basedOn w:val="22"/>
    <w:qFormat/>
    <w:uiPriority w:val="0"/>
    <w:pPr>
      <w:spacing w:beforeLines="0" w:afterLines="0"/>
      <w:ind w:firstLine="480"/>
      <w:jc w:val="both"/>
    </w:pPr>
    <w:rPr>
      <w:rFonts w:ascii="Times New Roman" w:hAnsi="Times New Roman"/>
      <w:kern w:val="0"/>
      <w:szCs w:val="20"/>
    </w:rPr>
  </w:style>
  <w:style w:type="paragraph" w:customStyle="1" w:styleId="2387">
    <w:name w:val="已访问的超级链接"/>
    <w:qFormat/>
    <w:uiPriority w:val="99"/>
    <w:pPr>
      <w:widowControl w:val="0"/>
      <w:spacing w:beforeLines="50" w:afterLines="50" w:line="360" w:lineRule="auto"/>
      <w:jc w:val="both"/>
    </w:pPr>
    <w:rPr>
      <w:rFonts w:ascii="Calibri" w:hAnsi="Calibri" w:eastAsia="宋体" w:cs="Vrinda"/>
      <w:kern w:val="2"/>
      <w:sz w:val="24"/>
      <w:szCs w:val="22"/>
      <w:lang w:val="en-US" w:eastAsia="zh-CN" w:bidi="ar-SA"/>
    </w:rPr>
  </w:style>
  <w:style w:type="paragraph" w:customStyle="1" w:styleId="2388">
    <w:name w:val="lgh标题2"/>
    <w:basedOn w:val="5"/>
    <w:qFormat/>
    <w:uiPriority w:val="0"/>
    <w:pPr>
      <w:widowControl/>
      <w:tabs>
        <w:tab w:val="left" w:pos="180"/>
        <w:tab w:val="left" w:pos="1440"/>
      </w:tabs>
      <w:topLinePunct/>
      <w:adjustRightInd w:val="0"/>
      <w:snapToGrid w:val="0"/>
      <w:spacing w:before="156" w:after="160" w:afterLines="50" w:line="360" w:lineRule="auto"/>
      <w:ind w:left="0" w:firstLine="0"/>
      <w:jc w:val="left"/>
    </w:pPr>
    <w:rPr>
      <w:rFonts w:eastAsia="黑体" w:cs="Times New Roman" w:asciiTheme="minorEastAsia" w:hAnsiTheme="minorEastAsia"/>
      <w:bCs w:val="0"/>
      <w:szCs w:val="20"/>
    </w:rPr>
  </w:style>
  <w:style w:type="paragraph" w:customStyle="1" w:styleId="2389">
    <w:name w:val="百姓X"/>
    <w:basedOn w:val="1"/>
    <w:qFormat/>
    <w:uiPriority w:val="99"/>
    <w:pPr>
      <w:spacing w:line="360" w:lineRule="auto"/>
      <w:ind w:firstLine="539"/>
      <w:jc w:val="both"/>
    </w:pPr>
    <w:rPr>
      <w:rFonts w:ascii="Times New Roman" w:hAnsi="Times New Roman"/>
      <w:sz w:val="24"/>
      <w:szCs w:val="20"/>
    </w:rPr>
  </w:style>
  <w:style w:type="paragraph" w:customStyle="1" w:styleId="2390">
    <w:name w:val="普文W"/>
    <w:basedOn w:val="2"/>
    <w:qFormat/>
    <w:uiPriority w:val="0"/>
    <w:pPr>
      <w:spacing w:before="120" w:after="120" w:line="360" w:lineRule="auto"/>
    </w:pPr>
    <w:rPr>
      <w:sz w:val="24"/>
    </w:rPr>
  </w:style>
  <w:style w:type="paragraph" w:customStyle="1" w:styleId="2391">
    <w:name w:val="勾"/>
    <w:basedOn w:val="1"/>
    <w:qFormat/>
    <w:uiPriority w:val="0"/>
    <w:pPr>
      <w:numPr>
        <w:ilvl w:val="0"/>
        <w:numId w:val="133"/>
      </w:numPr>
      <w:tabs>
        <w:tab w:val="left" w:pos="828"/>
        <w:tab w:val="clear" w:pos="425"/>
      </w:tabs>
      <w:spacing w:line="360" w:lineRule="auto"/>
      <w:ind w:left="828" w:hanging="828"/>
      <w:jc w:val="both"/>
    </w:pPr>
    <w:rPr>
      <w:rFonts w:ascii="Times New Roman" w:hAnsi="Times New Roman"/>
      <w:sz w:val="24"/>
      <w:szCs w:val="20"/>
    </w:rPr>
  </w:style>
  <w:style w:type="character" w:customStyle="1" w:styleId="2392">
    <w:name w:val="emailstyle15"/>
    <w:qFormat/>
    <w:uiPriority w:val="0"/>
  </w:style>
  <w:style w:type="character" w:customStyle="1" w:styleId="2393">
    <w:name w:val="标题 3 Char2"/>
    <w:qFormat/>
    <w:uiPriority w:val="0"/>
    <w:rPr>
      <w:rFonts w:ascii="Arial" w:hAnsi="Arial" w:eastAsia="黑体" w:cs="Arial"/>
      <w:sz w:val="24"/>
      <w:szCs w:val="24"/>
    </w:rPr>
  </w:style>
  <w:style w:type="paragraph" w:customStyle="1" w:styleId="2394">
    <w:name w:val="t4_2"/>
    <w:basedOn w:val="1"/>
    <w:qFormat/>
    <w:uiPriority w:val="0"/>
    <w:pPr>
      <w:widowControl/>
      <w:spacing w:line="360" w:lineRule="auto"/>
      <w:ind w:left="420"/>
    </w:pPr>
    <w:rPr>
      <w:rFonts w:ascii="Times New Roman" w:hAnsi="Times New Roman"/>
      <w:b/>
      <w:sz w:val="21"/>
      <w:szCs w:val="24"/>
    </w:rPr>
  </w:style>
  <w:style w:type="paragraph" w:customStyle="1" w:styleId="2395">
    <w:name w:val="技术报告图标题"/>
    <w:basedOn w:val="1"/>
    <w:next w:val="1"/>
    <w:qFormat/>
    <w:uiPriority w:val="0"/>
    <w:pPr>
      <w:spacing w:beforeLines="50" w:line="440" w:lineRule="exact"/>
      <w:jc w:val="center"/>
    </w:pPr>
    <w:rPr>
      <w:rFonts w:ascii="宋体" w:hAnsi="宋体" w:eastAsia="楷体_GB2312" w:cs="Arial"/>
      <w:b/>
      <w:bCs/>
      <w:snapToGrid w:val="0"/>
      <w:kern w:val="24"/>
      <w:szCs w:val="24"/>
    </w:rPr>
  </w:style>
  <w:style w:type="paragraph" w:customStyle="1" w:styleId="2396">
    <w:name w:val="技术报告正文"/>
    <w:basedOn w:val="1"/>
    <w:qFormat/>
    <w:uiPriority w:val="0"/>
    <w:pPr>
      <w:spacing w:beforeLines="50" w:line="440" w:lineRule="exact"/>
      <w:ind w:firstLine="538" w:firstLineChars="192"/>
      <w:jc w:val="both"/>
    </w:pPr>
    <w:rPr>
      <w:rFonts w:ascii="Times New Roman" w:hAnsi="Times New Roman" w:cs="Arial"/>
      <w:bCs/>
      <w:szCs w:val="24"/>
    </w:rPr>
  </w:style>
  <w:style w:type="paragraph" w:customStyle="1" w:styleId="2397">
    <w:name w:val="图号"/>
    <w:basedOn w:val="1"/>
    <w:link w:val="3935"/>
    <w:qFormat/>
    <w:uiPriority w:val="0"/>
    <w:pPr>
      <w:autoSpaceDE w:val="0"/>
      <w:autoSpaceDN w:val="0"/>
      <w:adjustRightInd w:val="0"/>
      <w:spacing w:line="360" w:lineRule="auto"/>
      <w:jc w:val="center"/>
    </w:pPr>
    <w:rPr>
      <w:rFonts w:ascii="宋体" w:hAnsi="Times New Roman"/>
      <w:kern w:val="0"/>
      <w:sz w:val="21"/>
      <w:szCs w:val="21"/>
    </w:rPr>
  </w:style>
  <w:style w:type="paragraph" w:customStyle="1" w:styleId="2398">
    <w:name w:val="摘要"/>
    <w:basedOn w:val="1"/>
    <w:qFormat/>
    <w:uiPriority w:val="0"/>
    <w:pPr>
      <w:tabs>
        <w:tab w:val="left" w:pos="907"/>
      </w:tabs>
      <w:autoSpaceDE w:val="0"/>
      <w:autoSpaceDN w:val="0"/>
      <w:adjustRightInd w:val="0"/>
      <w:spacing w:line="360" w:lineRule="auto"/>
      <w:ind w:left="879" w:hanging="879"/>
      <w:jc w:val="both"/>
    </w:pPr>
    <w:rPr>
      <w:rFonts w:ascii="Times New Roman" w:hAnsi="Times New Roman"/>
      <w:kern w:val="0"/>
      <w:sz w:val="21"/>
      <w:szCs w:val="21"/>
    </w:rPr>
  </w:style>
  <w:style w:type="character" w:customStyle="1" w:styleId="2399">
    <w:name w:val="编写建议 Char"/>
    <w:link w:val="447"/>
    <w:qFormat/>
    <w:uiPriority w:val="0"/>
    <w:rPr>
      <w:rFonts w:ascii="Arial" w:hAnsi="Arial" w:eastAsia="宋体" w:cs="Arial"/>
      <w:bCs/>
      <w:i/>
      <w:color w:val="0000FF"/>
      <w:kern w:val="0"/>
      <w:sz w:val="24"/>
      <w:szCs w:val="21"/>
    </w:rPr>
  </w:style>
  <w:style w:type="character" w:customStyle="1" w:styleId="2400">
    <w:name w:val="加粗项目符号"/>
    <w:qFormat/>
    <w:uiPriority w:val="0"/>
    <w:rPr>
      <w:rFonts w:hint="default" w:ascii="Tahoma" w:hAnsi="Tahoma" w:eastAsia="宋体" w:cs="Tahoma"/>
      <w:b/>
      <w:bCs/>
      <w:kern w:val="2"/>
      <w:sz w:val="24"/>
      <w:lang w:val="en-US" w:eastAsia="zh-CN" w:bidi="ar-SA"/>
    </w:rPr>
  </w:style>
  <w:style w:type="paragraph" w:customStyle="1" w:styleId="2401">
    <w:name w:val="q1"/>
    <w:basedOn w:val="84"/>
    <w:qFormat/>
    <w:uiPriority w:val="99"/>
    <w:pPr>
      <w:tabs>
        <w:tab w:val="left" w:pos="740"/>
      </w:tabs>
      <w:spacing w:line="360" w:lineRule="auto"/>
      <w:ind w:left="740" w:hanging="540"/>
      <w:jc w:val="left"/>
    </w:pPr>
    <w:rPr>
      <w:rFonts w:ascii="Cambria" w:hAnsi="Cambria" w:cs="Times New Roman"/>
      <w:kern w:val="0"/>
      <w:sz w:val="36"/>
    </w:rPr>
  </w:style>
  <w:style w:type="paragraph" w:customStyle="1" w:styleId="2402">
    <w:name w:val="q2"/>
    <w:basedOn w:val="84"/>
    <w:qFormat/>
    <w:uiPriority w:val="99"/>
    <w:pPr>
      <w:spacing w:line="360" w:lineRule="auto"/>
      <w:ind w:left="767" w:hanging="567"/>
      <w:jc w:val="left"/>
      <w:outlineLvl w:val="1"/>
    </w:pPr>
    <w:rPr>
      <w:rFonts w:ascii="Cambria" w:hAnsi="Cambria" w:cs="Times New Roman"/>
      <w:kern w:val="0"/>
    </w:rPr>
  </w:style>
  <w:style w:type="paragraph" w:customStyle="1" w:styleId="2403">
    <w:name w:val="q3"/>
    <w:basedOn w:val="84"/>
    <w:next w:val="1"/>
    <w:qFormat/>
    <w:uiPriority w:val="99"/>
    <w:pPr>
      <w:tabs>
        <w:tab w:val="left" w:pos="1280"/>
      </w:tabs>
      <w:spacing w:line="360" w:lineRule="auto"/>
      <w:ind w:left="1280" w:hanging="1080"/>
      <w:jc w:val="left"/>
      <w:outlineLvl w:val="2"/>
    </w:pPr>
    <w:rPr>
      <w:rFonts w:ascii="Cambria" w:hAnsi="Cambria" w:cs="Times New Roman"/>
      <w:kern w:val="0"/>
      <w:sz w:val="28"/>
    </w:rPr>
  </w:style>
  <w:style w:type="paragraph" w:customStyle="1" w:styleId="2404">
    <w:name w:val="q4"/>
    <w:basedOn w:val="84"/>
    <w:next w:val="1"/>
    <w:qFormat/>
    <w:uiPriority w:val="99"/>
    <w:pPr>
      <w:tabs>
        <w:tab w:val="left" w:pos="1280"/>
      </w:tabs>
      <w:spacing w:line="360" w:lineRule="auto"/>
      <w:ind w:left="1280" w:hanging="1080"/>
      <w:jc w:val="left"/>
      <w:outlineLvl w:val="3"/>
    </w:pPr>
    <w:rPr>
      <w:rFonts w:ascii="Cambria" w:hAnsi="Cambria" w:cs="Times New Roman"/>
      <w:kern w:val="0"/>
      <w:sz w:val="24"/>
    </w:rPr>
  </w:style>
  <w:style w:type="paragraph" w:customStyle="1" w:styleId="2405">
    <w:name w:val="Char Char Char Char1 Char Char Char Char Char Char Char Char Char Char Char Char Char Char Char Char Char Char Char"/>
    <w:basedOn w:val="1"/>
    <w:qFormat/>
    <w:uiPriority w:val="0"/>
    <w:pPr>
      <w:widowControl/>
      <w:spacing w:line="240" w:lineRule="exact"/>
    </w:pPr>
    <w:rPr>
      <w:rFonts w:ascii="Verdana" w:hAnsi="Verdana" w:eastAsia="仿宋_GB2312"/>
      <w:kern w:val="0"/>
      <w:sz w:val="24"/>
      <w:szCs w:val="20"/>
      <w:lang w:eastAsia="en-US"/>
    </w:rPr>
  </w:style>
  <w:style w:type="paragraph" w:customStyle="1" w:styleId="2406">
    <w:name w:val="figuredescription"/>
    <w:basedOn w:val="1"/>
    <w:qFormat/>
    <w:uiPriority w:val="99"/>
    <w:pPr>
      <w:widowControl/>
      <w:spacing w:beforeAutospacing="1" w:afterAutospacing="1"/>
    </w:pPr>
    <w:rPr>
      <w:rFonts w:ascii="宋体" w:hAnsi="宋体" w:cs="宋体"/>
      <w:kern w:val="0"/>
      <w:sz w:val="24"/>
      <w:szCs w:val="24"/>
    </w:rPr>
  </w:style>
  <w:style w:type="character" w:customStyle="1" w:styleId="2407">
    <w:name w:val="页眉 Char Char"/>
    <w:qFormat/>
    <w:uiPriority w:val="0"/>
    <w:rPr>
      <w:rFonts w:cs="Vrinda"/>
      <w:kern w:val="2"/>
      <w:sz w:val="18"/>
      <w:szCs w:val="22"/>
    </w:rPr>
  </w:style>
  <w:style w:type="character" w:customStyle="1" w:styleId="2408">
    <w:name w:val="页脚 Char Char"/>
    <w:qFormat/>
    <w:uiPriority w:val="0"/>
    <w:rPr>
      <w:rFonts w:cs="Vrinda"/>
      <w:kern w:val="2"/>
      <w:sz w:val="18"/>
      <w:szCs w:val="22"/>
    </w:rPr>
  </w:style>
  <w:style w:type="paragraph" w:customStyle="1" w:styleId="2409">
    <w:name w:val="标书一级标题"/>
    <w:basedOn w:val="4"/>
    <w:qFormat/>
    <w:uiPriority w:val="0"/>
    <w:pPr>
      <w:numPr>
        <w:numId w:val="0"/>
      </w:numPr>
      <w:spacing w:before="240" w:after="240"/>
    </w:pPr>
    <w:rPr>
      <w:rFonts w:ascii="Arial" w:hAnsi="Arial" w:eastAsia="微软雅黑"/>
      <w:smallCaps/>
      <w:sz w:val="36"/>
    </w:rPr>
  </w:style>
  <w:style w:type="paragraph" w:customStyle="1" w:styleId="2410">
    <w:name w:val="图表说明"/>
    <w:basedOn w:val="1"/>
    <w:next w:val="1"/>
    <w:qFormat/>
    <w:uiPriority w:val="0"/>
    <w:pPr>
      <w:spacing w:line="240" w:lineRule="atLeast"/>
      <w:ind w:left="-420" w:right="-1349"/>
      <w:jc w:val="center"/>
    </w:pPr>
    <w:rPr>
      <w:rFonts w:ascii="Arial" w:hAnsi="Arial" w:eastAsia="楷体_GB2312"/>
      <w:snapToGrid w:val="0"/>
      <w:kern w:val="0"/>
      <w:sz w:val="24"/>
      <w:szCs w:val="20"/>
    </w:rPr>
  </w:style>
  <w:style w:type="character" w:customStyle="1" w:styleId="2411">
    <w:name w:val="保驾"/>
    <w:qFormat/>
    <w:uiPriority w:val="0"/>
    <w:rPr>
      <w:sz w:val="18"/>
    </w:rPr>
  </w:style>
  <w:style w:type="paragraph" w:customStyle="1" w:styleId="2412">
    <w:name w:val="Ｃ"/>
    <w:qFormat/>
    <w:uiPriority w:val="0"/>
    <w:pPr>
      <w:keepNext/>
      <w:overflowPunct w:val="0"/>
      <w:autoSpaceDE w:val="0"/>
      <w:autoSpaceDN w:val="0"/>
      <w:adjustRightInd w:val="0"/>
      <w:spacing w:line="0" w:lineRule="atLeast"/>
      <w:ind w:left="2610" w:right="210"/>
      <w:jc w:val="center"/>
      <w:textAlignment w:val="baseline"/>
    </w:pPr>
    <w:rPr>
      <w:rFonts w:ascii="宋体" w:hAnsi="Times New Roman" w:eastAsiaTheme="minorEastAsia" w:cstheme="minorBidi"/>
      <w:snapToGrid w:val="0"/>
      <w:sz w:val="16"/>
      <w:lang w:val="en-US" w:eastAsia="zh-CN" w:bidi="ar-SA"/>
    </w:rPr>
  </w:style>
  <w:style w:type="paragraph" w:customStyle="1" w:styleId="2413">
    <w:name w:val="body4"/>
    <w:basedOn w:val="1"/>
    <w:next w:val="8"/>
    <w:qFormat/>
    <w:uiPriority w:val="0"/>
    <w:pPr>
      <w:widowControl/>
      <w:overflowPunct w:val="0"/>
      <w:autoSpaceDE w:val="0"/>
      <w:autoSpaceDN w:val="0"/>
      <w:adjustRightInd w:val="0"/>
      <w:ind w:left="3960" w:firstLine="22"/>
      <w:textAlignment w:val="baseline"/>
    </w:pPr>
    <w:rPr>
      <w:rFonts w:ascii="仿宋_GB2312" w:hAnsi="Times New Roman" w:eastAsia="仿宋_GB2312"/>
      <w:snapToGrid w:val="0"/>
      <w:kern w:val="0"/>
      <w:szCs w:val="20"/>
    </w:rPr>
  </w:style>
  <w:style w:type="paragraph" w:customStyle="1" w:styleId="2414">
    <w:name w:val="标头1"/>
    <w:basedOn w:val="6"/>
    <w:qFormat/>
    <w:uiPriority w:val="0"/>
    <w:pPr>
      <w:numPr>
        <w:ilvl w:val="0"/>
        <w:numId w:val="0"/>
      </w:numPr>
      <w:spacing w:before="156" w:after="156" w:line="240" w:lineRule="auto"/>
      <w:ind w:right="100" w:rightChars="100"/>
      <w:jc w:val="both"/>
    </w:pPr>
    <w:rPr>
      <w:rFonts w:ascii="Times New Roman" w:hAnsi="Times New Roman"/>
      <w:bCs w:val="0"/>
      <w:snapToGrid w:val="0"/>
      <w:kern w:val="0"/>
      <w:sz w:val="28"/>
      <w:szCs w:val="20"/>
    </w:rPr>
  </w:style>
  <w:style w:type="character" w:customStyle="1" w:styleId="2415">
    <w:name w:val="h211"/>
    <w:qFormat/>
    <w:uiPriority w:val="0"/>
    <w:rPr>
      <w:spacing w:val="200"/>
    </w:rPr>
  </w:style>
  <w:style w:type="character" w:customStyle="1" w:styleId="2416">
    <w:name w:val="3zw1"/>
    <w:qFormat/>
    <w:uiPriority w:val="0"/>
    <w:rPr>
      <w:color w:val="000000"/>
      <w:sz w:val="21"/>
      <w:szCs w:val="21"/>
    </w:rPr>
  </w:style>
  <w:style w:type="paragraph" w:customStyle="1" w:styleId="2417">
    <w:name w:val="样式1 章节"/>
    <w:basedOn w:val="1"/>
    <w:qFormat/>
    <w:uiPriority w:val="0"/>
    <w:pPr>
      <w:widowControl/>
      <w:spacing w:line="300" w:lineRule="auto"/>
      <w:ind w:left="2835"/>
      <w:jc w:val="both"/>
      <w:textAlignment w:val="baseline"/>
      <w:outlineLvl w:val="0"/>
    </w:pPr>
    <w:rPr>
      <w:b/>
      <w:color w:val="000000"/>
      <w:kern w:val="0"/>
      <w:szCs w:val="28"/>
      <w:u w:color="000000"/>
    </w:rPr>
  </w:style>
  <w:style w:type="paragraph" w:customStyle="1" w:styleId="2418">
    <w:name w:val="样式2 标题1.1"/>
    <w:basedOn w:val="1"/>
    <w:qFormat/>
    <w:uiPriority w:val="0"/>
    <w:pPr>
      <w:widowControl/>
      <w:spacing w:line="300" w:lineRule="auto"/>
      <w:ind w:left="991" w:hanging="850"/>
      <w:textAlignment w:val="baseline"/>
      <w:outlineLvl w:val="1"/>
    </w:pPr>
    <w:rPr>
      <w:b/>
      <w:color w:val="000000"/>
      <w:kern w:val="0"/>
      <w:sz w:val="24"/>
      <w:szCs w:val="24"/>
      <w:u w:color="000000"/>
    </w:rPr>
  </w:style>
  <w:style w:type="paragraph" w:customStyle="1" w:styleId="2419">
    <w:name w:val="样式3 标题1.1.1"/>
    <w:basedOn w:val="1"/>
    <w:qFormat/>
    <w:uiPriority w:val="0"/>
    <w:pPr>
      <w:widowControl/>
      <w:spacing w:line="400" w:lineRule="exact"/>
      <w:ind w:left="1416" w:hanging="1275"/>
      <w:textAlignment w:val="baseline"/>
      <w:outlineLvl w:val="2"/>
    </w:pPr>
    <w:rPr>
      <w:b/>
      <w:color w:val="000000"/>
      <w:kern w:val="0"/>
      <w:sz w:val="21"/>
      <w:szCs w:val="21"/>
      <w:u w:color="000000"/>
    </w:rPr>
  </w:style>
  <w:style w:type="character" w:customStyle="1" w:styleId="2420">
    <w:name w:val="title4"/>
    <w:qFormat/>
    <w:uiPriority w:val="0"/>
  </w:style>
  <w:style w:type="paragraph" w:customStyle="1" w:styleId="2421">
    <w:name w:val="自定义样式 正文"/>
    <w:basedOn w:val="1"/>
    <w:qFormat/>
    <w:uiPriority w:val="0"/>
    <w:pPr>
      <w:spacing w:line="360" w:lineRule="auto"/>
      <w:ind w:firstLine="480" w:firstLineChars="200"/>
      <w:jc w:val="both"/>
    </w:pPr>
    <w:rPr>
      <w:rFonts w:ascii="Arial" w:hAnsi="Arial" w:eastAsia="仿宋_GB2312" w:cs="宋体"/>
      <w:bCs/>
      <w:sz w:val="24"/>
      <w:szCs w:val="24"/>
    </w:rPr>
  </w:style>
  <w:style w:type="character" w:customStyle="1" w:styleId="2422">
    <w:name w:val="red14px1"/>
    <w:qFormat/>
    <w:uiPriority w:val="0"/>
    <w:rPr>
      <w:rFonts w:hint="default" w:ascii="Arial" w:hAnsi="Arial" w:cs="Arial"/>
      <w:b/>
      <w:bCs/>
      <w:color w:val="CC0000"/>
      <w:sz w:val="21"/>
      <w:szCs w:val="21"/>
    </w:rPr>
  </w:style>
  <w:style w:type="character" w:customStyle="1" w:styleId="2423">
    <w:name w:val="edit_correct"/>
    <w:qFormat/>
    <w:uiPriority w:val="0"/>
  </w:style>
  <w:style w:type="paragraph" w:customStyle="1" w:styleId="2424">
    <w:name w:val="程序"/>
    <w:next w:val="1"/>
    <w:qFormat/>
    <w:uiPriority w:val="99"/>
    <w:pPr>
      <w:shd w:val="clear" w:color="auto" w:fill="E6E6E6"/>
    </w:pPr>
    <w:rPr>
      <w:rFonts w:ascii="Times New Roman" w:hAnsi="Times New Roman" w:eastAsia="宋体" w:cs="Times New Roman"/>
      <w:kern w:val="2"/>
      <w:sz w:val="18"/>
      <w:szCs w:val="18"/>
      <w:lang w:val="de-DE" w:eastAsia="zh-CN" w:bidi="ar-SA"/>
    </w:rPr>
  </w:style>
  <w:style w:type="paragraph" w:customStyle="1" w:styleId="2425">
    <w:name w:val="注"/>
    <w:qFormat/>
    <w:uiPriority w:val="99"/>
    <w:pPr>
      <w:spacing w:beforeLines="20" w:afterLines="20"/>
      <w:ind w:firstLine="420"/>
    </w:pPr>
    <w:rPr>
      <w:rFonts w:ascii="Times New Roman" w:hAnsi="Times New Roman" w:eastAsia="楷体_GB2312" w:cs="Times New Roman"/>
      <w:kern w:val="2"/>
      <w:sz w:val="18"/>
      <w:szCs w:val="18"/>
      <w:lang w:val="en-US" w:eastAsia="zh-CN" w:bidi="ar-SA"/>
    </w:rPr>
  </w:style>
  <w:style w:type="paragraph" w:customStyle="1" w:styleId="2426">
    <w:name w:val="参考文献"/>
    <w:next w:val="1"/>
    <w:qFormat/>
    <w:uiPriority w:val="0"/>
    <w:pPr>
      <w:keepNext/>
      <w:keepLines/>
      <w:pageBreakBefore/>
      <w:spacing w:before="120" w:after="120"/>
      <w:outlineLvl w:val="0"/>
    </w:pPr>
    <w:rPr>
      <w:rFonts w:ascii="Arial" w:hAnsi="Arial" w:eastAsia="黑体" w:cs="Times New Roman"/>
      <w:b/>
      <w:kern w:val="21"/>
      <w:sz w:val="28"/>
      <w:szCs w:val="28"/>
      <w:lang w:val="en-US" w:eastAsia="zh-CN" w:bidi="ar-SA"/>
    </w:rPr>
  </w:style>
  <w:style w:type="paragraph" w:customStyle="1" w:styleId="2427">
    <w:name w:val="表文字"/>
    <w:link w:val="2428"/>
    <w:qFormat/>
    <w:uiPriority w:val="99"/>
    <w:pPr>
      <w:jc w:val="center"/>
    </w:pPr>
    <w:rPr>
      <w:rFonts w:ascii="Times New Roman" w:hAnsi="Times New Roman" w:eastAsia="宋体" w:cs="Times New Roman"/>
      <w:kern w:val="21"/>
      <w:sz w:val="22"/>
      <w:lang w:val="en-US" w:eastAsia="zh-CN" w:bidi="ar-SA"/>
    </w:rPr>
  </w:style>
  <w:style w:type="character" w:customStyle="1" w:styleId="2428">
    <w:name w:val="表文字 Char"/>
    <w:link w:val="2427"/>
    <w:qFormat/>
    <w:locked/>
    <w:uiPriority w:val="99"/>
    <w:rPr>
      <w:rFonts w:ascii="Times New Roman" w:hAnsi="Times New Roman" w:eastAsia="宋体" w:cs="Times New Roman"/>
      <w:kern w:val="21"/>
      <w:sz w:val="22"/>
      <w:szCs w:val="20"/>
    </w:rPr>
  </w:style>
  <w:style w:type="paragraph" w:customStyle="1" w:styleId="2429">
    <w:name w:val="附录 1"/>
    <w:next w:val="1"/>
    <w:qFormat/>
    <w:uiPriority w:val="99"/>
    <w:pPr>
      <w:keepNext/>
      <w:keepLines/>
      <w:pageBreakBefore/>
      <w:widowControl w:val="0"/>
      <w:numPr>
        <w:ilvl w:val="0"/>
        <w:numId w:val="134"/>
      </w:numPr>
      <w:spacing w:before="120" w:after="120"/>
      <w:jc w:val="center"/>
      <w:outlineLvl w:val="0"/>
    </w:pPr>
    <w:rPr>
      <w:rFonts w:ascii="Arial" w:hAnsi="Arial" w:eastAsia="黑体" w:cs="Times New Roman"/>
      <w:b/>
      <w:sz w:val="28"/>
      <w:szCs w:val="28"/>
      <w:lang w:val="en-US" w:eastAsia="zh-CN" w:bidi="ar-SA"/>
    </w:rPr>
  </w:style>
  <w:style w:type="paragraph" w:customStyle="1" w:styleId="2430">
    <w:name w:val="附录 3"/>
    <w:next w:val="1"/>
    <w:qFormat/>
    <w:uiPriority w:val="99"/>
    <w:pPr>
      <w:keepNext/>
      <w:keepLines/>
      <w:widowControl w:val="0"/>
      <w:numPr>
        <w:ilvl w:val="2"/>
        <w:numId w:val="134"/>
      </w:numPr>
      <w:spacing w:before="120" w:after="120"/>
      <w:outlineLvl w:val="2"/>
    </w:pPr>
    <w:rPr>
      <w:rFonts w:ascii="Arial" w:hAnsi="Arial" w:eastAsia="黑体" w:cs="Times New Roman"/>
      <w:b/>
      <w:sz w:val="21"/>
      <w:szCs w:val="21"/>
      <w:lang w:val="en-US" w:eastAsia="zh-CN" w:bidi="ar-SA"/>
    </w:rPr>
  </w:style>
  <w:style w:type="paragraph" w:customStyle="1" w:styleId="2431">
    <w:name w:val="附录 2"/>
    <w:next w:val="1"/>
    <w:qFormat/>
    <w:uiPriority w:val="99"/>
    <w:pPr>
      <w:keepNext/>
      <w:keepLines/>
      <w:widowControl w:val="0"/>
      <w:numPr>
        <w:ilvl w:val="1"/>
        <w:numId w:val="134"/>
      </w:numPr>
      <w:spacing w:before="120" w:after="120"/>
      <w:outlineLvl w:val="1"/>
    </w:pPr>
    <w:rPr>
      <w:rFonts w:ascii="Arial" w:hAnsi="Arial" w:eastAsia="黑体" w:cs="Times New Roman"/>
      <w:b/>
      <w:bCs/>
      <w:kern w:val="2"/>
      <w:sz w:val="24"/>
      <w:szCs w:val="24"/>
      <w:lang w:val="en-US" w:eastAsia="zh-CN" w:bidi="ar-SA"/>
    </w:rPr>
  </w:style>
  <w:style w:type="paragraph" w:customStyle="1" w:styleId="2432">
    <w:name w:val="附录 4"/>
    <w:next w:val="1"/>
    <w:qFormat/>
    <w:uiPriority w:val="99"/>
    <w:pPr>
      <w:keepNext/>
      <w:widowControl w:val="0"/>
      <w:numPr>
        <w:ilvl w:val="3"/>
        <w:numId w:val="134"/>
      </w:numPr>
      <w:snapToGrid w:val="0"/>
      <w:spacing w:before="60" w:after="60"/>
      <w:outlineLvl w:val="3"/>
    </w:pPr>
    <w:rPr>
      <w:rFonts w:ascii="Arial" w:hAnsi="Arial" w:eastAsia="黑体" w:cs="Times New Roman"/>
      <w:sz w:val="21"/>
      <w:szCs w:val="21"/>
      <w:lang w:val="en-US" w:eastAsia="zh-CN" w:bidi="ar-SA"/>
    </w:rPr>
  </w:style>
  <w:style w:type="paragraph" w:customStyle="1" w:styleId="2433">
    <w:name w:val="参考文献文字"/>
    <w:qFormat/>
    <w:uiPriority w:val="99"/>
    <w:pPr>
      <w:numPr>
        <w:ilvl w:val="0"/>
        <w:numId w:val="135"/>
      </w:numPr>
      <w:spacing w:line="300" w:lineRule="auto"/>
    </w:pPr>
    <w:rPr>
      <w:rFonts w:ascii="Times New Roman" w:hAnsi="Times New Roman" w:eastAsia="宋体" w:cs="Times New Roman"/>
      <w:kern w:val="2"/>
      <w:sz w:val="21"/>
      <w:szCs w:val="21"/>
      <w:lang w:val="en-US" w:eastAsia="zh-CN" w:bidi="ar-SA"/>
    </w:rPr>
  </w:style>
  <w:style w:type="paragraph" w:customStyle="1" w:styleId="2434">
    <w:name w:val="文件"/>
    <w:qFormat/>
    <w:uiPriority w:val="99"/>
    <w:rPr>
      <w:rFonts w:ascii="楷体_GB2312" w:hAnsi="Times New Roman" w:eastAsia="楷体_GB2312" w:cs="Times New Roman"/>
      <w:kern w:val="2"/>
      <w:sz w:val="18"/>
      <w:szCs w:val="18"/>
      <w:lang w:val="en-US" w:eastAsia="zh-CN" w:bidi="ar-SA"/>
    </w:rPr>
  </w:style>
  <w:style w:type="paragraph" w:customStyle="1" w:styleId="2435">
    <w:name w:val="续上表"/>
    <w:qFormat/>
    <w:uiPriority w:val="99"/>
    <w:pPr>
      <w:jc w:val="center"/>
    </w:pPr>
    <w:rPr>
      <w:rFonts w:ascii="Times New Roman" w:hAnsi="Times New Roman" w:eastAsia="黑体" w:cs="Times New Roman"/>
      <w:kern w:val="2"/>
      <w:sz w:val="21"/>
      <w:szCs w:val="21"/>
      <w:lang w:val="en-US" w:eastAsia="zh-CN" w:bidi="ar-SA"/>
    </w:rPr>
  </w:style>
  <w:style w:type="paragraph" w:customStyle="1" w:styleId="2436">
    <w:name w:val="编号1"/>
    <w:link w:val="3048"/>
    <w:qFormat/>
    <w:uiPriority w:val="0"/>
    <w:pPr>
      <w:widowControl w:val="0"/>
      <w:numPr>
        <w:ilvl w:val="0"/>
        <w:numId w:val="136"/>
      </w:numPr>
    </w:pPr>
    <w:rPr>
      <w:rFonts w:ascii="Calibri" w:hAnsi="Calibri" w:eastAsia="宋体" w:cs="Times New Roman"/>
      <w:kern w:val="2"/>
      <w:sz w:val="21"/>
      <w:lang w:val="en-US" w:eastAsia="zh-CN" w:bidi="ar-SA"/>
    </w:rPr>
  </w:style>
  <w:style w:type="paragraph" w:customStyle="1" w:styleId="2437">
    <w:name w:val="表文字+两端对齐"/>
    <w:qFormat/>
    <w:uiPriority w:val="99"/>
    <w:pPr>
      <w:widowControl w:val="0"/>
      <w:jc w:val="both"/>
    </w:pPr>
    <w:rPr>
      <w:rFonts w:ascii="Times New Roman" w:hAnsi="Times New Roman" w:eastAsia="宋体" w:cs="Times New Roman"/>
      <w:kern w:val="21"/>
      <w:sz w:val="18"/>
      <w:szCs w:val="18"/>
      <w:lang w:val="en-US" w:eastAsia="zh-CN" w:bidi="ar-SA"/>
    </w:rPr>
  </w:style>
  <w:style w:type="paragraph" w:customStyle="1" w:styleId="2438">
    <w:name w:val="左方块后文字"/>
    <w:basedOn w:val="1"/>
    <w:qFormat/>
    <w:uiPriority w:val="99"/>
    <w:pPr>
      <w:spacing w:beforeLines="10" w:afterLines="10"/>
      <w:ind w:left="236" w:leftChars="236" w:right="323" w:rightChars="323"/>
      <w:jc w:val="both"/>
    </w:pPr>
    <w:rPr>
      <w:rFonts w:ascii="方正中等线_GBK" w:hAnsi="方正中等线_GBK" w:eastAsia="方正中等线_GBK" w:cs="宋体"/>
      <w:spacing w:val="8"/>
      <w:sz w:val="16"/>
      <w:szCs w:val="16"/>
    </w:rPr>
  </w:style>
  <w:style w:type="character" w:customStyle="1" w:styleId="2439">
    <w:name w:val="t_tag"/>
    <w:uiPriority w:val="0"/>
    <w:rPr>
      <w:rFonts w:cs="Times New Roman"/>
    </w:rPr>
  </w:style>
  <w:style w:type="paragraph" w:customStyle="1" w:styleId="2440">
    <w:name w:val="-"/>
    <w:basedOn w:val="1"/>
    <w:qFormat/>
    <w:uiPriority w:val="0"/>
    <w:pPr>
      <w:widowControl/>
      <w:spacing w:beforeAutospacing="1" w:afterAutospacing="1"/>
    </w:pPr>
    <w:rPr>
      <w:rFonts w:ascii="宋体" w:hAnsi="宋体" w:cs="宋体"/>
      <w:kern w:val="0"/>
      <w:sz w:val="24"/>
      <w:szCs w:val="24"/>
    </w:rPr>
  </w:style>
  <w:style w:type="character" w:customStyle="1" w:styleId="2441">
    <w:name w:val="oblog_text"/>
    <w:qFormat/>
    <w:uiPriority w:val="0"/>
    <w:rPr>
      <w:rFonts w:cs="Times New Roman"/>
    </w:rPr>
  </w:style>
  <w:style w:type="paragraph" w:customStyle="1" w:styleId="2442">
    <w:name w:val="图表题注"/>
    <w:basedOn w:val="23"/>
    <w:next w:val="22"/>
    <w:qFormat/>
    <w:uiPriority w:val="0"/>
    <w:pPr>
      <w:spacing w:line="240" w:lineRule="auto"/>
      <w:ind w:firstLine="0" w:firstLineChars="0"/>
      <w:jc w:val="center"/>
    </w:pPr>
    <w:rPr>
      <w:rFonts w:ascii="Times New Roman" w:hAnsi="Times New Roman" w:eastAsia="宋体"/>
      <w:kern w:val="0"/>
      <w:sz w:val="21"/>
    </w:rPr>
  </w:style>
  <w:style w:type="character" w:customStyle="1" w:styleId="2443">
    <w:name w:val="case31"/>
    <w:qFormat/>
    <w:uiPriority w:val="0"/>
    <w:rPr>
      <w:rFonts w:hint="default" w:ascii="ˎ̥" w:hAnsi="ˎ̥"/>
      <w:sz w:val="21"/>
      <w:szCs w:val="21"/>
    </w:rPr>
  </w:style>
  <w:style w:type="paragraph" w:customStyle="1" w:styleId="2444">
    <w:name w:val="芲"/>
    <w:basedOn w:val="1"/>
    <w:next w:val="1"/>
    <w:qFormat/>
    <w:uiPriority w:val="0"/>
    <w:pPr>
      <w:adjustRightInd w:val="0"/>
      <w:spacing w:line="360" w:lineRule="auto"/>
      <w:ind w:firstLine="425"/>
      <w:jc w:val="right"/>
      <w:textAlignment w:val="baseline"/>
    </w:pPr>
    <w:rPr>
      <w:rFonts w:ascii="Times New Roman" w:hAnsi="Times New Roman"/>
      <w:color w:val="000000"/>
      <w:sz w:val="24"/>
      <w:szCs w:val="20"/>
    </w:rPr>
  </w:style>
  <w:style w:type="paragraph" w:customStyle="1" w:styleId="2445">
    <w:name w:val="正文文本 21"/>
    <w:basedOn w:val="1"/>
    <w:qFormat/>
    <w:uiPriority w:val="99"/>
    <w:pPr>
      <w:adjustRightInd w:val="0"/>
      <w:ind w:left="1332"/>
      <w:textAlignment w:val="baseline"/>
    </w:pPr>
    <w:rPr>
      <w:rFonts w:ascii="Times New Roman" w:hAnsi="Times New Roman"/>
      <w:spacing w:val="-20"/>
      <w:szCs w:val="20"/>
    </w:rPr>
  </w:style>
  <w:style w:type="paragraph" w:customStyle="1" w:styleId="2446">
    <w:name w:val="标题10"/>
    <w:basedOn w:val="10"/>
    <w:qFormat/>
    <w:uiPriority w:val="0"/>
    <w:pPr>
      <w:numPr>
        <w:ilvl w:val="0"/>
        <w:numId w:val="0"/>
      </w:numPr>
      <w:tabs>
        <w:tab w:val="left" w:pos="360"/>
        <w:tab w:val="left" w:pos="720"/>
        <w:tab w:val="left" w:pos="2940"/>
      </w:tabs>
      <w:adjustRightInd w:val="0"/>
      <w:spacing w:line="320" w:lineRule="atLeast"/>
      <w:ind w:left="901" w:leftChars="300" w:hanging="181"/>
      <w:textAlignment w:val="baseline"/>
    </w:pPr>
    <w:rPr>
      <w:rFonts w:ascii="Times New Roman" w:hAnsi="Times New Roman" w:eastAsia="楷体_GB2312" w:cs="Times New Roman"/>
      <w:bCs w:val="0"/>
      <w:kern w:val="0"/>
    </w:rPr>
  </w:style>
  <w:style w:type="paragraph" w:customStyle="1" w:styleId="2447">
    <w:name w:val="Achievement"/>
    <w:basedOn w:val="1"/>
    <w:qFormat/>
    <w:uiPriority w:val="99"/>
    <w:pPr>
      <w:widowControl/>
      <w:ind w:left="180" w:hanging="180"/>
    </w:pPr>
    <w:rPr>
      <w:rFonts w:ascii="Times New Roman" w:hAnsi="Times New Roman"/>
      <w:kern w:val="0"/>
      <w:sz w:val="20"/>
      <w:szCs w:val="20"/>
    </w:rPr>
  </w:style>
  <w:style w:type="character" w:customStyle="1" w:styleId="2448">
    <w:name w:val="style141"/>
    <w:qFormat/>
    <w:uiPriority w:val="0"/>
    <w:rPr>
      <w:b/>
      <w:bCs/>
      <w:color w:val="FF9900"/>
      <w:sz w:val="22"/>
      <w:szCs w:val="22"/>
    </w:rPr>
  </w:style>
  <w:style w:type="paragraph" w:customStyle="1" w:styleId="2449">
    <w:name w:val="Char20"/>
    <w:basedOn w:val="1"/>
    <w:qFormat/>
    <w:uiPriority w:val="0"/>
    <w:pPr>
      <w:jc w:val="both"/>
    </w:pPr>
    <w:rPr>
      <w:rFonts w:ascii="Times New Roman" w:hAnsi="Times New Roman"/>
      <w:sz w:val="21"/>
      <w:szCs w:val="24"/>
    </w:rPr>
  </w:style>
  <w:style w:type="paragraph" w:customStyle="1" w:styleId="2450">
    <w:name w:val="Char19"/>
    <w:basedOn w:val="1"/>
    <w:qFormat/>
    <w:uiPriority w:val="0"/>
    <w:pPr>
      <w:jc w:val="both"/>
    </w:pPr>
    <w:rPr>
      <w:rFonts w:ascii="Times New Roman" w:hAnsi="Times New Roman"/>
      <w:sz w:val="21"/>
      <w:szCs w:val="24"/>
    </w:rPr>
  </w:style>
  <w:style w:type="paragraph" w:customStyle="1" w:styleId="2451">
    <w:name w:val="A2"/>
    <w:basedOn w:val="1"/>
    <w:qFormat/>
    <w:uiPriority w:val="0"/>
    <w:pPr>
      <w:autoSpaceDE w:val="0"/>
      <w:autoSpaceDN w:val="0"/>
      <w:adjustRightInd w:val="0"/>
      <w:ind w:firstLine="425"/>
      <w:jc w:val="both"/>
    </w:pPr>
    <w:rPr>
      <w:rFonts w:ascii="宋体" w:hAnsi="Times New Roman"/>
      <w:szCs w:val="20"/>
    </w:rPr>
  </w:style>
  <w:style w:type="paragraph" w:customStyle="1" w:styleId="2452">
    <w:name w:val="Style Heading 3一、Heading 3 - oldH3h33Level 3 Headheading 3B..."/>
    <w:basedOn w:val="6"/>
    <w:qFormat/>
    <w:uiPriority w:val="0"/>
    <w:pPr>
      <w:numPr>
        <w:ilvl w:val="0"/>
        <w:numId w:val="0"/>
      </w:numPr>
      <w:tabs>
        <w:tab w:val="left" w:pos="720"/>
        <w:tab w:val="left" w:pos="1260"/>
      </w:tabs>
      <w:spacing w:before="156" w:after="156" w:line="360" w:lineRule="auto"/>
      <w:ind w:left="720" w:right="100" w:rightChars="100" w:hanging="720"/>
      <w:jc w:val="both"/>
    </w:pPr>
    <w:rPr>
      <w:rFonts w:ascii="Times New Roman" w:hAnsi="Times New Roman" w:cs="宋体"/>
      <w:sz w:val="28"/>
      <w:szCs w:val="28"/>
    </w:rPr>
  </w:style>
  <w:style w:type="paragraph" w:customStyle="1" w:styleId="2453">
    <w:name w:val="CM63"/>
    <w:basedOn w:val="208"/>
    <w:next w:val="208"/>
    <w:qFormat/>
    <w:uiPriority w:val="0"/>
    <w:pPr>
      <w:spacing w:after="663"/>
    </w:pPr>
    <w:rPr>
      <w:rFonts w:ascii="仿宋_GB2312" w:hAnsi="Times New Roman" w:eastAsia="仿宋_GB2312" w:cs="Times New Roman"/>
      <w:color w:val="auto"/>
    </w:rPr>
  </w:style>
  <w:style w:type="paragraph" w:customStyle="1" w:styleId="2454">
    <w:name w:val="CM8"/>
    <w:basedOn w:val="208"/>
    <w:next w:val="208"/>
    <w:qFormat/>
    <w:uiPriority w:val="0"/>
    <w:rPr>
      <w:rFonts w:ascii="仿宋_GB2312" w:hAnsi="Times New Roman" w:eastAsia="仿宋_GB2312" w:cs="Times New Roman"/>
      <w:color w:val="auto"/>
    </w:rPr>
  </w:style>
  <w:style w:type="paragraph" w:customStyle="1" w:styleId="2455">
    <w:name w:val="CM73"/>
    <w:basedOn w:val="208"/>
    <w:next w:val="208"/>
    <w:qFormat/>
    <w:uiPriority w:val="0"/>
    <w:pPr>
      <w:spacing w:after="840"/>
    </w:pPr>
    <w:rPr>
      <w:rFonts w:ascii="仿宋_GB2312" w:hAnsi="Times New Roman" w:eastAsia="仿宋_GB2312" w:cs="Times New Roman"/>
      <w:color w:val="auto"/>
    </w:rPr>
  </w:style>
  <w:style w:type="paragraph" w:customStyle="1" w:styleId="2456">
    <w:name w:val="CM29"/>
    <w:basedOn w:val="208"/>
    <w:next w:val="208"/>
    <w:qFormat/>
    <w:uiPriority w:val="0"/>
    <w:pPr>
      <w:spacing w:line="523" w:lineRule="atLeast"/>
    </w:pPr>
    <w:rPr>
      <w:rFonts w:ascii="仿宋_GB2312" w:hAnsi="Times New Roman" w:eastAsia="仿宋_GB2312" w:cs="Times New Roman"/>
      <w:color w:val="auto"/>
    </w:rPr>
  </w:style>
  <w:style w:type="paragraph" w:customStyle="1" w:styleId="2457">
    <w:name w:val="Style Heading 2第一层条h22Heading 2 HiddenHeading 2 CCBSl2Course..."/>
    <w:basedOn w:val="5"/>
    <w:link w:val="2458"/>
    <w:qFormat/>
    <w:uiPriority w:val="0"/>
    <w:pPr>
      <w:keepNext w:val="0"/>
      <w:widowControl/>
      <w:tabs>
        <w:tab w:val="left" w:pos="816"/>
        <w:tab w:val="left" w:pos="2016"/>
      </w:tabs>
      <w:topLinePunct/>
      <w:adjustRightInd w:val="0"/>
      <w:snapToGrid w:val="0"/>
      <w:spacing w:before="156" w:after="156" w:line="360" w:lineRule="auto"/>
      <w:ind w:left="2016"/>
      <w:jc w:val="left"/>
    </w:pPr>
    <w:rPr>
      <w:rFonts w:eastAsia="黑体" w:cs="Times New Roman" w:asciiTheme="minorEastAsia" w:hAnsiTheme="minorEastAsia"/>
      <w:kern w:val="0"/>
      <w:sz w:val="24"/>
    </w:rPr>
  </w:style>
  <w:style w:type="character" w:customStyle="1" w:styleId="2458">
    <w:name w:val="Style Heading 2第一层条h22Heading 2 HiddenHeading 2 CCBSl2Course... Char"/>
    <w:link w:val="2457"/>
    <w:qFormat/>
    <w:uiPriority w:val="0"/>
    <w:rPr>
      <w:rFonts w:eastAsia="黑体" w:cs="Times New Roman" w:asciiTheme="minorEastAsia" w:hAnsiTheme="minorEastAsia"/>
      <w:b/>
      <w:bCs/>
      <w:sz w:val="24"/>
      <w:szCs w:val="32"/>
    </w:rPr>
  </w:style>
  <w:style w:type="paragraph" w:customStyle="1" w:styleId="2459">
    <w:name w:val="Style Heading 1H1SAHeading 1卷标题h1标书1L1boc1st levelSection ..."/>
    <w:basedOn w:val="4"/>
    <w:link w:val="2460"/>
    <w:qFormat/>
    <w:uiPriority w:val="0"/>
    <w:pPr>
      <w:numPr>
        <w:numId w:val="0"/>
      </w:numPr>
      <w:tabs>
        <w:tab w:val="left" w:pos="420"/>
        <w:tab w:val="left" w:pos="1080"/>
      </w:tabs>
      <w:spacing w:line="360" w:lineRule="auto"/>
      <w:ind w:left="432" w:hanging="432"/>
    </w:pPr>
    <w:rPr>
      <w:rFonts w:ascii="Arial" w:hAnsi="Arial" w:eastAsia="黑体"/>
      <w:sz w:val="28"/>
      <w:szCs w:val="28"/>
    </w:rPr>
  </w:style>
  <w:style w:type="character" w:customStyle="1" w:styleId="2460">
    <w:name w:val="Style Heading 1H1SAHeading 1卷标题h1标书1L1boc1st levelSection ... Char"/>
    <w:link w:val="2459"/>
    <w:qFormat/>
    <w:uiPriority w:val="0"/>
    <w:rPr>
      <w:rFonts w:ascii="Arial" w:hAnsi="Arial" w:eastAsia="黑体" w:cs="Times New Roman"/>
      <w:b/>
      <w:bCs/>
      <w:kern w:val="44"/>
      <w:sz w:val="28"/>
      <w:szCs w:val="28"/>
    </w:rPr>
  </w:style>
  <w:style w:type="paragraph" w:customStyle="1" w:styleId="2461">
    <w:name w:val="附件标题-1"/>
    <w:basedOn w:val="1"/>
    <w:qFormat/>
    <w:uiPriority w:val="0"/>
    <w:pPr>
      <w:spacing w:beforeLines="50" w:afterLines="50"/>
      <w:jc w:val="center"/>
    </w:pPr>
    <w:rPr>
      <w:rFonts w:ascii="Times New Roman" w:hAnsi="Times New Roman" w:eastAsia="黑体"/>
      <w:sz w:val="32"/>
      <w:szCs w:val="24"/>
    </w:rPr>
  </w:style>
  <w:style w:type="paragraph" w:customStyle="1" w:styleId="2462">
    <w:name w:val="样式 正文首行缩进 + 宋体 段后: 0 磅"/>
    <w:basedOn w:val="86"/>
    <w:qFormat/>
    <w:uiPriority w:val="0"/>
    <w:pPr>
      <w:widowControl w:val="0"/>
      <w:spacing w:after="0" w:line="300" w:lineRule="auto"/>
      <w:ind w:firstLine="225" w:firstLineChars="225"/>
      <w:jc w:val="both"/>
    </w:pPr>
    <w:rPr>
      <w:rFonts w:ascii="宋体" w:hAnsi="宋体" w:cs="宋体"/>
      <w:szCs w:val="20"/>
    </w:rPr>
  </w:style>
  <w:style w:type="paragraph" w:customStyle="1" w:styleId="2463">
    <w:name w:val="样式10"/>
    <w:basedOn w:val="1"/>
    <w:qFormat/>
    <w:uiPriority w:val="99"/>
    <w:pPr>
      <w:spacing w:line="400" w:lineRule="exact"/>
      <w:jc w:val="center"/>
    </w:pPr>
    <w:rPr>
      <w:rFonts w:ascii="Times New Roman" w:hAnsi="Times New Roman"/>
      <w:sz w:val="18"/>
      <w:szCs w:val="21"/>
    </w:rPr>
  </w:style>
  <w:style w:type="character" w:customStyle="1" w:styleId="2464">
    <w:name w:val="样式 body + 仿宋_GB2312 三号"/>
    <w:qFormat/>
    <w:uiPriority w:val="0"/>
    <w:rPr>
      <w:rFonts w:ascii="宋体" w:eastAsia="宋体"/>
      <w:kern w:val="0"/>
      <w:sz w:val="24"/>
    </w:rPr>
  </w:style>
  <w:style w:type="paragraph" w:customStyle="1" w:styleId="2465">
    <w:name w:val="样式 样式 首行缩进:  2 字符 + 首行缩进:  2 字符"/>
    <w:basedOn w:val="1"/>
    <w:qFormat/>
    <w:uiPriority w:val="0"/>
    <w:pPr>
      <w:spacing w:line="360" w:lineRule="auto"/>
      <w:ind w:firstLine="480" w:firstLineChars="200"/>
      <w:jc w:val="both"/>
    </w:pPr>
    <w:rPr>
      <w:rFonts w:ascii="Times New Roman" w:hAnsi="Times New Roman" w:cs="宋体"/>
      <w:sz w:val="24"/>
      <w:szCs w:val="20"/>
    </w:rPr>
  </w:style>
  <w:style w:type="character" w:customStyle="1" w:styleId="2466">
    <w:name w:val="f16b1"/>
    <w:qFormat/>
    <w:uiPriority w:val="0"/>
    <w:rPr>
      <w:b/>
      <w:bCs/>
      <w:color w:val="333333"/>
      <w:sz w:val="23"/>
      <w:szCs w:val="23"/>
    </w:rPr>
  </w:style>
  <w:style w:type="character" w:customStyle="1" w:styleId="2467">
    <w:name w:val="text22"/>
    <w:qFormat/>
    <w:uiPriority w:val="0"/>
    <w:rPr>
      <w:rFonts w:hint="default" w:ascii="ˎ̥" w:hAnsi="ˎ̥"/>
      <w:color w:val="FFFFFF"/>
      <w:sz w:val="18"/>
      <w:szCs w:val="18"/>
    </w:rPr>
  </w:style>
  <w:style w:type="character" w:customStyle="1" w:styleId="2468">
    <w:name w:val="文字 Char"/>
    <w:link w:val="426"/>
    <w:qFormat/>
    <w:locked/>
    <w:uiPriority w:val="0"/>
    <w:rPr>
      <w:rFonts w:ascii="楷体_GB2312" w:hAnsi="Times New Roman" w:eastAsia="楷体_GB2312" w:cs="Times New Roman"/>
      <w:sz w:val="28"/>
      <w:szCs w:val="20"/>
    </w:rPr>
  </w:style>
  <w:style w:type="paragraph" w:customStyle="1" w:styleId="2469">
    <w:name w:val="小字正文"/>
    <w:basedOn w:val="1"/>
    <w:qFormat/>
    <w:uiPriority w:val="0"/>
    <w:pPr>
      <w:spacing w:line="360" w:lineRule="auto"/>
      <w:ind w:firstLine="200" w:firstLineChars="200"/>
      <w:jc w:val="both"/>
    </w:pPr>
    <w:rPr>
      <w:rFonts w:ascii="宋体" w:hAnsi="Times New Roman"/>
      <w:snapToGrid w:val="0"/>
      <w:kern w:val="0"/>
      <w:sz w:val="18"/>
      <w:szCs w:val="24"/>
    </w:rPr>
  </w:style>
  <w:style w:type="paragraph" w:customStyle="1" w:styleId="2470">
    <w:name w:val="目录页编号文本样式"/>
    <w:basedOn w:val="1"/>
    <w:qFormat/>
    <w:uiPriority w:val="0"/>
    <w:pPr>
      <w:autoSpaceDE w:val="0"/>
      <w:autoSpaceDN w:val="0"/>
      <w:spacing w:line="360" w:lineRule="auto"/>
      <w:ind w:firstLine="200" w:firstLineChars="200"/>
      <w:jc w:val="right"/>
    </w:pPr>
    <w:rPr>
      <w:rFonts w:ascii="Times New Roman" w:hAnsi="Times New Roman"/>
      <w:kern w:val="0"/>
      <w:sz w:val="24"/>
      <w:szCs w:val="24"/>
    </w:rPr>
  </w:style>
  <w:style w:type="paragraph" w:customStyle="1" w:styleId="2471">
    <w:name w:val="圆点符号"/>
    <w:basedOn w:val="1"/>
    <w:qFormat/>
    <w:uiPriority w:val="0"/>
    <w:pPr>
      <w:tabs>
        <w:tab w:val="left" w:pos="360"/>
      </w:tabs>
      <w:autoSpaceDE w:val="0"/>
      <w:autoSpaceDN w:val="0"/>
      <w:spacing w:line="360" w:lineRule="auto"/>
      <w:ind w:left="1152" w:hanging="360" w:firstLineChars="200"/>
      <w:jc w:val="both"/>
    </w:pPr>
    <w:rPr>
      <w:rFonts w:ascii="宋体" w:hAnsi="Times New Roman"/>
      <w:kern w:val="0"/>
      <w:sz w:val="24"/>
      <w:szCs w:val="24"/>
    </w:rPr>
  </w:style>
  <w:style w:type="paragraph" w:customStyle="1" w:styleId="2472">
    <w:name w:val="大纲(无缩进)"/>
    <w:basedOn w:val="1"/>
    <w:qFormat/>
    <w:uiPriority w:val="0"/>
    <w:pPr>
      <w:autoSpaceDE w:val="0"/>
      <w:autoSpaceDN w:val="0"/>
      <w:spacing w:line="360" w:lineRule="auto"/>
      <w:ind w:left="360" w:hanging="360" w:firstLineChars="200"/>
    </w:pPr>
    <w:rPr>
      <w:rFonts w:ascii="Times New Roman" w:hAnsi="Times New Roman"/>
      <w:kern w:val="0"/>
      <w:sz w:val="24"/>
      <w:szCs w:val="24"/>
    </w:rPr>
  </w:style>
  <w:style w:type="paragraph" w:customStyle="1" w:styleId="2473">
    <w:name w:val="大纲(缩进)"/>
    <w:basedOn w:val="1"/>
    <w:qFormat/>
    <w:uiPriority w:val="0"/>
    <w:pPr>
      <w:autoSpaceDE w:val="0"/>
      <w:autoSpaceDN w:val="0"/>
      <w:spacing w:line="360" w:lineRule="auto"/>
      <w:ind w:left="360" w:hanging="360" w:firstLineChars="200"/>
    </w:pPr>
    <w:rPr>
      <w:rFonts w:ascii="Times New Roman" w:hAnsi="Times New Roman"/>
      <w:kern w:val="0"/>
      <w:sz w:val="24"/>
      <w:szCs w:val="24"/>
    </w:rPr>
  </w:style>
  <w:style w:type="paragraph" w:customStyle="1" w:styleId="2474">
    <w:name w:val="编号列表"/>
    <w:basedOn w:val="1"/>
    <w:qFormat/>
    <w:uiPriority w:val="0"/>
    <w:pPr>
      <w:autoSpaceDE w:val="0"/>
      <w:autoSpaceDN w:val="0"/>
      <w:spacing w:line="360" w:lineRule="auto"/>
      <w:ind w:left="360" w:hanging="360" w:firstLineChars="200"/>
    </w:pPr>
    <w:rPr>
      <w:rFonts w:ascii="Times New Roman" w:hAnsi="Times New Roman"/>
      <w:kern w:val="0"/>
      <w:sz w:val="24"/>
      <w:szCs w:val="24"/>
    </w:rPr>
  </w:style>
  <w:style w:type="paragraph" w:customStyle="1" w:styleId="2475">
    <w:name w:val="项目符号 2"/>
    <w:basedOn w:val="1"/>
    <w:qFormat/>
    <w:uiPriority w:val="0"/>
    <w:pPr>
      <w:autoSpaceDE w:val="0"/>
      <w:autoSpaceDN w:val="0"/>
      <w:spacing w:line="360" w:lineRule="auto"/>
      <w:ind w:left="360" w:hanging="360" w:firstLineChars="200"/>
    </w:pPr>
    <w:rPr>
      <w:rFonts w:ascii="Times New Roman" w:hAnsi="Times New Roman"/>
      <w:kern w:val="0"/>
      <w:sz w:val="24"/>
      <w:szCs w:val="24"/>
    </w:rPr>
  </w:style>
  <w:style w:type="paragraph" w:customStyle="1" w:styleId="2476">
    <w:name w:val="单行主体文本"/>
    <w:basedOn w:val="1"/>
    <w:qFormat/>
    <w:uiPriority w:val="0"/>
    <w:pPr>
      <w:autoSpaceDE w:val="0"/>
      <w:autoSpaceDN w:val="0"/>
      <w:spacing w:line="360" w:lineRule="auto"/>
      <w:ind w:firstLine="200" w:firstLineChars="200"/>
    </w:pPr>
    <w:rPr>
      <w:rFonts w:ascii="Times New Roman" w:hAnsi="Times New Roman"/>
      <w:kern w:val="0"/>
      <w:sz w:val="24"/>
      <w:szCs w:val="24"/>
    </w:rPr>
  </w:style>
  <w:style w:type="paragraph" w:customStyle="1" w:styleId="2477">
    <w:name w:val="加黑文本"/>
    <w:basedOn w:val="22"/>
    <w:next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2478">
    <w:name w:val="Important Text"/>
    <w:basedOn w:val="1"/>
    <w:next w:val="48"/>
    <w:link w:val="2479"/>
    <w:qFormat/>
    <w:uiPriority w:val="0"/>
    <w:pPr>
      <w:spacing w:line="360" w:lineRule="auto"/>
      <w:ind w:firstLine="482" w:firstLineChars="200"/>
      <w:jc w:val="both"/>
    </w:pPr>
    <w:rPr>
      <w:rFonts w:ascii="Arial Black" w:hAnsi="Arial Black" w:eastAsia="黑体"/>
      <w:bCs/>
      <w:color w:val="000080"/>
      <w:kern w:val="0"/>
      <w:sz w:val="24"/>
      <w:szCs w:val="24"/>
    </w:rPr>
  </w:style>
  <w:style w:type="character" w:customStyle="1" w:styleId="2479">
    <w:name w:val="Important Text Char1"/>
    <w:link w:val="2478"/>
    <w:qFormat/>
    <w:uiPriority w:val="0"/>
    <w:rPr>
      <w:rFonts w:ascii="Arial Black" w:hAnsi="Arial Black" w:eastAsia="黑体" w:cs="Times New Roman"/>
      <w:bCs/>
      <w:color w:val="000080"/>
      <w:kern w:val="0"/>
      <w:sz w:val="24"/>
      <w:szCs w:val="24"/>
    </w:rPr>
  </w:style>
  <w:style w:type="paragraph" w:customStyle="1" w:styleId="2480">
    <w:name w:val="Leon base"/>
    <w:basedOn w:val="1"/>
    <w:qFormat/>
    <w:uiPriority w:val="0"/>
    <w:pPr>
      <w:spacing w:line="360" w:lineRule="auto"/>
      <w:ind w:firstLine="482" w:firstLineChars="200"/>
      <w:jc w:val="both"/>
    </w:pPr>
    <w:rPr>
      <w:rFonts w:ascii="Tahoma" w:hAnsi="Tahoma"/>
      <w:sz w:val="24"/>
      <w:szCs w:val="24"/>
    </w:rPr>
  </w:style>
  <w:style w:type="paragraph" w:customStyle="1" w:styleId="2481">
    <w:name w:val="Article Title"/>
    <w:basedOn w:val="2476"/>
    <w:qFormat/>
    <w:uiPriority w:val="0"/>
    <w:pPr>
      <w:jc w:val="center"/>
    </w:pPr>
    <w:rPr>
      <w:b/>
      <w:sz w:val="52"/>
      <w:szCs w:val="52"/>
    </w:rPr>
  </w:style>
  <w:style w:type="paragraph" w:customStyle="1" w:styleId="2482">
    <w:name w:val="Part Title"/>
    <w:basedOn w:val="2481"/>
    <w:qFormat/>
    <w:uiPriority w:val="0"/>
    <w:rPr>
      <w:sz w:val="48"/>
    </w:rPr>
  </w:style>
  <w:style w:type="character" w:customStyle="1" w:styleId="2483">
    <w:name w:val="表格文本 Char"/>
    <w:link w:val="441"/>
    <w:qFormat/>
    <w:uiPriority w:val="0"/>
    <w:rPr>
      <w:rFonts w:ascii="Arial" w:hAnsi="Arial" w:eastAsia="宋体" w:cs="Times New Roman"/>
      <w:kern w:val="0"/>
      <w:szCs w:val="21"/>
    </w:rPr>
  </w:style>
  <w:style w:type="paragraph" w:customStyle="1" w:styleId="2484">
    <w:name w:val="HS-正文3"/>
    <w:qFormat/>
    <w:uiPriority w:val="0"/>
    <w:pPr>
      <w:numPr>
        <w:ilvl w:val="0"/>
        <w:numId w:val="137"/>
      </w:numPr>
      <w:spacing w:beforeLines="50" w:afterLines="50" w:line="300" w:lineRule="auto"/>
      <w:jc w:val="both"/>
    </w:pPr>
    <w:rPr>
      <w:rFonts w:ascii="Times New Roman" w:hAnsi="Times New Roman" w:eastAsia="宋体" w:cs="Times New Roman"/>
      <w:sz w:val="24"/>
      <w:lang w:val="en-US" w:eastAsia="zh-CN" w:bidi="ar-SA"/>
    </w:rPr>
  </w:style>
  <w:style w:type="paragraph" w:customStyle="1" w:styleId="2485">
    <w:name w:val="HS－建议"/>
    <w:qFormat/>
    <w:uiPriority w:val="0"/>
    <w:pPr>
      <w:spacing w:beforeLines="50" w:afterLines="50" w:line="360" w:lineRule="auto"/>
      <w:ind w:left="1009" w:hanging="1009"/>
      <w:jc w:val="both"/>
    </w:pPr>
    <w:rPr>
      <w:rFonts w:ascii="Times New Roman" w:hAnsi="Times New Roman" w:eastAsia="宋体" w:cs="Times New Roman"/>
      <w:color w:val="FF0000"/>
      <w:sz w:val="24"/>
      <w:u w:val="single"/>
      <w:lang w:val="en-US" w:eastAsia="zh-CN" w:bidi="ar-SA"/>
    </w:rPr>
  </w:style>
  <w:style w:type="paragraph" w:customStyle="1" w:styleId="2486">
    <w:name w:val="HS-重点标识"/>
    <w:qFormat/>
    <w:uiPriority w:val="0"/>
    <w:pPr>
      <w:spacing w:beforeLines="50" w:afterLines="50" w:line="300" w:lineRule="auto"/>
      <w:ind w:left="1009" w:firstLine="482" w:firstLineChars="200"/>
      <w:jc w:val="both"/>
    </w:pPr>
    <w:rPr>
      <w:rFonts w:ascii="Times New Roman" w:hAnsi="Times New Roman" w:eastAsia="宋体" w:cs="Times New Roman"/>
      <w:b/>
      <w:sz w:val="24"/>
      <w:lang w:val="en-US" w:eastAsia="zh-CN" w:bidi="ar-SA"/>
    </w:rPr>
  </w:style>
  <w:style w:type="paragraph" w:customStyle="1" w:styleId="2487">
    <w:name w:val="HS-表格内"/>
    <w:qFormat/>
    <w:uiPriority w:val="0"/>
    <w:pPr>
      <w:spacing w:beforeLines="50" w:afterLines="50"/>
      <w:ind w:left="1009" w:hanging="1009"/>
      <w:jc w:val="both"/>
    </w:pPr>
    <w:rPr>
      <w:rFonts w:ascii="Times New Roman" w:hAnsi="Times New Roman" w:eastAsia="宋体" w:cs="Times New Roman"/>
      <w:sz w:val="21"/>
      <w:lang w:val="en-US" w:eastAsia="zh-CN" w:bidi="ar-SA"/>
    </w:rPr>
  </w:style>
  <w:style w:type="paragraph" w:customStyle="1" w:styleId="2488">
    <w:name w:val="样式 标题 2HS-标题2HS-标题 2第*章h2sect 1.2h21h22sect 1.21h23sec..."/>
    <w:basedOn w:val="5"/>
    <w:qFormat/>
    <w:uiPriority w:val="0"/>
    <w:pPr>
      <w:keepLines w:val="0"/>
      <w:widowControl/>
      <w:topLinePunct/>
      <w:adjustRightInd w:val="0"/>
      <w:snapToGrid w:val="0"/>
      <w:spacing w:before="156" w:after="156" w:line="240" w:lineRule="auto"/>
      <w:ind w:left="0" w:firstLine="0"/>
    </w:pPr>
    <w:rPr>
      <w:rFonts w:ascii="黑体" w:hAnsi="Times New Roman" w:eastAsia="黑体" w:cs="Times New Roman"/>
      <w:bCs w:val="0"/>
      <w:color w:val="000000"/>
      <w:sz w:val="24"/>
      <w:szCs w:val="20"/>
    </w:rPr>
  </w:style>
  <w:style w:type="paragraph" w:customStyle="1" w:styleId="2489">
    <w:name w:val="样式 标题 3HS-标题3HS-标题 3h33rd levelH3sect1.2.3l3CT3leon h3..."/>
    <w:basedOn w:val="6"/>
    <w:next w:val="22"/>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2490">
    <w:name w:val="样式 标题 4HS-标题 4sect 1.2.3.4H4 + 段前: 0.5 行"/>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491">
    <w:name w:val="样式 标题 4HS-标题 4sect 1.2.3.4H4 + 段前: 0.5 行1"/>
    <w:basedOn w:val="7"/>
    <w:next w:val="22"/>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492">
    <w:name w:val="样式 标题 4HS-标题 4sect 1.2.3.4H4 + 段前: 0.5 行2"/>
    <w:basedOn w:val="7"/>
    <w:next w:val="22"/>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493">
    <w:name w:val="样式 标题 3HS-标题3HS-标题 3h33rd levelH3sect1.2.3l3CT3leon h3...1"/>
    <w:basedOn w:val="6"/>
    <w:next w:val="22"/>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2494">
    <w:name w:val="样式 标题 2HS-标题2HS-标题 2第*章h2sect 1.2h21h22sect 1.21h23sec...1"/>
    <w:basedOn w:val="5"/>
    <w:next w:val="22"/>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2495">
    <w:name w:val="样式 标题 4HS-标题 4sect 1.2.3.4H4 + 段前: 0.5 行3"/>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496">
    <w:name w:val="Part II Title"/>
    <w:basedOn w:val="1"/>
    <w:qFormat/>
    <w:uiPriority w:val="0"/>
    <w:pPr>
      <w:pageBreakBefore/>
      <w:autoSpaceDE w:val="0"/>
      <w:autoSpaceDN w:val="0"/>
      <w:spacing w:line="360" w:lineRule="auto"/>
      <w:ind w:firstLine="200" w:firstLineChars="200"/>
      <w:jc w:val="center"/>
    </w:pPr>
    <w:rPr>
      <w:rFonts w:ascii="Times New Roman" w:hAnsi="Times New Roman"/>
      <w:b/>
      <w:kern w:val="0"/>
      <w:sz w:val="36"/>
      <w:szCs w:val="84"/>
    </w:rPr>
  </w:style>
  <w:style w:type="paragraph" w:customStyle="1" w:styleId="2497">
    <w:name w:val="Part III Title"/>
    <w:basedOn w:val="2496"/>
    <w:qFormat/>
    <w:uiPriority w:val="0"/>
    <w:pPr>
      <w:pageBreakBefore w:val="0"/>
      <w:numPr>
        <w:ilvl w:val="1"/>
        <w:numId w:val="138"/>
      </w:numPr>
      <w:tabs>
        <w:tab w:val="left" w:pos="840"/>
        <w:tab w:val="clear" w:pos="576"/>
      </w:tabs>
      <w:ind w:left="840" w:hanging="420"/>
      <w:jc w:val="left"/>
    </w:pPr>
  </w:style>
  <w:style w:type="paragraph" w:customStyle="1" w:styleId="2498">
    <w:name w:val="Part IV Title"/>
    <w:basedOn w:val="2497"/>
    <w:qFormat/>
    <w:uiPriority w:val="0"/>
    <w:pPr>
      <w:numPr>
        <w:ilvl w:val="2"/>
      </w:numPr>
      <w:tabs>
        <w:tab w:val="left" w:pos="1260"/>
      </w:tabs>
      <w:ind w:left="1260" w:hanging="420"/>
    </w:pPr>
    <w:rPr>
      <w:sz w:val="30"/>
    </w:rPr>
  </w:style>
  <w:style w:type="paragraph" w:customStyle="1" w:styleId="2499">
    <w:name w:val="样式 HS-正文3 + 宋体"/>
    <w:basedOn w:val="2484"/>
    <w:qFormat/>
    <w:uiPriority w:val="0"/>
    <w:pPr>
      <w:spacing w:line="240" w:lineRule="auto"/>
    </w:pPr>
    <w:rPr>
      <w:rFonts w:ascii="宋体" w:hAnsi="宋体"/>
      <w:sz w:val="21"/>
    </w:rPr>
  </w:style>
  <w:style w:type="paragraph" w:customStyle="1" w:styleId="2500">
    <w:name w:val="ptablecaptioncmt"/>
    <w:basedOn w:val="1"/>
    <w:qFormat/>
    <w:uiPriority w:val="0"/>
    <w:pPr>
      <w:widowControl/>
      <w:spacing w:beforeAutospacing="1" w:afterAutospacing="1" w:line="360" w:lineRule="auto"/>
      <w:ind w:firstLine="480" w:firstLineChars="200"/>
    </w:pPr>
    <w:rPr>
      <w:rFonts w:ascii="宋体" w:hAnsi="宋体" w:cs="宋体"/>
      <w:kern w:val="0"/>
      <w:sz w:val="24"/>
      <w:szCs w:val="24"/>
    </w:rPr>
  </w:style>
  <w:style w:type="paragraph" w:customStyle="1" w:styleId="2501">
    <w:name w:val="pchart_headcmt"/>
    <w:basedOn w:val="1"/>
    <w:qFormat/>
    <w:uiPriority w:val="0"/>
    <w:pPr>
      <w:widowControl/>
      <w:spacing w:beforeAutospacing="1" w:afterAutospacing="1" w:line="360" w:lineRule="auto"/>
      <w:ind w:firstLine="480" w:firstLineChars="200"/>
    </w:pPr>
    <w:rPr>
      <w:rFonts w:ascii="宋体" w:hAnsi="宋体" w:cs="宋体"/>
      <w:kern w:val="0"/>
      <w:sz w:val="24"/>
      <w:szCs w:val="24"/>
    </w:rPr>
  </w:style>
  <w:style w:type="paragraph" w:customStyle="1" w:styleId="2502">
    <w:name w:val="pchart_subheadcmt"/>
    <w:basedOn w:val="1"/>
    <w:qFormat/>
    <w:uiPriority w:val="0"/>
    <w:pPr>
      <w:widowControl/>
      <w:spacing w:beforeAutospacing="1" w:afterAutospacing="1" w:line="360" w:lineRule="auto"/>
      <w:ind w:firstLine="480" w:firstLineChars="200"/>
    </w:pPr>
    <w:rPr>
      <w:rFonts w:ascii="宋体" w:hAnsi="宋体" w:cs="宋体"/>
      <w:kern w:val="0"/>
      <w:sz w:val="24"/>
      <w:szCs w:val="24"/>
    </w:rPr>
  </w:style>
  <w:style w:type="character" w:customStyle="1" w:styleId="2503">
    <w:name w:val="ccmtdefault"/>
    <w:qFormat/>
    <w:uiPriority w:val="0"/>
  </w:style>
  <w:style w:type="paragraph" w:customStyle="1" w:styleId="2504">
    <w:name w:val="pchart_bodycmt"/>
    <w:basedOn w:val="1"/>
    <w:qFormat/>
    <w:uiPriority w:val="0"/>
    <w:pPr>
      <w:widowControl/>
      <w:spacing w:beforeAutospacing="1" w:afterAutospacing="1" w:line="360" w:lineRule="auto"/>
      <w:ind w:firstLine="480" w:firstLineChars="200"/>
    </w:pPr>
    <w:rPr>
      <w:rFonts w:ascii="宋体" w:hAnsi="宋体" w:cs="宋体"/>
      <w:kern w:val="0"/>
      <w:sz w:val="24"/>
      <w:szCs w:val="24"/>
    </w:rPr>
  </w:style>
  <w:style w:type="paragraph" w:customStyle="1" w:styleId="2505">
    <w:name w:val="psubhead1cmt"/>
    <w:basedOn w:val="1"/>
    <w:qFormat/>
    <w:uiPriority w:val="0"/>
    <w:pPr>
      <w:widowControl/>
      <w:spacing w:beforeAutospacing="1" w:afterAutospacing="1" w:line="360" w:lineRule="auto"/>
      <w:ind w:firstLine="480" w:firstLineChars="200"/>
    </w:pPr>
    <w:rPr>
      <w:rFonts w:ascii="宋体" w:hAnsi="宋体" w:cs="宋体"/>
      <w:kern w:val="0"/>
      <w:sz w:val="24"/>
      <w:szCs w:val="24"/>
    </w:rPr>
  </w:style>
  <w:style w:type="paragraph" w:customStyle="1" w:styleId="2506">
    <w:name w:val="Char5 Char Char1 Char"/>
    <w:basedOn w:val="1"/>
    <w:qFormat/>
    <w:uiPriority w:val="0"/>
    <w:pPr>
      <w:spacing w:line="360" w:lineRule="auto"/>
      <w:ind w:firstLine="480" w:firstLineChars="200"/>
      <w:jc w:val="both"/>
    </w:pPr>
    <w:rPr>
      <w:rFonts w:ascii="Tahoma" w:hAnsi="Tahoma"/>
      <w:sz w:val="24"/>
      <w:szCs w:val="20"/>
    </w:rPr>
  </w:style>
  <w:style w:type="character" w:customStyle="1" w:styleId="2507">
    <w:name w:val="style11"/>
    <w:qFormat/>
    <w:uiPriority w:val="0"/>
  </w:style>
  <w:style w:type="paragraph" w:customStyle="1" w:styleId="2508">
    <w:name w:val="Char102"/>
    <w:basedOn w:val="1"/>
    <w:qFormat/>
    <w:uiPriority w:val="0"/>
    <w:pPr>
      <w:spacing w:line="360" w:lineRule="auto"/>
      <w:ind w:firstLine="480" w:firstLineChars="200"/>
      <w:jc w:val="both"/>
    </w:pPr>
    <w:rPr>
      <w:rFonts w:ascii="Tahoma" w:hAnsi="Tahoma"/>
      <w:sz w:val="24"/>
      <w:szCs w:val="20"/>
    </w:rPr>
  </w:style>
  <w:style w:type="paragraph" w:customStyle="1" w:styleId="2509">
    <w:name w:val="样式 样式 样式 小四 行距: 1.5 倍行距 + 左侧:  6 字符 首行缩进:  2 字符 段后: 0.5 行 + 首行缩进..."/>
    <w:basedOn w:val="1"/>
    <w:qFormat/>
    <w:uiPriority w:val="0"/>
    <w:pPr>
      <w:spacing w:afterLines="50" w:line="300" w:lineRule="auto"/>
      <w:ind w:left="600" w:leftChars="600" w:firstLine="200" w:firstLineChars="200"/>
      <w:jc w:val="both"/>
    </w:pPr>
    <w:rPr>
      <w:rFonts w:ascii="Times New Roman" w:hAnsi="Times New Roman" w:cs="宋体"/>
      <w:sz w:val="24"/>
      <w:szCs w:val="20"/>
    </w:rPr>
  </w:style>
  <w:style w:type="character" w:customStyle="1" w:styleId="2510">
    <w:name w:val="small"/>
    <w:qFormat/>
    <w:uiPriority w:val="0"/>
  </w:style>
  <w:style w:type="character" w:customStyle="1" w:styleId="2511">
    <w:name w:val="smgraytext"/>
    <w:qFormat/>
    <w:uiPriority w:val="0"/>
  </w:style>
  <w:style w:type="character" w:customStyle="1" w:styleId="2512">
    <w:name w:val="z-窗体顶端 字符1"/>
    <w:basedOn w:val="138"/>
    <w:qFormat/>
    <w:uiPriority w:val="0"/>
    <w:rPr>
      <w:rFonts w:ascii="Arial" w:hAnsi="Arial" w:cs="Arial" w:eastAsiaTheme="minorEastAsia"/>
      <w:vanish/>
      <w:kern w:val="2"/>
      <w:sz w:val="16"/>
      <w:szCs w:val="16"/>
    </w:rPr>
  </w:style>
  <w:style w:type="character" w:customStyle="1" w:styleId="2513">
    <w:name w:val="z-窗体顶端 Char1"/>
    <w:qFormat/>
    <w:uiPriority w:val="99"/>
    <w:rPr>
      <w:rFonts w:ascii="Arial" w:hAnsi="Arial" w:eastAsia="宋体" w:cs="Times New Roman"/>
      <w:vanish/>
      <w:kern w:val="0"/>
      <w:sz w:val="16"/>
      <w:szCs w:val="16"/>
    </w:rPr>
  </w:style>
  <w:style w:type="character" w:customStyle="1" w:styleId="2514">
    <w:name w:val="z-窗体底端 字符1"/>
    <w:basedOn w:val="138"/>
    <w:qFormat/>
    <w:uiPriority w:val="0"/>
    <w:rPr>
      <w:rFonts w:ascii="Arial" w:hAnsi="Arial" w:cs="Arial" w:eastAsiaTheme="minorEastAsia"/>
      <w:vanish/>
      <w:kern w:val="2"/>
      <w:sz w:val="16"/>
      <w:szCs w:val="16"/>
    </w:rPr>
  </w:style>
  <w:style w:type="character" w:customStyle="1" w:styleId="2515">
    <w:name w:val="z-窗体底端 Char1"/>
    <w:qFormat/>
    <w:uiPriority w:val="99"/>
    <w:rPr>
      <w:rFonts w:ascii="Arial" w:hAnsi="Arial" w:eastAsia="宋体" w:cs="Times New Roman"/>
      <w:vanish/>
      <w:kern w:val="0"/>
      <w:sz w:val="16"/>
      <w:szCs w:val="16"/>
    </w:rPr>
  </w:style>
  <w:style w:type="character" w:customStyle="1" w:styleId="2516">
    <w:name w:val="textnorm_chn"/>
    <w:qFormat/>
    <w:uiPriority w:val="0"/>
  </w:style>
  <w:style w:type="character" w:customStyle="1" w:styleId="2517">
    <w:name w:val="keyfunctions"/>
    <w:qFormat/>
    <w:uiPriority w:val="0"/>
  </w:style>
  <w:style w:type="character" w:customStyle="1" w:styleId="2518">
    <w:name w:val="表内文字 Char"/>
    <w:link w:val="1517"/>
    <w:qFormat/>
    <w:uiPriority w:val="0"/>
    <w:rPr>
      <w:rFonts w:ascii="仿宋_GB2312" w:hAnsi="Times New Roman" w:eastAsia="仿宋_GB2312" w:cs="Times New Roman"/>
      <w:spacing w:val="-20"/>
      <w:kern w:val="0"/>
      <w:sz w:val="24"/>
      <w:szCs w:val="24"/>
    </w:rPr>
  </w:style>
  <w:style w:type="paragraph" w:customStyle="1" w:styleId="2519">
    <w:name w:val="方框下的123标题"/>
    <w:basedOn w:val="1"/>
    <w:link w:val="2520"/>
    <w:qFormat/>
    <w:uiPriority w:val="99"/>
    <w:pPr>
      <w:spacing w:line="360" w:lineRule="auto"/>
      <w:ind w:firstLine="480" w:firstLineChars="200"/>
      <w:jc w:val="both"/>
    </w:pPr>
    <w:rPr>
      <w:rFonts w:ascii="Times New Roman" w:hAnsi="Times New Roman"/>
      <w:kern w:val="0"/>
      <w:sz w:val="24"/>
      <w:szCs w:val="24"/>
    </w:rPr>
  </w:style>
  <w:style w:type="character" w:customStyle="1" w:styleId="2520">
    <w:name w:val="方框下的123标题 Char"/>
    <w:link w:val="2519"/>
    <w:qFormat/>
    <w:uiPriority w:val="0"/>
    <w:rPr>
      <w:rFonts w:ascii="Times New Roman" w:hAnsi="Times New Roman" w:eastAsia="宋体" w:cs="Times New Roman"/>
      <w:kern w:val="0"/>
      <w:sz w:val="24"/>
      <w:szCs w:val="24"/>
    </w:rPr>
  </w:style>
  <w:style w:type="character" w:customStyle="1" w:styleId="2521">
    <w:name w:val="style321"/>
    <w:qFormat/>
    <w:uiPriority w:val="0"/>
    <w:rPr>
      <w:rFonts w:hint="default" w:ascii="Verdana" w:hAnsi="Verdana"/>
      <w:b/>
      <w:bCs/>
      <w:color w:val="0000FF"/>
      <w:sz w:val="16"/>
      <w:szCs w:val="16"/>
    </w:rPr>
  </w:style>
  <w:style w:type="character" w:customStyle="1" w:styleId="2522">
    <w:name w:val="specifications"/>
    <w:qFormat/>
    <w:uiPriority w:val="0"/>
  </w:style>
  <w:style w:type="character" w:customStyle="1" w:styleId="2523">
    <w:name w:val="space201"/>
    <w:qFormat/>
    <w:uiPriority w:val="0"/>
    <w:rPr>
      <w:spacing w:val="223"/>
    </w:rPr>
  </w:style>
  <w:style w:type="character" w:customStyle="1" w:styleId="2524">
    <w:name w:val="redbold1"/>
    <w:qFormat/>
    <w:uiPriority w:val="0"/>
    <w:rPr>
      <w:b/>
      <w:bCs/>
      <w:color w:val="FF6633"/>
      <w:sz w:val="14"/>
      <w:szCs w:val="14"/>
    </w:rPr>
  </w:style>
  <w:style w:type="paragraph" w:customStyle="1" w:styleId="2525">
    <w:name w:val="表格正文+小四号"/>
    <w:basedOn w:val="1"/>
    <w:qFormat/>
    <w:uiPriority w:val="0"/>
    <w:pPr>
      <w:spacing w:line="360" w:lineRule="auto"/>
      <w:ind w:firstLine="480" w:firstLineChars="200"/>
      <w:jc w:val="center"/>
    </w:pPr>
    <w:rPr>
      <w:rFonts w:ascii="Times New Roman" w:hAnsi="Times New Roman"/>
      <w:sz w:val="24"/>
      <w:szCs w:val="24"/>
    </w:rPr>
  </w:style>
  <w:style w:type="character" w:customStyle="1" w:styleId="2526">
    <w:name w:val="v14-ttd"/>
    <w:qFormat/>
    <w:uiPriority w:val="0"/>
  </w:style>
  <w:style w:type="paragraph" w:customStyle="1" w:styleId="2527">
    <w:name w:val="中文正文"/>
    <w:qFormat/>
    <w:uiPriority w:val="0"/>
    <w:pPr>
      <w:adjustRightInd w:val="0"/>
      <w:spacing w:beforeLines="50" w:afterLines="50" w:line="360" w:lineRule="auto"/>
      <w:ind w:left="420" w:firstLine="630" w:firstLineChars="225"/>
      <w:jc w:val="both"/>
      <w:textAlignment w:val="baseline"/>
    </w:pPr>
    <w:rPr>
      <w:rFonts w:ascii="仿宋_GB2312" w:hAnsi="Times New Roman" w:eastAsia="仿宋_GB2312" w:cs="Times New Roman"/>
      <w:color w:val="000000"/>
      <w:kern w:val="2"/>
      <w:sz w:val="28"/>
      <w:lang w:val="en-US" w:eastAsia="zh-CN" w:bidi="ar-SA"/>
    </w:rPr>
  </w:style>
  <w:style w:type="paragraph" w:customStyle="1" w:styleId="2528">
    <w:name w:val="小标题2"/>
    <w:basedOn w:val="1"/>
    <w:next w:val="1"/>
    <w:qFormat/>
    <w:uiPriority w:val="0"/>
    <w:pPr>
      <w:spacing w:beforeLines="20" w:afterLines="20" w:line="400" w:lineRule="exact"/>
      <w:ind w:firstLine="200" w:firstLineChars="200"/>
      <w:jc w:val="both"/>
    </w:pPr>
    <w:rPr>
      <w:rFonts w:ascii="Times New Roman" w:hAnsi="Times New Roman" w:eastAsia="楷体_GB2312"/>
      <w:sz w:val="24"/>
      <w:szCs w:val="24"/>
    </w:rPr>
  </w:style>
  <w:style w:type="paragraph" w:customStyle="1" w:styleId="2529">
    <w:name w:val="3.变"/>
    <w:basedOn w:val="6"/>
    <w:qFormat/>
    <w:uiPriority w:val="0"/>
    <w:pPr>
      <w:numPr>
        <w:ilvl w:val="0"/>
        <w:numId w:val="0"/>
      </w:numPr>
      <w:tabs>
        <w:tab w:val="left" w:pos="635"/>
      </w:tabs>
      <w:spacing w:before="156" w:after="156"/>
      <w:ind w:left="720" w:right="100" w:rightChars="100" w:hanging="432"/>
      <w:jc w:val="both"/>
    </w:pPr>
    <w:rPr>
      <w:rFonts w:ascii="Times New Roman" w:hAnsi="Times New Roman"/>
    </w:rPr>
  </w:style>
  <w:style w:type="paragraph" w:customStyle="1" w:styleId="2530">
    <w:name w:val="3.2.变"/>
    <w:basedOn w:val="1"/>
    <w:qFormat/>
    <w:uiPriority w:val="0"/>
    <w:pPr>
      <w:numPr>
        <w:ilvl w:val="0"/>
        <w:numId w:val="139"/>
      </w:numPr>
      <w:tabs>
        <w:tab w:val="clear" w:pos="635"/>
      </w:tabs>
      <w:spacing w:line="360" w:lineRule="auto"/>
      <w:ind w:left="420" w:firstLine="200" w:firstLineChars="200"/>
      <w:jc w:val="both"/>
    </w:pPr>
    <w:rPr>
      <w:rFonts w:ascii="Times New Roman" w:hAnsi="Times New Roman"/>
      <w:b/>
      <w:sz w:val="24"/>
      <w:szCs w:val="24"/>
    </w:rPr>
  </w:style>
  <w:style w:type="paragraph" w:customStyle="1" w:styleId="2531">
    <w:name w:val="3.2.4.变"/>
    <w:basedOn w:val="1"/>
    <w:qFormat/>
    <w:uiPriority w:val="0"/>
    <w:pPr>
      <w:numPr>
        <w:ilvl w:val="0"/>
        <w:numId w:val="140"/>
      </w:numPr>
      <w:tabs>
        <w:tab w:val="clear" w:pos="635"/>
      </w:tabs>
      <w:spacing w:line="360" w:lineRule="auto"/>
      <w:ind w:left="900" w:firstLine="200" w:firstLineChars="200"/>
      <w:jc w:val="both"/>
    </w:pPr>
    <w:rPr>
      <w:rFonts w:ascii="Times New Roman" w:hAnsi="Times New Roman"/>
      <w:b/>
      <w:sz w:val="24"/>
      <w:szCs w:val="24"/>
    </w:rPr>
  </w:style>
  <w:style w:type="paragraph" w:customStyle="1" w:styleId="2532">
    <w:name w:val="3.2.4.7.变"/>
    <w:basedOn w:val="1"/>
    <w:qFormat/>
    <w:uiPriority w:val="0"/>
    <w:pPr>
      <w:numPr>
        <w:ilvl w:val="0"/>
        <w:numId w:val="141"/>
      </w:numPr>
      <w:tabs>
        <w:tab w:val="clear" w:pos="635"/>
      </w:tabs>
      <w:spacing w:line="360" w:lineRule="auto"/>
      <w:ind w:left="420" w:firstLine="200" w:firstLineChars="200"/>
      <w:jc w:val="both"/>
    </w:pPr>
    <w:rPr>
      <w:rFonts w:ascii="Times New Roman" w:hAnsi="Times New Roman"/>
      <w:sz w:val="24"/>
      <w:szCs w:val="24"/>
    </w:rPr>
  </w:style>
  <w:style w:type="paragraph" w:customStyle="1" w:styleId="2533">
    <w:name w:val="列表项"/>
    <w:basedOn w:val="1"/>
    <w:qFormat/>
    <w:uiPriority w:val="0"/>
    <w:pPr>
      <w:numPr>
        <w:ilvl w:val="0"/>
        <w:numId w:val="142"/>
      </w:numPr>
      <w:tabs>
        <w:tab w:val="left" w:pos="1020"/>
        <w:tab w:val="clear" w:pos="3300"/>
      </w:tabs>
      <w:spacing w:line="400" w:lineRule="exact"/>
      <w:ind w:left="0" w:firstLine="200" w:firstLineChars="200"/>
      <w:jc w:val="both"/>
    </w:pPr>
    <w:rPr>
      <w:rFonts w:ascii="Times New Roman" w:hAnsi="Times New Roman" w:eastAsia="楷体_GB2312"/>
      <w:sz w:val="24"/>
      <w:szCs w:val="24"/>
    </w:rPr>
  </w:style>
  <w:style w:type="paragraph" w:customStyle="1" w:styleId="2534">
    <w:name w:val="样式 样式 1-正文 + 段前: 0.5 行 + 首行缩进:  4 字符 段前: 0.5 行"/>
    <w:basedOn w:val="1"/>
    <w:qFormat/>
    <w:uiPriority w:val="0"/>
    <w:pPr>
      <w:spacing w:beforeLines="50" w:line="360" w:lineRule="auto"/>
      <w:ind w:firstLine="200" w:firstLineChars="200"/>
      <w:jc w:val="both"/>
    </w:pPr>
    <w:rPr>
      <w:rFonts w:ascii="Times New Roman" w:hAnsi="Times New Roman" w:cs="宋体"/>
      <w:sz w:val="24"/>
      <w:szCs w:val="20"/>
    </w:rPr>
  </w:style>
  <w:style w:type="character" w:customStyle="1" w:styleId="2535">
    <w:name w:val="11-正文 Char"/>
    <w:link w:val="2536"/>
    <w:locked/>
    <w:uiPriority w:val="0"/>
    <w:rPr>
      <w:rFonts w:ascii="宋体" w:hAnsi="宋体"/>
    </w:rPr>
  </w:style>
  <w:style w:type="paragraph" w:customStyle="1" w:styleId="2536">
    <w:name w:val="11-正文"/>
    <w:basedOn w:val="1"/>
    <w:link w:val="2535"/>
    <w:qFormat/>
    <w:uiPriority w:val="0"/>
    <w:pPr>
      <w:spacing w:beforeLines="50" w:line="360" w:lineRule="auto"/>
      <w:ind w:firstLine="480" w:firstLineChars="200"/>
      <w:jc w:val="both"/>
    </w:pPr>
    <w:rPr>
      <w:rFonts w:ascii="宋体" w:hAnsi="宋体" w:eastAsiaTheme="minorEastAsia" w:cstheme="minorBidi"/>
      <w:sz w:val="21"/>
    </w:rPr>
  </w:style>
  <w:style w:type="paragraph" w:customStyle="1" w:styleId="2537">
    <w:name w:val="正文（黑体）"/>
    <w:basedOn w:val="1"/>
    <w:next w:val="1"/>
    <w:link w:val="2553"/>
    <w:qFormat/>
    <w:uiPriority w:val="0"/>
    <w:pPr>
      <w:spacing w:beforeLines="50" w:afterLines="50" w:line="360" w:lineRule="auto"/>
      <w:ind w:firstLine="480" w:firstLineChars="200"/>
      <w:jc w:val="both"/>
    </w:pPr>
    <w:rPr>
      <w:rFonts w:ascii="黑体" w:hAnsi="Times New Roman" w:eastAsia="黑体"/>
      <w:kern w:val="0"/>
      <w:sz w:val="24"/>
      <w:szCs w:val="24"/>
    </w:rPr>
  </w:style>
  <w:style w:type="paragraph" w:customStyle="1" w:styleId="2538">
    <w:name w:val="Char5 Char Char1 Char1"/>
    <w:basedOn w:val="1"/>
    <w:qFormat/>
    <w:uiPriority w:val="0"/>
    <w:pPr>
      <w:spacing w:line="360" w:lineRule="auto"/>
      <w:ind w:firstLine="480" w:firstLineChars="200"/>
      <w:jc w:val="both"/>
    </w:pPr>
    <w:rPr>
      <w:rFonts w:ascii="Tahoma" w:hAnsi="Tahoma"/>
      <w:sz w:val="24"/>
      <w:szCs w:val="20"/>
    </w:rPr>
  </w:style>
  <w:style w:type="paragraph" w:customStyle="1" w:styleId="2539">
    <w:name w:val="Char1 Char Char Char3"/>
    <w:basedOn w:val="1"/>
    <w:qFormat/>
    <w:uiPriority w:val="0"/>
    <w:pPr>
      <w:spacing w:line="360" w:lineRule="auto"/>
      <w:ind w:firstLine="480" w:firstLineChars="200"/>
      <w:jc w:val="both"/>
    </w:pPr>
    <w:rPr>
      <w:rFonts w:ascii="Tahoma" w:hAnsi="Tahoma"/>
      <w:sz w:val="24"/>
      <w:szCs w:val="20"/>
    </w:rPr>
  </w:style>
  <w:style w:type="character" w:customStyle="1" w:styleId="2540">
    <w:name w:val="grame"/>
    <w:qFormat/>
    <w:uiPriority w:val="0"/>
  </w:style>
  <w:style w:type="paragraph" w:customStyle="1" w:styleId="2541">
    <w:name w:val="Char1 Char Char Char2"/>
    <w:basedOn w:val="1"/>
    <w:qFormat/>
    <w:uiPriority w:val="0"/>
    <w:pPr>
      <w:spacing w:line="360" w:lineRule="auto"/>
      <w:ind w:firstLine="480" w:firstLineChars="200"/>
      <w:jc w:val="both"/>
    </w:pPr>
    <w:rPr>
      <w:rFonts w:ascii="Tahoma" w:hAnsi="Tahoma"/>
      <w:sz w:val="24"/>
      <w:szCs w:val="20"/>
    </w:rPr>
  </w:style>
  <w:style w:type="paragraph" w:customStyle="1" w:styleId="2542">
    <w:name w:val="5号正文"/>
    <w:basedOn w:val="32"/>
    <w:link w:val="2999"/>
    <w:qFormat/>
    <w:uiPriority w:val="0"/>
    <w:rPr>
      <w:b w:val="0"/>
      <w:bCs w:val="0"/>
      <w:kern w:val="0"/>
      <w:sz w:val="20"/>
    </w:rPr>
  </w:style>
  <w:style w:type="paragraph" w:customStyle="1" w:styleId="2543">
    <w:name w:val="Char1 Char Char Char5"/>
    <w:basedOn w:val="1"/>
    <w:qFormat/>
    <w:uiPriority w:val="0"/>
    <w:pPr>
      <w:jc w:val="both"/>
    </w:pPr>
    <w:rPr>
      <w:rFonts w:ascii="Tahoma" w:hAnsi="Tahoma"/>
      <w:sz w:val="24"/>
      <w:szCs w:val="20"/>
    </w:rPr>
  </w:style>
  <w:style w:type="paragraph" w:customStyle="1" w:styleId="2544">
    <w:name w:val="方框标题"/>
    <w:basedOn w:val="1"/>
    <w:next w:val="1"/>
    <w:link w:val="2545"/>
    <w:qFormat/>
    <w:uiPriority w:val="0"/>
    <w:pPr>
      <w:numPr>
        <w:ilvl w:val="0"/>
        <w:numId w:val="143"/>
      </w:numPr>
      <w:autoSpaceDE w:val="0"/>
      <w:autoSpaceDN w:val="0"/>
      <w:spacing w:line="360" w:lineRule="auto"/>
      <w:ind w:firstLine="0"/>
      <w:jc w:val="both"/>
    </w:pPr>
    <w:rPr>
      <w:rFonts w:eastAsia="黑体"/>
      <w:sz w:val="21"/>
      <w:szCs w:val="24"/>
    </w:rPr>
  </w:style>
  <w:style w:type="character" w:customStyle="1" w:styleId="2545">
    <w:name w:val="方框标题 Char"/>
    <w:link w:val="2544"/>
    <w:qFormat/>
    <w:uiPriority w:val="0"/>
    <w:rPr>
      <w:rFonts w:ascii="Calibri" w:hAnsi="Calibri" w:eastAsia="黑体" w:cs="Times New Roman"/>
      <w:kern w:val="2"/>
      <w:sz w:val="21"/>
      <w:szCs w:val="24"/>
    </w:rPr>
  </w:style>
  <w:style w:type="character" w:customStyle="1" w:styleId="2546">
    <w:name w:val="方框下的123标题 Char Char"/>
    <w:qFormat/>
    <w:uiPriority w:val="0"/>
    <w:rPr>
      <w:rFonts w:eastAsia="宋体"/>
      <w:kern w:val="2"/>
      <w:sz w:val="21"/>
      <w:szCs w:val="24"/>
      <w:lang w:val="en-US" w:eastAsia="zh-CN" w:bidi="ar-SA"/>
    </w:rPr>
  </w:style>
  <w:style w:type="paragraph" w:customStyle="1" w:styleId="2547">
    <w:name w:val="Char5 Char Char1 Char3"/>
    <w:basedOn w:val="1"/>
    <w:qFormat/>
    <w:uiPriority w:val="0"/>
    <w:pPr>
      <w:jc w:val="both"/>
    </w:pPr>
    <w:rPr>
      <w:rFonts w:ascii="Tahoma" w:hAnsi="Tahoma"/>
      <w:sz w:val="24"/>
      <w:szCs w:val="20"/>
    </w:rPr>
  </w:style>
  <w:style w:type="character" w:customStyle="1" w:styleId="2548">
    <w:name w:val="不明显强调2"/>
    <w:qFormat/>
    <w:uiPriority w:val="0"/>
    <w:rPr>
      <w:i/>
      <w:iCs/>
      <w:color w:val="808080"/>
    </w:rPr>
  </w:style>
  <w:style w:type="character" w:customStyle="1" w:styleId="2549">
    <w:name w:val="javascript"/>
    <w:qFormat/>
    <w:uiPriority w:val="0"/>
  </w:style>
  <w:style w:type="paragraph" w:customStyle="1" w:styleId="2550">
    <w:name w:val="正文（标记）"/>
    <w:basedOn w:val="1"/>
    <w:link w:val="2552"/>
    <w:qFormat/>
    <w:uiPriority w:val="0"/>
    <w:pPr>
      <w:spacing w:beforeLines="50" w:afterLines="50"/>
      <w:jc w:val="both"/>
    </w:pPr>
    <w:rPr>
      <w:rFonts w:ascii="Times New Roman" w:hAnsi="Times New Roman"/>
      <w:kern w:val="0"/>
      <w:sz w:val="24"/>
      <w:szCs w:val="24"/>
    </w:rPr>
  </w:style>
  <w:style w:type="paragraph" w:customStyle="1" w:styleId="2551">
    <w:name w:val="正文（居中）"/>
    <w:basedOn w:val="1"/>
    <w:link w:val="3004"/>
    <w:qFormat/>
    <w:uiPriority w:val="0"/>
    <w:pPr>
      <w:spacing w:beforeLines="50" w:afterLines="50" w:line="360" w:lineRule="auto"/>
      <w:jc w:val="center"/>
    </w:pPr>
    <w:rPr>
      <w:rFonts w:ascii="Times New Roman" w:hAnsi="Times New Roman"/>
      <w:kern w:val="0"/>
      <w:sz w:val="24"/>
      <w:szCs w:val="24"/>
    </w:rPr>
  </w:style>
  <w:style w:type="character" w:customStyle="1" w:styleId="2552">
    <w:name w:val="正文（标记） Char2"/>
    <w:link w:val="2550"/>
    <w:qFormat/>
    <w:locked/>
    <w:uiPriority w:val="0"/>
    <w:rPr>
      <w:rFonts w:ascii="Times New Roman" w:hAnsi="Times New Roman" w:eastAsia="宋体" w:cs="Times New Roman"/>
      <w:kern w:val="0"/>
      <w:sz w:val="24"/>
      <w:szCs w:val="24"/>
    </w:rPr>
  </w:style>
  <w:style w:type="character" w:customStyle="1" w:styleId="2553">
    <w:name w:val="正文（黑体） Char"/>
    <w:link w:val="2537"/>
    <w:qFormat/>
    <w:uiPriority w:val="0"/>
    <w:rPr>
      <w:rFonts w:ascii="黑体" w:hAnsi="Times New Roman" w:eastAsia="黑体" w:cs="Times New Roman"/>
      <w:kern w:val="0"/>
      <w:sz w:val="24"/>
      <w:szCs w:val="24"/>
    </w:rPr>
  </w:style>
  <w:style w:type="paragraph" w:customStyle="1" w:styleId="2554">
    <w:name w:val="正文黑体项目编号"/>
    <w:basedOn w:val="1"/>
    <w:link w:val="2555"/>
    <w:qFormat/>
    <w:uiPriority w:val="0"/>
    <w:pPr>
      <w:numPr>
        <w:ilvl w:val="0"/>
        <w:numId w:val="144"/>
      </w:numPr>
      <w:tabs>
        <w:tab w:val="left" w:pos="360"/>
        <w:tab w:val="clear" w:pos="902"/>
      </w:tabs>
      <w:spacing w:beforeLines="50" w:afterLines="50" w:line="360" w:lineRule="auto"/>
      <w:ind w:left="620" w:leftChars="200" w:right="200" w:rightChars="200" w:firstLine="0"/>
      <w:jc w:val="both"/>
    </w:pPr>
    <w:rPr>
      <w:b/>
      <w:sz w:val="24"/>
      <w:szCs w:val="24"/>
    </w:rPr>
  </w:style>
  <w:style w:type="character" w:customStyle="1" w:styleId="2555">
    <w:name w:val="正文黑体项目编号 Char Char"/>
    <w:link w:val="2554"/>
    <w:qFormat/>
    <w:uiPriority w:val="0"/>
    <w:rPr>
      <w:rFonts w:ascii="Calibri" w:hAnsi="Calibri" w:eastAsia="宋体" w:cs="Times New Roman"/>
      <w:b/>
      <w:kern w:val="2"/>
      <w:sz w:val="24"/>
      <w:szCs w:val="24"/>
    </w:rPr>
  </w:style>
  <w:style w:type="paragraph" w:customStyle="1" w:styleId="2556">
    <w:name w:val="标注类"/>
    <w:basedOn w:val="1"/>
    <w:qFormat/>
    <w:uiPriority w:val="0"/>
    <w:pPr>
      <w:spacing w:beforeLines="50" w:afterLines="50" w:line="360" w:lineRule="auto"/>
      <w:ind w:firstLine="482"/>
      <w:jc w:val="both"/>
    </w:pPr>
    <w:rPr>
      <w:rFonts w:ascii="Times New Roman" w:hAnsi="Times New Roman" w:eastAsia="楷体_GB2312"/>
      <w:sz w:val="24"/>
      <w:szCs w:val="24"/>
    </w:rPr>
  </w:style>
  <w:style w:type="paragraph" w:customStyle="1" w:styleId="2557">
    <w:name w:val="Char1 Char Char Char4"/>
    <w:basedOn w:val="1"/>
    <w:qFormat/>
    <w:uiPriority w:val="0"/>
    <w:pPr>
      <w:jc w:val="both"/>
    </w:pPr>
    <w:rPr>
      <w:rFonts w:ascii="Tahoma" w:hAnsi="Tahoma"/>
      <w:sz w:val="24"/>
      <w:szCs w:val="20"/>
    </w:rPr>
  </w:style>
  <w:style w:type="paragraph" w:customStyle="1" w:styleId="2558">
    <w:name w:val="Char5 Char Char1 Char2"/>
    <w:basedOn w:val="1"/>
    <w:qFormat/>
    <w:uiPriority w:val="0"/>
    <w:pPr>
      <w:jc w:val="both"/>
    </w:pPr>
    <w:rPr>
      <w:rFonts w:ascii="Tahoma" w:hAnsi="Tahoma"/>
      <w:sz w:val="24"/>
      <w:szCs w:val="20"/>
    </w:rPr>
  </w:style>
  <w:style w:type="paragraph" w:customStyle="1" w:styleId="2559">
    <w:name w:val="样式 编号 + 行距: 1.5 倍行距"/>
    <w:basedOn w:val="1"/>
    <w:qFormat/>
    <w:uiPriority w:val="0"/>
    <w:pPr>
      <w:tabs>
        <w:tab w:val="left" w:pos="432"/>
      </w:tabs>
      <w:snapToGrid w:val="0"/>
      <w:spacing w:line="360" w:lineRule="auto"/>
      <w:ind w:left="432"/>
      <w:jc w:val="both"/>
    </w:pPr>
    <w:rPr>
      <w:rFonts w:ascii="宋体" w:hAnsi="宋体" w:cs="宋体"/>
      <w:color w:val="000000"/>
      <w:sz w:val="24"/>
      <w:szCs w:val="20"/>
    </w:rPr>
  </w:style>
  <w:style w:type="paragraph" w:customStyle="1" w:styleId="2560">
    <w:name w:val="Punto 1"/>
    <w:basedOn w:val="1"/>
    <w:next w:val="1"/>
    <w:qFormat/>
    <w:uiPriority w:val="0"/>
    <w:pPr>
      <w:widowControl/>
      <w:numPr>
        <w:ilvl w:val="0"/>
        <w:numId w:val="145"/>
      </w:numPr>
      <w:tabs>
        <w:tab w:val="left" w:pos="360"/>
        <w:tab w:val="clear" w:pos="432"/>
      </w:tabs>
      <w:spacing w:afterLines="50"/>
      <w:ind w:left="0" w:firstLine="0"/>
      <w:jc w:val="both"/>
      <w:outlineLvl w:val="0"/>
    </w:pPr>
    <w:rPr>
      <w:rFonts w:ascii="Frutiger-Bold" w:hAnsi="Frutiger-Bold"/>
      <w:b/>
      <w:kern w:val="0"/>
      <w:sz w:val="24"/>
      <w:szCs w:val="20"/>
      <w:u w:val="single"/>
      <w:lang w:eastAsia="es-ES"/>
    </w:rPr>
  </w:style>
  <w:style w:type="paragraph" w:customStyle="1" w:styleId="2561">
    <w:name w:val="Punto 2"/>
    <w:basedOn w:val="2560"/>
    <w:next w:val="1"/>
    <w:qFormat/>
    <w:uiPriority w:val="0"/>
    <w:pPr>
      <w:numPr>
        <w:ilvl w:val="1"/>
      </w:numPr>
      <w:tabs>
        <w:tab w:val="left" w:pos="840"/>
      </w:tabs>
      <w:ind w:left="840" w:hanging="420"/>
      <w:outlineLvl w:val="1"/>
    </w:pPr>
    <w:rPr>
      <w:rFonts w:ascii="Frutiger-Roman" w:hAnsi="Frutiger-Roman"/>
      <w:b w:val="0"/>
      <w:lang w:val="en-GB" w:eastAsia="zh-CN"/>
    </w:rPr>
  </w:style>
  <w:style w:type="paragraph" w:customStyle="1" w:styleId="2562">
    <w:name w:val="Punto 3"/>
    <w:basedOn w:val="2561"/>
    <w:next w:val="1"/>
    <w:qFormat/>
    <w:uiPriority w:val="0"/>
    <w:pPr>
      <w:numPr>
        <w:ilvl w:val="2"/>
      </w:numPr>
      <w:tabs>
        <w:tab w:val="left" w:pos="851"/>
        <w:tab w:val="left" w:pos="1260"/>
        <w:tab w:val="clear" w:pos="840"/>
      </w:tabs>
      <w:ind w:left="1260" w:hanging="420"/>
      <w:outlineLvl w:val="2"/>
    </w:pPr>
  </w:style>
  <w:style w:type="paragraph" w:customStyle="1" w:styleId="2563">
    <w:name w:val="Punto 4"/>
    <w:basedOn w:val="2562"/>
    <w:next w:val="1"/>
    <w:qFormat/>
    <w:uiPriority w:val="0"/>
    <w:pPr>
      <w:numPr>
        <w:ilvl w:val="3"/>
      </w:numPr>
      <w:tabs>
        <w:tab w:val="left" w:pos="1680"/>
      </w:tabs>
      <w:ind w:left="1680" w:hanging="420"/>
      <w:outlineLvl w:val="3"/>
    </w:pPr>
  </w:style>
  <w:style w:type="paragraph" w:customStyle="1" w:styleId="2564">
    <w:name w:val="Punto 5"/>
    <w:basedOn w:val="2563"/>
    <w:next w:val="1"/>
    <w:qFormat/>
    <w:uiPriority w:val="0"/>
    <w:pPr>
      <w:numPr>
        <w:ilvl w:val="4"/>
      </w:numPr>
      <w:tabs>
        <w:tab w:val="left" w:pos="2100"/>
      </w:tabs>
      <w:ind w:left="1009" w:hanging="1009"/>
    </w:pPr>
  </w:style>
  <w:style w:type="paragraph" w:customStyle="1" w:styleId="2565">
    <w:name w:val="标题 3 + 行距: 多倍行距 1.73 字行"/>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2566">
    <w:name w:val="样式 标题 5 + 两端对齐"/>
    <w:basedOn w:val="8"/>
    <w:qFormat/>
    <w:uiPriority w:val="0"/>
    <w:pPr>
      <w:numPr>
        <w:ilvl w:val="0"/>
        <w:numId w:val="0"/>
      </w:numPr>
      <w:tabs>
        <w:tab w:val="left" w:pos="2100"/>
      </w:tabs>
      <w:adjustRightInd w:val="0"/>
      <w:spacing w:line="376" w:lineRule="atLeast"/>
      <w:ind w:left="2100" w:right="100" w:rightChars="100" w:hanging="420"/>
      <w:textAlignment w:val="baseline"/>
    </w:pPr>
    <w:rPr>
      <w:rFonts w:ascii="Times New Roman" w:hAnsi="Times New Roman" w:eastAsia="微软雅黑" w:cs="Times New Roman"/>
      <w:bCs w:val="0"/>
      <w:kern w:val="0"/>
      <w:szCs w:val="20"/>
    </w:rPr>
  </w:style>
  <w:style w:type="paragraph" w:customStyle="1" w:styleId="2567">
    <w:name w:val="居中"/>
    <w:basedOn w:val="1"/>
    <w:qFormat/>
    <w:uiPriority w:val="0"/>
    <w:pPr>
      <w:widowControl/>
      <w:spacing w:line="360" w:lineRule="auto"/>
      <w:ind w:left="482" w:firstLine="200" w:firstLineChars="200"/>
      <w:jc w:val="center"/>
    </w:pPr>
    <w:rPr>
      <w:rFonts w:ascii="宋体" w:hAnsi="宋体" w:cs="宋体"/>
      <w:kern w:val="0"/>
      <w:sz w:val="24"/>
      <w:szCs w:val="24"/>
    </w:rPr>
  </w:style>
  <w:style w:type="paragraph" w:customStyle="1" w:styleId="2568">
    <w:name w:val="样式 蓝色小标题"/>
    <w:next w:val="1"/>
    <w:qFormat/>
    <w:uiPriority w:val="0"/>
    <w:pPr>
      <w:ind w:firstLine="482"/>
    </w:pPr>
    <w:rPr>
      <w:rFonts w:ascii="宋体" w:hAnsi="宋体" w:eastAsia="宋体" w:cs="宋体"/>
      <w:b/>
      <w:bCs/>
      <w:i/>
      <w:color w:val="000080"/>
      <w:kern w:val="2"/>
      <w:sz w:val="24"/>
      <w:szCs w:val="24"/>
      <w:u w:val="single" w:color="000080"/>
      <w:lang w:val="en-US" w:eastAsia="zh-CN" w:bidi="ar-SA"/>
    </w:rPr>
  </w:style>
  <w:style w:type="paragraph" w:customStyle="1" w:styleId="2569">
    <w:name w:val="Char Char Char Char Char Char Char Char Char Char3"/>
    <w:basedOn w:val="1"/>
    <w:qFormat/>
    <w:uiPriority w:val="0"/>
    <w:pPr>
      <w:widowControl/>
      <w:spacing w:line="240" w:lineRule="exact"/>
    </w:pPr>
    <w:rPr>
      <w:rFonts w:ascii="Arial" w:hAnsi="Arial" w:cs="宋体"/>
      <w:color w:val="000000"/>
      <w:kern w:val="0"/>
      <w:sz w:val="22"/>
      <w:lang w:eastAsia="en-US"/>
    </w:rPr>
  </w:style>
  <w:style w:type="character" w:customStyle="1" w:styleId="2570">
    <w:name w:val="正文（标记） Char"/>
    <w:qFormat/>
    <w:uiPriority w:val="0"/>
    <w:rPr>
      <w:rFonts w:eastAsia="宋体"/>
      <w:kern w:val="2"/>
      <w:sz w:val="24"/>
      <w:szCs w:val="24"/>
      <w:lang w:val="en-US" w:eastAsia="zh-CN" w:bidi="ar-SA"/>
    </w:rPr>
  </w:style>
  <w:style w:type="paragraph" w:customStyle="1" w:styleId="2571">
    <w:name w:val="正文2 Char Char Char Char Char Char Char Char Char Char Char Char1 Char Char Char Char Char Char Char Char1 Char Char Char Char Char Char Char Char Char"/>
    <w:basedOn w:val="1"/>
    <w:qFormat/>
    <w:uiPriority w:val="0"/>
    <w:pPr>
      <w:widowControl/>
      <w:spacing w:line="400" w:lineRule="exact"/>
      <w:jc w:val="both"/>
    </w:pPr>
    <w:rPr>
      <w:rFonts w:ascii="Verdana" w:hAnsi="Verdana" w:cs="宋体"/>
      <w:color w:val="000000"/>
      <w:kern w:val="0"/>
      <w:szCs w:val="28"/>
    </w:rPr>
  </w:style>
  <w:style w:type="paragraph" w:customStyle="1" w:styleId="2572">
    <w:name w:val="样式 标题 3标题 3 Char + 黑体 小四 非加粗"/>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character" w:customStyle="1" w:styleId="2573">
    <w:name w:val="样式 标题 3标题 3 Char + 黑体 小四 非加粗 Char"/>
    <w:qFormat/>
    <w:uiPriority w:val="0"/>
    <w:rPr>
      <w:rFonts w:ascii="黑体" w:hAnsi="黑体" w:eastAsia="黑体" w:cs="Times New Roman"/>
      <w:b/>
      <w:bCs/>
      <w:color w:val="000000"/>
      <w:spacing w:val="6"/>
      <w:sz w:val="24"/>
      <w:szCs w:val="28"/>
      <w:lang w:val="zh-CN"/>
    </w:rPr>
  </w:style>
  <w:style w:type="paragraph" w:customStyle="1" w:styleId="2574">
    <w:name w:val="Char Char1 Char Char Char Char Char Char Char Char Char1 Char Char Char Char Char Char Char Char Char Char Char Char Char Char Char Char"/>
    <w:basedOn w:val="1"/>
    <w:qFormat/>
    <w:uiPriority w:val="0"/>
    <w:pPr>
      <w:tabs>
        <w:tab w:val="left" w:pos="360"/>
      </w:tabs>
      <w:ind w:firstLine="150" w:firstLineChars="150"/>
      <w:jc w:val="both"/>
    </w:pPr>
    <w:rPr>
      <w:rFonts w:ascii="Arial" w:hAnsi="Arial" w:cs="Arial"/>
      <w:color w:val="000000"/>
      <w:kern w:val="0"/>
      <w:sz w:val="20"/>
      <w:szCs w:val="20"/>
    </w:rPr>
  </w:style>
  <w:style w:type="paragraph" w:customStyle="1" w:styleId="2575">
    <w:name w:val="Char Char1 Char Char Char Char Char Char Char Char Char1 Char Char Char Char Char Char Char Char Char Char Char Char Char Char Char Char Char Char1 Char"/>
    <w:basedOn w:val="1"/>
    <w:qFormat/>
    <w:uiPriority w:val="0"/>
    <w:pPr>
      <w:tabs>
        <w:tab w:val="left" w:pos="360"/>
      </w:tabs>
      <w:ind w:firstLine="150" w:firstLineChars="150"/>
      <w:jc w:val="both"/>
    </w:pPr>
    <w:rPr>
      <w:rFonts w:ascii="Arial" w:hAnsi="Arial" w:cs="Arial"/>
      <w:color w:val="000000"/>
      <w:kern w:val="0"/>
      <w:sz w:val="20"/>
      <w:szCs w:val="20"/>
    </w:rPr>
  </w:style>
  <w:style w:type="paragraph" w:customStyle="1" w:styleId="2576">
    <w:name w:val="样式 标题 3 + 段前: 23.4 磅 段后: 0.5 行 顶端: (无框线) 行距: 多倍行距 1.2 字行"/>
    <w:basedOn w:val="6"/>
    <w:qFormat/>
    <w:uiPriority w:val="0"/>
    <w:pPr>
      <w:numPr>
        <w:ilvl w:val="0"/>
        <w:numId w:val="146"/>
      </w:numPr>
      <w:tabs>
        <w:tab w:val="left" w:pos="420"/>
        <w:tab w:val="clear" w:pos="927"/>
      </w:tabs>
      <w:spacing w:before="156" w:after="156"/>
      <w:ind w:left="720" w:right="100" w:rightChars="100" w:hanging="432"/>
      <w:jc w:val="both"/>
    </w:pPr>
    <w:rPr>
      <w:rFonts w:ascii="Times New Roman" w:hAnsi="Times New Roman"/>
    </w:rPr>
  </w:style>
  <w:style w:type="paragraph" w:customStyle="1" w:styleId="2577">
    <w:name w:val="样式 标题 4付标题H4Ref Heading 1rh1Heading sqlsect 1.2.3.4PIM 4..."/>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578">
    <w:name w:val="Char Char Char Char Char Char Char Char Char Char Char Char1 Char"/>
    <w:basedOn w:val="1"/>
    <w:qFormat/>
    <w:uiPriority w:val="0"/>
    <w:pPr>
      <w:snapToGrid w:val="0"/>
      <w:spacing w:line="360" w:lineRule="auto"/>
      <w:ind w:firstLine="480" w:firstLineChars="200"/>
      <w:jc w:val="both"/>
    </w:pPr>
    <w:rPr>
      <w:rFonts w:ascii="宋体" w:hAnsi="宋体" w:eastAsia="仿宋_GB2312" w:cs="宋体"/>
      <w:color w:val="000000"/>
      <w:kern w:val="0"/>
      <w:sz w:val="24"/>
      <w:szCs w:val="24"/>
    </w:rPr>
  </w:style>
  <w:style w:type="paragraph" w:customStyle="1" w:styleId="2579">
    <w:name w:val="c_"/>
    <w:qFormat/>
    <w:uiPriority w:val="0"/>
    <w:pPr>
      <w:widowControl w:val="0"/>
      <w:autoSpaceDE w:val="0"/>
      <w:autoSpaceDN w:val="0"/>
      <w:adjustRightInd w:val="0"/>
      <w:jc w:val="both"/>
    </w:pPr>
    <w:rPr>
      <w:rFonts w:ascii="五" w:hAnsi="Times New Roman" w:eastAsia="五" w:cs="Times New Roman"/>
      <w:szCs w:val="24"/>
      <w:lang w:val="en-US" w:eastAsia="zh-CN" w:bidi="ar-SA"/>
    </w:rPr>
  </w:style>
  <w:style w:type="character" w:customStyle="1" w:styleId="2580">
    <w:name w:val="at_7"/>
    <w:qFormat/>
    <w:uiPriority w:val="0"/>
  </w:style>
  <w:style w:type="paragraph" w:customStyle="1" w:styleId="2581">
    <w:name w:val="Text"/>
    <w:qFormat/>
    <w:uiPriority w:val="0"/>
    <w:pPr>
      <w:spacing w:after="240" w:line="280" w:lineRule="exact"/>
      <w:ind w:left="2102"/>
    </w:pPr>
    <w:rPr>
      <w:rFonts w:ascii="Times New Roman" w:hAnsi="Times New Roman" w:eastAsia="宋体" w:cs="Times New Roman"/>
      <w:spacing w:val="4"/>
      <w:sz w:val="22"/>
      <w:szCs w:val="22"/>
      <w:lang w:val="en-US" w:eastAsia="he-IL" w:bidi="he-IL"/>
    </w:rPr>
  </w:style>
  <w:style w:type="character" w:customStyle="1" w:styleId="2582">
    <w:name w:val="line21"/>
    <w:qFormat/>
    <w:uiPriority w:val="0"/>
    <w:rPr>
      <w:sz w:val="18"/>
      <w:szCs w:val="18"/>
    </w:rPr>
  </w:style>
  <w:style w:type="character" w:customStyle="1" w:styleId="2583">
    <w:name w:val="明显引用 Char"/>
    <w:basedOn w:val="138"/>
    <w:qFormat/>
    <w:uiPriority w:val="0"/>
    <w:rPr>
      <w:rFonts w:ascii="Calibri" w:hAnsi="Calibri" w:eastAsia="宋体" w:cs="Times New Roman"/>
      <w:b/>
      <w:bCs/>
      <w:i/>
      <w:iCs/>
      <w:color w:val="4F81BD"/>
      <w:kern w:val="0"/>
      <w:sz w:val="24"/>
      <w:szCs w:val="20"/>
    </w:rPr>
  </w:style>
  <w:style w:type="character" w:customStyle="1" w:styleId="2584">
    <w:name w:val="引用 Char"/>
    <w:basedOn w:val="138"/>
    <w:qFormat/>
    <w:uiPriority w:val="0"/>
    <w:rPr>
      <w:rFonts w:ascii="Calibri" w:hAnsi="Calibri" w:eastAsia="宋体" w:cs="Times New Roman"/>
      <w:i/>
      <w:iCs/>
      <w:color w:val="000000"/>
      <w:kern w:val="0"/>
      <w:sz w:val="24"/>
      <w:szCs w:val="20"/>
    </w:rPr>
  </w:style>
  <w:style w:type="paragraph" w:customStyle="1" w:styleId="2585">
    <w:name w:val="正文2 Char Char Char Char Char Char Char Char Char Char Char Char1 Char Char Char Char Char Char Char Char1 Char Char Char Char Char Char"/>
    <w:basedOn w:val="1"/>
    <w:qFormat/>
    <w:uiPriority w:val="0"/>
    <w:pPr>
      <w:widowControl/>
      <w:spacing w:line="400" w:lineRule="exact"/>
      <w:jc w:val="center"/>
    </w:pPr>
    <w:rPr>
      <w:rFonts w:ascii="Verdana" w:hAnsi="Verdana" w:cs="宋体"/>
      <w:color w:val="000000"/>
      <w:kern w:val="0"/>
      <w:sz w:val="21"/>
      <w:szCs w:val="20"/>
      <w:lang w:eastAsia="en-US"/>
    </w:rPr>
  </w:style>
  <w:style w:type="paragraph" w:customStyle="1" w:styleId="2586">
    <w:name w:val="产品手册备注"/>
    <w:basedOn w:val="1"/>
    <w:qFormat/>
    <w:uiPriority w:val="0"/>
    <w:pPr>
      <w:jc w:val="both"/>
    </w:pPr>
    <w:rPr>
      <w:rFonts w:ascii="Arial" w:hAnsi="Arial" w:eastAsia="华文细黑" w:cs="Arial"/>
      <w:color w:val="000080"/>
      <w:kern w:val="0"/>
      <w:sz w:val="18"/>
      <w:szCs w:val="18"/>
    </w:rPr>
  </w:style>
  <w:style w:type="paragraph" w:customStyle="1" w:styleId="2587">
    <w:name w:val="产品手册标题"/>
    <w:basedOn w:val="1"/>
    <w:qFormat/>
    <w:uiPriority w:val="0"/>
    <w:pPr>
      <w:spacing w:beforeLines="70" w:afterLines="30" w:line="400" w:lineRule="exact"/>
      <w:jc w:val="both"/>
    </w:pPr>
    <w:rPr>
      <w:rFonts w:ascii="Arial" w:hAnsi="Arial" w:eastAsia="黑体" w:cs="宋体"/>
      <w:color w:val="000000"/>
      <w:kern w:val="0"/>
      <w:sz w:val="24"/>
      <w:szCs w:val="24"/>
    </w:rPr>
  </w:style>
  <w:style w:type="paragraph" w:customStyle="1" w:styleId="2588">
    <w:name w:val="产品手册定购信息表头"/>
    <w:basedOn w:val="1"/>
    <w:qFormat/>
    <w:uiPriority w:val="0"/>
    <w:pPr>
      <w:jc w:val="center"/>
    </w:pPr>
    <w:rPr>
      <w:rFonts w:ascii="Arial" w:hAnsi="Arial" w:eastAsia="黑体" w:cs="Arial"/>
      <w:color w:val="000000"/>
      <w:kern w:val="0"/>
      <w:sz w:val="21"/>
      <w:szCs w:val="21"/>
    </w:rPr>
  </w:style>
  <w:style w:type="paragraph" w:customStyle="1" w:styleId="2589">
    <w:name w:val="产品手册功能描述内容"/>
    <w:basedOn w:val="1"/>
    <w:link w:val="2590"/>
    <w:qFormat/>
    <w:uiPriority w:val="0"/>
    <w:pPr>
      <w:spacing w:line="400" w:lineRule="exact"/>
      <w:ind w:firstLine="480" w:firstLineChars="200"/>
      <w:jc w:val="both"/>
    </w:pPr>
    <w:rPr>
      <w:rFonts w:ascii="Arial" w:hAnsi="Arial" w:eastAsia="黑体"/>
      <w:color w:val="000000"/>
      <w:kern w:val="0"/>
      <w:sz w:val="20"/>
      <w:szCs w:val="21"/>
    </w:rPr>
  </w:style>
  <w:style w:type="character" w:customStyle="1" w:styleId="2590">
    <w:name w:val="产品手册功能描述内容 Char"/>
    <w:link w:val="2589"/>
    <w:qFormat/>
    <w:uiPriority w:val="0"/>
    <w:rPr>
      <w:rFonts w:ascii="Arial" w:hAnsi="Arial" w:eastAsia="黑体" w:cs="Times New Roman"/>
      <w:color w:val="000000"/>
      <w:kern w:val="0"/>
      <w:sz w:val="20"/>
      <w:szCs w:val="21"/>
    </w:rPr>
  </w:style>
  <w:style w:type="paragraph" w:customStyle="1" w:styleId="2591">
    <w:name w:val="产品手册技术规格列表"/>
    <w:basedOn w:val="1"/>
    <w:link w:val="2592"/>
    <w:qFormat/>
    <w:uiPriority w:val="0"/>
    <w:pPr>
      <w:spacing w:line="400" w:lineRule="exact"/>
      <w:ind w:firstLine="412" w:firstLineChars="196"/>
      <w:jc w:val="both"/>
    </w:pPr>
    <w:rPr>
      <w:rFonts w:ascii="Arial" w:hAnsi="Arial" w:eastAsia="黑体"/>
      <w:color w:val="000000"/>
      <w:kern w:val="0"/>
      <w:sz w:val="20"/>
      <w:szCs w:val="21"/>
    </w:rPr>
  </w:style>
  <w:style w:type="character" w:customStyle="1" w:styleId="2592">
    <w:name w:val="产品手册技术规格列表 Char"/>
    <w:link w:val="2591"/>
    <w:qFormat/>
    <w:uiPriority w:val="0"/>
    <w:rPr>
      <w:rFonts w:ascii="Arial" w:hAnsi="Arial" w:eastAsia="黑体" w:cs="Times New Roman"/>
      <w:color w:val="000000"/>
      <w:kern w:val="0"/>
      <w:sz w:val="20"/>
      <w:szCs w:val="21"/>
    </w:rPr>
  </w:style>
  <w:style w:type="paragraph" w:customStyle="1" w:styleId="2593">
    <w:name w:val="产品手册标题1"/>
    <w:basedOn w:val="1"/>
    <w:qFormat/>
    <w:uiPriority w:val="0"/>
    <w:pPr>
      <w:spacing w:beforeLines="70" w:afterLines="30" w:line="360" w:lineRule="auto"/>
      <w:jc w:val="both"/>
    </w:pPr>
    <w:rPr>
      <w:rFonts w:ascii="黑体" w:hAnsi="宋体" w:eastAsia="黑体" w:cs="宋体"/>
      <w:color w:val="000000"/>
      <w:kern w:val="0"/>
      <w:sz w:val="24"/>
      <w:szCs w:val="24"/>
    </w:rPr>
  </w:style>
  <w:style w:type="paragraph" w:customStyle="1" w:styleId="2594">
    <w:name w:val="产品手册技术规格类别"/>
    <w:basedOn w:val="1"/>
    <w:qFormat/>
    <w:uiPriority w:val="0"/>
    <w:pPr>
      <w:tabs>
        <w:tab w:val="left" w:pos="420"/>
      </w:tabs>
      <w:spacing w:line="400" w:lineRule="exact"/>
      <w:ind w:left="420" w:hanging="420"/>
      <w:jc w:val="both"/>
    </w:pPr>
    <w:rPr>
      <w:rFonts w:ascii="Arial" w:hAnsi="Arial" w:eastAsia="黑体" w:cs="宋体"/>
      <w:b/>
      <w:color w:val="000000"/>
      <w:kern w:val="0"/>
      <w:sz w:val="21"/>
      <w:szCs w:val="21"/>
    </w:rPr>
  </w:style>
  <w:style w:type="paragraph" w:customStyle="1" w:styleId="2595">
    <w:name w:val="产品手册特性内容"/>
    <w:basedOn w:val="1"/>
    <w:qFormat/>
    <w:uiPriority w:val="0"/>
    <w:pPr>
      <w:spacing w:line="400" w:lineRule="exact"/>
      <w:jc w:val="both"/>
    </w:pPr>
    <w:rPr>
      <w:rFonts w:ascii="Arial" w:hAnsi="Arial" w:eastAsia="黑体" w:cs="Arial"/>
      <w:color w:val="000000"/>
      <w:kern w:val="0"/>
      <w:sz w:val="21"/>
      <w:szCs w:val="21"/>
    </w:rPr>
  </w:style>
  <w:style w:type="paragraph" w:customStyle="1" w:styleId="2596">
    <w:name w:val="Char Char Char Char Char1"/>
    <w:basedOn w:val="1"/>
    <w:qFormat/>
    <w:uiPriority w:val="0"/>
    <w:pPr>
      <w:jc w:val="both"/>
    </w:pPr>
    <w:rPr>
      <w:rFonts w:ascii="宋体" w:hAnsi="宋体" w:cs="宋体"/>
      <w:color w:val="000000"/>
      <w:kern w:val="0"/>
      <w:sz w:val="21"/>
      <w:szCs w:val="24"/>
    </w:rPr>
  </w:style>
  <w:style w:type="paragraph" w:customStyle="1" w:styleId="2597">
    <w:name w:val="无缩进正文"/>
    <w:basedOn w:val="1"/>
    <w:qFormat/>
    <w:uiPriority w:val="99"/>
    <w:pPr>
      <w:spacing w:line="360" w:lineRule="auto"/>
    </w:pPr>
    <w:rPr>
      <w:rFonts w:ascii="宋体" w:hAnsi="宋体" w:cs="宋体"/>
      <w:color w:val="000000"/>
      <w:kern w:val="0"/>
      <w:sz w:val="22"/>
      <w:szCs w:val="24"/>
    </w:rPr>
  </w:style>
  <w:style w:type="paragraph" w:customStyle="1" w:styleId="2598">
    <w:name w:val="表格格式"/>
    <w:basedOn w:val="1"/>
    <w:link w:val="2599"/>
    <w:qFormat/>
    <w:uiPriority w:val="0"/>
    <w:pPr>
      <w:autoSpaceDE w:val="0"/>
      <w:autoSpaceDN w:val="0"/>
      <w:adjustRightInd w:val="0"/>
      <w:snapToGrid w:val="0"/>
      <w:spacing w:beforeAutospacing="1" w:afterAutospacing="1" w:line="360" w:lineRule="auto"/>
    </w:pPr>
    <w:rPr>
      <w:rFonts w:ascii="宋体" w:hAnsi="宋体"/>
      <w:color w:val="000000"/>
      <w:kern w:val="0"/>
      <w:sz w:val="24"/>
      <w:szCs w:val="24"/>
    </w:rPr>
  </w:style>
  <w:style w:type="character" w:customStyle="1" w:styleId="2599">
    <w:name w:val="表格格式 Char"/>
    <w:link w:val="2598"/>
    <w:qFormat/>
    <w:uiPriority w:val="0"/>
    <w:rPr>
      <w:rFonts w:ascii="宋体" w:hAnsi="宋体" w:eastAsia="宋体" w:cs="Times New Roman"/>
      <w:color w:val="000000"/>
      <w:kern w:val="0"/>
      <w:sz w:val="24"/>
      <w:szCs w:val="24"/>
    </w:rPr>
  </w:style>
  <w:style w:type="paragraph" w:customStyle="1" w:styleId="2600">
    <w:name w:val="CM139"/>
    <w:basedOn w:val="208"/>
    <w:next w:val="208"/>
    <w:qFormat/>
    <w:uiPriority w:val="99"/>
    <w:rPr>
      <w:rFonts w:ascii="黑体" w:hAnsi="Calibri" w:eastAsia="黑体" w:cs="Times New Roman"/>
      <w:color w:val="auto"/>
    </w:rPr>
  </w:style>
  <w:style w:type="paragraph" w:customStyle="1" w:styleId="2601">
    <w:name w:val="CM146"/>
    <w:basedOn w:val="208"/>
    <w:next w:val="208"/>
    <w:qFormat/>
    <w:uiPriority w:val="99"/>
    <w:rPr>
      <w:rFonts w:ascii="黑体" w:hAnsi="Calibri" w:eastAsia="黑体" w:cs="Times New Roman"/>
      <w:color w:val="auto"/>
    </w:rPr>
  </w:style>
  <w:style w:type="paragraph" w:customStyle="1" w:styleId="2602">
    <w:name w:val="CM144"/>
    <w:basedOn w:val="208"/>
    <w:next w:val="208"/>
    <w:qFormat/>
    <w:uiPriority w:val="99"/>
    <w:rPr>
      <w:rFonts w:ascii="黑体" w:hAnsi="Calibri" w:eastAsia="黑体" w:cs="Times New Roman"/>
      <w:color w:val="auto"/>
    </w:rPr>
  </w:style>
  <w:style w:type="paragraph" w:customStyle="1" w:styleId="2603">
    <w:name w:val="CM145"/>
    <w:basedOn w:val="208"/>
    <w:next w:val="208"/>
    <w:qFormat/>
    <w:uiPriority w:val="99"/>
    <w:rPr>
      <w:rFonts w:ascii="黑体" w:hAnsi="Calibri" w:eastAsia="黑体" w:cs="Times New Roman"/>
      <w:color w:val="auto"/>
    </w:rPr>
  </w:style>
  <w:style w:type="paragraph" w:customStyle="1" w:styleId="2604">
    <w:name w:val="CM140"/>
    <w:basedOn w:val="208"/>
    <w:next w:val="208"/>
    <w:qFormat/>
    <w:uiPriority w:val="99"/>
    <w:rPr>
      <w:rFonts w:ascii="黑体" w:hAnsi="Calibri" w:eastAsia="黑体" w:cs="Times New Roman"/>
      <w:color w:val="auto"/>
    </w:rPr>
  </w:style>
  <w:style w:type="paragraph" w:customStyle="1" w:styleId="2605">
    <w:name w:val="CM18"/>
    <w:basedOn w:val="208"/>
    <w:next w:val="208"/>
    <w:qFormat/>
    <w:uiPriority w:val="99"/>
    <w:rPr>
      <w:rFonts w:ascii="黑体" w:hAnsi="Calibri" w:eastAsia="黑体" w:cs="Times New Roman"/>
      <w:color w:val="auto"/>
    </w:rPr>
  </w:style>
  <w:style w:type="paragraph" w:customStyle="1" w:styleId="2606">
    <w:name w:val="CM19"/>
    <w:basedOn w:val="208"/>
    <w:next w:val="208"/>
    <w:qFormat/>
    <w:uiPriority w:val="99"/>
    <w:pPr>
      <w:spacing w:line="508" w:lineRule="atLeast"/>
    </w:pPr>
    <w:rPr>
      <w:rFonts w:ascii="黑体" w:hAnsi="Calibri" w:eastAsia="黑体" w:cs="Times New Roman"/>
      <w:color w:val="auto"/>
    </w:rPr>
  </w:style>
  <w:style w:type="paragraph" w:customStyle="1" w:styleId="2607">
    <w:name w:val="CM25"/>
    <w:basedOn w:val="208"/>
    <w:next w:val="208"/>
    <w:qFormat/>
    <w:uiPriority w:val="99"/>
    <w:pPr>
      <w:spacing w:line="468" w:lineRule="atLeast"/>
    </w:pPr>
    <w:rPr>
      <w:rFonts w:ascii="黑体" w:hAnsi="Calibri" w:eastAsia="黑体" w:cs="Times New Roman"/>
      <w:color w:val="auto"/>
    </w:rPr>
  </w:style>
  <w:style w:type="paragraph" w:customStyle="1" w:styleId="2608">
    <w:name w:val="样式 黑体 一号 居中"/>
    <w:basedOn w:val="1"/>
    <w:next w:val="1"/>
    <w:qFormat/>
    <w:uiPriority w:val="0"/>
    <w:pPr>
      <w:spacing w:line="360" w:lineRule="auto"/>
      <w:jc w:val="center"/>
    </w:pPr>
    <w:rPr>
      <w:rFonts w:ascii="黑体" w:hAnsi="Times New Roman" w:eastAsia="黑体" w:cs="宋体"/>
      <w:sz w:val="52"/>
      <w:szCs w:val="20"/>
    </w:rPr>
  </w:style>
  <w:style w:type="character" w:customStyle="1" w:styleId="2609">
    <w:name w:val="ccc"/>
    <w:qFormat/>
    <w:uiPriority w:val="0"/>
    <w:rPr>
      <w:rFonts w:hint="default" w:ascii="Arial" w:hAnsi="Arial" w:cs="Arial"/>
      <w:sz w:val="20"/>
      <w:szCs w:val="20"/>
    </w:rPr>
  </w:style>
  <w:style w:type="table" w:customStyle="1" w:styleId="2610">
    <w:name w:val="Table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1">
    <w:name w:val="Table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2">
    <w:name w:val="表格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2613">
    <w:name w:val="Heading 1 章"/>
    <w:next w:val="1"/>
    <w:qFormat/>
    <w:uiPriority w:val="0"/>
    <w:pPr>
      <w:numPr>
        <w:ilvl w:val="0"/>
        <w:numId w:val="147"/>
      </w:numPr>
      <w:spacing w:beforeLines="100" w:afterLines="100" w:line="440" w:lineRule="exact"/>
      <w:jc w:val="center"/>
    </w:pPr>
    <w:rPr>
      <w:rFonts w:ascii="黑体" w:hAnsi="黑体" w:eastAsia="黑体" w:cs="宋体"/>
      <w:b/>
      <w:bCs/>
      <w:kern w:val="44"/>
      <w:sz w:val="32"/>
      <w:lang w:val="en-US" w:eastAsia="zh-CN" w:bidi="ar-SA"/>
    </w:rPr>
  </w:style>
  <w:style w:type="table" w:customStyle="1" w:styleId="2614">
    <w:name w:val="Table3"/>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5">
    <w:name w:val="表格3"/>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6">
    <w:name w:val="Table1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7">
    <w:name w:val="表格1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8">
    <w:name w:val="Table2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19">
    <w:name w:val="表格2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20">
    <w:name w:val="Table1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21">
    <w:name w:val="表格1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2622">
    <w:name w:val="f14"/>
    <w:qFormat/>
    <w:uiPriority w:val="0"/>
  </w:style>
  <w:style w:type="paragraph" w:customStyle="1" w:styleId="2623">
    <w:name w:val="LYD1 Char"/>
    <w:basedOn w:val="1"/>
    <w:qFormat/>
    <w:uiPriority w:val="0"/>
    <w:pPr>
      <w:keepNext/>
      <w:keepLines/>
      <w:pBdr>
        <w:bottom w:val="single" w:color="808080" w:sz="48" w:space="1"/>
      </w:pBdr>
      <w:tabs>
        <w:tab w:val="left" w:pos="0"/>
        <w:tab w:val="left" w:pos="420"/>
      </w:tabs>
      <w:spacing w:line="360" w:lineRule="auto"/>
      <w:ind w:left="420" w:hanging="420"/>
      <w:outlineLvl w:val="0"/>
    </w:pPr>
    <w:rPr>
      <w:rFonts w:ascii="黑体" w:hAnsi="宋体" w:eastAsia="黑体"/>
      <w:b/>
      <w:bCs/>
      <w:color w:val="000000"/>
      <w:kern w:val="44"/>
      <w:sz w:val="32"/>
      <w:szCs w:val="32"/>
    </w:rPr>
  </w:style>
  <w:style w:type="paragraph" w:customStyle="1" w:styleId="2624">
    <w:name w:val="LYD3"/>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table" w:customStyle="1" w:styleId="2625">
    <w:name w:val="Table4"/>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26">
    <w:name w:val="表格4"/>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27">
    <w:name w:val="Table13"/>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28">
    <w:name w:val="表格13"/>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29">
    <w:name w:val="Table2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0">
    <w:name w:val="表格2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1">
    <w:name w:val="Table11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2">
    <w:name w:val="表格11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3">
    <w:name w:val="Table3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4">
    <w:name w:val="表格3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5">
    <w:name w:val="Table12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6">
    <w:name w:val="表格12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7">
    <w:name w:val="Table2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8">
    <w:name w:val="表格2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39">
    <w:name w:val="Table11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0">
    <w:name w:val="表格11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1">
    <w:name w:val="Table5"/>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2">
    <w:name w:val="表格5"/>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3">
    <w:name w:val="Table14"/>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4">
    <w:name w:val="表格14"/>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5">
    <w:name w:val="Table23"/>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6">
    <w:name w:val="表格23"/>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7">
    <w:name w:val="Table113"/>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8">
    <w:name w:val="表格113"/>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49">
    <w:name w:val="Table3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0">
    <w:name w:val="表格3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1">
    <w:name w:val="Table12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2">
    <w:name w:val="表格12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3">
    <w:name w:val="Table21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4">
    <w:name w:val="表格21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5">
    <w:name w:val="Table1112"/>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6">
    <w:name w:val="表格1112"/>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7">
    <w:name w:val="Table4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8">
    <w:name w:val="表格4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59">
    <w:name w:val="Table13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0">
    <w:name w:val="表格13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1">
    <w:name w:val="Table22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2">
    <w:name w:val="表格22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3">
    <w:name w:val="Table112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4">
    <w:name w:val="表格112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5">
    <w:name w:val="Table3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6">
    <w:name w:val="表格3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7">
    <w:name w:val="Table12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8">
    <w:name w:val="表格12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69">
    <w:name w:val="Table21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70">
    <w:name w:val="表格21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71">
    <w:name w:val="Table11111"/>
    <w:basedOn w:val="89"/>
    <w:qFormat/>
    <w:uiPriority w:val="0"/>
    <w:pPr>
      <w:widowControl w:val="0"/>
      <w:snapToGri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2672">
    <w:name w:val="表格11111"/>
    <w:basedOn w:val="89"/>
    <w:qFormat/>
    <w:uiPriority w:val="0"/>
    <w:pPr>
      <w:widowControl w:val="0"/>
      <w:textAlignment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2673">
    <w:name w:val="样式 标题 3 + 黑体"/>
    <w:basedOn w:val="2674"/>
    <w:qFormat/>
    <w:uiPriority w:val="0"/>
    <w:pPr>
      <w:tabs>
        <w:tab w:val="left" w:pos="284"/>
        <w:tab w:val="left" w:pos="360"/>
      </w:tabs>
      <w:spacing w:before="120" w:after="120" w:line="360" w:lineRule="auto"/>
      <w:textAlignment w:val="auto"/>
    </w:pPr>
    <w:rPr>
      <w:rFonts w:ascii="黑体" w:hAnsi="黑体" w:eastAsia="黑体"/>
      <w:b w:val="0"/>
    </w:rPr>
  </w:style>
  <w:style w:type="paragraph" w:customStyle="1" w:styleId="2674">
    <w:name w:val="headi"/>
    <w:basedOn w:val="1"/>
    <w:next w:val="1"/>
    <w:qFormat/>
    <w:uiPriority w:val="0"/>
    <w:pPr>
      <w:keepNext/>
      <w:keepLines/>
      <w:spacing w:line="416" w:lineRule="atLeast"/>
      <w:jc w:val="both"/>
      <w:textAlignment w:val="baseline"/>
      <w:outlineLvl w:val="2"/>
    </w:pPr>
    <w:rPr>
      <w:rFonts w:hint="eastAsia" w:ascii="Arial" w:hAnsi="Arial" w:eastAsia="仿宋_GB2312"/>
      <w:b/>
      <w:sz w:val="24"/>
      <w:szCs w:val="20"/>
    </w:rPr>
  </w:style>
  <w:style w:type="paragraph" w:customStyle="1" w:styleId="2675">
    <w:name w:val="默认段落字体 Para Char Char Char Char Char Char Char Char Char2"/>
    <w:basedOn w:val="1"/>
    <w:qFormat/>
    <w:uiPriority w:val="0"/>
    <w:pPr>
      <w:jc w:val="both"/>
    </w:pPr>
    <w:rPr>
      <w:rFonts w:hint="eastAsia" w:ascii="Tahoma" w:hAnsi="Tahoma"/>
      <w:sz w:val="24"/>
      <w:szCs w:val="20"/>
    </w:rPr>
  </w:style>
  <w:style w:type="paragraph" w:customStyle="1" w:styleId="2676">
    <w:name w:val="汉议细等线简8"/>
    <w:qFormat/>
    <w:uiPriority w:val="0"/>
    <w:pPr>
      <w:widowControl w:val="0"/>
      <w:autoSpaceDE w:val="0"/>
      <w:autoSpaceDN w:val="0"/>
      <w:spacing w:line="260" w:lineRule="atLeast"/>
      <w:jc w:val="both"/>
    </w:pPr>
    <w:rPr>
      <w:rFonts w:hint="eastAsia" w:ascii="汉仪细等线简" w:hAnsi="Times New Roman" w:eastAsia="汉仪细等线简" w:cs="Times New Roman"/>
      <w:color w:val="000000"/>
      <w:sz w:val="16"/>
      <w:lang w:val="en-US" w:eastAsia="zh-CN" w:bidi="ar-SA"/>
    </w:rPr>
  </w:style>
  <w:style w:type="paragraph" w:customStyle="1" w:styleId="2677">
    <w:name w:val="subtitle 2"/>
    <w:basedOn w:val="1"/>
    <w:qFormat/>
    <w:uiPriority w:val="99"/>
    <w:pPr>
      <w:autoSpaceDE w:val="0"/>
      <w:autoSpaceDN w:val="0"/>
      <w:adjustRightInd w:val="0"/>
      <w:spacing w:line="312" w:lineRule="exact"/>
      <w:jc w:val="both"/>
    </w:pPr>
    <w:rPr>
      <w:rFonts w:ascii="黑体" w:hAnsi="Times New Roman" w:eastAsia="黑体"/>
      <w:kern w:val="0"/>
      <w:sz w:val="24"/>
      <w:szCs w:val="20"/>
    </w:rPr>
  </w:style>
  <w:style w:type="paragraph" w:customStyle="1" w:styleId="2678">
    <w:name w:val="目录 11"/>
    <w:basedOn w:val="1"/>
    <w:next w:val="1"/>
    <w:qFormat/>
    <w:uiPriority w:val="99"/>
    <w:pPr>
      <w:jc w:val="both"/>
    </w:pPr>
    <w:rPr>
      <w:rFonts w:hint="eastAsia" w:ascii="Times New Roman" w:hAnsi="Times New Roman"/>
      <w:sz w:val="21"/>
      <w:szCs w:val="20"/>
    </w:rPr>
  </w:style>
  <w:style w:type="paragraph" w:customStyle="1" w:styleId="2679">
    <w:name w:val="hea"/>
    <w:basedOn w:val="1"/>
    <w:next w:val="22"/>
    <w:qFormat/>
    <w:uiPriority w:val="0"/>
    <w:pPr>
      <w:keepNext/>
      <w:keepLines/>
      <w:spacing w:line="317" w:lineRule="auto"/>
      <w:jc w:val="both"/>
      <w:outlineLvl w:val="8"/>
    </w:pPr>
    <w:rPr>
      <w:rFonts w:hint="eastAsia" w:ascii="Arial" w:hAnsi="Arial" w:eastAsia="黑体"/>
      <w:sz w:val="21"/>
      <w:szCs w:val="20"/>
    </w:rPr>
  </w:style>
  <w:style w:type="paragraph" w:customStyle="1" w:styleId="2680">
    <w:name w:val="样式 正文首行缩进 + 左侧:  2 字符 首行缩进:  4 字符"/>
    <w:basedOn w:val="1"/>
    <w:qFormat/>
    <w:uiPriority w:val="99"/>
    <w:pPr>
      <w:spacing w:line="360" w:lineRule="auto"/>
      <w:ind w:firstLine="420" w:firstLineChars="200"/>
    </w:pPr>
    <w:rPr>
      <w:rFonts w:hint="eastAsia" w:ascii="Times New Roman" w:hAnsi="Times New Roman"/>
      <w:sz w:val="21"/>
      <w:szCs w:val="20"/>
    </w:rPr>
  </w:style>
  <w:style w:type="paragraph" w:customStyle="1" w:styleId="2681">
    <w:name w:val="正文文本1"/>
    <w:basedOn w:val="1"/>
    <w:qFormat/>
    <w:uiPriority w:val="0"/>
    <w:pPr>
      <w:autoSpaceDE w:val="0"/>
      <w:autoSpaceDN w:val="0"/>
    </w:pPr>
    <w:rPr>
      <w:rFonts w:hint="eastAsia" w:ascii="宋体" w:hAnsi="Times New Roman"/>
      <w:kern w:val="0"/>
      <w:szCs w:val="20"/>
    </w:rPr>
  </w:style>
  <w:style w:type="paragraph" w:customStyle="1" w:styleId="2682">
    <w:name w:val="中间段A"/>
    <w:basedOn w:val="1"/>
    <w:qFormat/>
    <w:uiPriority w:val="0"/>
    <w:pPr>
      <w:snapToGrid w:val="0"/>
      <w:spacing w:line="360" w:lineRule="auto"/>
      <w:ind w:firstLine="540" w:firstLineChars="225"/>
      <w:jc w:val="both"/>
    </w:pPr>
    <w:rPr>
      <w:rFonts w:hint="eastAsia" w:ascii="Times New Roman" w:hAnsi="Times New Roman"/>
      <w:sz w:val="24"/>
      <w:szCs w:val="20"/>
    </w:rPr>
  </w:style>
  <w:style w:type="paragraph" w:customStyle="1" w:styleId="2683">
    <w:name w:val="±íéí"/>
    <w:basedOn w:val="1"/>
    <w:qFormat/>
    <w:uiPriority w:val="0"/>
    <w:pPr>
      <w:widowControl/>
      <w:overflowPunct w:val="0"/>
      <w:autoSpaceDE w:val="0"/>
      <w:autoSpaceDN w:val="0"/>
      <w:spacing w:line="300" w:lineRule="auto"/>
      <w:textAlignment w:val="baseline"/>
    </w:pPr>
    <w:rPr>
      <w:rFonts w:hint="eastAsia" w:ascii="Times New Roman" w:hAnsi="Times New Roman"/>
      <w:kern w:val="0"/>
      <w:sz w:val="18"/>
      <w:szCs w:val="20"/>
    </w:rPr>
  </w:style>
  <w:style w:type="paragraph" w:customStyle="1" w:styleId="2684">
    <w:name w:val="±íÉí"/>
    <w:basedOn w:val="1"/>
    <w:qFormat/>
    <w:uiPriority w:val="0"/>
    <w:pPr>
      <w:widowControl/>
      <w:overflowPunct w:val="0"/>
      <w:autoSpaceDE w:val="0"/>
      <w:autoSpaceDN w:val="0"/>
      <w:spacing w:line="300" w:lineRule="auto"/>
      <w:textAlignment w:val="baseline"/>
    </w:pPr>
    <w:rPr>
      <w:rFonts w:hint="eastAsia" w:ascii="Times New Roman" w:hAnsi="Times New Roman"/>
      <w:kern w:val="0"/>
      <w:sz w:val="18"/>
      <w:szCs w:val="20"/>
    </w:rPr>
  </w:style>
  <w:style w:type="paragraph" w:customStyle="1" w:styleId="2685">
    <w:name w:val="heading"/>
    <w:basedOn w:val="1"/>
    <w:next w:val="22"/>
    <w:qFormat/>
    <w:uiPriority w:val="99"/>
    <w:pPr>
      <w:keepNext/>
      <w:keepLines/>
      <w:spacing w:line="317" w:lineRule="auto"/>
      <w:jc w:val="both"/>
      <w:outlineLvl w:val="7"/>
    </w:pPr>
    <w:rPr>
      <w:rFonts w:hint="eastAsia" w:ascii="Arial" w:hAnsi="Arial" w:eastAsia="黑体"/>
      <w:sz w:val="24"/>
      <w:szCs w:val="20"/>
    </w:rPr>
  </w:style>
  <w:style w:type="paragraph" w:customStyle="1" w:styleId="2686">
    <w:name w:val="newtext"/>
    <w:basedOn w:val="1"/>
    <w:qFormat/>
    <w:uiPriority w:val="0"/>
    <w:pPr>
      <w:widowControl/>
      <w:spacing w:beforeAutospacing="1" w:afterAutospacing="1" w:line="300" w:lineRule="atLeast"/>
      <w:ind w:firstLine="420"/>
    </w:pPr>
    <w:rPr>
      <w:rFonts w:ascii="宋体" w:hAnsi="宋体"/>
      <w:kern w:val="0"/>
      <w:sz w:val="21"/>
      <w:szCs w:val="20"/>
    </w:rPr>
  </w:style>
  <w:style w:type="paragraph" w:customStyle="1" w:styleId="2687">
    <w:name w:val="标题 71"/>
    <w:basedOn w:val="1"/>
    <w:next w:val="22"/>
    <w:qFormat/>
    <w:uiPriority w:val="0"/>
    <w:pPr>
      <w:keepNext/>
      <w:keepLines/>
      <w:spacing w:line="317" w:lineRule="auto"/>
      <w:jc w:val="both"/>
      <w:outlineLvl w:val="6"/>
    </w:pPr>
    <w:rPr>
      <w:rFonts w:hint="eastAsia" w:ascii="Times New Roman" w:hAnsi="Times New Roman"/>
      <w:b/>
      <w:sz w:val="24"/>
      <w:szCs w:val="20"/>
    </w:rPr>
  </w:style>
  <w:style w:type="paragraph" w:customStyle="1" w:styleId="2688">
    <w:name w:val="±íìa"/>
    <w:basedOn w:val="1"/>
    <w:qFormat/>
    <w:uiPriority w:val="0"/>
    <w:pPr>
      <w:keepNext/>
      <w:widowControl/>
      <w:overflowPunct w:val="0"/>
      <w:autoSpaceDE w:val="0"/>
      <w:autoSpaceDN w:val="0"/>
      <w:spacing w:line="360" w:lineRule="auto"/>
      <w:ind w:left="1417"/>
      <w:jc w:val="center"/>
      <w:textAlignment w:val="baseline"/>
    </w:pPr>
    <w:rPr>
      <w:rFonts w:hint="eastAsia" w:ascii="Arial" w:hAnsi="Arial"/>
      <w:kern w:val="0"/>
      <w:sz w:val="18"/>
      <w:szCs w:val="20"/>
    </w:rPr>
  </w:style>
  <w:style w:type="paragraph" w:customStyle="1" w:styleId="2689">
    <w:name w:val="css"/>
    <w:basedOn w:val="1"/>
    <w:qFormat/>
    <w:uiPriority w:val="0"/>
    <w:pPr>
      <w:widowControl/>
      <w:spacing w:beforeAutospacing="1" w:afterAutospacing="1"/>
    </w:pPr>
    <w:rPr>
      <w:rFonts w:hint="eastAsia" w:ascii="Arial" w:hAnsi="Arial"/>
      <w:kern w:val="0"/>
      <w:sz w:val="24"/>
      <w:szCs w:val="20"/>
    </w:rPr>
  </w:style>
  <w:style w:type="paragraph" w:customStyle="1" w:styleId="2690">
    <w:name w:val="±íÏî"/>
    <w:basedOn w:val="1"/>
    <w:qFormat/>
    <w:uiPriority w:val="0"/>
    <w:pPr>
      <w:widowControl/>
      <w:overflowPunct w:val="0"/>
      <w:autoSpaceDE w:val="0"/>
      <w:autoSpaceDN w:val="0"/>
      <w:spacing w:line="300" w:lineRule="auto"/>
      <w:jc w:val="center"/>
      <w:textAlignment w:val="baseline"/>
    </w:pPr>
    <w:rPr>
      <w:rFonts w:hint="eastAsia" w:ascii="Times New Roman" w:hAnsi="Times New Roman"/>
      <w:kern w:val="0"/>
      <w:sz w:val="18"/>
      <w:szCs w:val="20"/>
    </w:rPr>
  </w:style>
  <w:style w:type="paragraph" w:customStyle="1" w:styleId="2691">
    <w:name w:val="插图注释"/>
    <w:basedOn w:val="1"/>
    <w:qFormat/>
    <w:uiPriority w:val="0"/>
    <w:pPr>
      <w:autoSpaceDE w:val="0"/>
      <w:autoSpaceDN w:val="0"/>
      <w:jc w:val="center"/>
    </w:pPr>
    <w:rPr>
      <w:rFonts w:hint="eastAsia" w:ascii="Times New Roman" w:hAnsi="Times New Roman"/>
      <w:kern w:val="0"/>
      <w:sz w:val="17"/>
      <w:szCs w:val="20"/>
    </w:rPr>
  </w:style>
  <w:style w:type="paragraph" w:customStyle="1" w:styleId="2692">
    <w:name w:val="?y?? 1"/>
    <w:basedOn w:val="1"/>
    <w:qFormat/>
    <w:uiPriority w:val="0"/>
    <w:pPr>
      <w:widowControl/>
      <w:overflowPunct w:val="0"/>
      <w:autoSpaceDE w:val="0"/>
      <w:autoSpaceDN w:val="0"/>
      <w:spacing w:line="360" w:lineRule="auto"/>
      <w:ind w:left="1417"/>
      <w:jc w:val="both"/>
      <w:textAlignment w:val="baseline"/>
    </w:pPr>
    <w:rPr>
      <w:rFonts w:hint="eastAsia" w:ascii="Times New Roman" w:hAnsi="Times New Roman"/>
      <w:kern w:val="0"/>
      <w:sz w:val="21"/>
      <w:szCs w:val="20"/>
    </w:rPr>
  </w:style>
  <w:style w:type="paragraph" w:customStyle="1" w:styleId="2693">
    <w:name w:val="Xie图文中"/>
    <w:qFormat/>
    <w:uiPriority w:val="0"/>
    <w:pPr>
      <w:widowControl w:val="0"/>
      <w:snapToGrid w:val="0"/>
      <w:jc w:val="center"/>
    </w:pPr>
    <w:rPr>
      <w:rFonts w:hint="eastAsia" w:ascii="Times New Roman" w:hAnsi="Times New Roman" w:eastAsia="仿宋_GB2312" w:cs="Times New Roman"/>
      <w:sz w:val="24"/>
      <w:lang w:val="en-US" w:eastAsia="zh-CN" w:bidi="ar-SA"/>
    </w:rPr>
  </w:style>
  <w:style w:type="paragraph" w:customStyle="1" w:styleId="2694">
    <w:name w:val="ParaStyle"/>
    <w:qFormat/>
    <w:uiPriority w:val="0"/>
    <w:pPr>
      <w:overflowPunct w:val="0"/>
      <w:autoSpaceDE w:val="0"/>
      <w:autoSpaceDN w:val="0"/>
      <w:spacing w:before="60"/>
      <w:jc w:val="both"/>
      <w:textAlignment w:val="baseline"/>
    </w:pPr>
    <w:rPr>
      <w:rFonts w:hint="eastAsia" w:ascii="Times New Roman" w:hAnsi="Times New Roman" w:eastAsia="宋体" w:cs="Times New Roman"/>
      <w:lang w:val="en-GB" w:eastAsia="en-US" w:bidi="ar-SA"/>
    </w:rPr>
  </w:style>
  <w:style w:type="paragraph" w:customStyle="1" w:styleId="2695">
    <w:name w:val="标题 81"/>
    <w:basedOn w:val="1"/>
    <w:next w:val="22"/>
    <w:qFormat/>
    <w:uiPriority w:val="9"/>
    <w:pPr>
      <w:keepNext/>
      <w:keepLines/>
      <w:spacing w:line="317" w:lineRule="auto"/>
      <w:jc w:val="both"/>
      <w:outlineLvl w:val="7"/>
    </w:pPr>
    <w:rPr>
      <w:rFonts w:hint="eastAsia" w:ascii="Arial" w:hAnsi="Arial" w:eastAsia="黑体"/>
      <w:sz w:val="24"/>
      <w:szCs w:val="20"/>
    </w:rPr>
  </w:style>
  <w:style w:type="paragraph" w:customStyle="1" w:styleId="2696">
    <w:name w:val="图表文字"/>
    <w:basedOn w:val="1"/>
    <w:qFormat/>
    <w:uiPriority w:val="99"/>
    <w:pPr>
      <w:jc w:val="both"/>
    </w:pPr>
    <w:rPr>
      <w:rFonts w:hint="eastAsia" w:ascii="Times New Roman" w:hAnsi="Times New Roman"/>
      <w:sz w:val="21"/>
      <w:szCs w:val="20"/>
    </w:rPr>
  </w:style>
  <w:style w:type="paragraph" w:customStyle="1" w:styleId="2697">
    <w:name w:val="qw"/>
    <w:qFormat/>
    <w:uiPriority w:val="0"/>
    <w:pPr>
      <w:widowControl w:val="0"/>
      <w:spacing w:line="312" w:lineRule="atLeast"/>
      <w:jc w:val="both"/>
      <w:textAlignment w:val="baseline"/>
    </w:pPr>
    <w:rPr>
      <w:rFonts w:hint="eastAsia" w:ascii="宋体" w:hAnsi="Times New Roman" w:eastAsia="宋体" w:cs="Times New Roman"/>
      <w:sz w:val="24"/>
      <w:lang w:val="en-US" w:eastAsia="zh-CN" w:bidi="ar-SA"/>
    </w:rPr>
  </w:style>
  <w:style w:type="paragraph" w:customStyle="1" w:styleId="2698">
    <w:name w:val="仿宋正文"/>
    <w:basedOn w:val="1"/>
    <w:qFormat/>
    <w:uiPriority w:val="0"/>
    <w:pPr>
      <w:spacing w:line="300" w:lineRule="auto"/>
      <w:jc w:val="both"/>
    </w:pPr>
    <w:rPr>
      <w:rFonts w:hint="eastAsia" w:ascii="仿宋_GB2312" w:hAnsi="Times New Roman" w:eastAsia="仿宋_GB2312"/>
      <w:sz w:val="24"/>
      <w:szCs w:val="20"/>
    </w:rPr>
  </w:style>
  <w:style w:type="paragraph" w:customStyle="1" w:styleId="2699">
    <w:name w:val="offer"/>
    <w:basedOn w:val="1"/>
    <w:qFormat/>
    <w:uiPriority w:val="0"/>
    <w:pPr>
      <w:widowControl/>
      <w:tabs>
        <w:tab w:val="left" w:pos="0"/>
        <w:tab w:val="left" w:pos="4080"/>
        <w:tab w:val="left" w:pos="4440"/>
        <w:tab w:val="left" w:pos="7560"/>
        <w:tab w:val="left" w:pos="7800"/>
      </w:tabs>
      <w:suppressAutoHyphens/>
      <w:jc w:val="center"/>
    </w:pPr>
    <w:rPr>
      <w:rFonts w:hint="eastAsia" w:ascii="Times New Roman" w:hAnsi="Times New Roman" w:eastAsia="PMingLiU"/>
      <w:kern w:val="0"/>
      <w:sz w:val="24"/>
      <w:szCs w:val="20"/>
      <w:lang w:val="en-GB" w:eastAsia="zh-TW"/>
    </w:rPr>
  </w:style>
  <w:style w:type="paragraph" w:customStyle="1" w:styleId="2700">
    <w:name w:val="±íÌâ"/>
    <w:basedOn w:val="1"/>
    <w:qFormat/>
    <w:uiPriority w:val="0"/>
    <w:pPr>
      <w:keepNext/>
      <w:widowControl/>
      <w:overflowPunct w:val="0"/>
      <w:autoSpaceDE w:val="0"/>
      <w:autoSpaceDN w:val="0"/>
      <w:spacing w:line="360" w:lineRule="auto"/>
      <w:ind w:left="1417"/>
      <w:jc w:val="center"/>
      <w:textAlignment w:val="baseline"/>
    </w:pPr>
    <w:rPr>
      <w:rFonts w:hint="eastAsia" w:ascii="Arial" w:hAnsi="Arial"/>
      <w:kern w:val="0"/>
      <w:sz w:val="18"/>
      <w:szCs w:val="20"/>
    </w:rPr>
  </w:style>
  <w:style w:type="paragraph" w:customStyle="1" w:styleId="2701">
    <w:name w:val="封面文档标题"/>
    <w:basedOn w:val="1"/>
    <w:qFormat/>
    <w:uiPriority w:val="0"/>
    <w:pPr>
      <w:spacing w:line="360" w:lineRule="auto"/>
      <w:ind w:left="-103" w:firstLine="480" w:firstLineChars="200"/>
      <w:jc w:val="center"/>
    </w:pPr>
    <w:rPr>
      <w:rFonts w:hint="eastAsia" w:ascii="宋体" w:hAnsi="宋体"/>
      <w:b/>
      <w:sz w:val="56"/>
      <w:szCs w:val="20"/>
    </w:rPr>
  </w:style>
  <w:style w:type="paragraph" w:customStyle="1" w:styleId="2702">
    <w:name w:val="标题 91"/>
    <w:basedOn w:val="1"/>
    <w:next w:val="22"/>
    <w:qFormat/>
    <w:uiPriority w:val="9"/>
    <w:pPr>
      <w:keepNext/>
      <w:keepLines/>
      <w:spacing w:line="317" w:lineRule="auto"/>
      <w:jc w:val="both"/>
      <w:outlineLvl w:val="8"/>
    </w:pPr>
    <w:rPr>
      <w:rFonts w:hint="eastAsia" w:ascii="Arial" w:hAnsi="Arial" w:eastAsia="黑体"/>
      <w:sz w:val="21"/>
      <w:szCs w:val="20"/>
    </w:rPr>
  </w:style>
  <w:style w:type="paragraph" w:customStyle="1" w:styleId="2703">
    <w:name w:val="样式 样式 样式 标题 2 + 左  1 字符 + 左侧:  1 字符 + 左  0 字符"/>
    <w:basedOn w:val="1"/>
    <w:qFormat/>
    <w:uiPriority w:val="0"/>
    <w:pPr>
      <w:keepNext/>
      <w:keepLines/>
      <w:spacing w:line="520" w:lineRule="atLeast"/>
      <w:jc w:val="both"/>
      <w:outlineLvl w:val="1"/>
    </w:pPr>
    <w:rPr>
      <w:rFonts w:hint="eastAsia" w:ascii="Times New Roman" w:hAnsi="Times New Roman"/>
      <w:b/>
      <w:sz w:val="24"/>
      <w:szCs w:val="20"/>
    </w:rPr>
  </w:style>
  <w:style w:type="paragraph" w:customStyle="1" w:styleId="2704">
    <w:name w:val="标题 51"/>
    <w:basedOn w:val="1"/>
    <w:next w:val="22"/>
    <w:qFormat/>
    <w:uiPriority w:val="0"/>
    <w:pPr>
      <w:keepNext/>
      <w:keepLines/>
      <w:spacing w:line="372" w:lineRule="auto"/>
      <w:jc w:val="both"/>
      <w:outlineLvl w:val="4"/>
    </w:pPr>
    <w:rPr>
      <w:rFonts w:hint="eastAsia" w:ascii="Times New Roman" w:hAnsi="Times New Roman"/>
      <w:b/>
      <w:szCs w:val="20"/>
    </w:rPr>
  </w:style>
  <w:style w:type="paragraph" w:customStyle="1" w:styleId="2705">
    <w:name w:val="标题 41"/>
    <w:basedOn w:val="1"/>
    <w:next w:val="22"/>
    <w:qFormat/>
    <w:uiPriority w:val="0"/>
    <w:pPr>
      <w:keepNext/>
      <w:keepLines/>
      <w:spacing w:line="372" w:lineRule="auto"/>
      <w:jc w:val="both"/>
      <w:outlineLvl w:val="3"/>
    </w:pPr>
    <w:rPr>
      <w:rFonts w:hint="eastAsia" w:ascii="Arial" w:hAnsi="Arial" w:eastAsia="黑体"/>
      <w:b/>
      <w:szCs w:val="20"/>
    </w:rPr>
  </w:style>
  <w:style w:type="paragraph" w:customStyle="1" w:styleId="2706">
    <w:name w:val="è±ê???±?"/>
    <w:basedOn w:val="1"/>
    <w:qFormat/>
    <w:uiPriority w:val="0"/>
    <w:pPr>
      <w:widowControl/>
      <w:overflowPunct w:val="0"/>
      <w:autoSpaceDE w:val="0"/>
      <w:autoSpaceDN w:val="0"/>
      <w:spacing w:line="360" w:lineRule="auto"/>
      <w:jc w:val="both"/>
      <w:textAlignment w:val="baseline"/>
    </w:pPr>
    <w:rPr>
      <w:rFonts w:hint="eastAsia" w:ascii="Times New Roman" w:hAnsi="Times New Roman"/>
      <w:kern w:val="0"/>
      <w:sz w:val="21"/>
      <w:szCs w:val="20"/>
    </w:rPr>
  </w:style>
  <w:style w:type="paragraph" w:customStyle="1" w:styleId="2707">
    <w:name w:val="批注框文本 Char Char"/>
    <w:basedOn w:val="1"/>
    <w:qFormat/>
    <w:uiPriority w:val="0"/>
    <w:pPr>
      <w:jc w:val="both"/>
    </w:pPr>
    <w:rPr>
      <w:rFonts w:ascii="Times New Roman" w:hAnsi="Times New Roman"/>
      <w:sz w:val="18"/>
      <w:szCs w:val="20"/>
    </w:rPr>
  </w:style>
  <w:style w:type="paragraph" w:customStyle="1" w:styleId="2708">
    <w:name w:val="正文文本 22"/>
    <w:basedOn w:val="1"/>
    <w:qFormat/>
    <w:uiPriority w:val="0"/>
    <w:pPr>
      <w:autoSpaceDE w:val="0"/>
      <w:autoSpaceDN w:val="0"/>
      <w:spacing w:line="360" w:lineRule="auto"/>
      <w:ind w:firstLine="420" w:firstLineChars="200"/>
      <w:jc w:val="both"/>
    </w:pPr>
    <w:rPr>
      <w:rFonts w:hint="eastAsia" w:ascii="宋体" w:hAnsi="宋体"/>
      <w:color w:val="000000"/>
      <w:kern w:val="0"/>
      <w:sz w:val="21"/>
      <w:szCs w:val="20"/>
    </w:rPr>
  </w:style>
  <w:style w:type="paragraph" w:customStyle="1" w:styleId="2709">
    <w:name w:val="--规划正文"/>
    <w:basedOn w:val="1"/>
    <w:qFormat/>
    <w:uiPriority w:val="0"/>
    <w:pPr>
      <w:spacing w:line="360" w:lineRule="auto"/>
      <w:ind w:firstLine="200" w:firstLineChars="200"/>
      <w:jc w:val="both"/>
    </w:pPr>
    <w:rPr>
      <w:rFonts w:hint="eastAsia" w:ascii="Times New Roman" w:hAnsi="Times New Roman"/>
      <w:sz w:val="21"/>
      <w:szCs w:val="20"/>
    </w:rPr>
  </w:style>
  <w:style w:type="paragraph" w:customStyle="1" w:styleId="2710">
    <w:name w:val="标题 61"/>
    <w:basedOn w:val="1"/>
    <w:next w:val="1"/>
    <w:qFormat/>
    <w:uiPriority w:val="9"/>
    <w:pPr>
      <w:keepNext/>
      <w:widowControl/>
      <w:tabs>
        <w:tab w:val="left" w:pos="360"/>
        <w:tab w:val="left" w:pos="635"/>
      </w:tabs>
      <w:snapToGrid w:val="0"/>
      <w:spacing w:line="320" w:lineRule="exact"/>
      <w:ind w:left="635" w:hanging="425"/>
      <w:outlineLvl w:val="5"/>
    </w:pPr>
    <w:rPr>
      <w:rFonts w:hint="eastAsia" w:ascii="宋体" w:hAnsi="宋体"/>
      <w:b/>
      <w:kern w:val="0"/>
      <w:sz w:val="32"/>
      <w:szCs w:val="20"/>
    </w:rPr>
  </w:style>
  <w:style w:type="paragraph" w:customStyle="1" w:styleId="2711">
    <w:name w:val="样式 正文文字缩进 2 + 宋体 四号"/>
    <w:basedOn w:val="51"/>
    <w:qFormat/>
    <w:uiPriority w:val="0"/>
    <w:pPr>
      <w:spacing w:after="0"/>
    </w:pPr>
  </w:style>
  <w:style w:type="paragraph" w:customStyle="1" w:styleId="2712">
    <w:name w:val="默认段落字体 Para Char Char Char Char Char Char"/>
    <w:basedOn w:val="1"/>
    <w:qFormat/>
    <w:uiPriority w:val="0"/>
    <w:pPr>
      <w:jc w:val="both"/>
    </w:pPr>
    <w:rPr>
      <w:rFonts w:hint="eastAsia" w:ascii="Tahoma" w:hAnsi="Tahoma"/>
      <w:sz w:val="24"/>
      <w:szCs w:val="20"/>
    </w:rPr>
  </w:style>
  <w:style w:type="paragraph" w:customStyle="1" w:styleId="2713">
    <w:name w:val="默认段落字体 Para Char Char Char Char Char Char Char Char Char Char1 Char Char Char"/>
    <w:basedOn w:val="1"/>
    <w:qFormat/>
    <w:uiPriority w:val="0"/>
    <w:pPr>
      <w:jc w:val="both"/>
    </w:pPr>
    <w:rPr>
      <w:rFonts w:hint="eastAsia" w:ascii="Tahoma" w:hAnsi="Tahoma"/>
      <w:sz w:val="24"/>
      <w:szCs w:val="20"/>
    </w:rPr>
  </w:style>
  <w:style w:type="paragraph" w:customStyle="1" w:styleId="2714">
    <w:name w:val="heading1"/>
    <w:basedOn w:val="1"/>
    <w:next w:val="1"/>
    <w:qFormat/>
    <w:uiPriority w:val="99"/>
    <w:pPr>
      <w:keepNext/>
      <w:keepLines/>
      <w:spacing w:line="413" w:lineRule="auto"/>
      <w:jc w:val="both"/>
      <w:outlineLvl w:val="1"/>
    </w:pPr>
    <w:rPr>
      <w:rFonts w:hint="eastAsia" w:ascii="Arial" w:hAnsi="Arial" w:eastAsia="黑体"/>
      <w:b/>
      <w:sz w:val="32"/>
      <w:szCs w:val="20"/>
    </w:rPr>
  </w:style>
  <w:style w:type="paragraph" w:customStyle="1" w:styleId="2715">
    <w:name w:val="±í??"/>
    <w:basedOn w:val="1"/>
    <w:qFormat/>
    <w:uiPriority w:val="0"/>
    <w:pPr>
      <w:widowControl/>
      <w:overflowPunct w:val="0"/>
      <w:autoSpaceDE w:val="0"/>
      <w:autoSpaceDN w:val="0"/>
      <w:spacing w:line="300" w:lineRule="auto"/>
      <w:jc w:val="center"/>
      <w:textAlignment w:val="baseline"/>
    </w:pPr>
    <w:rPr>
      <w:rFonts w:hint="eastAsia" w:ascii="Times New Roman" w:hAnsi="Times New Roman"/>
      <w:kern w:val="0"/>
      <w:sz w:val="18"/>
      <w:szCs w:val="20"/>
    </w:rPr>
  </w:style>
  <w:style w:type="paragraph" w:customStyle="1" w:styleId="2716">
    <w:name w:val="xl163"/>
    <w:basedOn w:val="1"/>
    <w:qFormat/>
    <w:uiPriority w:val="99"/>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hint="eastAsia" w:ascii="Arial Unicode MS" w:hAnsi="Arial Unicode MS" w:eastAsia="Arial Unicode MS"/>
      <w:b/>
      <w:kern w:val="0"/>
      <w:sz w:val="24"/>
      <w:szCs w:val="20"/>
    </w:rPr>
  </w:style>
  <w:style w:type="paragraph" w:customStyle="1" w:styleId="2717">
    <w:name w:val="页眉2"/>
    <w:basedOn w:val="1"/>
    <w:qFormat/>
    <w:uiPriority w:val="0"/>
    <w:pPr>
      <w:pBdr>
        <w:bottom w:val="single" w:color="auto" w:sz="6" w:space="1"/>
      </w:pBdr>
      <w:tabs>
        <w:tab w:val="center" w:pos="4153"/>
        <w:tab w:val="right" w:pos="8306"/>
      </w:tabs>
      <w:snapToGrid w:val="0"/>
      <w:jc w:val="center"/>
    </w:pPr>
    <w:rPr>
      <w:rFonts w:hint="eastAsia" w:ascii="Times New Roman" w:hAnsi="Times New Roman"/>
      <w:sz w:val="18"/>
      <w:szCs w:val="20"/>
    </w:rPr>
  </w:style>
  <w:style w:type="paragraph" w:customStyle="1" w:styleId="2718">
    <w:name w:val="默认段落字体 Para Char Char Char Char Char Char Char Char Char2 Char Char Char Char Char Char Char"/>
    <w:basedOn w:val="1"/>
    <w:qFormat/>
    <w:uiPriority w:val="0"/>
    <w:pPr>
      <w:jc w:val="both"/>
    </w:pPr>
    <w:rPr>
      <w:rFonts w:hint="eastAsia" w:ascii="Tahoma" w:hAnsi="Tahoma"/>
      <w:sz w:val="24"/>
      <w:szCs w:val="20"/>
    </w:rPr>
  </w:style>
  <w:style w:type="paragraph" w:customStyle="1" w:styleId="2719">
    <w:name w:val="ÕýÎÄ 1"/>
    <w:basedOn w:val="1"/>
    <w:qFormat/>
    <w:uiPriority w:val="0"/>
    <w:pPr>
      <w:widowControl/>
      <w:overflowPunct w:val="0"/>
      <w:autoSpaceDE w:val="0"/>
      <w:autoSpaceDN w:val="0"/>
      <w:spacing w:line="360" w:lineRule="auto"/>
      <w:ind w:left="1417"/>
      <w:jc w:val="both"/>
      <w:textAlignment w:val="baseline"/>
    </w:pPr>
    <w:rPr>
      <w:rFonts w:hint="eastAsia" w:ascii="Times New Roman" w:hAnsi="Times New Roman"/>
      <w:kern w:val="0"/>
      <w:sz w:val="21"/>
      <w:szCs w:val="20"/>
    </w:rPr>
  </w:style>
  <w:style w:type="paragraph" w:customStyle="1" w:styleId="2720">
    <w:name w:val="样式 仿宋_GB2312 小四 段前: 5 磅 段后: 5 磅1"/>
    <w:basedOn w:val="1"/>
    <w:qFormat/>
    <w:uiPriority w:val="0"/>
    <w:pPr>
      <w:spacing w:line="360" w:lineRule="auto"/>
      <w:ind w:firstLine="480" w:firstLineChars="200"/>
      <w:jc w:val="both"/>
    </w:pPr>
    <w:rPr>
      <w:rFonts w:hint="eastAsia" w:ascii="宋体" w:hAnsi="宋体"/>
      <w:sz w:val="24"/>
      <w:szCs w:val="20"/>
    </w:rPr>
  </w:style>
  <w:style w:type="paragraph" w:customStyle="1" w:styleId="2721">
    <w:name w:val="注意说明样式"/>
    <w:basedOn w:val="1"/>
    <w:qFormat/>
    <w:uiPriority w:val="0"/>
    <w:pPr>
      <w:pBdr>
        <w:top w:val="single" w:color="auto" w:sz="8" w:space="5"/>
      </w:pBdr>
      <w:jc w:val="both"/>
    </w:pPr>
    <w:rPr>
      <w:rFonts w:hint="eastAsia" w:ascii="Times New Roman" w:hAnsi="Times New Roman"/>
      <w:b/>
      <w:sz w:val="21"/>
      <w:szCs w:val="20"/>
    </w:rPr>
  </w:style>
  <w:style w:type="paragraph" w:customStyle="1" w:styleId="2722">
    <w:name w:val="步骤正文后续"/>
    <w:basedOn w:val="2723"/>
    <w:qFormat/>
    <w:uiPriority w:val="0"/>
    <w:pPr>
      <w:tabs>
        <w:tab w:val="left" w:pos="635"/>
        <w:tab w:val="left" w:pos="1590"/>
      </w:tabs>
      <w:spacing w:before="40" w:after="40"/>
      <w:ind w:left="0" w:firstLine="0"/>
    </w:pPr>
  </w:style>
  <w:style w:type="paragraph" w:customStyle="1" w:styleId="2723">
    <w:name w:val="步骤正文"/>
    <w:basedOn w:val="1"/>
    <w:qFormat/>
    <w:uiPriority w:val="0"/>
    <w:pPr>
      <w:tabs>
        <w:tab w:val="left" w:pos="635"/>
        <w:tab w:val="left" w:pos="1590"/>
      </w:tabs>
      <w:ind w:left="1588" w:hanging="550"/>
      <w:jc w:val="both"/>
    </w:pPr>
    <w:rPr>
      <w:rFonts w:hint="eastAsia" w:ascii="Times New Roman" w:hAnsi="Times New Roman"/>
      <w:sz w:val="21"/>
      <w:szCs w:val="20"/>
    </w:rPr>
  </w:style>
  <w:style w:type="paragraph" w:customStyle="1" w:styleId="2724">
    <w:name w:val="注意说明内容"/>
    <w:basedOn w:val="1"/>
    <w:qFormat/>
    <w:uiPriority w:val="0"/>
    <w:pPr>
      <w:pBdr>
        <w:bottom w:val="single" w:color="auto" w:sz="8" w:space="10"/>
      </w:pBdr>
      <w:jc w:val="both"/>
    </w:pPr>
    <w:rPr>
      <w:rFonts w:hint="eastAsia" w:ascii="Arial Narrow" w:hAnsi="Arial Narrow" w:eastAsia="楷体_GB2312"/>
      <w:color w:val="000000"/>
      <w:sz w:val="21"/>
      <w:szCs w:val="20"/>
    </w:rPr>
  </w:style>
  <w:style w:type="paragraph" w:customStyle="1" w:styleId="2725">
    <w:name w:val="命令码"/>
    <w:basedOn w:val="1"/>
    <w:qFormat/>
    <w:uiPriority w:val="0"/>
    <w:pPr>
      <w:jc w:val="both"/>
    </w:pPr>
    <w:rPr>
      <w:rFonts w:hint="eastAsia" w:ascii="Times New Roman" w:hAnsi="Times New Roman"/>
      <w:sz w:val="21"/>
      <w:szCs w:val="20"/>
    </w:rPr>
  </w:style>
  <w:style w:type="paragraph" w:customStyle="1" w:styleId="2726">
    <w:name w:val="项目符号后续"/>
    <w:basedOn w:val="1"/>
    <w:qFormat/>
    <w:uiPriority w:val="0"/>
    <w:pPr>
      <w:tabs>
        <w:tab w:val="left" w:pos="1588"/>
      </w:tabs>
      <w:jc w:val="both"/>
    </w:pPr>
    <w:rPr>
      <w:rFonts w:hint="eastAsia" w:ascii="Times New Roman" w:hAnsi="Times New Roman"/>
      <w:sz w:val="21"/>
      <w:szCs w:val="20"/>
    </w:rPr>
  </w:style>
  <w:style w:type="paragraph" w:customStyle="1" w:styleId="2727">
    <w:name w:val="页眉0"/>
    <w:basedOn w:val="2717"/>
    <w:qFormat/>
    <w:uiPriority w:val="0"/>
    <w:pPr>
      <w:tabs>
        <w:tab w:val="left" w:pos="142"/>
        <w:tab w:val="right" w:pos="9180"/>
        <w:tab w:val="clear" w:pos="4153"/>
        <w:tab w:val="clear" w:pos="8306"/>
      </w:tabs>
    </w:pPr>
    <w:rPr>
      <w:b/>
      <w:sz w:val="30"/>
    </w:rPr>
  </w:style>
  <w:style w:type="paragraph" w:customStyle="1" w:styleId="2728">
    <w:name w:val="代码正文"/>
    <w:basedOn w:val="1"/>
    <w:qFormat/>
    <w:uiPriority w:val="0"/>
    <w:pPr>
      <w:jc w:val="both"/>
    </w:pPr>
    <w:rPr>
      <w:rFonts w:hint="eastAsia" w:ascii="Times New Roman" w:hAnsi="Times New Roman" w:eastAsia="楷体_GB2312"/>
      <w:sz w:val="18"/>
      <w:szCs w:val="20"/>
    </w:rPr>
  </w:style>
  <w:style w:type="paragraph" w:customStyle="1" w:styleId="2729">
    <w:name w:val="（缩进）代码正文"/>
    <w:basedOn w:val="2728"/>
    <w:qFormat/>
    <w:uiPriority w:val="0"/>
    <w:pPr>
      <w:spacing w:line="276" w:lineRule="auto"/>
      <w:ind w:left="1588"/>
    </w:pPr>
  </w:style>
  <w:style w:type="paragraph" w:customStyle="1" w:styleId="2730">
    <w:name w:val="控制框"/>
    <w:basedOn w:val="1"/>
    <w:qFormat/>
    <w:uiPriority w:val="0"/>
    <w:pPr>
      <w:spacing w:line="240" w:lineRule="atLeast"/>
      <w:jc w:val="center"/>
      <w:textAlignment w:val="center"/>
    </w:pPr>
    <w:rPr>
      <w:rFonts w:hint="eastAsia" w:ascii="Times New Roman" w:hAnsi="Times New Roman" w:eastAsia="隶书"/>
      <w:color w:val="FF0000"/>
      <w:szCs w:val="20"/>
    </w:rPr>
  </w:style>
  <w:style w:type="paragraph" w:customStyle="1" w:styleId="2731">
    <w:name w:val="目录名"/>
    <w:basedOn w:val="1"/>
    <w:qFormat/>
    <w:uiPriority w:val="0"/>
    <w:pPr>
      <w:jc w:val="center"/>
      <w:outlineLvl w:val="0"/>
    </w:pPr>
    <w:rPr>
      <w:rFonts w:hint="eastAsia" w:ascii="Times New Roman" w:hAnsi="Times New Roman" w:eastAsia="黑体"/>
      <w:sz w:val="36"/>
      <w:szCs w:val="20"/>
    </w:rPr>
  </w:style>
  <w:style w:type="paragraph" w:customStyle="1" w:styleId="2732">
    <w:name w:val="命令标题"/>
    <w:basedOn w:val="7"/>
    <w:next w:val="1"/>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733">
    <w:name w:val="textstyle1"/>
    <w:basedOn w:val="1"/>
    <w:qFormat/>
    <w:uiPriority w:val="0"/>
    <w:pPr>
      <w:widowControl/>
      <w:spacing w:beforeAutospacing="1" w:afterAutospacing="1"/>
    </w:pPr>
    <w:rPr>
      <w:rFonts w:hint="eastAsia" w:ascii="宋体" w:hAnsi="宋体"/>
      <w:kern w:val="0"/>
      <w:sz w:val="24"/>
      <w:szCs w:val="20"/>
    </w:rPr>
  </w:style>
  <w:style w:type="paragraph" w:customStyle="1" w:styleId="2734">
    <w:name w:val="步骤表样式"/>
    <w:basedOn w:val="1864"/>
    <w:qFormat/>
    <w:uiPriority w:val="0"/>
    <w:pPr>
      <w:widowControl/>
      <w:tabs>
        <w:tab w:val="left" w:pos="397"/>
        <w:tab w:val="left" w:pos="1061"/>
      </w:tabs>
      <w:adjustRightInd/>
      <w:spacing w:before="120" w:after="20" w:line="276" w:lineRule="auto"/>
      <w:ind w:left="1061" w:hanging="420"/>
      <w:textAlignment w:val="bottom"/>
    </w:pPr>
    <w:rPr>
      <w:rFonts w:hint="eastAsia" w:ascii="Courier New" w:hAnsi="Courier New"/>
      <w:sz w:val="17"/>
    </w:rPr>
  </w:style>
  <w:style w:type="paragraph" w:customStyle="1" w:styleId="2735">
    <w:name w:val="正文步骤项目"/>
    <w:basedOn w:val="1"/>
    <w:qFormat/>
    <w:uiPriority w:val="0"/>
    <w:pPr>
      <w:tabs>
        <w:tab w:val="left" w:pos="425"/>
      </w:tabs>
      <w:autoSpaceDE w:val="0"/>
      <w:autoSpaceDN w:val="0"/>
      <w:ind w:left="420" w:hanging="420"/>
      <w:jc w:val="both"/>
      <w:outlineLvl w:val="5"/>
    </w:pPr>
    <w:rPr>
      <w:rFonts w:hint="eastAsia" w:ascii="Times New Roman" w:hAnsi="Times New Roman"/>
      <w:kern w:val="0"/>
      <w:sz w:val="21"/>
      <w:szCs w:val="20"/>
    </w:rPr>
  </w:style>
  <w:style w:type="paragraph" w:customStyle="1" w:styleId="2736">
    <w:name w:val="default"/>
    <w:basedOn w:val="1"/>
    <w:qFormat/>
    <w:uiPriority w:val="0"/>
    <w:pPr>
      <w:widowControl/>
      <w:spacing w:beforeAutospacing="1" w:afterAutospacing="1"/>
    </w:pPr>
    <w:rPr>
      <w:rFonts w:ascii="宋体" w:hAnsi="宋体" w:cs="宋体"/>
      <w:kern w:val="0"/>
      <w:sz w:val="24"/>
      <w:szCs w:val="24"/>
    </w:rPr>
  </w:style>
  <w:style w:type="paragraph" w:customStyle="1" w:styleId="2737">
    <w:name w:val="正文缩进 + 首行缩进:  2 字符1"/>
    <w:basedOn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2738">
    <w:name w:val="正文(左缩进)"/>
    <w:basedOn w:val="1"/>
    <w:qFormat/>
    <w:uiPriority w:val="0"/>
    <w:pPr>
      <w:adjustRightInd w:val="0"/>
      <w:spacing w:line="240" w:lineRule="atLeast"/>
      <w:ind w:left="851"/>
      <w:jc w:val="both"/>
      <w:textAlignment w:val="baseline"/>
    </w:pPr>
    <w:rPr>
      <w:rFonts w:ascii="Times New Roman" w:hAnsi="Times New Roman"/>
      <w:kern w:val="0"/>
      <w:sz w:val="21"/>
      <w:szCs w:val="20"/>
    </w:rPr>
  </w:style>
  <w:style w:type="paragraph" w:customStyle="1" w:styleId="2739">
    <w:name w:val="Style 技术报告正文 + Before:  0.5 line"/>
    <w:basedOn w:val="1"/>
    <w:qFormat/>
    <w:uiPriority w:val="0"/>
    <w:pPr>
      <w:spacing w:beforeLines="50" w:line="480" w:lineRule="exact"/>
      <w:ind w:firstLine="560" w:firstLineChars="200"/>
      <w:jc w:val="both"/>
    </w:pPr>
    <w:rPr>
      <w:rFonts w:ascii="Times New Roman" w:hAnsi="Times New Roman" w:cs="Arial"/>
      <w:bCs/>
      <w:szCs w:val="24"/>
    </w:rPr>
  </w:style>
  <w:style w:type="paragraph" w:customStyle="1" w:styleId="2740">
    <w:name w:val="lb标题 3"/>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2741">
    <w:name w:val="lb标题 1"/>
    <w:basedOn w:val="4"/>
    <w:link w:val="2742"/>
    <w:qFormat/>
    <w:uiPriority w:val="0"/>
    <w:pPr>
      <w:numPr>
        <w:numId w:val="0"/>
      </w:numPr>
      <w:tabs>
        <w:tab w:val="left" w:pos="420"/>
      </w:tabs>
      <w:ind w:left="420" w:hanging="420"/>
      <w:jc w:val="both"/>
    </w:pPr>
    <w:rPr>
      <w:rFonts w:ascii="宋体" w:hAnsi="Courier New"/>
      <w:sz w:val="44"/>
    </w:rPr>
  </w:style>
  <w:style w:type="character" w:customStyle="1" w:styleId="2742">
    <w:name w:val="lb标题 1 Char"/>
    <w:link w:val="2741"/>
    <w:qFormat/>
    <w:uiPriority w:val="0"/>
    <w:rPr>
      <w:rFonts w:ascii="宋体" w:hAnsi="Courier New" w:eastAsia="宋体" w:cs="Times New Roman"/>
      <w:b/>
      <w:bCs/>
      <w:kern w:val="44"/>
      <w:sz w:val="44"/>
      <w:szCs w:val="44"/>
    </w:rPr>
  </w:style>
  <w:style w:type="character" w:customStyle="1" w:styleId="2743">
    <w:name w:val="mode1"/>
    <w:qFormat/>
    <w:uiPriority w:val="0"/>
    <w:rPr>
      <w:color w:val="444444"/>
      <w:sz w:val="15"/>
      <w:szCs w:val="15"/>
    </w:rPr>
  </w:style>
  <w:style w:type="paragraph" w:customStyle="1" w:styleId="2744">
    <w:name w:val="样式 标题 1标题 1 1编号标题11 ghostgghost1 ghost1g1ghost11 ghost2..."/>
    <w:basedOn w:val="4"/>
    <w:qFormat/>
    <w:uiPriority w:val="0"/>
    <w:pPr>
      <w:numPr>
        <w:ilvl w:val="0"/>
        <w:numId w:val="0"/>
      </w:numPr>
      <w:tabs>
        <w:tab w:val="left" w:pos="420"/>
      </w:tabs>
      <w:ind w:left="420" w:hanging="420"/>
      <w:jc w:val="both"/>
    </w:pPr>
    <w:rPr>
      <w:rFonts w:ascii="宋体" w:hAnsi="Courier New"/>
      <w:sz w:val="44"/>
    </w:rPr>
  </w:style>
  <w:style w:type="character" w:customStyle="1" w:styleId="2745">
    <w:name w:val="cont-bt1"/>
    <w:qFormat/>
    <w:uiPriority w:val="0"/>
    <w:rPr>
      <w:b/>
      <w:bCs/>
      <w:sz w:val="18"/>
      <w:szCs w:val="18"/>
    </w:rPr>
  </w:style>
  <w:style w:type="character" w:customStyle="1" w:styleId="2746">
    <w:name w:val="p14"/>
    <w:qFormat/>
    <w:uiPriority w:val="0"/>
  </w:style>
  <w:style w:type="paragraph" w:customStyle="1" w:styleId="2747">
    <w:name w:val="g列表1"/>
    <w:basedOn w:val="1"/>
    <w:qFormat/>
    <w:uiPriority w:val="0"/>
    <w:pPr>
      <w:spacing w:line="360" w:lineRule="auto"/>
      <w:jc w:val="both"/>
    </w:pPr>
    <w:rPr>
      <w:rFonts w:ascii="Times New Roman" w:hAnsi="Times New Roman"/>
      <w:b/>
      <w:bCs/>
      <w:kern w:val="10"/>
      <w:sz w:val="24"/>
      <w:szCs w:val="20"/>
    </w:rPr>
  </w:style>
  <w:style w:type="paragraph" w:customStyle="1" w:styleId="2748">
    <w:name w:val="Char Char Char Char Char Char1 Char Char Char Char"/>
    <w:basedOn w:val="1"/>
    <w:qFormat/>
    <w:uiPriority w:val="0"/>
    <w:pPr>
      <w:jc w:val="both"/>
    </w:pPr>
    <w:rPr>
      <w:rFonts w:ascii="Tahoma" w:hAnsi="Tahoma"/>
      <w:sz w:val="24"/>
      <w:szCs w:val="20"/>
    </w:rPr>
  </w:style>
  <w:style w:type="character" w:customStyle="1" w:styleId="2749">
    <w:name w:val="bt21"/>
    <w:qFormat/>
    <w:uiPriority w:val="0"/>
    <w:rPr>
      <w:color w:val="000000"/>
      <w:sz w:val="19"/>
      <w:szCs w:val="19"/>
    </w:rPr>
  </w:style>
  <w:style w:type="paragraph" w:customStyle="1" w:styleId="2750">
    <w:name w:val="TableHead"/>
    <w:qFormat/>
    <w:uiPriority w:val="0"/>
    <w:pPr>
      <w:shd w:val="clear" w:color="auto" w:fill="09357A"/>
      <w:jc w:val="center"/>
    </w:pPr>
    <w:rPr>
      <w:rFonts w:ascii="Century Gothic" w:hAnsi="Century Gothic" w:eastAsia="宋体" w:cs="Times New Roman"/>
      <w:b/>
      <w:color w:val="FFFFFF"/>
      <w:sz w:val="22"/>
      <w:szCs w:val="22"/>
      <w:lang w:val="en-US" w:eastAsia="zh-CN" w:bidi="ar-SA"/>
    </w:rPr>
  </w:style>
  <w:style w:type="paragraph" w:customStyle="1" w:styleId="2751">
    <w:name w:val="TableTextLeft"/>
    <w:qFormat/>
    <w:uiPriority w:val="0"/>
    <w:rPr>
      <w:rFonts w:ascii="Century Gothic" w:hAnsi="Century Gothic" w:eastAsia="宋体" w:cs="Times New Roman"/>
      <w:sz w:val="18"/>
      <w:szCs w:val="18"/>
      <w:lang w:val="en-US" w:eastAsia="zh-CN" w:bidi="ar-SA"/>
    </w:rPr>
  </w:style>
  <w:style w:type="paragraph" w:customStyle="1" w:styleId="2752">
    <w:name w:val="Subhead3"/>
    <w:basedOn w:val="1827"/>
    <w:qFormat/>
    <w:uiPriority w:val="0"/>
    <w:pPr>
      <w:widowControl/>
      <w:autoSpaceDE/>
      <w:autoSpaceDN/>
      <w:adjustRightInd/>
    </w:pPr>
    <w:rPr>
      <w:rFonts w:ascii="Century Gothic" w:hAnsi="Century Gothic"/>
      <w:b/>
      <w:i/>
      <w:sz w:val="22"/>
      <w:szCs w:val="22"/>
    </w:rPr>
  </w:style>
  <w:style w:type="paragraph" w:customStyle="1" w:styleId="2753">
    <w:name w:val="TableTextFirstColumn"/>
    <w:basedOn w:val="2751"/>
    <w:next w:val="2751"/>
    <w:qFormat/>
    <w:uiPriority w:val="99"/>
    <w:rPr>
      <w:b/>
    </w:rPr>
  </w:style>
  <w:style w:type="paragraph" w:customStyle="1" w:styleId="2754">
    <w:name w:val="加粗显示"/>
    <w:basedOn w:val="1"/>
    <w:qFormat/>
    <w:uiPriority w:val="0"/>
    <w:pPr>
      <w:adjustRightInd w:val="0"/>
      <w:spacing w:line="360" w:lineRule="auto"/>
      <w:ind w:firstLine="505"/>
      <w:jc w:val="both"/>
      <w:textAlignment w:val="baseline"/>
    </w:pPr>
    <w:rPr>
      <w:rFonts w:ascii="Arial" w:hAnsi="Arial"/>
      <w:b/>
      <w:spacing w:val="20"/>
      <w:kern w:val="0"/>
      <w:sz w:val="24"/>
      <w:szCs w:val="20"/>
    </w:rPr>
  </w:style>
  <w:style w:type="paragraph" w:customStyle="1" w:styleId="2755">
    <w:name w:val="Plain Text1"/>
    <w:basedOn w:val="1"/>
    <w:qFormat/>
    <w:uiPriority w:val="99"/>
    <w:pPr>
      <w:adjustRightInd w:val="0"/>
      <w:spacing w:line="360" w:lineRule="auto"/>
      <w:ind w:firstLine="425"/>
      <w:jc w:val="both"/>
      <w:textAlignment w:val="baseline"/>
    </w:pPr>
    <w:rPr>
      <w:rFonts w:ascii="宋" w:hAnsi="Arial" w:eastAsia="宋"/>
      <w:spacing w:val="20"/>
      <w:sz w:val="24"/>
      <w:szCs w:val="20"/>
    </w:rPr>
  </w:style>
  <w:style w:type="paragraph" w:customStyle="1" w:styleId="2756">
    <w:name w:val="Amen"/>
    <w:basedOn w:val="84"/>
    <w:qFormat/>
    <w:uiPriority w:val="0"/>
    <w:pPr>
      <w:outlineLvl w:val="9"/>
    </w:pPr>
    <w:rPr>
      <w:rFonts w:ascii="黑体" w:hAnsi="宋体" w:eastAsia="黑体" w:cs="Arial"/>
      <w:caps/>
      <w:spacing w:val="20"/>
      <w:kern w:val="0"/>
      <w:sz w:val="52"/>
      <w:szCs w:val="24"/>
    </w:rPr>
  </w:style>
  <w:style w:type="paragraph" w:customStyle="1" w:styleId="2757">
    <w:name w:val="Body Text Indent 21"/>
    <w:basedOn w:val="1"/>
    <w:qFormat/>
    <w:uiPriority w:val="0"/>
    <w:pPr>
      <w:autoSpaceDE w:val="0"/>
      <w:autoSpaceDN w:val="0"/>
      <w:adjustRightInd w:val="0"/>
      <w:ind w:firstLine="561"/>
      <w:jc w:val="both"/>
      <w:textAlignment w:val="baseline"/>
    </w:pPr>
    <w:rPr>
      <w:rFonts w:ascii="仿宋_GB23" w:hAnsi="Arial" w:eastAsia="仿宋_GB23"/>
      <w:kern w:val="0"/>
      <w:szCs w:val="20"/>
    </w:rPr>
  </w:style>
  <w:style w:type="paragraph" w:customStyle="1" w:styleId="2758">
    <w:name w:val="符号悬挂缩进"/>
    <w:basedOn w:val="1"/>
    <w:qFormat/>
    <w:uiPriority w:val="0"/>
    <w:pPr>
      <w:tabs>
        <w:tab w:val="left" w:pos="720"/>
      </w:tabs>
      <w:ind w:left="720" w:hanging="360"/>
      <w:jc w:val="both"/>
    </w:pPr>
    <w:rPr>
      <w:rFonts w:ascii="Times New Roman" w:hAnsi="Times New Roman"/>
      <w:b/>
      <w:snapToGrid w:val="0"/>
      <w:sz w:val="24"/>
      <w:szCs w:val="24"/>
    </w:rPr>
  </w:style>
  <w:style w:type="paragraph" w:customStyle="1" w:styleId="2759">
    <w:name w:val="Body Text 21"/>
    <w:basedOn w:val="1"/>
    <w:qFormat/>
    <w:uiPriority w:val="0"/>
    <w:pPr>
      <w:adjustRightInd w:val="0"/>
      <w:spacing w:line="360" w:lineRule="auto"/>
      <w:textAlignment w:val="baseline"/>
    </w:pPr>
    <w:rPr>
      <w:rFonts w:ascii="Times New Roman" w:hAnsi="Times New Roman" w:eastAsia="仿宋_GB2312"/>
      <w:sz w:val="24"/>
      <w:szCs w:val="20"/>
    </w:rPr>
  </w:style>
  <w:style w:type="paragraph" w:customStyle="1" w:styleId="2760">
    <w:name w:val="USE 1"/>
    <w:basedOn w:val="1"/>
    <w:qFormat/>
    <w:uiPriority w:val="0"/>
    <w:pPr>
      <w:spacing w:line="200" w:lineRule="atLeast"/>
    </w:pPr>
    <w:rPr>
      <w:rFonts w:ascii="宋体" w:hAnsi="宋体"/>
      <w:b/>
      <w:sz w:val="24"/>
      <w:szCs w:val="20"/>
    </w:rPr>
  </w:style>
  <w:style w:type="character" w:customStyle="1" w:styleId="2761">
    <w:name w:val="标题 3 Char Char"/>
    <w:qFormat/>
    <w:uiPriority w:val="0"/>
    <w:rPr>
      <w:rFonts w:ascii="宋体" w:hAnsi="宋体" w:eastAsia="宋体"/>
      <w:sz w:val="24"/>
    </w:rPr>
  </w:style>
  <w:style w:type="paragraph" w:customStyle="1" w:styleId="2762">
    <w:name w:val="保留正文"/>
    <w:basedOn w:val="35"/>
    <w:qFormat/>
    <w:uiPriority w:val="0"/>
    <w:pPr>
      <w:keepNext/>
      <w:jc w:val="both"/>
    </w:pPr>
    <w:rPr>
      <w:rFonts w:ascii="Times New Roman" w:hAnsi="Times New Roman" w:eastAsia="宋体" w:cs="Times New Roman"/>
      <w:kern w:val="0"/>
      <w:sz w:val="20"/>
      <w:szCs w:val="24"/>
    </w:rPr>
  </w:style>
  <w:style w:type="paragraph" w:customStyle="1" w:styleId="2763">
    <w:name w:val="分类"/>
    <w:basedOn w:val="1"/>
    <w:next w:val="1"/>
    <w:qFormat/>
    <w:uiPriority w:val="0"/>
    <w:pPr>
      <w:widowControl/>
      <w:snapToGrid w:val="0"/>
      <w:spacing w:line="360" w:lineRule="auto"/>
      <w:ind w:left="567"/>
      <w:jc w:val="both"/>
    </w:pPr>
    <w:rPr>
      <w:rFonts w:ascii="Arial" w:hAnsi="Arial" w:eastAsia="黑体"/>
      <w:kern w:val="0"/>
      <w:sz w:val="24"/>
      <w:szCs w:val="20"/>
    </w:rPr>
  </w:style>
  <w:style w:type="character" w:customStyle="1" w:styleId="2764">
    <w:name w:val="文字 Char Char Char Char Char"/>
    <w:qFormat/>
    <w:uiPriority w:val="0"/>
    <w:rPr>
      <w:rFonts w:ascii="宋体" w:eastAsia="宋体"/>
      <w:kern w:val="2"/>
      <w:sz w:val="28"/>
      <w:lang w:val="en-US" w:eastAsia="zh-CN" w:bidi="ar-SA"/>
    </w:rPr>
  </w:style>
  <w:style w:type="character" w:customStyle="1" w:styleId="2765">
    <w:name w:val="文字 Char Char"/>
    <w:qFormat/>
    <w:uiPriority w:val="0"/>
    <w:rPr>
      <w:rFonts w:ascii="宋体" w:eastAsia="宋体"/>
      <w:kern w:val="2"/>
      <w:sz w:val="28"/>
      <w:lang w:val="en-US" w:eastAsia="zh-CN" w:bidi="ar-SA"/>
    </w:rPr>
  </w:style>
  <w:style w:type="paragraph" w:customStyle="1" w:styleId="2766">
    <w:name w:val="文字 Char Char Char Char"/>
    <w:basedOn w:val="1"/>
    <w:qFormat/>
    <w:uiPriority w:val="99"/>
    <w:pPr>
      <w:tabs>
        <w:tab w:val="left" w:pos="8520"/>
      </w:tabs>
      <w:spacing w:line="312" w:lineRule="auto"/>
      <w:ind w:right="-210" w:firstLine="556"/>
      <w:jc w:val="both"/>
    </w:pPr>
    <w:rPr>
      <w:rFonts w:ascii="宋体" w:hAnsi="Times New Roman"/>
      <w:szCs w:val="24"/>
    </w:rPr>
  </w:style>
  <w:style w:type="paragraph" w:customStyle="1" w:styleId="2767">
    <w:name w:val="文字 Char Char Char"/>
    <w:basedOn w:val="1"/>
    <w:qFormat/>
    <w:uiPriority w:val="0"/>
    <w:pPr>
      <w:tabs>
        <w:tab w:val="left" w:pos="8520"/>
      </w:tabs>
      <w:spacing w:line="312" w:lineRule="auto"/>
      <w:ind w:right="-210" w:firstLine="556"/>
      <w:jc w:val="both"/>
    </w:pPr>
    <w:rPr>
      <w:rFonts w:ascii="宋体" w:hAnsi="Times New Roman"/>
      <w:szCs w:val="20"/>
    </w:rPr>
  </w:style>
  <w:style w:type="paragraph" w:customStyle="1" w:styleId="2768">
    <w:name w:val="Char Char Char Char Char Char Char Char Char Char Char Char Char Char Char Char Char Char Char Char Char Char"/>
    <w:basedOn w:val="1"/>
    <w:qFormat/>
    <w:uiPriority w:val="0"/>
    <w:pPr>
      <w:widowControl/>
      <w:spacing w:line="400" w:lineRule="exact"/>
      <w:jc w:val="both"/>
    </w:pPr>
    <w:rPr>
      <w:rFonts w:ascii="宋体" w:hAnsi="宋体"/>
      <w:szCs w:val="28"/>
    </w:rPr>
  </w:style>
  <w:style w:type="paragraph" w:customStyle="1" w:styleId="2769">
    <w:name w:val="产品手册特性列表"/>
    <w:basedOn w:val="1"/>
    <w:qFormat/>
    <w:uiPriority w:val="0"/>
    <w:pPr>
      <w:tabs>
        <w:tab w:val="left" w:pos="420"/>
      </w:tabs>
      <w:spacing w:line="400" w:lineRule="exact"/>
      <w:ind w:left="420" w:hanging="420"/>
      <w:jc w:val="both"/>
    </w:pPr>
    <w:rPr>
      <w:rFonts w:ascii="Arial" w:hAnsi="Arial" w:eastAsia="黑体" w:cs="Arial"/>
      <w:sz w:val="21"/>
      <w:szCs w:val="21"/>
    </w:rPr>
  </w:style>
  <w:style w:type="character" w:customStyle="1" w:styleId="2770">
    <w:name w:val="产品手册标题 Char"/>
    <w:qFormat/>
    <w:uiPriority w:val="0"/>
    <w:rPr>
      <w:rFonts w:ascii="宋体" w:hAnsi="宋体" w:eastAsia="宋体"/>
      <w:kern w:val="2"/>
      <w:sz w:val="24"/>
      <w:szCs w:val="24"/>
      <w:lang w:val="en-US" w:eastAsia="zh-CN" w:bidi="ar-SA"/>
    </w:rPr>
  </w:style>
  <w:style w:type="paragraph" w:customStyle="1" w:styleId="2771">
    <w:name w:val="首航缩进 Char"/>
    <w:basedOn w:val="1"/>
    <w:link w:val="2802"/>
    <w:qFormat/>
    <w:uiPriority w:val="0"/>
    <w:pPr>
      <w:spacing w:line="360" w:lineRule="auto"/>
      <w:jc w:val="both"/>
    </w:pPr>
    <w:rPr>
      <w:rFonts w:ascii="宋体" w:hAnsi="宋体"/>
      <w:kern w:val="0"/>
      <w:sz w:val="24"/>
      <w:szCs w:val="24"/>
    </w:rPr>
  </w:style>
  <w:style w:type="character" w:customStyle="1" w:styleId="2772">
    <w:name w:val="myp1111"/>
    <w:qFormat/>
    <w:uiPriority w:val="0"/>
    <w:rPr>
      <w:rFonts w:hint="default" w:ascii="ˎ̥" w:hAnsi="ˎ̥"/>
      <w:color w:val="000000"/>
      <w:sz w:val="20"/>
      <w:szCs w:val="20"/>
      <w:u w:val="none"/>
    </w:rPr>
  </w:style>
  <w:style w:type="paragraph" w:customStyle="1" w:styleId="2773">
    <w:name w:val="font14"/>
    <w:basedOn w:val="1"/>
    <w:qFormat/>
    <w:uiPriority w:val="0"/>
    <w:pPr>
      <w:widowControl/>
      <w:spacing w:beforeAutospacing="1" w:afterAutospacing="1"/>
    </w:pPr>
    <w:rPr>
      <w:rFonts w:ascii="Arial" w:hAnsi="Arial" w:cs="Arial"/>
      <w:color w:val="000000"/>
      <w:kern w:val="0"/>
      <w:sz w:val="22"/>
    </w:rPr>
  </w:style>
  <w:style w:type="paragraph" w:customStyle="1" w:styleId="2774">
    <w:name w:val="重点"/>
    <w:basedOn w:val="1"/>
    <w:qFormat/>
    <w:uiPriority w:val="0"/>
    <w:pPr>
      <w:tabs>
        <w:tab w:val="left" w:pos="360"/>
      </w:tabs>
      <w:adjustRightInd w:val="0"/>
      <w:spacing w:line="300" w:lineRule="auto"/>
      <w:jc w:val="both"/>
      <w:textAlignment w:val="baseline"/>
    </w:pPr>
    <w:rPr>
      <w:rFonts w:ascii="Times New Roman" w:hAnsi="Times New Roman"/>
      <w:b/>
      <w:kern w:val="0"/>
      <w:sz w:val="24"/>
      <w:szCs w:val="20"/>
    </w:rPr>
  </w:style>
  <w:style w:type="paragraph" w:customStyle="1" w:styleId="2775">
    <w:name w:val="样式 正文首行缩进 + 首行缩进:  1 字符"/>
    <w:basedOn w:val="1"/>
    <w:qFormat/>
    <w:uiPriority w:val="99"/>
    <w:pPr>
      <w:ind w:firstLine="200" w:firstLineChars="200"/>
      <w:jc w:val="both"/>
    </w:pPr>
    <w:rPr>
      <w:rFonts w:ascii="Times New Roman" w:hAnsi="Times New Roman"/>
      <w:sz w:val="24"/>
      <w:szCs w:val="24"/>
    </w:rPr>
  </w:style>
  <w:style w:type="paragraph" w:customStyle="1" w:styleId="2776">
    <w:name w:val="默认段落字体 Para Char Char Char Char Char Char Char Char Char1"/>
    <w:basedOn w:val="1"/>
    <w:qFormat/>
    <w:uiPriority w:val="99"/>
    <w:pPr>
      <w:jc w:val="both"/>
    </w:pPr>
    <w:rPr>
      <w:rFonts w:ascii="Tahoma" w:hAnsi="Tahoma"/>
      <w:sz w:val="24"/>
      <w:szCs w:val="20"/>
    </w:rPr>
  </w:style>
  <w:style w:type="paragraph" w:customStyle="1" w:styleId="2777">
    <w:name w:val="产品手册功能介绍１．２．３"/>
    <w:basedOn w:val="1"/>
    <w:qFormat/>
    <w:uiPriority w:val="0"/>
    <w:pPr>
      <w:spacing w:beforeLines="25" w:afterLines="25" w:line="400" w:lineRule="exact"/>
      <w:jc w:val="both"/>
    </w:pPr>
    <w:rPr>
      <w:rFonts w:ascii="Arial" w:hAnsi="Arial" w:eastAsia="黑体" w:cs="Arial"/>
      <w:sz w:val="21"/>
      <w:szCs w:val="21"/>
    </w:rPr>
  </w:style>
  <w:style w:type="paragraph" w:customStyle="1" w:styleId="2778">
    <w:name w:val="默认段落字体 Char"/>
    <w:basedOn w:val="1"/>
    <w:qFormat/>
    <w:uiPriority w:val="0"/>
    <w:pPr>
      <w:numPr>
        <w:ilvl w:val="0"/>
        <w:numId w:val="148"/>
      </w:numPr>
      <w:tabs>
        <w:tab w:val="clear" w:pos="420"/>
      </w:tabs>
      <w:ind w:left="0" w:firstLine="0"/>
      <w:jc w:val="both"/>
    </w:pPr>
    <w:rPr>
      <w:rFonts w:ascii="Times New Roman" w:hAnsi="Times New Roman"/>
      <w:sz w:val="21"/>
      <w:szCs w:val="24"/>
    </w:rPr>
  </w:style>
  <w:style w:type="character" w:customStyle="1" w:styleId="2779">
    <w:name w:val="Heading 4 Char"/>
    <w:qFormat/>
    <w:locked/>
    <w:uiPriority w:val="0"/>
    <w:rPr>
      <w:rFonts w:eastAsia="黑体"/>
      <w:bCs/>
      <w:kern w:val="2"/>
      <w:sz w:val="28"/>
      <w:szCs w:val="28"/>
      <w:lang w:val="en-US" w:eastAsia="zh-CN" w:bidi="ar-SA"/>
    </w:rPr>
  </w:style>
  <w:style w:type="paragraph" w:customStyle="1" w:styleId="2780">
    <w:name w:val="xl151"/>
    <w:basedOn w:val="1"/>
    <w:qFormat/>
    <w:uiPriority w:val="99"/>
    <w:pPr>
      <w:widowControl/>
      <w:pBdr>
        <w:top w:val="single" w:color="auto" w:sz="4" w:space="0"/>
        <w:bottom w:val="single" w:color="auto" w:sz="4" w:space="0"/>
      </w:pBdr>
      <w:spacing w:beforeAutospacing="1" w:afterAutospacing="1"/>
    </w:pPr>
    <w:rPr>
      <w:rFonts w:ascii="宋体" w:hAnsi="宋体" w:cs="宋体"/>
      <w:color w:val="000000"/>
      <w:kern w:val="0"/>
      <w:sz w:val="20"/>
      <w:szCs w:val="20"/>
    </w:rPr>
  </w:style>
  <w:style w:type="paragraph" w:customStyle="1" w:styleId="2781">
    <w:name w:val="xl152"/>
    <w:basedOn w:val="1"/>
    <w:qFormat/>
    <w:uiPriority w:val="99"/>
    <w:pPr>
      <w:widowControl/>
      <w:pBdr>
        <w:top w:val="single" w:color="auto" w:sz="4" w:space="0"/>
        <w:bottom w:val="single" w:color="auto" w:sz="4" w:space="0"/>
        <w:right w:val="single" w:color="auto" w:sz="4" w:space="0"/>
      </w:pBdr>
      <w:spacing w:beforeAutospacing="1" w:afterAutospacing="1"/>
    </w:pPr>
    <w:rPr>
      <w:rFonts w:ascii="宋体" w:hAnsi="宋体" w:cs="宋体"/>
      <w:color w:val="000000"/>
      <w:kern w:val="0"/>
      <w:sz w:val="20"/>
      <w:szCs w:val="20"/>
    </w:rPr>
  </w:style>
  <w:style w:type="paragraph" w:customStyle="1" w:styleId="2782">
    <w:name w:val="xl153"/>
    <w:basedOn w:val="1"/>
    <w:qFormat/>
    <w:uiPriority w:val="99"/>
    <w:pPr>
      <w:widowControl/>
      <w:pBdr>
        <w:top w:val="single" w:color="auto" w:sz="4" w:space="0"/>
        <w:left w:val="single" w:color="auto" w:sz="4" w:space="0"/>
        <w:bottom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3">
    <w:name w:val="xl154"/>
    <w:basedOn w:val="1"/>
    <w:qFormat/>
    <w:uiPriority w:val="99"/>
    <w:pPr>
      <w:widowControl/>
      <w:pBdr>
        <w:top w:val="single" w:color="auto" w:sz="4" w:space="0"/>
        <w:bottom w:val="single" w:color="auto" w:sz="4" w:space="0"/>
        <w:right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4">
    <w:name w:val="xl155"/>
    <w:basedOn w:val="1"/>
    <w:qFormat/>
    <w:uiPriority w:val="99"/>
    <w:pPr>
      <w:widowControl/>
      <w:pBdr>
        <w:left w:val="single" w:color="auto" w:sz="4" w:space="0"/>
        <w:right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5">
    <w:name w:val="xl156"/>
    <w:basedOn w:val="1"/>
    <w:qFormat/>
    <w:uiPriority w:val="99"/>
    <w:pPr>
      <w:widowControl/>
      <w:pBdr>
        <w:top w:val="single" w:color="auto" w:sz="4" w:space="0"/>
        <w:left w:val="single" w:color="auto" w:sz="4" w:space="0"/>
        <w:bottom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6">
    <w:name w:val="xl157"/>
    <w:basedOn w:val="1"/>
    <w:qFormat/>
    <w:uiPriority w:val="99"/>
    <w:pPr>
      <w:widowControl/>
      <w:pBdr>
        <w:top w:val="single" w:color="auto" w:sz="4" w:space="0"/>
        <w:bottom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7">
    <w:name w:val="xl158"/>
    <w:basedOn w:val="1"/>
    <w:qFormat/>
    <w:uiPriority w:val="99"/>
    <w:pPr>
      <w:widowControl/>
      <w:pBdr>
        <w:top w:val="single" w:color="auto" w:sz="4" w:space="0"/>
        <w:bottom w:val="single" w:color="auto" w:sz="4" w:space="0"/>
        <w:right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8">
    <w:name w:val="xl159"/>
    <w:basedOn w:val="1"/>
    <w:qFormat/>
    <w:uiPriority w:val="99"/>
    <w:pPr>
      <w:widowControl/>
      <w:pBdr>
        <w:top w:val="single" w:color="auto" w:sz="4" w:space="0"/>
        <w:left w:val="single" w:color="auto" w:sz="4" w:space="0"/>
        <w:right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89">
    <w:name w:val="xl160"/>
    <w:basedOn w:val="1"/>
    <w:qFormat/>
    <w:uiPriority w:val="99"/>
    <w:pPr>
      <w:widowControl/>
      <w:pBdr>
        <w:left w:val="single" w:color="auto" w:sz="4" w:space="0"/>
        <w:right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90">
    <w:name w:val="xl161"/>
    <w:basedOn w:val="1"/>
    <w:qFormat/>
    <w:uiPriority w:val="99"/>
    <w:pPr>
      <w:widowControl/>
      <w:pBdr>
        <w:left w:val="single" w:color="auto" w:sz="4" w:space="0"/>
        <w:bottom w:val="single" w:color="auto" w:sz="4" w:space="0"/>
        <w:right w:val="single" w:color="auto" w:sz="4" w:space="0"/>
      </w:pBdr>
      <w:shd w:val="clear" w:color="000000" w:fill="F2F2F2"/>
      <w:spacing w:beforeAutospacing="1" w:afterAutospacing="1"/>
      <w:jc w:val="center"/>
    </w:pPr>
    <w:rPr>
      <w:rFonts w:ascii="宋体" w:hAnsi="宋体" w:cs="宋体"/>
      <w:color w:val="000000"/>
      <w:kern w:val="0"/>
      <w:sz w:val="20"/>
      <w:szCs w:val="20"/>
    </w:rPr>
  </w:style>
  <w:style w:type="paragraph" w:customStyle="1" w:styleId="2791">
    <w:name w:val="表内正文"/>
    <w:qFormat/>
    <w:uiPriority w:val="0"/>
    <w:pPr>
      <w:adjustRightInd w:val="0"/>
      <w:textAlignment w:val="baseline"/>
    </w:pPr>
    <w:rPr>
      <w:rFonts w:ascii="Arial" w:hAnsi="Arial" w:eastAsia="宋体" w:cs="Times New Roman"/>
      <w:sz w:val="24"/>
      <w:lang w:val="en-US" w:eastAsia="zh-CN" w:bidi="ar-SA"/>
    </w:rPr>
  </w:style>
  <w:style w:type="paragraph" w:customStyle="1" w:styleId="2792">
    <w:name w:val="f1"/>
    <w:basedOn w:val="1"/>
    <w:qFormat/>
    <w:uiPriority w:val="0"/>
    <w:pPr>
      <w:widowControl/>
      <w:spacing w:beforeAutospacing="1" w:afterAutospacing="1"/>
    </w:pPr>
    <w:rPr>
      <w:rFonts w:ascii="Times New Roman" w:hAnsi="Times New Roman"/>
      <w:color w:val="333333"/>
      <w:kern w:val="0"/>
      <w:sz w:val="18"/>
      <w:szCs w:val="18"/>
    </w:rPr>
  </w:style>
  <w:style w:type="character" w:customStyle="1" w:styleId="2793">
    <w:name w:val="text_show1"/>
    <w:qFormat/>
    <w:uiPriority w:val="0"/>
    <w:rPr>
      <w:color w:val="000000"/>
      <w:sz w:val="21"/>
      <w:szCs w:val="21"/>
      <w:u w:val="none"/>
    </w:rPr>
  </w:style>
  <w:style w:type="paragraph" w:customStyle="1" w:styleId="2794">
    <w:name w:val="样式 标题 4h4heading 4TOCsect 1.2.3.4Ref Heading 1rh1H4Headin...2"/>
    <w:basedOn w:val="7"/>
    <w:link w:val="3804"/>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795">
    <w:name w:val="样式 正文首行缩进 + 首行缩进:  2.57 字符"/>
    <w:basedOn w:val="86"/>
    <w:qFormat/>
    <w:uiPriority w:val="0"/>
    <w:pPr>
      <w:widowControl w:val="0"/>
      <w:spacing w:line="460" w:lineRule="exact"/>
      <w:ind w:firstLine="508"/>
      <w:jc w:val="both"/>
    </w:pPr>
    <w:rPr>
      <w:rFonts w:ascii="仿宋_GB2312" w:hAnsi="宋体" w:eastAsia="仿宋_GB2312"/>
      <w:sz w:val="28"/>
      <w:szCs w:val="20"/>
    </w:rPr>
  </w:style>
  <w:style w:type="paragraph" w:customStyle="1" w:styleId="2796">
    <w:name w:val=".."/>
    <w:basedOn w:val="208"/>
    <w:next w:val="208"/>
    <w:qFormat/>
    <w:uiPriority w:val="99"/>
    <w:rPr>
      <w:rFonts w:ascii="宋体" w:hAnsi="Times New Roman" w:cs="Times New Roman"/>
      <w:color w:val="auto"/>
    </w:rPr>
  </w:style>
  <w:style w:type="character" w:customStyle="1" w:styleId="2797">
    <w:name w:val="TOC 1 字符"/>
    <w:link w:val="59"/>
    <w:qFormat/>
    <w:uiPriority w:val="39"/>
    <w:rPr>
      <w:rFonts w:eastAsia="宋体" w:cstheme="minorHAnsi"/>
      <w:b/>
      <w:bCs/>
      <w:sz w:val="20"/>
      <w:szCs w:val="20"/>
    </w:rPr>
  </w:style>
  <w:style w:type="paragraph" w:customStyle="1" w:styleId="2798">
    <w:name w:val="样式 题注 + 首行缩进:  2 字符"/>
    <w:basedOn w:val="23"/>
    <w:qFormat/>
    <w:uiPriority w:val="0"/>
    <w:pPr>
      <w:ind w:firstLine="0" w:firstLineChars="0"/>
      <w:jc w:val="center"/>
    </w:pPr>
    <w:rPr>
      <w:rFonts w:ascii="Times New Roman" w:hAnsi="Times New Roman" w:eastAsia="宋体" w:cs="宋体"/>
      <w:kern w:val="0"/>
      <w:sz w:val="24"/>
    </w:rPr>
  </w:style>
  <w:style w:type="paragraph" w:customStyle="1" w:styleId="2799">
    <w:name w:val="样式 题注 + 首行缩进:  2 字符1"/>
    <w:basedOn w:val="23"/>
    <w:qFormat/>
    <w:uiPriority w:val="0"/>
    <w:pPr>
      <w:ind w:firstLine="0" w:firstLineChars="0"/>
      <w:jc w:val="center"/>
    </w:pPr>
    <w:rPr>
      <w:rFonts w:ascii="Times New Roman" w:hAnsi="Times New Roman" w:eastAsia="宋体" w:cs="宋体"/>
      <w:kern w:val="0"/>
      <w:sz w:val="24"/>
    </w:rPr>
  </w:style>
  <w:style w:type="paragraph" w:customStyle="1" w:styleId="2800">
    <w:name w:val="xiao b"/>
    <w:basedOn w:val="1"/>
    <w:qFormat/>
    <w:uiPriority w:val="0"/>
    <w:pPr>
      <w:jc w:val="center"/>
    </w:pPr>
    <w:rPr>
      <w:rFonts w:ascii="Times New Roman" w:hAnsi="Times New Roman" w:eastAsia="黑体"/>
      <w:sz w:val="24"/>
      <w:szCs w:val="20"/>
    </w:rPr>
  </w:style>
  <w:style w:type="paragraph" w:customStyle="1" w:styleId="2801">
    <w:name w:val="Char Char Char Char Char Char Char Char1"/>
    <w:qFormat/>
    <w:uiPriority w:val="0"/>
    <w:pPr>
      <w:keepNext/>
      <w:numPr>
        <w:ilvl w:val="0"/>
        <w:numId w:val="149"/>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802">
    <w:name w:val="首航缩进 Char Char"/>
    <w:link w:val="2771"/>
    <w:qFormat/>
    <w:uiPriority w:val="0"/>
    <w:rPr>
      <w:rFonts w:ascii="宋体" w:hAnsi="宋体" w:eastAsia="宋体" w:cs="Times New Roman"/>
      <w:kern w:val="0"/>
      <w:sz w:val="24"/>
      <w:szCs w:val="24"/>
    </w:rPr>
  </w:style>
  <w:style w:type="paragraph" w:customStyle="1" w:styleId="2803">
    <w:name w:val="框图文字"/>
    <w:basedOn w:val="2"/>
    <w:qFormat/>
    <w:uiPriority w:val="0"/>
    <w:pPr>
      <w:widowControl/>
      <w:spacing w:before="120" w:after="120" w:line="240" w:lineRule="atLeast"/>
    </w:pPr>
    <w:rPr>
      <w:sz w:val="28"/>
    </w:rPr>
  </w:style>
  <w:style w:type="paragraph" w:customStyle="1" w:styleId="2804">
    <w:name w:val="东莞正文"/>
    <w:basedOn w:val="1"/>
    <w:qFormat/>
    <w:uiPriority w:val="0"/>
    <w:pPr>
      <w:spacing w:line="360" w:lineRule="auto"/>
      <w:ind w:firstLine="480" w:firstLineChars="200"/>
      <w:jc w:val="both"/>
    </w:pPr>
    <w:rPr>
      <w:rFonts w:ascii="Arial" w:hAnsi="Arial" w:eastAsia="仿宋_GB2312" w:cs="宋体"/>
      <w:color w:val="000000"/>
      <w:sz w:val="24"/>
      <w:szCs w:val="20"/>
    </w:rPr>
  </w:style>
  <w:style w:type="paragraph" w:customStyle="1" w:styleId="2805">
    <w:name w:val="样式 段落正文 + 首行缩进:  2 字符"/>
    <w:basedOn w:val="1"/>
    <w:qFormat/>
    <w:uiPriority w:val="0"/>
    <w:pPr>
      <w:widowControl/>
      <w:spacing w:line="312" w:lineRule="auto"/>
      <w:ind w:firstLine="200" w:firstLineChars="200"/>
    </w:pPr>
    <w:rPr>
      <w:rFonts w:ascii="Arial" w:hAnsi="Arial"/>
      <w:sz w:val="24"/>
      <w:szCs w:val="20"/>
    </w:rPr>
  </w:style>
  <w:style w:type="paragraph" w:customStyle="1" w:styleId="2806">
    <w:name w:val="样式 正文缩进正文（首行缩进两字）文2ALT+Z表正文正文非缩进特点段1标题4特点 Char Char特点 ..."/>
    <w:basedOn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2807">
    <w:name w:val="项目排列"/>
    <w:basedOn w:val="1"/>
    <w:link w:val="2808"/>
    <w:qFormat/>
    <w:uiPriority w:val="0"/>
    <w:pPr>
      <w:tabs>
        <w:tab w:val="left" w:pos="900"/>
      </w:tabs>
      <w:spacing w:beforeLines="50" w:afterLines="50"/>
      <w:ind w:left="900" w:hanging="420"/>
      <w:jc w:val="both"/>
    </w:pPr>
    <w:rPr>
      <w:rFonts w:ascii="Times New Roman" w:hAnsi="Times New Roman"/>
      <w:kern w:val="0"/>
      <w:sz w:val="24"/>
      <w:szCs w:val="24"/>
    </w:rPr>
  </w:style>
  <w:style w:type="character" w:customStyle="1" w:styleId="2808">
    <w:name w:val="项目排列 Char"/>
    <w:link w:val="2807"/>
    <w:qFormat/>
    <w:uiPriority w:val="0"/>
    <w:rPr>
      <w:rFonts w:ascii="Times New Roman" w:hAnsi="Times New Roman" w:eastAsia="宋体" w:cs="Times New Roman"/>
      <w:kern w:val="0"/>
      <w:sz w:val="24"/>
      <w:szCs w:val="24"/>
    </w:rPr>
  </w:style>
  <w:style w:type="paragraph" w:customStyle="1" w:styleId="2809">
    <w:name w:val="正文表格标准"/>
    <w:basedOn w:val="1"/>
    <w:qFormat/>
    <w:uiPriority w:val="0"/>
    <w:pPr>
      <w:spacing w:line="360" w:lineRule="auto"/>
    </w:pPr>
    <w:rPr>
      <w:rFonts w:ascii="Times New Roman" w:hAnsi="Times New Roman"/>
      <w:kern w:val="0"/>
      <w:sz w:val="21"/>
      <w:szCs w:val="20"/>
    </w:rPr>
  </w:style>
  <w:style w:type="paragraph" w:customStyle="1" w:styleId="2810">
    <w:name w:val="正文标准"/>
    <w:basedOn w:val="1"/>
    <w:link w:val="2811"/>
    <w:qFormat/>
    <w:uiPriority w:val="0"/>
    <w:pPr>
      <w:spacing w:afterLines="50" w:line="360" w:lineRule="auto"/>
      <w:ind w:firstLine="200" w:firstLineChars="200"/>
      <w:jc w:val="both"/>
    </w:pPr>
    <w:rPr>
      <w:rFonts w:ascii="Times New Roman" w:hAnsi="Times New Roman"/>
      <w:kern w:val="0"/>
      <w:sz w:val="20"/>
      <w:szCs w:val="20"/>
    </w:rPr>
  </w:style>
  <w:style w:type="character" w:customStyle="1" w:styleId="2811">
    <w:name w:val="正文标准 Char"/>
    <w:link w:val="2810"/>
    <w:qFormat/>
    <w:uiPriority w:val="0"/>
    <w:rPr>
      <w:rFonts w:ascii="Times New Roman" w:hAnsi="Times New Roman" w:eastAsia="宋体" w:cs="Times New Roman"/>
      <w:kern w:val="0"/>
      <w:sz w:val="20"/>
      <w:szCs w:val="20"/>
    </w:rPr>
  </w:style>
  <w:style w:type="paragraph" w:customStyle="1" w:styleId="2812">
    <w:name w:val="样式 标题 4h4heading 4TOCsect 1.2.3.4Ref Heading 1rh1H4Headin...1"/>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813">
    <w:name w:val="Char Char Char Char Char Char1 Char3"/>
    <w:basedOn w:val="1"/>
    <w:qFormat/>
    <w:uiPriority w:val="0"/>
    <w:pPr>
      <w:widowControl/>
      <w:wordWrap w:val="0"/>
    </w:pPr>
    <w:rPr>
      <w:rFonts w:ascii="Tahoma" w:hAnsi="Tahoma"/>
      <w:sz w:val="24"/>
      <w:szCs w:val="20"/>
    </w:rPr>
  </w:style>
  <w:style w:type="paragraph" w:customStyle="1" w:styleId="2814">
    <w:name w:val="1样式1"/>
    <w:basedOn w:val="1"/>
    <w:qFormat/>
    <w:uiPriority w:val="0"/>
    <w:pPr>
      <w:widowControl/>
      <w:tabs>
        <w:tab w:val="left" w:pos="480"/>
      </w:tabs>
      <w:adjustRightInd w:val="0"/>
      <w:snapToGrid w:val="0"/>
      <w:spacing w:line="288" w:lineRule="auto"/>
      <w:ind w:left="480"/>
    </w:pPr>
    <w:rPr>
      <w:rFonts w:ascii="Times New Roman" w:hAnsi="Times New Roman"/>
      <w:sz w:val="21"/>
      <w:szCs w:val="21"/>
    </w:rPr>
  </w:style>
  <w:style w:type="paragraph" w:customStyle="1" w:styleId="2815">
    <w:name w:val="Style Heading 1 + (Latin) 黑体 (Asian) 黑体 (Complex) 18 pt1"/>
    <w:basedOn w:val="4"/>
    <w:qFormat/>
    <w:uiPriority w:val="0"/>
    <w:pPr>
      <w:numPr>
        <w:numId w:val="0"/>
      </w:numPr>
      <w:tabs>
        <w:tab w:val="left" w:pos="420"/>
      </w:tabs>
      <w:ind w:left="420" w:hanging="420"/>
      <w:jc w:val="both"/>
    </w:pPr>
    <w:rPr>
      <w:rFonts w:ascii="宋体" w:hAnsi="Courier New"/>
      <w:sz w:val="44"/>
    </w:rPr>
  </w:style>
  <w:style w:type="paragraph" w:customStyle="1" w:styleId="2816">
    <w:name w:val="Style Heading 1 + (Latin) 黑体 (Asian) 黑体 (Complex) 18 pt"/>
    <w:basedOn w:val="4"/>
    <w:qFormat/>
    <w:uiPriority w:val="0"/>
    <w:pPr>
      <w:numPr>
        <w:numId w:val="0"/>
      </w:numPr>
      <w:tabs>
        <w:tab w:val="left" w:pos="420"/>
      </w:tabs>
      <w:ind w:left="420" w:hanging="420"/>
      <w:jc w:val="both"/>
    </w:pPr>
    <w:rPr>
      <w:rFonts w:ascii="宋体" w:hAnsi="Courier New"/>
      <w:sz w:val="44"/>
    </w:rPr>
  </w:style>
  <w:style w:type="character" w:customStyle="1" w:styleId="2817">
    <w:name w:val="hei16b1"/>
    <w:qFormat/>
    <w:uiPriority w:val="0"/>
    <w:rPr>
      <w:rFonts w:hint="default" w:ascii="Arial" w:hAnsi="Arial" w:cs="Arial"/>
      <w:b/>
      <w:bCs/>
      <w:color w:val="000000"/>
      <w:sz w:val="24"/>
      <w:szCs w:val="24"/>
    </w:rPr>
  </w:style>
  <w:style w:type="character" w:customStyle="1" w:styleId="2818">
    <w:name w:val="一般正文 Char"/>
    <w:link w:val="1935"/>
    <w:qFormat/>
    <w:uiPriority w:val="0"/>
    <w:rPr>
      <w:rFonts w:ascii="Times New Roman" w:hAnsi="Times New Roman" w:eastAsia="宋体" w:cs="Times New Roman"/>
      <w:sz w:val="28"/>
      <w:szCs w:val="20"/>
    </w:rPr>
  </w:style>
  <w:style w:type="paragraph" w:customStyle="1" w:styleId="2819">
    <w:name w:val="Char Char1 Char Char Char Char Char Char Char Char Char Char Char Char Char Char Char Char Char1 Char"/>
    <w:basedOn w:val="1"/>
    <w:qFormat/>
    <w:uiPriority w:val="0"/>
    <w:pPr>
      <w:widowControl/>
      <w:spacing w:line="240" w:lineRule="exact"/>
    </w:pPr>
    <w:rPr>
      <w:rFonts w:ascii="Verdana" w:hAnsi="Verdana"/>
      <w:kern w:val="0"/>
      <w:sz w:val="20"/>
      <w:szCs w:val="20"/>
      <w:lang w:eastAsia="en-US"/>
    </w:rPr>
  </w:style>
  <w:style w:type="paragraph" w:customStyle="1" w:styleId="2820">
    <w:name w:val="Char2 Char Char Char Char Char Char"/>
    <w:basedOn w:val="1"/>
    <w:qFormat/>
    <w:uiPriority w:val="0"/>
    <w:pPr>
      <w:widowControl/>
      <w:spacing w:line="240" w:lineRule="exact"/>
    </w:pPr>
    <w:rPr>
      <w:rFonts w:ascii="宋体" w:hAnsi="宋体" w:cs="宋体"/>
      <w:kern w:val="0"/>
      <w:sz w:val="24"/>
      <w:szCs w:val="24"/>
    </w:rPr>
  </w:style>
  <w:style w:type="paragraph" w:customStyle="1" w:styleId="2821">
    <w:name w:val="Char2 Char Char Char Char Char Char1"/>
    <w:basedOn w:val="1"/>
    <w:qFormat/>
    <w:uiPriority w:val="0"/>
    <w:pPr>
      <w:widowControl/>
      <w:spacing w:line="240" w:lineRule="exact"/>
    </w:pPr>
    <w:rPr>
      <w:rFonts w:ascii="宋体" w:hAnsi="宋体" w:cs="宋体"/>
      <w:kern w:val="0"/>
      <w:sz w:val="24"/>
      <w:szCs w:val="24"/>
    </w:rPr>
  </w:style>
  <w:style w:type="character" w:customStyle="1" w:styleId="2822">
    <w:name w:val="bullet Char1"/>
    <w:qFormat/>
    <w:uiPriority w:val="0"/>
    <w:rPr>
      <w:rFonts w:ascii="Arial" w:hAnsi="Arial" w:eastAsia="黑体"/>
      <w:b/>
      <w:bCs/>
      <w:kern w:val="2"/>
      <w:sz w:val="28"/>
      <w:szCs w:val="28"/>
      <w:lang w:val="en-US" w:eastAsia="zh-CN" w:bidi="ar-SA"/>
    </w:rPr>
  </w:style>
  <w:style w:type="paragraph" w:customStyle="1" w:styleId="2823">
    <w:name w:val="文档标题2"/>
    <w:basedOn w:val="5"/>
    <w:next w:val="1"/>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2824">
    <w:name w:val="文档标题3"/>
    <w:basedOn w:val="6"/>
    <w:next w:val="1"/>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2825">
    <w:name w:val="文档标题4"/>
    <w:basedOn w:val="7"/>
    <w:next w:val="1"/>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826">
    <w:name w:val="文档标题5"/>
    <w:basedOn w:val="8"/>
    <w:next w:val="1"/>
    <w:qFormat/>
    <w:uiPriority w:val="0"/>
    <w:pPr>
      <w:numPr>
        <w:ilvl w:val="0"/>
        <w:numId w:val="0"/>
      </w:numPr>
      <w:tabs>
        <w:tab w:val="left" w:pos="2100"/>
      </w:tabs>
      <w:adjustRightInd w:val="0"/>
      <w:spacing w:line="376" w:lineRule="atLeast"/>
      <w:ind w:left="2100" w:right="100" w:rightChars="100" w:hanging="420"/>
      <w:textAlignment w:val="baseline"/>
    </w:pPr>
    <w:rPr>
      <w:rFonts w:ascii="Times New Roman" w:hAnsi="Times New Roman" w:eastAsia="微软雅黑" w:cs="Times New Roman"/>
      <w:bCs w:val="0"/>
      <w:kern w:val="0"/>
      <w:szCs w:val="20"/>
    </w:rPr>
  </w:style>
  <w:style w:type="paragraph" w:customStyle="1" w:styleId="2827">
    <w:name w:val="样式 标题 3 + 段前: 0 磅 段后: 0 磅 行距: 1.5 倍行距"/>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2828">
    <w:name w:val="正文（缩进） Char Char"/>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2829">
    <w:name w:val="样式 小四 段前: 6 磅 段后: 6 磅 行距: 1.5 倍行距"/>
    <w:basedOn w:val="1"/>
    <w:link w:val="2830"/>
    <w:qFormat/>
    <w:uiPriority w:val="0"/>
    <w:pPr>
      <w:spacing w:line="360" w:lineRule="auto"/>
      <w:ind w:firstLine="480" w:firstLineChars="200"/>
      <w:jc w:val="both"/>
    </w:pPr>
    <w:rPr>
      <w:rFonts w:ascii="Times New Roman" w:hAnsi="Times New Roman"/>
      <w:kern w:val="0"/>
      <w:sz w:val="24"/>
      <w:szCs w:val="20"/>
    </w:rPr>
  </w:style>
  <w:style w:type="character" w:customStyle="1" w:styleId="2830">
    <w:name w:val="样式 小四 段前: 6 磅 段后: 6 磅 行距: 1.5 倍行距 Char"/>
    <w:link w:val="2829"/>
    <w:qFormat/>
    <w:uiPriority w:val="0"/>
    <w:rPr>
      <w:rFonts w:ascii="Times New Roman" w:hAnsi="Times New Roman" w:eastAsia="宋体" w:cs="Times New Roman"/>
      <w:kern w:val="0"/>
      <w:sz w:val="24"/>
      <w:szCs w:val="20"/>
    </w:rPr>
  </w:style>
  <w:style w:type="paragraph" w:customStyle="1" w:styleId="2831">
    <w:name w:val="图1"/>
    <w:basedOn w:val="1"/>
    <w:qFormat/>
    <w:uiPriority w:val="99"/>
    <w:pPr>
      <w:adjustRightInd w:val="0"/>
      <w:spacing w:line="320" w:lineRule="atLeast"/>
      <w:jc w:val="center"/>
      <w:textAlignment w:val="baseline"/>
    </w:pPr>
    <w:rPr>
      <w:rFonts w:ascii="楷体_GB2312" w:hAnsi="Arial" w:eastAsia="楷体_GB2312"/>
      <w:kern w:val="24"/>
      <w:szCs w:val="20"/>
    </w:rPr>
  </w:style>
  <w:style w:type="character" w:customStyle="1" w:styleId="2832">
    <w:name w:val="样式 仿宋_GB2312 四号"/>
    <w:qFormat/>
    <w:uiPriority w:val="0"/>
    <w:rPr>
      <w:rFonts w:ascii="仿宋_GB2312" w:hAnsi="仿宋_GB2312" w:eastAsia="仿宋_GB2312"/>
      <w:sz w:val="28"/>
    </w:rPr>
  </w:style>
  <w:style w:type="paragraph" w:customStyle="1" w:styleId="2833">
    <w:name w:val="标准小三"/>
    <w:basedOn w:val="1"/>
    <w:qFormat/>
    <w:uiPriority w:val="0"/>
    <w:pPr>
      <w:spacing w:line="700" w:lineRule="exact"/>
      <w:ind w:firstLine="200" w:firstLineChars="200"/>
      <w:jc w:val="both"/>
    </w:pPr>
    <w:rPr>
      <w:rFonts w:ascii="宋体" w:hAnsi="Arial" w:eastAsia="仿宋_GB2312"/>
      <w:snapToGrid w:val="0"/>
      <w:kern w:val="0"/>
      <w:sz w:val="30"/>
      <w:szCs w:val="32"/>
    </w:rPr>
  </w:style>
  <w:style w:type="paragraph" w:customStyle="1" w:styleId="2834">
    <w:name w:val="Char Char Char Char Char Char Char1"/>
    <w:basedOn w:val="1"/>
    <w:qFormat/>
    <w:uiPriority w:val="99"/>
    <w:pPr>
      <w:jc w:val="both"/>
    </w:pPr>
    <w:rPr>
      <w:rFonts w:ascii="Tahoma" w:hAnsi="Tahoma"/>
      <w:sz w:val="24"/>
      <w:szCs w:val="20"/>
    </w:rPr>
  </w:style>
  <w:style w:type="paragraph" w:customStyle="1" w:styleId="2835">
    <w:name w:val="样式 样式 正文 + 四号"/>
    <w:basedOn w:val="1"/>
    <w:link w:val="2836"/>
    <w:qFormat/>
    <w:uiPriority w:val="0"/>
    <w:pPr>
      <w:adjustRightInd w:val="0"/>
      <w:spacing w:line="460" w:lineRule="exact"/>
      <w:ind w:left="720" w:right="240" w:rightChars="100"/>
    </w:pPr>
    <w:rPr>
      <w:rFonts w:ascii="宋体" w:hAnsi="宋体" w:eastAsia="方正仿宋简体"/>
      <w:color w:val="000000"/>
      <w:kern w:val="0"/>
      <w:szCs w:val="20"/>
    </w:rPr>
  </w:style>
  <w:style w:type="character" w:customStyle="1" w:styleId="2836">
    <w:name w:val="样式 样式 正文 + 四号 Char"/>
    <w:link w:val="2835"/>
    <w:qFormat/>
    <w:uiPriority w:val="0"/>
    <w:rPr>
      <w:rFonts w:ascii="宋体" w:hAnsi="宋体" w:eastAsia="方正仿宋简体" w:cs="Times New Roman"/>
      <w:color w:val="000000"/>
      <w:kern w:val="0"/>
      <w:sz w:val="28"/>
      <w:szCs w:val="20"/>
    </w:rPr>
  </w:style>
  <w:style w:type="paragraph" w:customStyle="1" w:styleId="2837">
    <w:name w:val="样式 正文"/>
    <w:basedOn w:val="1"/>
    <w:link w:val="2838"/>
    <w:qFormat/>
    <w:uiPriority w:val="0"/>
    <w:pPr>
      <w:adjustRightInd w:val="0"/>
      <w:spacing w:line="360" w:lineRule="auto"/>
      <w:ind w:left="1191" w:right="240" w:rightChars="100"/>
    </w:pPr>
    <w:rPr>
      <w:rFonts w:ascii="宋体" w:hAnsi="宋体"/>
      <w:color w:val="000000"/>
      <w:kern w:val="0"/>
      <w:sz w:val="24"/>
      <w:szCs w:val="20"/>
    </w:rPr>
  </w:style>
  <w:style w:type="character" w:customStyle="1" w:styleId="2838">
    <w:name w:val="样式 正文 Char"/>
    <w:link w:val="2837"/>
    <w:qFormat/>
    <w:uiPriority w:val="0"/>
    <w:rPr>
      <w:rFonts w:ascii="宋体" w:hAnsi="宋体" w:eastAsia="宋体" w:cs="Times New Roman"/>
      <w:color w:val="000000"/>
      <w:kern w:val="0"/>
      <w:sz w:val="24"/>
      <w:szCs w:val="20"/>
    </w:rPr>
  </w:style>
  <w:style w:type="character" w:customStyle="1" w:styleId="2839">
    <w:name w:val="neirong"/>
    <w:qFormat/>
    <w:uiPriority w:val="0"/>
  </w:style>
  <w:style w:type="character" w:customStyle="1" w:styleId="2840">
    <w:name w:val="content3"/>
    <w:qFormat/>
    <w:uiPriority w:val="0"/>
  </w:style>
  <w:style w:type="character" w:customStyle="1" w:styleId="2841">
    <w:name w:val="zhu-ti14"/>
    <w:qFormat/>
    <w:uiPriority w:val="0"/>
  </w:style>
  <w:style w:type="paragraph" w:customStyle="1" w:styleId="2842">
    <w:name w:val="p_01"/>
    <w:basedOn w:val="1"/>
    <w:qFormat/>
    <w:uiPriority w:val="0"/>
    <w:pPr>
      <w:widowControl/>
      <w:spacing w:beforeAutospacing="1" w:afterAutospacing="1"/>
    </w:pPr>
    <w:rPr>
      <w:rFonts w:ascii="宋体" w:hAnsi="宋体" w:cs="宋体"/>
      <w:kern w:val="0"/>
      <w:sz w:val="24"/>
      <w:szCs w:val="24"/>
    </w:rPr>
  </w:style>
  <w:style w:type="paragraph" w:customStyle="1" w:styleId="2843">
    <w:name w:val="Char1 Char Char Char Char Char Char Char"/>
    <w:basedOn w:val="1"/>
    <w:qFormat/>
    <w:uiPriority w:val="0"/>
    <w:pPr>
      <w:widowControl/>
      <w:spacing w:line="240" w:lineRule="exact"/>
    </w:pPr>
    <w:rPr>
      <w:rFonts w:ascii="Verdana" w:hAnsi="Verdana"/>
      <w:kern w:val="0"/>
      <w:sz w:val="20"/>
      <w:szCs w:val="20"/>
      <w:lang w:eastAsia="en-US"/>
    </w:rPr>
  </w:style>
  <w:style w:type="paragraph" w:customStyle="1" w:styleId="2844">
    <w:name w:val="方案正文 Char Char1 Char"/>
    <w:basedOn w:val="1"/>
    <w:link w:val="2845"/>
    <w:qFormat/>
    <w:uiPriority w:val="0"/>
    <w:pPr>
      <w:spacing w:line="360" w:lineRule="auto"/>
      <w:ind w:firstLine="359" w:firstLineChars="171"/>
    </w:pPr>
    <w:rPr>
      <w:rFonts w:ascii="Arial" w:hAnsi="Arial"/>
      <w:kern w:val="0"/>
      <w:sz w:val="24"/>
      <w:szCs w:val="21"/>
    </w:rPr>
  </w:style>
  <w:style w:type="character" w:customStyle="1" w:styleId="2845">
    <w:name w:val="方案正文 Char Char1 Char Char"/>
    <w:link w:val="2844"/>
    <w:qFormat/>
    <w:uiPriority w:val="0"/>
    <w:rPr>
      <w:rFonts w:ascii="Arial" w:hAnsi="Arial" w:eastAsia="宋体" w:cs="Times New Roman"/>
      <w:kern w:val="0"/>
      <w:sz w:val="24"/>
      <w:szCs w:val="21"/>
    </w:rPr>
  </w:style>
  <w:style w:type="paragraph" w:customStyle="1" w:styleId="2846">
    <w:name w:val="样式 标题 5 + 左  0 字符"/>
    <w:basedOn w:val="8"/>
    <w:qFormat/>
    <w:uiPriority w:val="0"/>
    <w:pPr>
      <w:numPr>
        <w:ilvl w:val="0"/>
        <w:numId w:val="0"/>
      </w:numPr>
      <w:tabs>
        <w:tab w:val="left" w:pos="2100"/>
      </w:tabs>
      <w:adjustRightInd w:val="0"/>
      <w:spacing w:line="376" w:lineRule="atLeast"/>
      <w:ind w:left="2100" w:right="100" w:rightChars="100" w:hanging="420"/>
      <w:textAlignment w:val="baseline"/>
    </w:pPr>
    <w:rPr>
      <w:rFonts w:ascii="Times New Roman" w:hAnsi="Times New Roman" w:eastAsia="微软雅黑" w:cs="Times New Roman"/>
      <w:bCs w:val="0"/>
      <w:kern w:val="0"/>
      <w:szCs w:val="20"/>
    </w:rPr>
  </w:style>
  <w:style w:type="paragraph" w:customStyle="1" w:styleId="2847">
    <w:name w:val="标题23"/>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2848">
    <w:name w:val="正文 + 宋体"/>
    <w:basedOn w:val="1"/>
    <w:link w:val="2849"/>
    <w:qFormat/>
    <w:uiPriority w:val="0"/>
    <w:pPr>
      <w:tabs>
        <w:tab w:val="left" w:pos="900"/>
      </w:tabs>
      <w:ind w:left="900" w:hanging="420"/>
      <w:jc w:val="both"/>
    </w:pPr>
    <w:rPr>
      <w:rFonts w:ascii="宋体" w:hAnsi="宋体"/>
      <w:kern w:val="0"/>
      <w:sz w:val="20"/>
      <w:szCs w:val="21"/>
    </w:rPr>
  </w:style>
  <w:style w:type="character" w:customStyle="1" w:styleId="2849">
    <w:name w:val="正文 + 宋体 Char"/>
    <w:link w:val="2848"/>
    <w:qFormat/>
    <w:uiPriority w:val="0"/>
    <w:rPr>
      <w:rFonts w:ascii="宋体" w:hAnsi="宋体" w:eastAsia="宋体" w:cs="Times New Roman"/>
      <w:kern w:val="0"/>
      <w:sz w:val="20"/>
      <w:szCs w:val="21"/>
    </w:rPr>
  </w:style>
  <w:style w:type="paragraph" w:customStyle="1" w:styleId="2850">
    <w:name w:val="样式 目录 5 + 左侧:  0 厘米"/>
    <w:basedOn w:val="44"/>
    <w:qFormat/>
    <w:uiPriority w:val="0"/>
    <w:pPr>
      <w:tabs>
        <w:tab w:val="right" w:leader="dot" w:pos="8296"/>
        <w:tab w:val="right" w:leader="dot" w:pos="8760"/>
      </w:tabs>
      <w:spacing w:line="360" w:lineRule="auto"/>
      <w:ind w:left="200" w:leftChars="200" w:firstLine="480" w:firstLineChars="200"/>
    </w:pPr>
    <w:rPr>
      <w:rFonts w:ascii="Times New Roman" w:hAnsi="Times New Roman" w:cs="宋体"/>
      <w:sz w:val="18"/>
      <w:szCs w:val="18"/>
      <w:lang w:val="en-GB"/>
    </w:rPr>
  </w:style>
  <w:style w:type="paragraph" w:customStyle="1" w:styleId="2851">
    <w:name w:val="样式 样式 目录 5 + 左侧:  0 厘米 + 左侧:  2 字符"/>
    <w:basedOn w:val="2850"/>
    <w:qFormat/>
    <w:uiPriority w:val="0"/>
    <w:pPr>
      <w:tabs>
        <w:tab w:val="left" w:pos="8640"/>
        <w:tab w:val="clear" w:pos="8296"/>
      </w:tabs>
      <w:ind w:left="720" w:leftChars="300"/>
    </w:pPr>
  </w:style>
  <w:style w:type="paragraph" w:customStyle="1" w:styleId="2852">
    <w:name w:val="样式 目录 4 + 左侧:  0 厘米"/>
    <w:basedOn w:val="61"/>
    <w:qFormat/>
    <w:uiPriority w:val="0"/>
    <w:pPr>
      <w:tabs>
        <w:tab w:val="left" w:pos="8160"/>
        <w:tab w:val="right" w:leader="dot" w:pos="8494"/>
        <w:tab w:val="right" w:leader="dot" w:pos="8640"/>
      </w:tabs>
      <w:spacing w:line="360" w:lineRule="auto"/>
      <w:ind w:left="0" w:firstLine="420" w:firstLineChars="200"/>
      <w:jc w:val="right"/>
    </w:pPr>
    <w:rPr>
      <w:rFonts w:ascii="Times New Roman" w:hAnsi="Times New Roman" w:cs="宋体"/>
      <w:sz w:val="18"/>
      <w:szCs w:val="18"/>
      <w:lang w:val="en-GB"/>
    </w:rPr>
  </w:style>
  <w:style w:type="paragraph" w:customStyle="1" w:styleId="2853">
    <w:name w:val="样式 目录 2 + 左侧:  2 字符3"/>
    <w:basedOn w:val="74"/>
    <w:qFormat/>
    <w:uiPriority w:val="0"/>
    <w:pPr>
      <w:tabs>
        <w:tab w:val="right" w:leader="dot" w:pos="8493"/>
        <w:tab w:val="right" w:leader="dot" w:pos="9240"/>
      </w:tabs>
      <w:spacing w:before="0"/>
      <w:ind w:left="100" w:leftChars="100"/>
    </w:pPr>
    <w:rPr>
      <w:rFonts w:ascii="Times New Roman" w:hAnsi="Times New Roman" w:cs="宋体"/>
      <w:bCs/>
      <w:i w:val="0"/>
      <w:iCs w:val="0"/>
      <w:smallCaps/>
      <w:kern w:val="0"/>
    </w:rPr>
  </w:style>
  <w:style w:type="paragraph" w:customStyle="1" w:styleId="2854">
    <w:name w:val="样式 目录 1 + 首行缩进:  2 字符1"/>
    <w:basedOn w:val="59"/>
    <w:qFormat/>
    <w:uiPriority w:val="0"/>
    <w:pPr>
      <w:snapToGrid w:val="0"/>
      <w:spacing w:before="120" w:line="360" w:lineRule="auto"/>
      <w:ind w:firstLine="480" w:firstLineChars="200"/>
    </w:pPr>
    <w:rPr>
      <w:rFonts w:ascii="宋体" w:hAnsi="宋体" w:cs="宋体"/>
      <w:i/>
      <w:iCs/>
      <w:caps/>
      <w:kern w:val="0"/>
    </w:rPr>
  </w:style>
  <w:style w:type="paragraph" w:customStyle="1" w:styleId="2855">
    <w:name w:val="样式 目录 2 + 首行缩进:  2 字符"/>
    <w:basedOn w:val="74"/>
    <w:qFormat/>
    <w:uiPriority w:val="0"/>
    <w:pPr>
      <w:tabs>
        <w:tab w:val="right" w:leader="dot" w:pos="8493"/>
      </w:tabs>
      <w:snapToGrid w:val="0"/>
      <w:spacing w:before="0" w:line="360" w:lineRule="exact"/>
      <w:ind w:left="100" w:leftChars="100"/>
    </w:pPr>
    <w:rPr>
      <w:rFonts w:ascii="宋体" w:hAnsi="Times New Roman" w:cs="宋体"/>
      <w:bCs/>
      <w:i w:val="0"/>
      <w:iCs w:val="0"/>
      <w:smallCaps/>
      <w:kern w:val="0"/>
      <w:szCs w:val="21"/>
      <w:lang w:val="en-GB"/>
    </w:rPr>
  </w:style>
  <w:style w:type="paragraph" w:customStyle="1" w:styleId="2856">
    <w:name w:val="样式 目录 1 + 首行缩进:  2 字符2"/>
    <w:basedOn w:val="59"/>
    <w:qFormat/>
    <w:uiPriority w:val="0"/>
    <w:pPr>
      <w:tabs>
        <w:tab w:val="right" w:leader="dot" w:pos="9061"/>
      </w:tabs>
      <w:snapToGrid w:val="0"/>
      <w:spacing w:before="120" w:line="360" w:lineRule="auto"/>
      <w:ind w:firstLine="480" w:firstLineChars="200"/>
    </w:pPr>
    <w:rPr>
      <w:rFonts w:ascii="宋体" w:hAnsi="宋体" w:cs="宋体"/>
      <w:i/>
      <w:iCs/>
      <w:caps/>
      <w:kern w:val="0"/>
    </w:rPr>
  </w:style>
  <w:style w:type="paragraph" w:customStyle="1" w:styleId="2857">
    <w:name w:val="样式 目录 2 + 首行缩进:  2 字符1"/>
    <w:basedOn w:val="74"/>
    <w:qFormat/>
    <w:uiPriority w:val="0"/>
    <w:pPr>
      <w:tabs>
        <w:tab w:val="right" w:leader="dot" w:pos="8493"/>
      </w:tabs>
      <w:spacing w:before="0" w:line="360" w:lineRule="auto"/>
      <w:ind w:left="100" w:leftChars="100" w:firstLine="400"/>
    </w:pPr>
    <w:rPr>
      <w:rFonts w:ascii="宋体" w:hAnsi="Times New Roman" w:cs="宋体"/>
      <w:bCs/>
      <w:i w:val="0"/>
      <w:iCs w:val="0"/>
      <w:smallCaps/>
      <w:kern w:val="0"/>
      <w:szCs w:val="21"/>
      <w:lang w:val="en-GB"/>
    </w:rPr>
  </w:style>
  <w:style w:type="paragraph" w:customStyle="1" w:styleId="2858">
    <w:name w:val="样式 样式 目录 2 + 首行缩进:  2 字符1 + 首行缩进:  2 字符"/>
    <w:basedOn w:val="2857"/>
    <w:qFormat/>
    <w:uiPriority w:val="0"/>
    <w:pPr>
      <w:spacing w:line="200" w:lineRule="exact"/>
      <w:ind w:firstLine="200"/>
    </w:pPr>
    <w:rPr>
      <w:szCs w:val="20"/>
    </w:rPr>
  </w:style>
  <w:style w:type="paragraph" w:customStyle="1" w:styleId="2859">
    <w:name w:val="样式 样式 样式 目录 2 + 首行缩进:  2 字符1 + 首行缩进:  2 字符 + 首行缩进:  2 字符"/>
    <w:basedOn w:val="2858"/>
    <w:qFormat/>
    <w:uiPriority w:val="0"/>
  </w:style>
  <w:style w:type="paragraph" w:customStyle="1" w:styleId="2860">
    <w:name w:val="样式 样式 样式 样式 目录 2 + 首行缩进:  2 字符1 + 首行缩进:  2 字符 + 首行缩进:  2 字符 + 首行..."/>
    <w:basedOn w:val="2859"/>
    <w:qFormat/>
    <w:uiPriority w:val="0"/>
    <w:pPr>
      <w:spacing w:line="360" w:lineRule="exact"/>
    </w:pPr>
  </w:style>
  <w:style w:type="paragraph" w:customStyle="1" w:styleId="2861">
    <w:name w:val="样式 目录 3 + 首行缩进:  2 字符"/>
    <w:basedOn w:val="45"/>
    <w:qFormat/>
    <w:uiPriority w:val="0"/>
    <w:pPr>
      <w:tabs>
        <w:tab w:val="right" w:leader="dot" w:pos="8493"/>
        <w:tab w:val="right" w:leader="dot" w:pos="9061"/>
      </w:tabs>
      <w:snapToGrid w:val="0"/>
      <w:spacing w:before="120" w:after="120" w:line="360" w:lineRule="exact"/>
      <w:ind w:left="454" w:firstLine="480" w:firstLineChars="200"/>
    </w:pPr>
    <w:rPr>
      <w:rFonts w:ascii="宋体" w:hAnsi="宋体" w:cs="宋体"/>
      <w:i/>
      <w:iCs/>
      <w:kern w:val="0"/>
    </w:rPr>
  </w:style>
  <w:style w:type="paragraph" w:customStyle="1" w:styleId="2862">
    <w:name w:val="样式 目录 4 + 首行缩进:  2 字符"/>
    <w:basedOn w:val="61"/>
    <w:qFormat/>
    <w:uiPriority w:val="0"/>
    <w:pPr>
      <w:tabs>
        <w:tab w:val="right" w:leader="dot" w:pos="8494"/>
        <w:tab w:val="right" w:leader="dot" w:pos="9061"/>
      </w:tabs>
      <w:snapToGrid w:val="0"/>
      <w:spacing w:line="360" w:lineRule="exact"/>
      <w:ind w:left="720" w:firstLine="420" w:firstLineChars="200"/>
    </w:pPr>
    <w:rPr>
      <w:rFonts w:ascii="宋体" w:hAnsi="宋体" w:cs="宋体"/>
      <w:sz w:val="18"/>
      <w:szCs w:val="18"/>
    </w:rPr>
  </w:style>
  <w:style w:type="paragraph" w:customStyle="1" w:styleId="2863">
    <w:name w:val="样式 目录 1 + 首行缩进:  0.71 厘米"/>
    <w:basedOn w:val="59"/>
    <w:qFormat/>
    <w:uiPriority w:val="0"/>
    <w:pPr>
      <w:tabs>
        <w:tab w:val="right" w:leader="dot" w:pos="9061"/>
      </w:tabs>
      <w:snapToGrid w:val="0"/>
      <w:spacing w:before="120" w:line="360" w:lineRule="auto"/>
      <w:ind w:firstLine="480" w:firstLineChars="200"/>
    </w:pPr>
    <w:rPr>
      <w:rFonts w:ascii="宋体" w:hAnsi="宋体" w:cs="宋体"/>
      <w:i/>
      <w:iCs/>
      <w:caps/>
      <w:kern w:val="0"/>
    </w:rPr>
  </w:style>
  <w:style w:type="paragraph" w:customStyle="1" w:styleId="2864">
    <w:name w:val="样式 目录 2 + 首行缩进:  2 字符2"/>
    <w:basedOn w:val="74"/>
    <w:qFormat/>
    <w:uiPriority w:val="0"/>
    <w:pPr>
      <w:tabs>
        <w:tab w:val="right" w:leader="dot" w:pos="8493"/>
      </w:tabs>
      <w:spacing w:before="0" w:line="360" w:lineRule="auto"/>
      <w:ind w:left="100" w:leftChars="100"/>
    </w:pPr>
    <w:rPr>
      <w:rFonts w:ascii="宋体" w:hAnsi="Times New Roman" w:cs="宋体"/>
      <w:bCs/>
      <w:i w:val="0"/>
      <w:iCs w:val="0"/>
      <w:smallCaps/>
      <w:kern w:val="0"/>
      <w:sz w:val="24"/>
      <w:szCs w:val="24"/>
      <w:lang w:val="en-GB"/>
    </w:rPr>
  </w:style>
  <w:style w:type="paragraph" w:customStyle="1" w:styleId="2865">
    <w:name w:val="样式 样式 目录 2 + 首行缩进:  2 字符2 + 左侧:  1 字符 首行缩进:  2 字符"/>
    <w:basedOn w:val="2864"/>
    <w:qFormat/>
    <w:uiPriority w:val="0"/>
    <w:pPr>
      <w:ind w:left="240" w:firstLine="480"/>
    </w:pPr>
    <w:rPr>
      <w:b/>
    </w:rPr>
  </w:style>
  <w:style w:type="paragraph" w:customStyle="1" w:styleId="2866">
    <w:name w:val="样式 目录 2 + 首行缩进:  2 字符3"/>
    <w:basedOn w:val="74"/>
    <w:qFormat/>
    <w:uiPriority w:val="0"/>
    <w:pPr>
      <w:tabs>
        <w:tab w:val="right" w:leader="dot" w:pos="8493"/>
      </w:tabs>
      <w:spacing w:before="0" w:line="360" w:lineRule="auto"/>
      <w:ind w:left="100" w:leftChars="100"/>
    </w:pPr>
    <w:rPr>
      <w:rFonts w:ascii="宋体" w:hAnsi="Times New Roman" w:cs="宋体"/>
      <w:b/>
      <w:bCs/>
      <w:i w:val="0"/>
      <w:iCs w:val="0"/>
      <w:smallCaps/>
      <w:kern w:val="0"/>
      <w:sz w:val="24"/>
      <w:szCs w:val="24"/>
      <w:lang w:val="en-GB"/>
    </w:rPr>
  </w:style>
  <w:style w:type="paragraph" w:customStyle="1" w:styleId="2867">
    <w:name w:val="样式 目录 2 + 首行缩进:  2 字符4"/>
    <w:basedOn w:val="74"/>
    <w:qFormat/>
    <w:uiPriority w:val="0"/>
    <w:pPr>
      <w:tabs>
        <w:tab w:val="right" w:leader="dot" w:pos="8493"/>
      </w:tabs>
      <w:spacing w:before="0" w:line="360" w:lineRule="auto"/>
      <w:ind w:left="100" w:leftChars="100"/>
    </w:pPr>
    <w:rPr>
      <w:rFonts w:ascii="宋体" w:hAnsi="Times New Roman" w:cs="宋体"/>
      <w:b/>
      <w:bCs/>
      <w:i w:val="0"/>
      <w:iCs w:val="0"/>
      <w:smallCaps/>
      <w:kern w:val="0"/>
      <w:sz w:val="24"/>
      <w:szCs w:val="24"/>
      <w:lang w:val="en-GB"/>
    </w:rPr>
  </w:style>
  <w:style w:type="paragraph" w:customStyle="1" w:styleId="2868">
    <w:name w:val="小点说明"/>
    <w:basedOn w:val="1"/>
    <w:qFormat/>
    <w:uiPriority w:val="0"/>
    <w:pPr>
      <w:tabs>
        <w:tab w:val="left" w:pos="420"/>
      </w:tabs>
      <w:spacing w:line="360" w:lineRule="auto"/>
      <w:ind w:left="420" w:hanging="420"/>
    </w:pPr>
    <w:rPr>
      <w:rFonts w:ascii="Times New Roman" w:hAnsi="Times New Roman"/>
      <w:sz w:val="24"/>
      <w:szCs w:val="24"/>
    </w:rPr>
  </w:style>
  <w:style w:type="paragraph" w:customStyle="1" w:styleId="2869">
    <w:name w:val="次小点说明"/>
    <w:basedOn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2870">
    <w:name w:val="其他"/>
    <w:basedOn w:val="1"/>
    <w:qFormat/>
    <w:uiPriority w:val="0"/>
    <w:pPr>
      <w:spacing w:line="360" w:lineRule="auto"/>
      <w:ind w:firstLine="480" w:firstLineChars="200"/>
    </w:pPr>
    <w:rPr>
      <w:rFonts w:ascii="宋体" w:hAnsi="宋体"/>
      <w:b/>
      <w:sz w:val="24"/>
      <w:szCs w:val="24"/>
    </w:rPr>
  </w:style>
  <w:style w:type="paragraph" w:customStyle="1" w:styleId="2871">
    <w:name w:val="样式 标题 2 + 行距: 固定值 20 磅"/>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2872">
    <w:name w:val="正文标号2"/>
    <w:basedOn w:val="1"/>
    <w:qFormat/>
    <w:uiPriority w:val="0"/>
    <w:pPr>
      <w:spacing w:line="360" w:lineRule="auto"/>
      <w:ind w:left="300" w:leftChars="200" w:hanging="100" w:hangingChars="100"/>
    </w:pPr>
    <w:rPr>
      <w:rFonts w:ascii="宋体" w:hAnsi="Times New Roman"/>
      <w:sz w:val="24"/>
      <w:szCs w:val="24"/>
      <w:lang w:val="en-GB"/>
    </w:rPr>
  </w:style>
  <w:style w:type="paragraph" w:customStyle="1" w:styleId="2873">
    <w:name w:val="样式 目录 2 + 左  0 字符"/>
    <w:basedOn w:val="74"/>
    <w:qFormat/>
    <w:uiPriority w:val="0"/>
    <w:pPr>
      <w:tabs>
        <w:tab w:val="right" w:leader="dot" w:pos="8493"/>
      </w:tabs>
      <w:spacing w:before="0" w:line="360" w:lineRule="auto"/>
      <w:ind w:left="0" w:firstLine="562"/>
    </w:pPr>
    <w:rPr>
      <w:rFonts w:ascii="宋体" w:hAnsi="Times New Roman" w:cs="宋体"/>
      <w:b/>
      <w:bCs/>
      <w:i w:val="0"/>
      <w:iCs w:val="0"/>
      <w:smallCaps/>
      <w:kern w:val="0"/>
      <w:sz w:val="28"/>
      <w:szCs w:val="28"/>
      <w:lang w:val="en-GB"/>
    </w:rPr>
  </w:style>
  <w:style w:type="paragraph" w:customStyle="1" w:styleId="2874">
    <w:name w:val="样式 目录 3 + 左侧:  4 字符 首行缩进:  2 字符"/>
    <w:basedOn w:val="45"/>
    <w:qFormat/>
    <w:uiPriority w:val="0"/>
    <w:pPr>
      <w:tabs>
        <w:tab w:val="right" w:leader="dot" w:pos="8493"/>
      </w:tabs>
      <w:spacing w:before="120" w:after="120" w:line="360" w:lineRule="auto"/>
      <w:ind w:left="0" w:firstLine="150" w:firstLineChars="150"/>
    </w:pPr>
    <w:rPr>
      <w:rFonts w:ascii="宋体" w:hAnsi="Times New Roman" w:cs="宋体"/>
      <w:i/>
      <w:iCs/>
      <w:kern w:val="0"/>
      <w:szCs w:val="21"/>
      <w:lang w:val="en-GB"/>
    </w:rPr>
  </w:style>
  <w:style w:type="paragraph" w:customStyle="1" w:styleId="2875">
    <w:name w:val="样式 目录 4 + 首行缩进:  5 字符"/>
    <w:basedOn w:val="61"/>
    <w:qFormat/>
    <w:uiPriority w:val="0"/>
    <w:pPr>
      <w:tabs>
        <w:tab w:val="right" w:leader="dot" w:pos="8494"/>
        <w:tab w:val="right" w:leader="dot" w:pos="8520"/>
      </w:tabs>
      <w:spacing w:line="360" w:lineRule="auto"/>
      <w:ind w:left="0" w:firstLine="1470" w:firstLineChars="700"/>
    </w:pPr>
    <w:rPr>
      <w:rFonts w:ascii="Arial" w:hAnsi="Arial" w:cs="宋体"/>
      <w:sz w:val="18"/>
      <w:szCs w:val="18"/>
    </w:rPr>
  </w:style>
  <w:style w:type="paragraph" w:customStyle="1" w:styleId="2876">
    <w:name w:val="样式 样式 目录 4 + 首行缩进:  5 字符 + 首行缩进:  7 字符"/>
    <w:basedOn w:val="2875"/>
    <w:qFormat/>
    <w:uiPriority w:val="0"/>
  </w:style>
  <w:style w:type="paragraph" w:customStyle="1" w:styleId="2877">
    <w:name w:val="标书正文格式 Char Char"/>
    <w:link w:val="2878"/>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character" w:customStyle="1" w:styleId="2878">
    <w:name w:val="标书正文格式 Char Char Char"/>
    <w:link w:val="2877"/>
    <w:qFormat/>
    <w:uiPriority w:val="0"/>
    <w:rPr>
      <w:rFonts w:ascii="Times New Roman" w:hAnsi="Times New Roman" w:eastAsia="楷体_GB2312" w:cs="Times New Roman"/>
      <w:kern w:val="0"/>
      <w:sz w:val="24"/>
      <w:szCs w:val="24"/>
    </w:rPr>
  </w:style>
  <w:style w:type="paragraph" w:customStyle="1" w:styleId="2879">
    <w:name w:val="标书表格字体格式"/>
    <w:next w:val="1"/>
    <w:qFormat/>
    <w:uiPriority w:val="0"/>
    <w:rPr>
      <w:rFonts w:ascii="Times New Roman" w:hAnsi="Times New Roman" w:eastAsia="宋体" w:cs="Times New Roman"/>
      <w:kern w:val="2"/>
      <w:sz w:val="21"/>
      <w:szCs w:val="24"/>
      <w:lang w:val="en-US" w:eastAsia="zh-CN" w:bidi="ar-SA"/>
    </w:rPr>
  </w:style>
  <w:style w:type="paragraph" w:customStyle="1" w:styleId="2880">
    <w:name w:val="样式 目录 2 + 左侧:  1 字符 首行缩进:  2 字符"/>
    <w:basedOn w:val="74"/>
    <w:qFormat/>
    <w:uiPriority w:val="0"/>
    <w:pPr>
      <w:tabs>
        <w:tab w:val="right" w:leader="dot" w:pos="8493"/>
      </w:tabs>
      <w:spacing w:before="0" w:line="360" w:lineRule="auto"/>
      <w:ind w:left="0" w:firstLine="482"/>
    </w:pPr>
    <w:rPr>
      <w:rFonts w:ascii="宋体" w:hAnsi="Times New Roman" w:cs="宋体"/>
      <w:i w:val="0"/>
      <w:iCs w:val="0"/>
      <w:smallCaps/>
      <w:kern w:val="0"/>
      <w:sz w:val="24"/>
      <w:lang w:val="en-GB"/>
    </w:rPr>
  </w:style>
  <w:style w:type="paragraph" w:customStyle="1" w:styleId="2881">
    <w:name w:val="样式 样式 目录 2 + 左侧:  1 字符 首行缩进:  2 字符 + 首行缩进:  2 字符"/>
    <w:basedOn w:val="2880"/>
    <w:qFormat/>
    <w:uiPriority w:val="0"/>
    <w:pPr>
      <w:ind w:firstLine="100" w:firstLineChars="100"/>
    </w:pPr>
  </w:style>
  <w:style w:type="paragraph" w:customStyle="1" w:styleId="2882">
    <w:name w:val="样式 目录 4 + 首行缩进:  2 字符1"/>
    <w:basedOn w:val="61"/>
    <w:qFormat/>
    <w:uiPriority w:val="0"/>
    <w:pPr>
      <w:tabs>
        <w:tab w:val="right" w:leader="dot" w:pos="8494"/>
        <w:tab w:val="right" w:leader="dot" w:pos="8640"/>
      </w:tabs>
      <w:spacing w:line="360" w:lineRule="auto"/>
      <w:ind w:left="340" w:firstLine="420" w:firstLineChars="200"/>
      <w:jc w:val="right"/>
    </w:pPr>
    <w:rPr>
      <w:rFonts w:ascii="Times New Roman" w:hAnsi="Times New Roman" w:cs="宋体"/>
      <w:sz w:val="18"/>
      <w:szCs w:val="18"/>
      <w:lang w:val="en-GB"/>
    </w:rPr>
  </w:style>
  <w:style w:type="paragraph" w:customStyle="1" w:styleId="2883">
    <w:name w:val="样式 目录 2 + 左侧:  1 字符 首行缩进:  2 字符1"/>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84">
    <w:name w:val="样式 目录 4 + 首行缩进:  2 字符2"/>
    <w:basedOn w:val="61"/>
    <w:qFormat/>
    <w:uiPriority w:val="0"/>
    <w:pPr>
      <w:tabs>
        <w:tab w:val="right" w:leader="dot" w:pos="8494"/>
        <w:tab w:val="right" w:leader="dot" w:pos="8640"/>
      </w:tabs>
      <w:spacing w:line="360" w:lineRule="auto"/>
      <w:ind w:left="340" w:firstLine="200" w:firstLineChars="200"/>
      <w:jc w:val="right"/>
    </w:pPr>
    <w:rPr>
      <w:rFonts w:ascii="Times New Roman" w:hAnsi="Times New Roman" w:cs="宋体"/>
      <w:sz w:val="18"/>
      <w:szCs w:val="18"/>
      <w:lang w:val="en-GB"/>
    </w:rPr>
  </w:style>
  <w:style w:type="paragraph" w:customStyle="1" w:styleId="2885">
    <w:name w:val="基准页眉样式"/>
    <w:basedOn w:val="35"/>
    <w:qFormat/>
    <w:uiPriority w:val="0"/>
    <w:pPr>
      <w:keepLines/>
      <w:tabs>
        <w:tab w:val="center" w:pos="-18551"/>
        <w:tab w:val="right" w:pos="4320"/>
      </w:tabs>
      <w:spacing w:line="288" w:lineRule="auto"/>
      <w:jc w:val="center"/>
    </w:pPr>
    <w:rPr>
      <w:rFonts w:ascii="Times New Roman" w:hAnsi="Times New Roman" w:eastAsia="宋体" w:cs="Times New Roman"/>
      <w:smallCaps/>
      <w:spacing w:val="15"/>
      <w:kern w:val="0"/>
      <w:sz w:val="20"/>
      <w:szCs w:val="20"/>
      <w:lang w:eastAsia="en-US"/>
    </w:rPr>
  </w:style>
  <w:style w:type="paragraph" w:customStyle="1" w:styleId="2886">
    <w:name w:val="样式 目录 2 + 左侧:  1 字符 首行缩进:  2 字符2"/>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87">
    <w:name w:val="样式 目录 2 + 左侧:  1 字符 首行缩进:  2 字符3"/>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88">
    <w:name w:val="样式 目录 2 + 左侧:  1 字符 首行缩进:  2 字符4"/>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89">
    <w:name w:val="样式 目录 2 + 左侧:  1 字符 首行缩进:  2 字符5"/>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90">
    <w:name w:val="样式 目录 2 + 左侧:  1 字符 首行缩进:  2 字符6"/>
    <w:basedOn w:val="74"/>
    <w:qFormat/>
    <w:uiPriority w:val="0"/>
    <w:pPr>
      <w:tabs>
        <w:tab w:val="right" w:leader="dot" w:pos="8493"/>
      </w:tabs>
      <w:spacing w:before="0" w:line="360" w:lineRule="auto"/>
      <w:ind w:left="0" w:firstLine="241" w:firstLineChars="100"/>
    </w:pPr>
    <w:rPr>
      <w:rFonts w:ascii="宋体" w:hAnsi="Times New Roman" w:cs="宋体"/>
      <w:i w:val="0"/>
      <w:iCs w:val="0"/>
      <w:smallCaps/>
      <w:kern w:val="0"/>
      <w:sz w:val="24"/>
      <w:lang w:val="en-GB"/>
    </w:rPr>
  </w:style>
  <w:style w:type="paragraph" w:customStyle="1" w:styleId="2891">
    <w:name w:val="样式 目录 2 + 左侧:  1 字符 首行缩进:  2 字符7"/>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92">
    <w:name w:val="样式 目录 2 + 左侧:  1 字符 首行缩进:  2 字符8"/>
    <w:basedOn w:val="74"/>
    <w:qFormat/>
    <w:uiPriority w:val="0"/>
    <w:pPr>
      <w:tabs>
        <w:tab w:val="right" w:leader="dot" w:pos="8493"/>
      </w:tabs>
      <w:spacing w:before="0" w:line="360" w:lineRule="auto"/>
      <w:ind w:left="0" w:firstLine="100" w:firstLineChars="100"/>
    </w:pPr>
    <w:rPr>
      <w:rFonts w:ascii="宋体" w:hAnsi="Times New Roman" w:cs="宋体"/>
      <w:i w:val="0"/>
      <w:iCs w:val="0"/>
      <w:smallCaps/>
      <w:kern w:val="0"/>
      <w:sz w:val="24"/>
      <w:lang w:val="en-GB"/>
    </w:rPr>
  </w:style>
  <w:style w:type="paragraph" w:customStyle="1" w:styleId="2893">
    <w:name w:val="样式 目录 2 + 左侧:  1 字符 首行缩进:  2 字符9"/>
    <w:basedOn w:val="74"/>
    <w:qFormat/>
    <w:uiPriority w:val="0"/>
    <w:pPr>
      <w:tabs>
        <w:tab w:val="right" w:leader="dot" w:pos="8493"/>
      </w:tabs>
      <w:spacing w:before="0" w:line="360" w:lineRule="auto"/>
      <w:ind w:left="100" w:leftChars="100"/>
    </w:pPr>
    <w:rPr>
      <w:rFonts w:ascii="宋体" w:hAnsi="Times New Roman" w:cs="宋体"/>
      <w:i w:val="0"/>
      <w:iCs w:val="0"/>
      <w:smallCaps/>
      <w:kern w:val="0"/>
      <w:sz w:val="24"/>
      <w:lang w:val="en-GB"/>
    </w:rPr>
  </w:style>
  <w:style w:type="paragraph" w:customStyle="1" w:styleId="2894">
    <w:name w:val="样式 目录 2 + 左侧:  1 字符 首行缩进:  2 字符10"/>
    <w:basedOn w:val="74"/>
    <w:qFormat/>
    <w:uiPriority w:val="0"/>
    <w:pPr>
      <w:tabs>
        <w:tab w:val="right" w:leader="dot" w:pos="8493"/>
      </w:tabs>
      <w:spacing w:before="0" w:line="360" w:lineRule="auto"/>
      <w:ind w:left="100" w:leftChars="100"/>
    </w:pPr>
    <w:rPr>
      <w:rFonts w:ascii="宋体" w:hAnsi="Times New Roman" w:cs="宋体"/>
      <w:i w:val="0"/>
      <w:iCs w:val="0"/>
      <w:smallCaps/>
      <w:kern w:val="0"/>
      <w:sz w:val="24"/>
      <w:lang w:val="en-GB"/>
    </w:rPr>
  </w:style>
  <w:style w:type="paragraph" w:customStyle="1" w:styleId="2895">
    <w:name w:val="样式 目录 2 + 左侧:  1 字符 首行缩进:  2 字符11"/>
    <w:basedOn w:val="74"/>
    <w:qFormat/>
    <w:uiPriority w:val="0"/>
    <w:pPr>
      <w:tabs>
        <w:tab w:val="right" w:leader="dot" w:pos="8493"/>
      </w:tabs>
      <w:spacing w:before="0" w:line="360" w:lineRule="auto"/>
      <w:ind w:left="100" w:leftChars="100"/>
    </w:pPr>
    <w:rPr>
      <w:rFonts w:ascii="宋体" w:hAnsi="Times New Roman" w:cs="宋体"/>
      <w:i w:val="0"/>
      <w:iCs w:val="0"/>
      <w:smallCaps/>
      <w:kern w:val="0"/>
      <w:sz w:val="24"/>
      <w:lang w:val="en-GB"/>
    </w:rPr>
  </w:style>
  <w:style w:type="character" w:customStyle="1" w:styleId="2896">
    <w:name w:val="IndexiconIndexEntry"/>
    <w:qFormat/>
    <w:uiPriority w:val="0"/>
    <w:rPr>
      <w:rFonts w:eastAsia="宋体"/>
      <w:smallCaps/>
      <w:kern w:val="2"/>
      <w:sz w:val="20"/>
      <w:szCs w:val="20"/>
      <w:u w:val="none"/>
      <w:lang w:val="en-US" w:eastAsia="zh-CN" w:bidi="ar-SA"/>
    </w:rPr>
  </w:style>
  <w:style w:type="paragraph" w:customStyle="1" w:styleId="2897">
    <w:name w:val="Code_Title_Centered"/>
    <w:qFormat/>
    <w:uiPriority w:val="0"/>
    <w:pPr>
      <w:spacing w:before="40" w:after="40"/>
      <w:jc w:val="center"/>
    </w:pPr>
    <w:rPr>
      <w:rFonts w:ascii="Arial" w:hAnsi="Arial" w:eastAsia="宋体" w:cs="Times New Roman"/>
      <w:b/>
      <w:bCs/>
      <w:caps/>
      <w:lang w:val="en-US" w:eastAsia="en-US" w:bidi="he-IL"/>
    </w:rPr>
  </w:style>
  <w:style w:type="paragraph" w:customStyle="1" w:styleId="2898">
    <w:name w:val="Code_Text"/>
    <w:qFormat/>
    <w:uiPriority w:val="0"/>
    <w:pPr>
      <w:spacing w:before="20" w:after="20"/>
      <w:ind w:left="57"/>
    </w:pPr>
    <w:rPr>
      <w:rFonts w:ascii="Arial" w:hAnsi="Arial" w:eastAsia="宋体" w:cs="Times New Roman"/>
      <w:color w:val="000000"/>
      <w:lang w:val="fr-FR" w:eastAsia="fr-FR" w:bidi="he-IL"/>
    </w:rPr>
  </w:style>
  <w:style w:type="paragraph" w:customStyle="1" w:styleId="2899">
    <w:name w:val="样式 目录 2 + 左侧:  1 字符 首行缩进:  2 字符12"/>
    <w:basedOn w:val="74"/>
    <w:qFormat/>
    <w:uiPriority w:val="0"/>
    <w:pPr>
      <w:tabs>
        <w:tab w:val="right" w:leader="dot" w:pos="8493"/>
      </w:tabs>
      <w:spacing w:before="0" w:line="360" w:lineRule="auto"/>
      <w:ind w:left="100" w:leftChars="100"/>
    </w:pPr>
    <w:rPr>
      <w:rFonts w:ascii="宋体" w:hAnsi="Times New Roman" w:cs="宋体"/>
      <w:i w:val="0"/>
      <w:iCs w:val="0"/>
      <w:smallCaps/>
      <w:kern w:val="0"/>
      <w:sz w:val="24"/>
      <w:lang w:val="en-GB"/>
    </w:rPr>
  </w:style>
  <w:style w:type="paragraph" w:customStyle="1" w:styleId="2900">
    <w:name w:val="样式 目录 2 + 左侧:  1 字符"/>
    <w:basedOn w:val="74"/>
    <w:qFormat/>
    <w:uiPriority w:val="0"/>
    <w:pPr>
      <w:tabs>
        <w:tab w:val="right" w:leader="dot" w:pos="8493"/>
        <w:tab w:val="right" w:pos="8880"/>
      </w:tabs>
      <w:spacing w:before="0" w:line="360" w:lineRule="auto"/>
      <w:ind w:left="100" w:leftChars="100"/>
    </w:pPr>
    <w:rPr>
      <w:rFonts w:ascii="宋体" w:hAnsi="Times New Roman" w:cs="宋体"/>
      <w:i w:val="0"/>
      <w:iCs w:val="0"/>
      <w:smallCaps/>
      <w:kern w:val="0"/>
      <w:sz w:val="24"/>
      <w:lang w:val="en-GB"/>
    </w:rPr>
  </w:style>
  <w:style w:type="paragraph" w:customStyle="1" w:styleId="2901">
    <w:name w:val="样式 目录 4 + 首行缩进:  2 字符3"/>
    <w:basedOn w:val="61"/>
    <w:qFormat/>
    <w:uiPriority w:val="0"/>
    <w:pPr>
      <w:tabs>
        <w:tab w:val="right" w:leader="dot" w:pos="8494"/>
        <w:tab w:val="right" w:leader="dot" w:pos="8640"/>
      </w:tabs>
      <w:spacing w:line="360" w:lineRule="auto"/>
      <w:ind w:left="0" w:firstLine="240" w:firstLineChars="100"/>
      <w:jc w:val="right"/>
    </w:pPr>
    <w:rPr>
      <w:rFonts w:ascii="Times New Roman" w:hAnsi="Times New Roman" w:cs="宋体"/>
      <w:sz w:val="18"/>
      <w:szCs w:val="18"/>
      <w:lang w:val="en-GB"/>
    </w:rPr>
  </w:style>
  <w:style w:type="paragraph" w:customStyle="1" w:styleId="2902">
    <w:name w:val="样式 目录 4 + 首行缩进:  2 字符4"/>
    <w:basedOn w:val="61"/>
    <w:qFormat/>
    <w:uiPriority w:val="0"/>
    <w:pPr>
      <w:tabs>
        <w:tab w:val="right" w:leader="dot" w:pos="8494"/>
        <w:tab w:val="right" w:leader="dot" w:pos="8640"/>
      </w:tabs>
      <w:ind w:left="340" w:firstLine="480" w:firstLineChars="200"/>
      <w:jc w:val="right"/>
    </w:pPr>
    <w:rPr>
      <w:rFonts w:ascii="Times New Roman" w:hAnsi="Times New Roman" w:cs="宋体"/>
      <w:sz w:val="18"/>
      <w:szCs w:val="18"/>
      <w:lang w:val="en-GB"/>
    </w:rPr>
  </w:style>
  <w:style w:type="paragraph" w:customStyle="1" w:styleId="2903">
    <w:name w:val="样式 样式 目录 4 + 首行缩进:  2 字符4 + 首行缩进:  2 字符"/>
    <w:basedOn w:val="2902"/>
    <w:qFormat/>
    <w:uiPriority w:val="0"/>
    <w:pPr>
      <w:spacing w:line="360" w:lineRule="exact"/>
      <w:ind w:firstLine="200"/>
    </w:pPr>
  </w:style>
  <w:style w:type="paragraph" w:customStyle="1" w:styleId="2904">
    <w:name w:val="样式 目录 3 + 首行缩进:  2 字符1"/>
    <w:basedOn w:val="45"/>
    <w:qFormat/>
    <w:uiPriority w:val="0"/>
    <w:pPr>
      <w:tabs>
        <w:tab w:val="right" w:leader="dot" w:pos="8493"/>
      </w:tabs>
      <w:spacing w:beforeLines="50" w:after="120" w:line="360" w:lineRule="auto"/>
      <w:ind w:left="0" w:firstLine="480" w:firstLineChars="200"/>
    </w:pPr>
    <w:rPr>
      <w:rFonts w:ascii="宋体" w:hAnsi="Times New Roman" w:cs="宋体"/>
      <w:i/>
      <w:iCs/>
      <w:kern w:val="0"/>
      <w:lang w:val="en-GB"/>
    </w:rPr>
  </w:style>
  <w:style w:type="character" w:customStyle="1" w:styleId="2905">
    <w:name w:val="ldhtext3"/>
    <w:qFormat/>
    <w:uiPriority w:val="0"/>
    <w:rPr>
      <w:rFonts w:eastAsia="宋体"/>
      <w:kern w:val="2"/>
      <w:sz w:val="24"/>
      <w:szCs w:val="24"/>
      <w:lang w:val="en-US" w:eastAsia="zh-CN" w:bidi="ar-SA"/>
    </w:rPr>
  </w:style>
  <w:style w:type="character" w:customStyle="1" w:styleId="2906">
    <w:name w:val="ldhtext"/>
    <w:qFormat/>
    <w:uiPriority w:val="0"/>
    <w:rPr>
      <w:rFonts w:eastAsia="宋体"/>
      <w:kern w:val="2"/>
      <w:sz w:val="24"/>
      <w:szCs w:val="24"/>
      <w:lang w:val="en-US" w:eastAsia="zh-CN" w:bidi="ar-SA"/>
    </w:rPr>
  </w:style>
  <w:style w:type="paragraph" w:customStyle="1" w:styleId="2907">
    <w:name w:val="ldhtext31"/>
    <w:basedOn w:val="1"/>
    <w:qFormat/>
    <w:uiPriority w:val="0"/>
    <w:pPr>
      <w:widowControl/>
      <w:spacing w:beforeAutospacing="1" w:afterAutospacing="1"/>
    </w:pPr>
    <w:rPr>
      <w:rFonts w:ascii="宋体" w:hAnsi="宋体" w:cs="宋体"/>
      <w:kern w:val="0"/>
      <w:sz w:val="24"/>
      <w:szCs w:val="24"/>
    </w:rPr>
  </w:style>
  <w:style w:type="paragraph" w:customStyle="1" w:styleId="2908">
    <w:name w:val="样式 正文（首行缩进两字） + 五号"/>
    <w:basedOn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2909">
    <w:name w:val="正文-电视"/>
    <w:basedOn w:val="1"/>
    <w:qFormat/>
    <w:uiPriority w:val="0"/>
    <w:pPr>
      <w:numPr>
        <w:ilvl w:val="0"/>
        <w:numId w:val="150"/>
      </w:numPr>
      <w:tabs>
        <w:tab w:val="left" w:pos="879"/>
        <w:tab w:val="left" w:pos="1365"/>
        <w:tab w:val="clear" w:pos="1895"/>
      </w:tabs>
      <w:spacing w:line="360" w:lineRule="auto"/>
      <w:ind w:left="840" w:leftChars="400" w:firstLine="525"/>
      <w:jc w:val="both"/>
    </w:pPr>
    <w:rPr>
      <w:rFonts w:ascii="宋体" w:hAnsi="宋体"/>
      <w:sz w:val="24"/>
      <w:szCs w:val="24"/>
    </w:rPr>
  </w:style>
  <w:style w:type="character" w:customStyle="1" w:styleId="2910">
    <w:name w:val="Char Char111"/>
    <w:qFormat/>
    <w:uiPriority w:val="0"/>
    <w:rPr>
      <w:rFonts w:ascii="Arial" w:hAnsi="Arial" w:eastAsia="黑体"/>
      <w:b/>
      <w:bCs/>
      <w:kern w:val="2"/>
      <w:sz w:val="32"/>
      <w:szCs w:val="32"/>
      <w:lang w:val="en-US" w:eastAsia="zh-CN" w:bidi="ar-SA"/>
    </w:rPr>
  </w:style>
  <w:style w:type="character" w:customStyle="1" w:styleId="2911">
    <w:name w:val="Char Char71"/>
    <w:qFormat/>
    <w:uiPriority w:val="0"/>
    <w:rPr>
      <w:rFonts w:ascii="Cambria" w:hAnsi="Cambria" w:eastAsia="宋体"/>
      <w:b/>
      <w:bCs/>
      <w:kern w:val="2"/>
      <w:sz w:val="24"/>
      <w:szCs w:val="24"/>
      <w:lang w:val="en-US" w:eastAsia="zh-CN" w:bidi="ar-SA"/>
    </w:rPr>
  </w:style>
  <w:style w:type="character" w:customStyle="1" w:styleId="2912">
    <w:name w:val="Char Char61"/>
    <w:qFormat/>
    <w:uiPriority w:val="0"/>
    <w:rPr>
      <w:rFonts w:eastAsia="宋体"/>
      <w:b/>
      <w:bCs/>
      <w:kern w:val="2"/>
      <w:sz w:val="24"/>
      <w:szCs w:val="24"/>
      <w:lang w:val="en-US" w:eastAsia="zh-CN" w:bidi="ar-SA"/>
    </w:rPr>
  </w:style>
  <w:style w:type="character" w:customStyle="1" w:styleId="2913">
    <w:name w:val="Char Char51"/>
    <w:qFormat/>
    <w:uiPriority w:val="0"/>
    <w:rPr>
      <w:rFonts w:ascii="Cambria" w:hAnsi="Cambria" w:eastAsia="宋体"/>
      <w:kern w:val="2"/>
      <w:sz w:val="24"/>
      <w:szCs w:val="24"/>
      <w:lang w:val="en-US" w:eastAsia="zh-CN" w:bidi="ar-SA"/>
    </w:rPr>
  </w:style>
  <w:style w:type="paragraph" w:customStyle="1" w:styleId="2914">
    <w:name w:val="公文正文"/>
    <w:basedOn w:val="36"/>
    <w:qFormat/>
    <w:uiPriority w:val="0"/>
    <w:pPr>
      <w:spacing w:after="0"/>
      <w:ind w:left="720" w:leftChars="0" w:firstLine="200" w:firstLineChars="200"/>
      <w:jc w:val="both"/>
    </w:pPr>
    <w:rPr>
      <w:rFonts w:ascii="仿宋_GB2312" w:hAnsi="宋体" w:eastAsia="仿宋_GB2312"/>
      <w:kern w:val="28"/>
      <w:szCs w:val="24"/>
    </w:rPr>
  </w:style>
  <w:style w:type="character" w:customStyle="1" w:styleId="2915">
    <w:name w:val="sony121"/>
    <w:qFormat/>
    <w:uiPriority w:val="0"/>
    <w:rPr>
      <w:rFonts w:hint="eastAsia" w:ascii="宋体" w:hAnsi="宋体" w:eastAsia="宋体" w:cs="宋体"/>
      <w:sz w:val="18"/>
      <w:szCs w:val="18"/>
      <w:lang w:val="en-US" w:eastAsia="en-US" w:bidi="ar-SA"/>
    </w:rPr>
  </w:style>
  <w:style w:type="paragraph" w:customStyle="1" w:styleId="2916">
    <w:name w:val="正文符号1"/>
    <w:basedOn w:val="2917"/>
    <w:qFormat/>
    <w:uiPriority w:val="0"/>
    <w:pPr>
      <w:tabs>
        <w:tab w:val="left" w:pos="900"/>
        <w:tab w:val="left" w:pos="1080"/>
      </w:tabs>
      <w:ind w:left="900" w:hanging="420"/>
    </w:pPr>
  </w:style>
  <w:style w:type="paragraph" w:customStyle="1" w:styleId="2917">
    <w:name w:val="正文首行缩进2字"/>
    <w:basedOn w:val="1"/>
    <w:qFormat/>
    <w:uiPriority w:val="0"/>
    <w:pPr>
      <w:widowControl/>
      <w:spacing w:beforeAutospacing="1" w:afterAutospacing="1"/>
      <w:ind w:firstLine="567"/>
    </w:pPr>
    <w:rPr>
      <w:rFonts w:ascii="宋体" w:hAnsi="宋体" w:eastAsia="楷体_GB2312" w:cs="宋体"/>
      <w:kern w:val="0"/>
      <w:szCs w:val="24"/>
    </w:rPr>
  </w:style>
  <w:style w:type="character" w:customStyle="1" w:styleId="2918">
    <w:name w:val="font8e"/>
    <w:qFormat/>
    <w:uiPriority w:val="0"/>
    <w:rPr>
      <w:rFonts w:ascii="Verdana" w:hAnsi="Verdana" w:eastAsia="宋体" w:cs="宋体"/>
      <w:sz w:val="44"/>
      <w:lang w:val="en-US" w:eastAsia="en-US" w:bidi="ar-SA"/>
    </w:rPr>
  </w:style>
  <w:style w:type="character" w:customStyle="1" w:styleId="2919">
    <w:name w:val="p9_black"/>
    <w:qFormat/>
    <w:uiPriority w:val="0"/>
    <w:rPr>
      <w:rFonts w:ascii="Verdana" w:hAnsi="Verdana" w:eastAsia="宋体" w:cs="宋体"/>
      <w:sz w:val="44"/>
      <w:lang w:val="en-US" w:eastAsia="en-US" w:bidi="ar-SA"/>
    </w:rPr>
  </w:style>
  <w:style w:type="paragraph" w:customStyle="1" w:styleId="2920">
    <w:name w:val="color003366"/>
    <w:basedOn w:val="1"/>
    <w:qFormat/>
    <w:uiPriority w:val="0"/>
    <w:pPr>
      <w:widowControl/>
      <w:spacing w:beforeAutospacing="1" w:afterAutospacing="1"/>
    </w:pPr>
    <w:rPr>
      <w:rFonts w:ascii="Arial Unicode MS" w:hAnsi="Arial Unicode MS" w:eastAsia="Arial Unicode MS" w:cs="Arial Unicode MS"/>
      <w:color w:val="003366"/>
      <w:kern w:val="0"/>
      <w:sz w:val="24"/>
      <w:szCs w:val="24"/>
    </w:rPr>
  </w:style>
  <w:style w:type="paragraph" w:customStyle="1" w:styleId="2921">
    <w:name w:val="color003366bld"/>
    <w:basedOn w:val="1"/>
    <w:qFormat/>
    <w:uiPriority w:val="0"/>
    <w:pPr>
      <w:widowControl/>
      <w:spacing w:beforeAutospacing="1" w:afterAutospacing="1"/>
    </w:pPr>
    <w:rPr>
      <w:rFonts w:ascii="Arial Unicode MS" w:hAnsi="Arial Unicode MS" w:eastAsia="Arial Unicode MS" w:cs="Arial Unicode MS"/>
      <w:b/>
      <w:bCs/>
      <w:color w:val="003366"/>
      <w:kern w:val="0"/>
      <w:sz w:val="24"/>
      <w:szCs w:val="24"/>
    </w:rPr>
  </w:style>
  <w:style w:type="character" w:customStyle="1" w:styleId="2922">
    <w:name w:val="color003366bld1"/>
    <w:qFormat/>
    <w:uiPriority w:val="0"/>
    <w:rPr>
      <w:rFonts w:ascii="Verdana" w:hAnsi="Verdana" w:eastAsia="宋体" w:cs="宋体"/>
      <w:b/>
      <w:bCs/>
      <w:color w:val="003366"/>
      <w:sz w:val="44"/>
      <w:lang w:val="en-US" w:eastAsia="en-US" w:bidi="ar-SA"/>
    </w:rPr>
  </w:style>
  <w:style w:type="character" w:customStyle="1" w:styleId="2923">
    <w:name w:val="color0033661"/>
    <w:uiPriority w:val="0"/>
    <w:rPr>
      <w:rFonts w:ascii="Verdana" w:hAnsi="Verdana" w:eastAsia="宋体" w:cs="宋体"/>
      <w:color w:val="003366"/>
      <w:sz w:val="44"/>
      <w:lang w:val="en-US" w:eastAsia="en-US" w:bidi="ar-SA"/>
    </w:rPr>
  </w:style>
  <w:style w:type="paragraph" w:customStyle="1" w:styleId="2924">
    <w:name w:val="李纲正文"/>
    <w:basedOn w:val="1"/>
    <w:qFormat/>
    <w:uiPriority w:val="0"/>
    <w:pPr>
      <w:widowControl/>
      <w:adjustRightInd w:val="0"/>
      <w:spacing w:line="360" w:lineRule="auto"/>
      <w:ind w:firstLine="482"/>
      <w:textAlignment w:val="baseline"/>
    </w:pPr>
    <w:rPr>
      <w:rFonts w:ascii="宋体" w:hAnsi="宋体" w:eastAsia="仿宋_GB2312" w:cs="宋体"/>
      <w:kern w:val="0"/>
      <w:sz w:val="24"/>
      <w:szCs w:val="20"/>
    </w:rPr>
  </w:style>
  <w:style w:type="paragraph" w:customStyle="1" w:styleId="2925">
    <w:name w:val="李纲标题2"/>
    <w:basedOn w:val="1"/>
    <w:qFormat/>
    <w:uiPriority w:val="0"/>
    <w:pPr>
      <w:widowControl/>
      <w:tabs>
        <w:tab w:val="left" w:pos="425"/>
      </w:tabs>
      <w:adjustRightInd w:val="0"/>
      <w:spacing w:line="360" w:lineRule="auto"/>
      <w:ind w:left="425" w:hanging="425"/>
      <w:textAlignment w:val="baseline"/>
    </w:pPr>
    <w:rPr>
      <w:rFonts w:ascii="宋体" w:hAnsi="宋体" w:cs="宋体"/>
      <w:kern w:val="0"/>
      <w:sz w:val="24"/>
      <w:szCs w:val="20"/>
    </w:rPr>
  </w:style>
  <w:style w:type="paragraph" w:customStyle="1" w:styleId="2926">
    <w:name w:val="12poits"/>
    <w:basedOn w:val="1"/>
    <w:qFormat/>
    <w:uiPriority w:val="0"/>
    <w:pPr>
      <w:widowControl/>
      <w:spacing w:beforeAutospacing="1" w:afterAutospacing="1" w:line="300" w:lineRule="atLeast"/>
    </w:pPr>
    <w:rPr>
      <w:rFonts w:ascii="宋体" w:hAnsi="宋体" w:cs="宋体"/>
      <w:color w:val="000000"/>
      <w:kern w:val="0"/>
      <w:sz w:val="18"/>
      <w:szCs w:val="18"/>
    </w:rPr>
  </w:style>
  <w:style w:type="character" w:customStyle="1" w:styleId="2927">
    <w:name w:val="12poits1"/>
    <w:uiPriority w:val="0"/>
    <w:rPr>
      <w:rFonts w:ascii="Verdana" w:hAnsi="Verdana" w:eastAsia="宋体" w:cs="宋体"/>
      <w:sz w:val="18"/>
      <w:szCs w:val="18"/>
      <w:lang w:val="en-US" w:eastAsia="en-US" w:bidi="ar-SA"/>
    </w:rPr>
  </w:style>
  <w:style w:type="paragraph" w:customStyle="1" w:styleId="2928">
    <w:name w:val="回信地址"/>
    <w:qFormat/>
    <w:uiPriority w:val="0"/>
    <w:pPr>
      <w:framePr w:w="8640" w:wrap="notBeside" w:vAnchor="page" w:hAnchor="page" w:x="1581" w:y="13700" w:anchorLock="1"/>
      <w:tabs>
        <w:tab w:val="left" w:pos="-18551"/>
      </w:tabs>
      <w:spacing w:line="240" w:lineRule="atLeast"/>
      <w:ind w:right="-240"/>
      <w:jc w:val="center"/>
    </w:pPr>
    <w:rPr>
      <w:rFonts w:ascii="Garamond" w:hAnsi="Garamond" w:eastAsia="黑体" w:cs="Times New Roman"/>
      <w:spacing w:val="30"/>
      <w:sz w:val="24"/>
      <w:lang w:val="en-US" w:eastAsia="zh-CN" w:bidi="ar-SA"/>
    </w:rPr>
  </w:style>
  <w:style w:type="paragraph" w:customStyle="1" w:styleId="2929">
    <w:name w:val="封页标题"/>
    <w:basedOn w:val="2196"/>
    <w:next w:val="1"/>
    <w:qFormat/>
    <w:uiPriority w:val="0"/>
    <w:pPr>
      <w:autoSpaceDE/>
      <w:spacing w:after="240" w:afterLines="50" w:line="720" w:lineRule="atLeast"/>
      <w:ind w:firstLine="0" w:firstLineChars="0"/>
      <w:jc w:val="center"/>
    </w:pPr>
    <w:rPr>
      <w:rFonts w:ascii="宋体" w:hAnsi="宋体" w:eastAsia="黑体" w:cs="宋体"/>
      <w:b/>
      <w:caps/>
      <w:spacing w:val="20"/>
      <w:w w:val="90"/>
      <w:kern w:val="0"/>
      <w:sz w:val="64"/>
      <w:lang w:bidi="ar-SA"/>
    </w:rPr>
  </w:style>
  <w:style w:type="paragraph" w:customStyle="1" w:styleId="2930">
    <w:name w:val="副题目 – 封页"/>
    <w:basedOn w:val="2929"/>
    <w:next w:val="35"/>
    <w:qFormat/>
    <w:uiPriority w:val="0"/>
  </w:style>
  <w:style w:type="paragraph" w:customStyle="1" w:styleId="2931">
    <w:name w:val="页脚11"/>
    <w:basedOn w:val="55"/>
    <w:qFormat/>
    <w:uiPriority w:val="0"/>
    <w:pPr>
      <w:widowControl/>
      <w:pBdr>
        <w:top w:val="single" w:color="auto" w:sz="4" w:space="1"/>
      </w:pBdr>
      <w:jc w:val="both"/>
    </w:pPr>
    <w:rPr>
      <w:rFonts w:ascii="Arial" w:hAnsi="Arial" w:cs="宋体"/>
      <w:kern w:val="0"/>
      <w:sz w:val="21"/>
      <w:szCs w:val="21"/>
      <w:lang w:val="zh-CN"/>
    </w:rPr>
  </w:style>
  <w:style w:type="paragraph" w:customStyle="1" w:styleId="2932">
    <w:name w:val="wenzi-3"/>
    <w:basedOn w:val="1"/>
    <w:qFormat/>
    <w:uiPriority w:val="0"/>
    <w:pPr>
      <w:widowControl/>
      <w:spacing w:beforeAutospacing="1" w:afterAutospacing="1" w:line="375" w:lineRule="atLeast"/>
      <w:jc w:val="center"/>
    </w:pPr>
    <w:rPr>
      <w:rFonts w:ascii="Times New Roman" w:hAnsi="Times New Roman" w:eastAsia="Arial Unicode MS" w:cs="Arial Unicode MS"/>
      <w:b/>
      <w:bCs/>
      <w:color w:val="003399"/>
      <w:kern w:val="0"/>
      <w:sz w:val="20"/>
      <w:szCs w:val="20"/>
    </w:rPr>
  </w:style>
  <w:style w:type="paragraph" w:customStyle="1" w:styleId="2933">
    <w:name w:val="wenzi6"/>
    <w:basedOn w:val="1"/>
    <w:qFormat/>
    <w:uiPriority w:val="0"/>
    <w:pPr>
      <w:widowControl/>
      <w:spacing w:beforeAutospacing="1" w:afterAutospacing="1"/>
      <w:jc w:val="center"/>
    </w:pPr>
    <w:rPr>
      <w:rFonts w:ascii="Times New Roman" w:hAnsi="Times New Roman" w:eastAsia="Arial Unicode MS" w:cs="Arial Unicode MS"/>
      <w:color w:val="000000"/>
      <w:kern w:val="0"/>
      <w:sz w:val="54"/>
      <w:szCs w:val="54"/>
    </w:rPr>
  </w:style>
  <w:style w:type="paragraph" w:customStyle="1" w:styleId="2934">
    <w:name w:val="wenzi"/>
    <w:basedOn w:val="1"/>
    <w:qFormat/>
    <w:uiPriority w:val="0"/>
    <w:pPr>
      <w:widowControl/>
      <w:spacing w:beforeAutospacing="1" w:afterAutospacing="1" w:line="300" w:lineRule="atLeast"/>
      <w:jc w:val="center"/>
    </w:pPr>
    <w:rPr>
      <w:rFonts w:ascii="Times New Roman" w:hAnsi="Times New Roman" w:eastAsia="Arial Unicode MS" w:cs="Arial Unicode MS"/>
      <w:color w:val="000000"/>
      <w:kern w:val="0"/>
      <w:sz w:val="20"/>
      <w:szCs w:val="20"/>
    </w:rPr>
  </w:style>
  <w:style w:type="paragraph" w:customStyle="1" w:styleId="2935">
    <w:name w:val="wenzi-1"/>
    <w:basedOn w:val="1"/>
    <w:qFormat/>
    <w:uiPriority w:val="0"/>
    <w:pPr>
      <w:widowControl/>
      <w:spacing w:beforeAutospacing="1" w:afterAutospacing="1" w:line="300" w:lineRule="atLeast"/>
      <w:jc w:val="center"/>
    </w:pPr>
    <w:rPr>
      <w:rFonts w:ascii="Times New Roman" w:hAnsi="Times New Roman" w:eastAsia="Arial Unicode MS" w:cs="Arial Unicode MS"/>
      <w:color w:val="000000"/>
      <w:kern w:val="0"/>
      <w:sz w:val="20"/>
      <w:szCs w:val="20"/>
    </w:rPr>
  </w:style>
  <w:style w:type="paragraph" w:customStyle="1" w:styleId="2936">
    <w:name w:val="ww2"/>
    <w:basedOn w:val="1"/>
    <w:qFormat/>
    <w:uiPriority w:val="0"/>
    <w:pPr>
      <w:widowControl/>
      <w:spacing w:beforeAutospacing="1" w:afterAutospacing="1"/>
      <w:jc w:val="center"/>
    </w:pPr>
    <w:rPr>
      <w:rFonts w:ascii="Times New Roman" w:hAnsi="Times New Roman" w:eastAsia="Arial Unicode MS" w:cs="Arial Unicode MS"/>
      <w:b/>
      <w:bCs/>
      <w:color w:val="000000"/>
      <w:kern w:val="0"/>
      <w:sz w:val="20"/>
      <w:szCs w:val="20"/>
    </w:rPr>
  </w:style>
  <w:style w:type="paragraph" w:customStyle="1" w:styleId="2937">
    <w:name w:val="wenzi-2"/>
    <w:basedOn w:val="1"/>
    <w:qFormat/>
    <w:uiPriority w:val="0"/>
    <w:pPr>
      <w:widowControl/>
      <w:spacing w:beforeAutospacing="1" w:afterAutospacing="1"/>
      <w:jc w:val="center"/>
    </w:pPr>
    <w:rPr>
      <w:rFonts w:ascii="Times New Roman" w:hAnsi="Times New Roman" w:eastAsia="Arial Unicode MS" w:cs="Arial Unicode MS"/>
      <w:b/>
      <w:bCs/>
      <w:color w:val="336699"/>
      <w:kern w:val="0"/>
      <w:sz w:val="20"/>
      <w:szCs w:val="20"/>
    </w:rPr>
  </w:style>
  <w:style w:type="paragraph" w:customStyle="1" w:styleId="2938">
    <w:name w:val="wenzi-0"/>
    <w:basedOn w:val="1"/>
    <w:qFormat/>
    <w:uiPriority w:val="0"/>
    <w:pPr>
      <w:widowControl/>
      <w:spacing w:beforeAutospacing="1" w:afterAutospacing="1" w:line="300" w:lineRule="atLeast"/>
      <w:jc w:val="center"/>
    </w:pPr>
    <w:rPr>
      <w:rFonts w:ascii="Times New Roman" w:hAnsi="Times New Roman" w:eastAsia="Arial Unicode MS" w:cs="Arial Unicode MS"/>
      <w:color w:val="000000"/>
      <w:kern w:val="0"/>
      <w:sz w:val="20"/>
      <w:szCs w:val="20"/>
    </w:rPr>
  </w:style>
  <w:style w:type="paragraph" w:customStyle="1" w:styleId="2939">
    <w:name w:val="wenzi4"/>
    <w:basedOn w:val="1"/>
    <w:qFormat/>
    <w:uiPriority w:val="0"/>
    <w:pPr>
      <w:widowControl/>
      <w:spacing w:beforeAutospacing="1" w:afterAutospacing="1"/>
      <w:jc w:val="center"/>
    </w:pPr>
    <w:rPr>
      <w:rFonts w:ascii="Times New Roman" w:hAnsi="Times New Roman" w:eastAsia="Arial Unicode MS" w:cs="Arial Unicode MS"/>
      <w:color w:val="000000"/>
      <w:kern w:val="0"/>
      <w:sz w:val="36"/>
      <w:szCs w:val="36"/>
    </w:rPr>
  </w:style>
  <w:style w:type="paragraph" w:customStyle="1" w:styleId="2940">
    <w:name w:val="wenzi3"/>
    <w:basedOn w:val="1"/>
    <w:qFormat/>
    <w:uiPriority w:val="0"/>
    <w:pPr>
      <w:widowControl/>
      <w:spacing w:beforeAutospacing="1" w:afterAutospacing="1"/>
      <w:jc w:val="center"/>
    </w:pPr>
    <w:rPr>
      <w:rFonts w:ascii="_GB2312" w:hAnsi="_GB2312" w:eastAsia="Arial Unicode MS" w:cs="Arial Unicode MS"/>
      <w:b/>
      <w:bCs/>
      <w:color w:val="000000"/>
      <w:kern w:val="0"/>
      <w:sz w:val="24"/>
      <w:szCs w:val="24"/>
    </w:rPr>
  </w:style>
  <w:style w:type="paragraph" w:customStyle="1" w:styleId="2941">
    <w:name w:val="wenzi5"/>
    <w:basedOn w:val="1"/>
    <w:qFormat/>
    <w:uiPriority w:val="0"/>
    <w:pPr>
      <w:widowControl/>
      <w:spacing w:beforeAutospacing="1" w:afterAutospacing="1"/>
      <w:jc w:val="center"/>
    </w:pPr>
    <w:rPr>
      <w:rFonts w:ascii="_GB2312" w:hAnsi="_GB2312" w:eastAsia="Arial Unicode MS" w:cs="Arial Unicode MS"/>
      <w:b/>
      <w:bCs/>
      <w:color w:val="000000"/>
      <w:kern w:val="0"/>
      <w:sz w:val="27"/>
      <w:szCs w:val="27"/>
    </w:rPr>
  </w:style>
  <w:style w:type="paragraph" w:customStyle="1" w:styleId="2942">
    <w:name w:val="ww"/>
    <w:basedOn w:val="1"/>
    <w:qFormat/>
    <w:uiPriority w:val="0"/>
    <w:pPr>
      <w:widowControl/>
      <w:spacing w:beforeAutospacing="1" w:afterAutospacing="1"/>
      <w:jc w:val="center"/>
    </w:pPr>
    <w:rPr>
      <w:rFonts w:ascii="_GB2312" w:hAnsi="_GB2312" w:eastAsia="Arial Unicode MS" w:cs="Arial Unicode MS"/>
      <w:color w:val="000000"/>
      <w:kern w:val="0"/>
      <w:sz w:val="24"/>
      <w:szCs w:val="24"/>
    </w:rPr>
  </w:style>
  <w:style w:type="paragraph" w:customStyle="1" w:styleId="2943">
    <w:name w:val="ww3"/>
    <w:basedOn w:val="1"/>
    <w:qFormat/>
    <w:uiPriority w:val="0"/>
    <w:pPr>
      <w:widowControl/>
      <w:spacing w:beforeAutospacing="1" w:afterAutospacing="1"/>
      <w:jc w:val="center"/>
    </w:pPr>
    <w:rPr>
      <w:rFonts w:ascii="_GB2312" w:hAnsi="_GB2312" w:eastAsia="Arial Unicode MS" w:cs="Arial Unicode MS"/>
      <w:color w:val="000000"/>
      <w:kern w:val="0"/>
      <w:sz w:val="23"/>
      <w:szCs w:val="23"/>
    </w:rPr>
  </w:style>
  <w:style w:type="paragraph" w:customStyle="1" w:styleId="2944">
    <w:name w:val="ww4"/>
    <w:basedOn w:val="1"/>
    <w:qFormat/>
    <w:uiPriority w:val="0"/>
    <w:pPr>
      <w:widowControl/>
      <w:spacing w:beforeAutospacing="1" w:afterAutospacing="1"/>
      <w:jc w:val="center"/>
    </w:pPr>
    <w:rPr>
      <w:rFonts w:ascii="Geneva" w:hAnsi="Geneva" w:eastAsia="Arial Unicode MS" w:cs="Arial Unicode MS"/>
      <w:b/>
      <w:bCs/>
      <w:color w:val="003300"/>
      <w:kern w:val="0"/>
      <w:sz w:val="27"/>
      <w:szCs w:val="27"/>
    </w:rPr>
  </w:style>
  <w:style w:type="character" w:customStyle="1" w:styleId="2945">
    <w:name w:val="wenzi1"/>
    <w:qFormat/>
    <w:uiPriority w:val="0"/>
    <w:rPr>
      <w:rFonts w:hint="default" w:eastAsia="宋体" w:cs="宋体"/>
      <w:color w:val="000000"/>
      <w:spacing w:val="0"/>
      <w:sz w:val="20"/>
      <w:szCs w:val="20"/>
      <w:u w:val="none"/>
      <w:lang w:val="en-US" w:eastAsia="en-US" w:bidi="ar-SA"/>
    </w:rPr>
  </w:style>
  <w:style w:type="character" w:customStyle="1" w:styleId="2946">
    <w:name w:val="style111"/>
    <w:qFormat/>
    <w:uiPriority w:val="0"/>
    <w:rPr>
      <w:rFonts w:ascii="Verdana" w:hAnsi="Verdana" w:eastAsia="宋体" w:cs="宋体"/>
      <w:color w:val="0000FF"/>
      <w:sz w:val="44"/>
      <w:lang w:val="en-US" w:eastAsia="en-US" w:bidi="ar-SA"/>
    </w:rPr>
  </w:style>
  <w:style w:type="character" w:customStyle="1" w:styleId="2947">
    <w:name w:val="font12-blue-bold1"/>
    <w:qFormat/>
    <w:uiPriority w:val="0"/>
    <w:rPr>
      <w:rFonts w:ascii="Verdana" w:hAnsi="Verdana" w:eastAsia="宋体" w:cs="宋体"/>
      <w:b/>
      <w:bCs/>
      <w:color w:val="0249A5"/>
      <w:sz w:val="21"/>
      <w:szCs w:val="21"/>
      <w:u w:val="none"/>
      <w:lang w:val="en-US" w:eastAsia="en-US" w:bidi="ar-SA"/>
    </w:rPr>
  </w:style>
  <w:style w:type="character" w:customStyle="1" w:styleId="2948">
    <w:name w:val="font12-red-bold1"/>
    <w:qFormat/>
    <w:uiPriority w:val="0"/>
    <w:rPr>
      <w:rFonts w:ascii="Verdana" w:hAnsi="Verdana" w:eastAsia="宋体" w:cs="宋体"/>
      <w:b/>
      <w:bCs/>
      <w:color w:val="FF4A00"/>
      <w:sz w:val="21"/>
      <w:szCs w:val="21"/>
      <w:u w:val="none"/>
      <w:lang w:val="en-US" w:eastAsia="en-US" w:bidi="ar-SA"/>
    </w:rPr>
  </w:style>
  <w:style w:type="character" w:customStyle="1" w:styleId="2949">
    <w:name w:val="pjb"/>
    <w:qFormat/>
    <w:uiPriority w:val="0"/>
    <w:rPr>
      <w:rFonts w:ascii="Verdana" w:hAnsi="Verdana" w:eastAsia="宋体" w:cs="宋体"/>
      <w:sz w:val="44"/>
      <w:lang w:val="en-US" w:eastAsia="en-US" w:bidi="ar-SA"/>
    </w:rPr>
  </w:style>
  <w:style w:type="paragraph" w:customStyle="1" w:styleId="2950">
    <w:name w:val="12-3a3a3a"/>
    <w:basedOn w:val="1"/>
    <w:qFormat/>
    <w:uiPriority w:val="0"/>
    <w:pPr>
      <w:widowControl/>
      <w:spacing w:beforeAutospacing="1" w:afterAutospacing="1" w:line="386" w:lineRule="atLeast"/>
    </w:pPr>
    <w:rPr>
      <w:rFonts w:ascii="宋体" w:hAnsi="宋体" w:cs="宋体"/>
      <w:kern w:val="0"/>
      <w:sz w:val="24"/>
      <w:szCs w:val="21"/>
    </w:rPr>
  </w:style>
  <w:style w:type="character" w:customStyle="1" w:styleId="2951">
    <w:name w:val="ibm-price"/>
    <w:qFormat/>
    <w:uiPriority w:val="0"/>
    <w:rPr>
      <w:rFonts w:ascii="Verdana" w:hAnsi="Verdana" w:eastAsia="宋体" w:cs="宋体"/>
      <w:sz w:val="44"/>
      <w:lang w:val="en-US" w:eastAsia="en-US" w:bidi="ar-SA"/>
    </w:rPr>
  </w:style>
  <w:style w:type="paragraph" w:customStyle="1" w:styleId="2952">
    <w:name w:val="spantable"/>
    <w:basedOn w:val="1"/>
    <w:qFormat/>
    <w:uiPriority w:val="0"/>
    <w:pPr>
      <w:widowControl/>
      <w:spacing w:beforeAutospacing="1" w:afterAutospacing="1" w:line="360" w:lineRule="auto"/>
    </w:pPr>
    <w:rPr>
      <w:rFonts w:ascii="Times New Roman" w:hAnsi="Times New Roman" w:cs="宋体"/>
      <w:color w:val="000000"/>
      <w:kern w:val="0"/>
      <w:sz w:val="18"/>
      <w:szCs w:val="18"/>
    </w:rPr>
  </w:style>
  <w:style w:type="paragraph" w:customStyle="1" w:styleId="2953">
    <w:name w:val="图"/>
    <w:basedOn w:val="1"/>
    <w:link w:val="3362"/>
    <w:qFormat/>
    <w:uiPriority w:val="0"/>
    <w:pPr>
      <w:snapToGrid w:val="0"/>
      <w:spacing w:line="300" w:lineRule="auto"/>
      <w:ind w:firstLine="180"/>
      <w:jc w:val="center"/>
    </w:pPr>
    <w:rPr>
      <w:rFonts w:ascii="Times New Roman" w:hAnsi="Times New Roman"/>
      <w:kern w:val="0"/>
      <w:sz w:val="20"/>
      <w:szCs w:val="24"/>
    </w:rPr>
  </w:style>
  <w:style w:type="paragraph" w:customStyle="1" w:styleId="2954">
    <w:name w:val="样式 标题 2H22nd levelh22Header 2l2Titre2Head 2DO NOT USE_h..."/>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2955">
    <w:name w:val="样式 标题 2H22nd levelh22Header 2l2Titre2Head 2DO NOT USE_h...1"/>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2956">
    <w:name w:val="列项——"/>
    <w:qFormat/>
    <w:uiPriority w:val="99"/>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2957">
    <w:name w:val="标准正文 Char1"/>
    <w:qFormat/>
    <w:uiPriority w:val="0"/>
    <w:rPr>
      <w:rFonts w:eastAsia="宋体"/>
      <w:kern w:val="2"/>
      <w:sz w:val="24"/>
      <w:lang w:val="en-US" w:eastAsia="zh-CN" w:bidi="ar-SA"/>
    </w:rPr>
  </w:style>
  <w:style w:type="paragraph" w:customStyle="1" w:styleId="2958">
    <w:name w:val="响应内容"/>
    <w:basedOn w:val="86"/>
    <w:qFormat/>
    <w:uiPriority w:val="0"/>
    <w:pPr>
      <w:widowControl w:val="0"/>
      <w:ind w:firstLine="480"/>
      <w:jc w:val="both"/>
    </w:pPr>
    <w:rPr>
      <w:rFonts w:ascii="Times New Roman" w:hAnsi="Times New Roman" w:eastAsia="楷体_GB2312"/>
      <w:b/>
      <w:sz w:val="28"/>
      <w:szCs w:val="24"/>
    </w:rPr>
  </w:style>
  <w:style w:type="paragraph" w:customStyle="1" w:styleId="2959">
    <w:name w:val="Level 1"/>
    <w:basedOn w:val="1"/>
    <w:qFormat/>
    <w:uiPriority w:val="0"/>
    <w:pPr>
      <w:tabs>
        <w:tab w:val="left" w:pos="620"/>
      </w:tabs>
      <w:spacing w:afterLines="50"/>
      <w:ind w:left="620" w:right="567" w:hanging="420"/>
      <w:jc w:val="both"/>
    </w:pPr>
    <w:rPr>
      <w:rFonts w:ascii="Times New Roman" w:hAnsi="Times New Roman"/>
      <w:kern w:val="0"/>
      <w:sz w:val="21"/>
      <w:szCs w:val="20"/>
      <w:lang w:val="en-GB" w:eastAsia="en-US"/>
    </w:rPr>
  </w:style>
  <w:style w:type="paragraph" w:customStyle="1" w:styleId="2960">
    <w:name w:val="居 中"/>
    <w:basedOn w:val="1"/>
    <w:link w:val="2961"/>
    <w:qFormat/>
    <w:uiPriority w:val="0"/>
    <w:pPr>
      <w:spacing w:line="360" w:lineRule="auto"/>
      <w:ind w:firstLine="420" w:firstLineChars="200"/>
      <w:jc w:val="center"/>
    </w:pPr>
    <w:rPr>
      <w:rFonts w:ascii="Times New Roman" w:hAnsi="Times New Roman"/>
      <w:kern w:val="0"/>
      <w:sz w:val="22"/>
      <w:szCs w:val="24"/>
    </w:rPr>
  </w:style>
  <w:style w:type="character" w:customStyle="1" w:styleId="2961">
    <w:name w:val="居 中 Char"/>
    <w:link w:val="2960"/>
    <w:qFormat/>
    <w:uiPriority w:val="0"/>
    <w:rPr>
      <w:rFonts w:ascii="Times New Roman" w:hAnsi="Times New Roman" w:eastAsia="宋体" w:cs="Times New Roman"/>
      <w:kern w:val="0"/>
      <w:sz w:val="22"/>
      <w:szCs w:val="24"/>
    </w:rPr>
  </w:style>
  <w:style w:type="paragraph" w:customStyle="1" w:styleId="2962">
    <w:name w:val="CM24"/>
    <w:basedOn w:val="208"/>
    <w:next w:val="208"/>
    <w:qFormat/>
    <w:uiPriority w:val="0"/>
    <w:pPr>
      <w:spacing w:after="478"/>
    </w:pPr>
    <w:rPr>
      <w:rFonts w:ascii="宋体" w:hAnsi="Calibri" w:cs="Times New Roman"/>
      <w:color w:val="auto"/>
    </w:rPr>
  </w:style>
  <w:style w:type="paragraph" w:customStyle="1" w:styleId="2963">
    <w:name w:val="图题目"/>
    <w:next w:val="1"/>
    <w:link w:val="2964"/>
    <w:qFormat/>
    <w:uiPriority w:val="0"/>
    <w:pPr>
      <w:numPr>
        <w:ilvl w:val="0"/>
        <w:numId w:val="151"/>
      </w:numPr>
      <w:spacing w:beforeLines="50" w:after="120"/>
      <w:jc w:val="center"/>
    </w:pPr>
    <w:rPr>
      <w:rFonts w:ascii="Calibri" w:hAnsi="Calibri" w:eastAsia="楷体_GB2312" w:cs="Times New Roman"/>
      <w:kern w:val="24"/>
      <w:sz w:val="24"/>
      <w:szCs w:val="18"/>
      <w:lang w:val="en-US" w:eastAsia="zh-CN" w:bidi="ar-SA"/>
    </w:rPr>
  </w:style>
  <w:style w:type="character" w:customStyle="1" w:styleId="2964">
    <w:name w:val="图题目 Char"/>
    <w:link w:val="2963"/>
    <w:qFormat/>
    <w:uiPriority w:val="0"/>
    <w:rPr>
      <w:rFonts w:ascii="Calibri" w:hAnsi="Calibri" w:eastAsia="楷体_GB2312" w:cs="Times New Roman"/>
      <w:kern w:val="24"/>
      <w:sz w:val="24"/>
      <w:szCs w:val="18"/>
    </w:rPr>
  </w:style>
  <w:style w:type="character" w:customStyle="1" w:styleId="2965">
    <w:name w:val="Footer-Even Char Char"/>
    <w:qFormat/>
    <w:uiPriority w:val="0"/>
    <w:rPr>
      <w:rFonts w:eastAsia="宋体"/>
      <w:kern w:val="2"/>
      <w:sz w:val="21"/>
      <w:szCs w:val="24"/>
      <w:lang w:val="en-US" w:eastAsia="zh-CN" w:bidi="ar-SA"/>
    </w:rPr>
  </w:style>
  <w:style w:type="paragraph" w:customStyle="1" w:styleId="2966">
    <w:name w:val="样式 标题 1 + (中文) 宋体 行距: 1.5 倍行距"/>
    <w:basedOn w:val="4"/>
    <w:qFormat/>
    <w:uiPriority w:val="0"/>
    <w:pPr>
      <w:numPr>
        <w:ilvl w:val="0"/>
        <w:numId w:val="0"/>
      </w:numPr>
      <w:tabs>
        <w:tab w:val="left" w:pos="420"/>
      </w:tabs>
      <w:ind w:left="420" w:hanging="420"/>
      <w:jc w:val="both"/>
    </w:pPr>
    <w:rPr>
      <w:rFonts w:ascii="宋体" w:hAnsi="Courier New"/>
      <w:sz w:val="44"/>
    </w:rPr>
  </w:style>
  <w:style w:type="paragraph" w:customStyle="1" w:styleId="2967">
    <w:name w:val="样式 宋体 行距: 1.5 倍行距 首行缩进:  2 字符"/>
    <w:basedOn w:val="1"/>
    <w:qFormat/>
    <w:uiPriority w:val="0"/>
    <w:pPr>
      <w:spacing w:line="360" w:lineRule="auto"/>
      <w:ind w:firstLine="420" w:firstLineChars="200"/>
      <w:jc w:val="both"/>
    </w:pPr>
    <w:rPr>
      <w:rFonts w:ascii="宋体" w:hAnsi="宋体" w:cs="宋体"/>
      <w:sz w:val="24"/>
      <w:szCs w:val="20"/>
    </w:rPr>
  </w:style>
  <w:style w:type="character" w:customStyle="1" w:styleId="2968">
    <w:name w:val="样式 宋体 小四 加粗"/>
    <w:qFormat/>
    <w:uiPriority w:val="0"/>
    <w:rPr>
      <w:rFonts w:ascii="宋体" w:hAnsi="宋体"/>
      <w:b/>
      <w:bCs/>
      <w:sz w:val="21"/>
    </w:rPr>
  </w:style>
  <w:style w:type="paragraph" w:customStyle="1" w:styleId="2969">
    <w:name w:val="样式 左侧:  1.27 厘米 首行缩进:  0.95 厘米 段前: 6 磅 段后: 6 磅 行距: 1.5 倍行距"/>
    <w:basedOn w:val="1"/>
    <w:qFormat/>
    <w:uiPriority w:val="0"/>
    <w:pPr>
      <w:ind w:left="720" w:firstLine="539"/>
      <w:jc w:val="both"/>
    </w:pPr>
    <w:rPr>
      <w:rFonts w:ascii="Times New Roman" w:hAnsi="Times New Roman" w:cs="宋体"/>
      <w:sz w:val="21"/>
      <w:szCs w:val="20"/>
    </w:rPr>
  </w:style>
  <w:style w:type="character" w:customStyle="1" w:styleId="2970">
    <w:name w:val="正文首行缩进 Char Char Char Char Char Char Char Char Char1 Char Char Char Char Char Char Char Char Char Char Char Char Char"/>
    <w:qFormat/>
    <w:uiPriority w:val="0"/>
    <w:rPr>
      <w:rFonts w:eastAsia="宋体"/>
      <w:sz w:val="21"/>
      <w:szCs w:val="21"/>
      <w:lang w:val="en-US" w:eastAsia="zh-CN" w:bidi="ar-SA"/>
    </w:rPr>
  </w:style>
  <w:style w:type="paragraph" w:customStyle="1" w:styleId="2971">
    <w:name w:val="tabledescription"/>
    <w:basedOn w:val="1"/>
    <w:qFormat/>
    <w:uiPriority w:val="99"/>
    <w:pPr>
      <w:widowControl/>
      <w:spacing w:beforeAutospacing="1" w:afterAutospacing="1"/>
    </w:pPr>
    <w:rPr>
      <w:rFonts w:ascii="宋体" w:hAnsi="宋体" w:cs="宋体"/>
      <w:kern w:val="0"/>
      <w:sz w:val="24"/>
      <w:szCs w:val="24"/>
    </w:rPr>
  </w:style>
  <w:style w:type="paragraph" w:customStyle="1" w:styleId="2972">
    <w:name w:val="1_wangjing"/>
    <w:basedOn w:val="4"/>
    <w:next w:val="1"/>
    <w:uiPriority w:val="0"/>
    <w:pPr>
      <w:numPr>
        <w:numId w:val="152"/>
      </w:numPr>
      <w:tabs>
        <w:tab w:val="left" w:pos="425"/>
        <w:tab w:val="left" w:pos="840"/>
      </w:tabs>
      <w:ind w:left="0" w:firstLine="0"/>
      <w:jc w:val="both"/>
    </w:pPr>
    <w:rPr>
      <w:rFonts w:ascii="宋体" w:hAnsi="Courier New"/>
      <w:sz w:val="44"/>
    </w:rPr>
  </w:style>
  <w:style w:type="paragraph" w:customStyle="1" w:styleId="2973">
    <w:name w:val="2_wangjing"/>
    <w:basedOn w:val="5"/>
    <w:next w:val="1"/>
    <w:qFormat/>
    <w:uiPriority w:val="0"/>
    <w:pPr>
      <w:keepLines w:val="0"/>
      <w:widowControl/>
      <w:tabs>
        <w:tab w:val="left" w:pos="425"/>
      </w:tabs>
      <w:topLinePunct/>
      <w:adjustRightInd w:val="0"/>
      <w:snapToGrid w:val="0"/>
      <w:spacing w:before="156" w:after="156" w:line="240" w:lineRule="auto"/>
      <w:ind w:left="0" w:firstLine="0"/>
    </w:pPr>
    <w:rPr>
      <w:rFonts w:ascii="黑体" w:hAnsi="Times New Roman" w:eastAsia="黑体" w:cs="Times New Roman"/>
      <w:bCs w:val="0"/>
      <w:color w:val="000000"/>
      <w:sz w:val="24"/>
      <w:szCs w:val="20"/>
    </w:rPr>
  </w:style>
  <w:style w:type="paragraph" w:customStyle="1" w:styleId="2974">
    <w:name w:val="3_wangjing"/>
    <w:basedOn w:val="6"/>
    <w:next w:val="1"/>
    <w:qFormat/>
    <w:uiPriority w:val="0"/>
    <w:pPr>
      <w:numPr>
        <w:ilvl w:val="0"/>
        <w:numId w:val="0"/>
      </w:numPr>
      <w:tabs>
        <w:tab w:val="left" w:pos="425"/>
      </w:tabs>
      <w:spacing w:before="156" w:after="156"/>
      <w:ind w:left="720" w:right="100" w:rightChars="100" w:hanging="432"/>
      <w:jc w:val="both"/>
    </w:pPr>
    <w:rPr>
      <w:rFonts w:ascii="Times New Roman" w:hAnsi="Times New Roman"/>
    </w:rPr>
  </w:style>
  <w:style w:type="paragraph" w:customStyle="1" w:styleId="2975">
    <w:name w:val="4_wangjing"/>
    <w:basedOn w:val="7"/>
    <w:next w:val="1"/>
    <w:qFormat/>
    <w:uiPriority w:val="0"/>
    <w:pPr>
      <w:numPr>
        <w:ilvl w:val="0"/>
        <w:numId w:val="0"/>
      </w:numPr>
      <w:tabs>
        <w:tab w:val="left" w:pos="425"/>
      </w:tabs>
      <w:adjustRightInd w:val="0"/>
      <w:spacing w:before="156" w:after="156" w:line="376" w:lineRule="atLeast"/>
      <w:ind w:left="864" w:right="100" w:rightChars="100" w:hanging="144"/>
      <w:textAlignment w:val="baseline"/>
    </w:pPr>
    <w:rPr>
      <w:rFonts w:ascii="Arial" w:hAnsi="Arial" w:eastAsia="黑体" w:cs="Times New Roman"/>
      <w:bCs w:val="0"/>
      <w:kern w:val="0"/>
      <w:szCs w:val="20"/>
    </w:rPr>
  </w:style>
  <w:style w:type="paragraph" w:customStyle="1" w:styleId="2976">
    <w:name w:val="标书文档正文格式"/>
    <w:basedOn w:val="1"/>
    <w:link w:val="2977"/>
    <w:qFormat/>
    <w:uiPriority w:val="0"/>
    <w:pPr>
      <w:spacing w:beforeLines="50" w:afterLines="50" w:line="400" w:lineRule="exact"/>
      <w:ind w:firstLine="200" w:firstLineChars="200"/>
      <w:jc w:val="both"/>
    </w:pPr>
    <w:rPr>
      <w:rFonts w:ascii="Times New Roman" w:hAnsi="Times New Roman"/>
      <w:kern w:val="0"/>
      <w:sz w:val="24"/>
      <w:szCs w:val="20"/>
    </w:rPr>
  </w:style>
  <w:style w:type="character" w:customStyle="1" w:styleId="2977">
    <w:name w:val="标书文档正文格式 Char"/>
    <w:link w:val="2976"/>
    <w:qFormat/>
    <w:uiPriority w:val="0"/>
    <w:rPr>
      <w:rFonts w:ascii="Times New Roman" w:hAnsi="Times New Roman" w:eastAsia="宋体" w:cs="Times New Roman"/>
      <w:kern w:val="0"/>
      <w:sz w:val="24"/>
      <w:szCs w:val="20"/>
    </w:rPr>
  </w:style>
  <w:style w:type="paragraph" w:customStyle="1" w:styleId="2978">
    <w:name w:val="phs_正文"/>
    <w:basedOn w:val="1"/>
    <w:link w:val="2979"/>
    <w:qFormat/>
    <w:uiPriority w:val="0"/>
    <w:pPr>
      <w:spacing w:beforeLines="100" w:afterLines="100" w:line="300" w:lineRule="auto"/>
      <w:ind w:left="422" w:firstLine="420"/>
      <w:jc w:val="both"/>
    </w:pPr>
    <w:rPr>
      <w:rFonts w:ascii="Times New Roman" w:hAnsi="Times New Roman"/>
      <w:kern w:val="0"/>
      <w:sz w:val="20"/>
      <w:szCs w:val="20"/>
    </w:rPr>
  </w:style>
  <w:style w:type="character" w:customStyle="1" w:styleId="2979">
    <w:name w:val="phs_正文 Char"/>
    <w:link w:val="2978"/>
    <w:qFormat/>
    <w:uiPriority w:val="0"/>
    <w:rPr>
      <w:rFonts w:ascii="Times New Roman" w:hAnsi="Times New Roman" w:eastAsia="宋体" w:cs="Times New Roman"/>
      <w:kern w:val="0"/>
      <w:sz w:val="20"/>
      <w:szCs w:val="20"/>
    </w:rPr>
  </w:style>
  <w:style w:type="paragraph" w:customStyle="1" w:styleId="2980">
    <w:name w:val="正文 + 首行缩进:  24 磅"/>
    <w:basedOn w:val="1"/>
    <w:qFormat/>
    <w:uiPriority w:val="0"/>
    <w:pPr>
      <w:widowControl/>
      <w:spacing w:line="360" w:lineRule="auto"/>
      <w:ind w:firstLine="420"/>
    </w:pPr>
    <w:rPr>
      <w:rFonts w:ascii="宋体" w:hAnsi="宋体"/>
      <w:kern w:val="0"/>
      <w:sz w:val="24"/>
      <w:szCs w:val="24"/>
    </w:rPr>
  </w:style>
  <w:style w:type="paragraph" w:customStyle="1" w:styleId="2981">
    <w:name w:val="表格内容1"/>
    <w:basedOn w:val="1"/>
    <w:qFormat/>
    <w:uiPriority w:val="99"/>
    <w:pPr>
      <w:jc w:val="both"/>
    </w:pPr>
    <w:rPr>
      <w:rFonts w:ascii="Times New Roman" w:hAnsi="Times New Roman"/>
      <w:sz w:val="24"/>
      <w:szCs w:val="20"/>
    </w:rPr>
  </w:style>
  <w:style w:type="paragraph" w:customStyle="1" w:styleId="2982">
    <w:name w:val="正文（投标）1"/>
    <w:basedOn w:val="1"/>
    <w:qFormat/>
    <w:uiPriority w:val="0"/>
    <w:pPr>
      <w:spacing w:line="360" w:lineRule="auto"/>
      <w:ind w:firstLine="420" w:firstLineChars="200"/>
    </w:pPr>
    <w:rPr>
      <w:rFonts w:ascii="Verdana" w:hAnsi="Verdana" w:cs="宋体"/>
      <w:bCs/>
      <w:sz w:val="21"/>
      <w:szCs w:val="20"/>
    </w:rPr>
  </w:style>
  <w:style w:type="paragraph" w:customStyle="1" w:styleId="2983">
    <w:name w:val="样式 标题 4h4heading 4TOCsect 1.2.3.4Ref Heading 1rh1H4Headin..."/>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2984">
    <w:name w:val="样式 标题 1合同标题H1PIM 1h11Header 1Heading 0Header1标书1L1boc..."/>
    <w:basedOn w:val="4"/>
    <w:qFormat/>
    <w:uiPriority w:val="0"/>
    <w:pPr>
      <w:numPr>
        <w:ilvl w:val="0"/>
        <w:numId w:val="0"/>
      </w:numPr>
      <w:tabs>
        <w:tab w:val="left" w:pos="420"/>
      </w:tabs>
      <w:ind w:left="420" w:hanging="420"/>
      <w:jc w:val="both"/>
    </w:pPr>
    <w:rPr>
      <w:rFonts w:ascii="宋体" w:hAnsi="Courier New"/>
      <w:sz w:val="44"/>
    </w:rPr>
  </w:style>
  <w:style w:type="paragraph" w:customStyle="1" w:styleId="2985">
    <w:name w:val="样式 标题 1合同标题H1PIM 1h11Header 1Heading 0Header1标书1L1boc...1"/>
    <w:basedOn w:val="4"/>
    <w:qFormat/>
    <w:uiPriority w:val="0"/>
    <w:pPr>
      <w:numPr>
        <w:ilvl w:val="0"/>
        <w:numId w:val="0"/>
      </w:numPr>
      <w:tabs>
        <w:tab w:val="left" w:pos="420"/>
      </w:tabs>
      <w:ind w:left="420" w:hanging="420"/>
      <w:jc w:val="both"/>
    </w:pPr>
    <w:rPr>
      <w:rFonts w:ascii="宋体" w:hAnsi="Courier New"/>
      <w:sz w:val="44"/>
    </w:rPr>
  </w:style>
  <w:style w:type="paragraph" w:customStyle="1" w:styleId="2986">
    <w:name w:val="样式 标题 5H5First BulletL55dashdsddh5PIM 5Titre5Second S..."/>
    <w:basedOn w:val="8"/>
    <w:qFormat/>
    <w:uiPriority w:val="0"/>
    <w:pPr>
      <w:numPr>
        <w:ilvl w:val="0"/>
        <w:numId w:val="0"/>
      </w:numPr>
      <w:tabs>
        <w:tab w:val="left" w:pos="2100"/>
      </w:tabs>
      <w:adjustRightInd w:val="0"/>
      <w:spacing w:line="376" w:lineRule="atLeast"/>
      <w:ind w:left="2100" w:right="100" w:rightChars="100" w:hanging="420"/>
      <w:textAlignment w:val="baseline"/>
    </w:pPr>
    <w:rPr>
      <w:rFonts w:ascii="Times New Roman" w:hAnsi="Times New Roman" w:eastAsia="微软雅黑" w:cs="Times New Roman"/>
      <w:bCs w:val="0"/>
      <w:kern w:val="0"/>
      <w:szCs w:val="20"/>
    </w:rPr>
  </w:style>
  <w:style w:type="paragraph" w:customStyle="1" w:styleId="2987">
    <w:name w:val="样式 标题 6H6Bullet listPIM 6BOD 4h6Third Subheading第五层条1.1...."/>
    <w:basedOn w:val="9"/>
    <w:qFormat/>
    <w:uiPriority w:val="0"/>
    <w:pPr>
      <w:numPr>
        <w:ilvl w:val="0"/>
        <w:numId w:val="0"/>
      </w:numPr>
      <w:tabs>
        <w:tab w:val="left" w:pos="2520"/>
      </w:tabs>
      <w:adjustRightInd w:val="0"/>
      <w:spacing w:line="320" w:lineRule="atLeast"/>
      <w:ind w:left="2520" w:hanging="420"/>
      <w:textAlignment w:val="baseline"/>
    </w:pPr>
    <w:rPr>
      <w:rFonts w:ascii="Arial" w:hAnsi="Arial" w:eastAsia="黑体" w:cs="Times New Roman"/>
      <w:bCs w:val="0"/>
      <w:kern w:val="0"/>
      <w:szCs w:val="20"/>
    </w:rPr>
  </w:style>
  <w:style w:type="paragraph" w:customStyle="1" w:styleId="2988">
    <w:name w:val="WW-正文（首行缩进两字）"/>
    <w:basedOn w:val="1"/>
    <w:qFormat/>
    <w:uiPriority w:val="0"/>
    <w:pPr>
      <w:tabs>
        <w:tab w:val="left" w:pos="0"/>
        <w:tab w:val="left" w:pos="600"/>
      </w:tabs>
      <w:suppressAutoHyphens/>
      <w:snapToGrid w:val="0"/>
      <w:spacing w:beforeLines="50" w:line="288" w:lineRule="auto"/>
      <w:ind w:right="22" w:rightChars="9" w:firstLine="420" w:firstLineChars="375"/>
      <w:jc w:val="both"/>
      <w:textAlignment w:val="baseline"/>
    </w:pPr>
    <w:rPr>
      <w:rFonts w:ascii="仿宋_GB2312" w:hAnsi="宋体" w:eastAsia="仿宋_GB2312" w:cs="Arial"/>
      <w:bCs/>
      <w:kern w:val="20481"/>
      <w:sz w:val="24"/>
      <w:szCs w:val="20"/>
    </w:rPr>
  </w:style>
  <w:style w:type="paragraph" w:customStyle="1" w:styleId="2989">
    <w:name w:val="样式 标题 4h4heading 4TOCsect 1.2.3.4Ref Heading 1rh1H4Headin...3"/>
    <w:basedOn w:val="7"/>
    <w:qFormat/>
    <w:uiPriority w:val="0"/>
    <w:pPr>
      <w:numPr>
        <w:ilvl w:val="0"/>
        <w:numId w:val="0"/>
      </w:numPr>
      <w:adjustRightInd w:val="0"/>
      <w:spacing w:before="156" w:after="156" w:line="376" w:lineRule="atLeast"/>
      <w:ind w:left="864" w:right="100" w:rightChars="100" w:hanging="144"/>
      <w:textAlignment w:val="baseline"/>
    </w:pPr>
    <w:rPr>
      <w:rFonts w:ascii="Arial" w:hAnsi="Arial" w:eastAsia="黑体" w:cs="Times New Roman"/>
      <w:bCs w:val="0"/>
      <w:kern w:val="0"/>
      <w:szCs w:val="20"/>
    </w:rPr>
  </w:style>
  <w:style w:type="paragraph" w:customStyle="1" w:styleId="2990">
    <w:name w:val="样式7"/>
    <w:basedOn w:val="9"/>
    <w:qFormat/>
    <w:uiPriority w:val="0"/>
    <w:pPr>
      <w:numPr>
        <w:ilvl w:val="0"/>
        <w:numId w:val="0"/>
      </w:numPr>
      <w:tabs>
        <w:tab w:val="left" w:pos="2520"/>
      </w:tabs>
      <w:adjustRightInd w:val="0"/>
      <w:spacing w:line="320" w:lineRule="atLeast"/>
      <w:ind w:left="2520" w:hanging="420"/>
      <w:textAlignment w:val="baseline"/>
    </w:pPr>
    <w:rPr>
      <w:rFonts w:ascii="Arial" w:hAnsi="Arial" w:eastAsia="黑体" w:cs="Times New Roman"/>
      <w:bCs w:val="0"/>
      <w:kern w:val="0"/>
      <w:szCs w:val="20"/>
    </w:rPr>
  </w:style>
  <w:style w:type="paragraph" w:customStyle="1" w:styleId="2991">
    <w:name w:val="样式11"/>
    <w:basedOn w:val="9"/>
    <w:qFormat/>
    <w:uiPriority w:val="0"/>
    <w:pPr>
      <w:numPr>
        <w:ilvl w:val="0"/>
        <w:numId w:val="0"/>
      </w:numPr>
      <w:adjustRightInd w:val="0"/>
      <w:spacing w:line="320" w:lineRule="atLeast"/>
      <w:ind w:left="1152" w:hanging="432"/>
      <w:textAlignment w:val="baseline"/>
    </w:pPr>
    <w:rPr>
      <w:rFonts w:ascii="Arial" w:hAnsi="Arial" w:eastAsia="黑体" w:cs="Times New Roman"/>
      <w:bCs w:val="0"/>
      <w:kern w:val="0"/>
      <w:szCs w:val="20"/>
    </w:rPr>
  </w:style>
  <w:style w:type="paragraph" w:customStyle="1" w:styleId="2992">
    <w:name w:val="_Style 13"/>
    <w:basedOn w:val="1"/>
    <w:next w:val="22"/>
    <w:qFormat/>
    <w:uiPriority w:val="0"/>
    <w:pPr>
      <w:ind w:firstLine="420" w:firstLineChars="200"/>
      <w:jc w:val="both"/>
    </w:pPr>
    <w:rPr>
      <w:rFonts w:ascii="Times New Roman" w:hAnsi="Times New Roman"/>
      <w:sz w:val="21"/>
      <w:szCs w:val="20"/>
    </w:rPr>
  </w:style>
  <w:style w:type="paragraph" w:customStyle="1" w:styleId="2993">
    <w:name w:val="简单回函地址"/>
    <w:basedOn w:val="1"/>
    <w:uiPriority w:val="0"/>
    <w:pPr>
      <w:jc w:val="both"/>
    </w:pPr>
    <w:rPr>
      <w:rFonts w:ascii="宋体" w:hAnsi="宋体"/>
      <w:bCs/>
      <w:color w:val="000000"/>
      <w:sz w:val="24"/>
      <w:szCs w:val="21"/>
    </w:rPr>
  </w:style>
  <w:style w:type="paragraph" w:customStyle="1" w:styleId="2994">
    <w:name w:val="题注5"/>
    <w:basedOn w:val="1"/>
    <w:next w:val="23"/>
    <w:uiPriority w:val="0"/>
    <w:pPr>
      <w:spacing w:line="360" w:lineRule="auto"/>
      <w:jc w:val="both"/>
    </w:pPr>
    <w:rPr>
      <w:rFonts w:ascii="Times New Roman" w:hAnsi="Times New Roman"/>
      <w:sz w:val="24"/>
      <w:szCs w:val="24"/>
    </w:rPr>
  </w:style>
  <w:style w:type="character" w:customStyle="1" w:styleId="2995">
    <w:name w:val="unnamed51"/>
    <w:uiPriority w:val="0"/>
    <w:rPr>
      <w:color w:val="000000"/>
      <w:sz w:val="18"/>
      <w:szCs w:val="18"/>
    </w:rPr>
  </w:style>
  <w:style w:type="character" w:customStyle="1" w:styleId="2996">
    <w:name w:val="text_list1"/>
    <w:qFormat/>
    <w:uiPriority w:val="0"/>
    <w:rPr>
      <w:rFonts w:hint="default" w:ascii="Arial" w:hAnsi="Arial" w:cs="Arial"/>
      <w:color w:val="000000"/>
      <w:sz w:val="24"/>
      <w:szCs w:val="24"/>
    </w:rPr>
  </w:style>
  <w:style w:type="character" w:customStyle="1" w:styleId="2997">
    <w:name w:val="word81"/>
    <w:qFormat/>
    <w:uiPriority w:val="0"/>
  </w:style>
  <w:style w:type="character" w:customStyle="1" w:styleId="2998">
    <w:name w:val="para_small1"/>
    <w:qFormat/>
    <w:uiPriority w:val="0"/>
    <w:rPr>
      <w:rFonts w:hint="default" w:ascii="Arial" w:hAnsi="Arial" w:cs="Arial"/>
      <w:sz w:val="19"/>
      <w:szCs w:val="19"/>
    </w:rPr>
  </w:style>
  <w:style w:type="character" w:customStyle="1" w:styleId="2999">
    <w:name w:val="5号正文 Char"/>
    <w:link w:val="2542"/>
    <w:qFormat/>
    <w:uiPriority w:val="0"/>
    <w:rPr>
      <w:rFonts w:ascii="Times New Roman" w:hAnsi="Times New Roman" w:eastAsia="宋体" w:cs="Times New Roman"/>
      <w:kern w:val="0"/>
      <w:sz w:val="20"/>
      <w:szCs w:val="24"/>
    </w:rPr>
  </w:style>
  <w:style w:type="paragraph" w:customStyle="1" w:styleId="3000">
    <w:name w:val="figure&lt;a"/>
    <w:basedOn w:val="1"/>
    <w:qFormat/>
    <w:uiPriority w:val="0"/>
    <w:pPr>
      <w:widowControl/>
      <w:spacing w:beforeAutospacing="1" w:afterAutospacing="1" w:line="480" w:lineRule="atLeast"/>
    </w:pPr>
    <w:rPr>
      <w:rFonts w:ascii="宋体" w:hAnsi="宋体"/>
      <w:kern w:val="0"/>
      <w:szCs w:val="28"/>
    </w:rPr>
  </w:style>
  <w:style w:type="paragraph" w:customStyle="1" w:styleId="3001">
    <w:name w:val="应答文本"/>
    <w:basedOn w:val="1"/>
    <w:link w:val="3002"/>
    <w:qFormat/>
    <w:uiPriority w:val="0"/>
    <w:pPr>
      <w:ind w:firstLine="480" w:firstLineChars="200"/>
      <w:jc w:val="both"/>
    </w:pPr>
    <w:rPr>
      <w:rFonts w:ascii="Times New Roman" w:hAnsi="Times New Roman"/>
      <w:kern w:val="0"/>
      <w:sz w:val="24"/>
      <w:szCs w:val="21"/>
    </w:rPr>
  </w:style>
  <w:style w:type="character" w:customStyle="1" w:styleId="3002">
    <w:name w:val="应答文本 Char"/>
    <w:link w:val="3001"/>
    <w:qFormat/>
    <w:uiPriority w:val="0"/>
    <w:rPr>
      <w:rFonts w:ascii="Times New Roman" w:hAnsi="Times New Roman" w:eastAsia="宋体" w:cs="Times New Roman"/>
      <w:kern w:val="0"/>
      <w:sz w:val="24"/>
      <w:szCs w:val="21"/>
    </w:rPr>
  </w:style>
  <w:style w:type="paragraph" w:customStyle="1" w:styleId="3003">
    <w:name w:val="Char Char Char Char Char Char Char Char Char Char Char Char Char Char Char"/>
    <w:basedOn w:val="27"/>
    <w:qFormat/>
    <w:uiPriority w:val="0"/>
    <w:pPr>
      <w:shd w:val="clear" w:color="auto" w:fill="000080"/>
      <w:jc w:val="both"/>
    </w:pPr>
    <w:rPr>
      <w:rFonts w:ascii="Times New Roman" w:hAnsi="Times New Roman"/>
      <w:kern w:val="0"/>
      <w:sz w:val="21"/>
      <w:szCs w:val="24"/>
    </w:rPr>
  </w:style>
  <w:style w:type="character" w:customStyle="1" w:styleId="3004">
    <w:name w:val="正文（居中） Char"/>
    <w:link w:val="2551"/>
    <w:qFormat/>
    <w:uiPriority w:val="0"/>
    <w:rPr>
      <w:rFonts w:ascii="Times New Roman" w:hAnsi="Times New Roman" w:eastAsia="宋体" w:cs="Times New Roman"/>
      <w:kern w:val="0"/>
      <w:sz w:val="24"/>
      <w:szCs w:val="24"/>
    </w:rPr>
  </w:style>
  <w:style w:type="paragraph" w:customStyle="1" w:styleId="3005">
    <w:name w:val="正文（小标题）"/>
    <w:basedOn w:val="1"/>
    <w:next w:val="1"/>
    <w:link w:val="3011"/>
    <w:qFormat/>
    <w:uiPriority w:val="0"/>
    <w:pPr>
      <w:spacing w:beforeLines="50" w:afterLines="50" w:line="360" w:lineRule="auto"/>
      <w:jc w:val="both"/>
    </w:pPr>
    <w:rPr>
      <w:rFonts w:ascii="黑体" w:hAnsi="Times New Roman" w:eastAsia="黑体"/>
      <w:color w:val="0000FF"/>
      <w:kern w:val="0"/>
      <w:sz w:val="24"/>
      <w:szCs w:val="24"/>
    </w:rPr>
  </w:style>
  <w:style w:type="paragraph" w:customStyle="1" w:styleId="3006">
    <w:name w:val="正文（编号）"/>
    <w:basedOn w:val="783"/>
    <w:link w:val="3029"/>
    <w:qFormat/>
    <w:uiPriority w:val="0"/>
    <w:pPr>
      <w:numPr>
        <w:ilvl w:val="0"/>
        <w:numId w:val="153"/>
      </w:numPr>
      <w:spacing w:before="156" w:after="156"/>
      <w:ind w:firstLine="0"/>
    </w:pPr>
    <w:rPr>
      <w:rFonts w:ascii="Calibri" w:hAnsi="Calibri" w:eastAsia="宋体" w:cs="Times New Roman"/>
    </w:rPr>
  </w:style>
  <w:style w:type="character" w:customStyle="1" w:styleId="3007">
    <w:name w:val="123标题下的小点 Char"/>
    <w:link w:val="3008"/>
    <w:qFormat/>
    <w:uiPriority w:val="0"/>
    <w:rPr>
      <w:rFonts w:ascii="宋体" w:hAnsi="宋体"/>
      <w:kern w:val="2"/>
      <w:sz w:val="21"/>
      <w:szCs w:val="22"/>
    </w:rPr>
  </w:style>
  <w:style w:type="paragraph" w:customStyle="1" w:styleId="3008">
    <w:name w:val="123标题下的小点"/>
    <w:basedOn w:val="1"/>
    <w:link w:val="3007"/>
    <w:qFormat/>
    <w:uiPriority w:val="0"/>
    <w:pPr>
      <w:numPr>
        <w:ilvl w:val="0"/>
        <w:numId w:val="154"/>
      </w:numPr>
      <w:tabs>
        <w:tab w:val="left" w:pos="1701"/>
      </w:tabs>
      <w:snapToGrid w:val="0"/>
      <w:spacing w:line="360" w:lineRule="auto"/>
      <w:ind w:firstLine="0"/>
      <w:jc w:val="both"/>
    </w:pPr>
    <w:rPr>
      <w:rFonts w:ascii="宋体" w:hAnsi="宋体" w:eastAsiaTheme="minorEastAsia" w:cstheme="minorBidi"/>
      <w:sz w:val="21"/>
    </w:rPr>
  </w:style>
  <w:style w:type="character" w:customStyle="1" w:styleId="3009">
    <w:name w:val="正文黑体 Char"/>
    <w:link w:val="562"/>
    <w:qFormat/>
    <w:uiPriority w:val="0"/>
    <w:rPr>
      <w:rFonts w:ascii="黑体" w:hAnsi="黑体" w:eastAsia="黑体" w:cs="宋体"/>
      <w:sz w:val="24"/>
      <w:szCs w:val="20"/>
    </w:rPr>
  </w:style>
  <w:style w:type="paragraph" w:customStyle="1" w:styleId="3010">
    <w:name w:val="正文（标记） Char Char"/>
    <w:basedOn w:val="1"/>
    <w:link w:val="3072"/>
    <w:qFormat/>
    <w:uiPriority w:val="0"/>
    <w:pPr>
      <w:numPr>
        <w:ilvl w:val="0"/>
        <w:numId w:val="155"/>
      </w:numPr>
      <w:spacing w:beforeLines="50" w:afterLines="50" w:line="360" w:lineRule="auto"/>
      <w:ind w:firstLine="0"/>
      <w:jc w:val="both"/>
    </w:pPr>
    <w:rPr>
      <w:sz w:val="24"/>
      <w:szCs w:val="24"/>
    </w:rPr>
  </w:style>
  <w:style w:type="character" w:customStyle="1" w:styleId="3011">
    <w:name w:val="正文（小标题） Char"/>
    <w:link w:val="3005"/>
    <w:qFormat/>
    <w:uiPriority w:val="0"/>
    <w:rPr>
      <w:rFonts w:ascii="黑体" w:hAnsi="Times New Roman" w:eastAsia="黑体" w:cs="Times New Roman"/>
      <w:color w:val="0000FF"/>
      <w:kern w:val="0"/>
      <w:sz w:val="24"/>
      <w:szCs w:val="24"/>
    </w:rPr>
  </w:style>
  <w:style w:type="paragraph" w:customStyle="1" w:styleId="3012">
    <w:name w:val="样式 样式 正文（缩进） + 首行缩进:  2 字符 + 首行缩进:  2 字符2"/>
    <w:basedOn w:val="1"/>
    <w:link w:val="3014"/>
    <w:qFormat/>
    <w:uiPriority w:val="0"/>
    <w:pPr>
      <w:spacing w:line="360" w:lineRule="auto"/>
      <w:ind w:firstLine="200" w:firstLineChars="200"/>
      <w:jc w:val="both"/>
    </w:pPr>
    <w:rPr>
      <w:rFonts w:ascii="Times New Roman" w:hAnsi="Times New Roman"/>
      <w:kern w:val="0"/>
      <w:sz w:val="24"/>
      <w:szCs w:val="20"/>
    </w:rPr>
  </w:style>
  <w:style w:type="paragraph" w:customStyle="1" w:styleId="3013">
    <w:name w:val="样式 正文（黑体） + 首行缩进:  2 字符"/>
    <w:basedOn w:val="2537"/>
    <w:qFormat/>
    <w:uiPriority w:val="0"/>
    <w:pPr>
      <w:spacing w:beforeLines="0" w:afterLines="0" w:line="240" w:lineRule="auto"/>
      <w:ind w:firstLine="420"/>
    </w:pPr>
    <w:rPr>
      <w:rFonts w:cs="宋体"/>
      <w:color w:val="000080"/>
    </w:rPr>
  </w:style>
  <w:style w:type="character" w:customStyle="1" w:styleId="3014">
    <w:name w:val="样式 样式 正文（缩进） + 首行缩进:  2 字符 + 首行缩进:  2 字符2 Char"/>
    <w:link w:val="3012"/>
    <w:qFormat/>
    <w:uiPriority w:val="0"/>
    <w:rPr>
      <w:rFonts w:ascii="Times New Roman" w:hAnsi="Times New Roman" w:eastAsia="宋体" w:cs="Times New Roman"/>
      <w:kern w:val="0"/>
      <w:sz w:val="24"/>
      <w:szCs w:val="20"/>
    </w:rPr>
  </w:style>
  <w:style w:type="paragraph" w:customStyle="1" w:styleId="3015">
    <w:name w:val="样式 样式 正文（缩进） + 首行缩进:  2 字符 + 首行缩进:  2 字符3"/>
    <w:basedOn w:val="1"/>
    <w:qFormat/>
    <w:uiPriority w:val="0"/>
    <w:pPr>
      <w:spacing w:line="360" w:lineRule="auto"/>
      <w:ind w:firstLine="200" w:firstLineChars="200"/>
      <w:jc w:val="both"/>
    </w:pPr>
    <w:rPr>
      <w:rFonts w:ascii="Times New Roman" w:hAnsi="Times New Roman" w:cs="宋体"/>
      <w:sz w:val="24"/>
      <w:szCs w:val="20"/>
    </w:rPr>
  </w:style>
  <w:style w:type="character" w:customStyle="1" w:styleId="3016">
    <w:name w:val="标题 2 Char Char"/>
    <w:qFormat/>
    <w:uiPriority w:val="0"/>
    <w:rPr>
      <w:rFonts w:ascii="宋体" w:hAnsi="宋体" w:eastAsia="黑体" w:cs="宋体"/>
      <w:b/>
      <w:color w:val="0000FF"/>
      <w:kern w:val="44"/>
      <w:sz w:val="32"/>
      <w:szCs w:val="32"/>
      <w:lang w:val="en-US" w:eastAsia="zh-CN" w:bidi="ar-SA"/>
    </w:rPr>
  </w:style>
  <w:style w:type="paragraph" w:customStyle="1" w:styleId="3017">
    <w:name w:val="总题目"/>
    <w:basedOn w:val="1"/>
    <w:next w:val="86"/>
    <w:qFormat/>
    <w:uiPriority w:val="0"/>
    <w:pPr>
      <w:spacing w:beforeLines="100" w:afterLines="100" w:line="360" w:lineRule="auto"/>
      <w:jc w:val="center"/>
    </w:pPr>
    <w:rPr>
      <w:rFonts w:ascii="Times New Roman" w:hAnsi="Times New Roman" w:cs="宋体"/>
      <w:b/>
      <w:bCs/>
      <w:sz w:val="48"/>
      <w:szCs w:val="20"/>
    </w:rPr>
  </w:style>
  <w:style w:type="paragraph" w:customStyle="1" w:styleId="3018">
    <w:name w:val="方案类型"/>
    <w:basedOn w:val="3017"/>
    <w:qFormat/>
    <w:uiPriority w:val="0"/>
    <w:rPr>
      <w:color w:val="FF0000"/>
    </w:rPr>
  </w:style>
  <w:style w:type="paragraph" w:customStyle="1" w:styleId="3019">
    <w:name w:val="公司名称"/>
    <w:qFormat/>
    <w:uiPriority w:val="0"/>
    <w:pPr>
      <w:jc w:val="center"/>
    </w:pPr>
    <w:rPr>
      <w:rFonts w:ascii="Arial" w:hAnsi="Arial" w:eastAsia="宋体" w:cs="Times New Roman"/>
      <w:b/>
      <w:sz w:val="28"/>
      <w:szCs w:val="44"/>
      <w:lang w:val="en-US" w:eastAsia="zh-CN" w:bidi="ar-SA"/>
    </w:rPr>
  </w:style>
  <w:style w:type="paragraph" w:customStyle="1" w:styleId="3020">
    <w:name w:val="标注类项目符号"/>
    <w:basedOn w:val="1"/>
    <w:qFormat/>
    <w:uiPriority w:val="0"/>
    <w:pPr>
      <w:numPr>
        <w:ilvl w:val="0"/>
        <w:numId w:val="156"/>
      </w:numPr>
      <w:tabs>
        <w:tab w:val="left" w:pos="720"/>
        <w:tab w:val="clear" w:pos="620"/>
      </w:tabs>
      <w:spacing w:beforeLines="50" w:afterLines="50" w:line="360" w:lineRule="auto"/>
      <w:ind w:left="840" w:leftChars="200" w:right="480" w:rightChars="200" w:hanging="360" w:hangingChars="150"/>
      <w:jc w:val="both"/>
    </w:pPr>
    <w:rPr>
      <w:rFonts w:ascii="Times New Roman" w:hAnsi="Times New Roman" w:eastAsia="楷体_GB2312"/>
      <w:sz w:val="24"/>
      <w:szCs w:val="24"/>
    </w:rPr>
  </w:style>
  <w:style w:type="character" w:customStyle="1" w:styleId="3021">
    <w:name w:val="标题10 Char"/>
    <w:qFormat/>
    <w:uiPriority w:val="0"/>
    <w:rPr>
      <w:rFonts w:ascii="Tahoma" w:hAnsi="Tahoma" w:eastAsia="仿宋_GB2312"/>
      <w:kern w:val="2"/>
      <w:sz w:val="28"/>
      <w:szCs w:val="28"/>
      <w:lang w:val="en-US" w:eastAsia="zh-CN" w:bidi="ar-SA"/>
    </w:rPr>
  </w:style>
  <w:style w:type="paragraph" w:customStyle="1" w:styleId="3022">
    <w:name w:val="标注类项目符号1"/>
    <w:basedOn w:val="1"/>
    <w:qFormat/>
    <w:uiPriority w:val="0"/>
    <w:pPr>
      <w:numPr>
        <w:ilvl w:val="0"/>
        <w:numId w:val="157"/>
      </w:numPr>
      <w:tabs>
        <w:tab w:val="left" w:pos="360"/>
        <w:tab w:val="clear" w:pos="900"/>
      </w:tabs>
      <w:spacing w:beforeLines="50" w:afterLines="50" w:line="360" w:lineRule="auto"/>
      <w:ind w:left="0" w:right="200" w:rightChars="200" w:firstLine="400" w:firstLineChars="400"/>
      <w:jc w:val="both"/>
    </w:pPr>
    <w:rPr>
      <w:rFonts w:ascii="Times New Roman" w:hAnsi="Times New Roman" w:eastAsia="楷体_GB2312"/>
      <w:sz w:val="24"/>
      <w:szCs w:val="24"/>
    </w:rPr>
  </w:style>
  <w:style w:type="paragraph" w:customStyle="1" w:styleId="3023">
    <w:name w:val="文字加粗"/>
    <w:basedOn w:val="1"/>
    <w:link w:val="3024"/>
    <w:qFormat/>
    <w:uiPriority w:val="0"/>
    <w:pPr>
      <w:spacing w:beforeLines="50" w:afterLines="50" w:line="360" w:lineRule="auto"/>
    </w:pPr>
    <w:rPr>
      <w:rFonts w:ascii="Times New Roman" w:hAnsi="Times New Roman"/>
      <w:b/>
      <w:kern w:val="0"/>
      <w:sz w:val="24"/>
      <w:szCs w:val="24"/>
    </w:rPr>
  </w:style>
  <w:style w:type="character" w:customStyle="1" w:styleId="3024">
    <w:name w:val="文字加粗 Char"/>
    <w:link w:val="3023"/>
    <w:qFormat/>
    <w:uiPriority w:val="0"/>
    <w:rPr>
      <w:rFonts w:ascii="Times New Roman" w:hAnsi="Times New Roman" w:eastAsia="宋体" w:cs="Times New Roman"/>
      <w:b/>
      <w:kern w:val="0"/>
      <w:sz w:val="24"/>
      <w:szCs w:val="24"/>
    </w:rPr>
  </w:style>
  <w:style w:type="paragraph" w:customStyle="1" w:styleId="3025">
    <w:name w:val="Char Char 字元 字元 字元 Char Char Char Char1"/>
    <w:basedOn w:val="1"/>
    <w:qFormat/>
    <w:uiPriority w:val="0"/>
    <w:pPr>
      <w:adjustRightInd w:val="0"/>
      <w:spacing w:line="360" w:lineRule="auto"/>
      <w:jc w:val="both"/>
    </w:pPr>
    <w:rPr>
      <w:rFonts w:ascii="Times New Roman" w:hAnsi="Times New Roman"/>
      <w:kern w:val="0"/>
      <w:sz w:val="24"/>
      <w:szCs w:val="20"/>
    </w:rPr>
  </w:style>
  <w:style w:type="character" w:customStyle="1" w:styleId="3026">
    <w:name w:val="首航缩进 Char Char Char"/>
    <w:qFormat/>
    <w:uiPriority w:val="0"/>
    <w:rPr>
      <w:rFonts w:ascii="Tahoma" w:hAnsi="Tahoma" w:eastAsia="仿宋_GB2312"/>
      <w:color w:val="000000"/>
      <w:kern w:val="2"/>
      <w:sz w:val="24"/>
      <w:szCs w:val="24"/>
      <w:lang w:val="en-US" w:eastAsia="zh-CN" w:bidi="ar-SA"/>
    </w:rPr>
  </w:style>
  <w:style w:type="character" w:customStyle="1" w:styleId="3027">
    <w:name w:val="style441"/>
    <w:qFormat/>
    <w:uiPriority w:val="0"/>
    <w:rPr>
      <w:rFonts w:hint="default" w:ascii="Arial" w:hAnsi="Arial" w:eastAsia="宋体" w:cs="Arial"/>
      <w:kern w:val="2"/>
      <w:sz w:val="24"/>
      <w:lang w:val="en-US" w:eastAsia="zh-CN" w:bidi="ar-SA"/>
    </w:rPr>
  </w:style>
  <w:style w:type="character" w:customStyle="1" w:styleId="3028">
    <w:name w:val="正文（缩进） Char1"/>
    <w:qFormat/>
    <w:uiPriority w:val="0"/>
    <w:rPr>
      <w:rFonts w:ascii="Tahoma" w:hAnsi="Tahoma" w:eastAsia="宋体"/>
      <w:kern w:val="2"/>
      <w:sz w:val="24"/>
      <w:szCs w:val="24"/>
      <w:lang w:val="en-US" w:eastAsia="zh-CN" w:bidi="ar-SA"/>
    </w:rPr>
  </w:style>
  <w:style w:type="character" w:customStyle="1" w:styleId="3029">
    <w:name w:val="正文（编号） Char"/>
    <w:link w:val="3006"/>
    <w:qFormat/>
    <w:uiPriority w:val="0"/>
    <w:rPr>
      <w:rFonts w:ascii="Calibri" w:hAnsi="Calibri" w:eastAsia="宋体" w:cs="Times New Roman"/>
      <w:kern w:val="2"/>
      <w:sz w:val="24"/>
      <w:szCs w:val="24"/>
    </w:rPr>
  </w:style>
  <w:style w:type="paragraph" w:customStyle="1" w:styleId="3030">
    <w:name w:val="Number in Table"/>
    <w:basedOn w:val="1"/>
    <w:qFormat/>
    <w:uiPriority w:val="0"/>
    <w:pPr>
      <w:widowControl/>
      <w:tabs>
        <w:tab w:val="left" w:pos="360"/>
      </w:tabs>
      <w:spacing w:line="280" w:lineRule="exact"/>
      <w:ind w:left="360" w:right="-357" w:hanging="360"/>
    </w:pPr>
    <w:rPr>
      <w:rFonts w:ascii="Arial" w:hAnsi="Arial" w:cs="Arial"/>
      <w:kern w:val="0"/>
      <w:sz w:val="18"/>
      <w:szCs w:val="24"/>
      <w:lang w:eastAsia="en-US"/>
    </w:rPr>
  </w:style>
  <w:style w:type="character" w:customStyle="1" w:styleId="3031">
    <w:name w:val="txt1"/>
    <w:qFormat/>
    <w:uiPriority w:val="0"/>
    <w:rPr>
      <w:rFonts w:hint="default" w:ascii="ˎ̥" w:hAnsi="ˎ̥" w:eastAsia="宋体"/>
      <w:kern w:val="2"/>
      <w:sz w:val="18"/>
      <w:szCs w:val="18"/>
      <w:lang w:val="en-US" w:eastAsia="zh-CN" w:bidi="ar-SA"/>
    </w:rPr>
  </w:style>
  <w:style w:type="paragraph" w:customStyle="1" w:styleId="3032">
    <w:name w:val="4.1.2.1. 功能描述3"/>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033">
    <w:name w:val="blue"/>
    <w:basedOn w:val="1"/>
    <w:qFormat/>
    <w:uiPriority w:val="0"/>
    <w:pPr>
      <w:widowControl/>
      <w:spacing w:beforeAutospacing="1" w:afterAutospacing="1"/>
    </w:pPr>
    <w:rPr>
      <w:rFonts w:ascii="Arial" w:hAnsi="Arial" w:cs="Arial"/>
      <w:color w:val="000000"/>
      <w:kern w:val="0"/>
      <w:sz w:val="17"/>
      <w:szCs w:val="17"/>
    </w:rPr>
  </w:style>
  <w:style w:type="character" w:customStyle="1" w:styleId="3034">
    <w:name w:val="12word1"/>
    <w:qFormat/>
    <w:uiPriority w:val="0"/>
    <w:rPr>
      <w:rFonts w:ascii="Tahoma" w:hAnsi="Tahoma" w:eastAsia="宋体"/>
      <w:kern w:val="2"/>
      <w:sz w:val="18"/>
      <w:szCs w:val="18"/>
      <w:lang w:val="en-US" w:eastAsia="zh-CN" w:bidi="ar-SA"/>
    </w:rPr>
  </w:style>
  <w:style w:type="paragraph" w:customStyle="1" w:styleId="3035">
    <w:name w:val="图标题"/>
    <w:basedOn w:val="1"/>
    <w:next w:val="1"/>
    <w:qFormat/>
    <w:uiPriority w:val="99"/>
    <w:pPr>
      <w:numPr>
        <w:ilvl w:val="0"/>
        <w:numId w:val="158"/>
      </w:numPr>
      <w:tabs>
        <w:tab w:val="left" w:pos="284"/>
        <w:tab w:val="clear" w:pos="420"/>
      </w:tabs>
      <w:spacing w:beforeLines="50" w:afterLines="50" w:line="360" w:lineRule="atLeast"/>
      <w:ind w:left="0" w:firstLine="0"/>
      <w:jc w:val="center"/>
    </w:pPr>
    <w:rPr>
      <w:rFonts w:ascii="Times New Roman" w:hAnsi="Times New Roman"/>
      <w:bCs/>
      <w:sz w:val="24"/>
      <w:szCs w:val="24"/>
    </w:rPr>
  </w:style>
  <w:style w:type="paragraph" w:customStyle="1" w:styleId="3036">
    <w:name w:val="样式 段前: 0.5 行 段后: 0.5 行1"/>
    <w:basedOn w:val="1"/>
    <w:qFormat/>
    <w:uiPriority w:val="0"/>
    <w:pPr>
      <w:spacing w:beforeLines="50" w:afterLines="50" w:line="360" w:lineRule="auto"/>
      <w:ind w:firstLine="480" w:firstLineChars="200"/>
      <w:jc w:val="both"/>
    </w:pPr>
    <w:rPr>
      <w:rFonts w:ascii="Times New Roman" w:hAnsi="Times New Roman" w:cs="宋体"/>
      <w:sz w:val="24"/>
      <w:szCs w:val="20"/>
    </w:rPr>
  </w:style>
  <w:style w:type="character" w:customStyle="1" w:styleId="3037">
    <w:name w:val="四号3"/>
    <w:qFormat/>
    <w:uiPriority w:val="0"/>
    <w:rPr>
      <w:rFonts w:ascii="Arial" w:hAnsi="Arial" w:eastAsia="宋体" w:cs="Arial"/>
      <w:kern w:val="2"/>
      <w:sz w:val="24"/>
      <w:szCs w:val="24"/>
      <w:lang w:val="en-US" w:eastAsia="zh-CN" w:bidi="ar-SA"/>
    </w:rPr>
  </w:style>
  <w:style w:type="paragraph" w:customStyle="1" w:styleId="3038">
    <w:name w:val="Char5 Char Char1 Char5"/>
    <w:basedOn w:val="1"/>
    <w:qFormat/>
    <w:uiPriority w:val="0"/>
    <w:pPr>
      <w:jc w:val="both"/>
    </w:pPr>
    <w:rPr>
      <w:rFonts w:ascii="Tahoma" w:hAnsi="Tahoma"/>
      <w:sz w:val="24"/>
      <w:szCs w:val="20"/>
    </w:rPr>
  </w:style>
  <w:style w:type="character" w:customStyle="1" w:styleId="3039">
    <w:name w:val="列表项目符号 Char"/>
    <w:qFormat/>
    <w:uiPriority w:val="0"/>
    <w:rPr>
      <w:rFonts w:ascii="Tahoma" w:hAnsi="Tahoma" w:eastAsia="宋体"/>
      <w:kern w:val="2"/>
      <w:sz w:val="24"/>
      <w:szCs w:val="24"/>
      <w:lang w:val="en-US" w:eastAsia="zh-CN" w:bidi="ar-SA"/>
    </w:rPr>
  </w:style>
  <w:style w:type="character" w:customStyle="1" w:styleId="3040">
    <w:name w:val="Char Char Char11"/>
    <w:qFormat/>
    <w:uiPriority w:val="0"/>
    <w:rPr>
      <w:rFonts w:ascii="Tahoma" w:hAnsi="Tahoma" w:eastAsia="宋体"/>
      <w:kern w:val="2"/>
      <w:sz w:val="24"/>
      <w:szCs w:val="24"/>
      <w:lang w:val="en-US" w:eastAsia="zh-CN" w:bidi="ar-SA"/>
    </w:rPr>
  </w:style>
  <w:style w:type="paragraph" w:customStyle="1" w:styleId="3041">
    <w:name w:val="表文2"/>
    <w:basedOn w:val="1"/>
    <w:qFormat/>
    <w:uiPriority w:val="0"/>
    <w:pPr>
      <w:widowControl/>
      <w:snapToGrid w:val="0"/>
      <w:ind w:firstLine="14" w:firstLineChars="6"/>
    </w:pPr>
    <w:rPr>
      <w:rFonts w:ascii="宋体" w:hAnsi="宋体" w:eastAsia="PMingLiU" w:cs="宋体"/>
      <w:kern w:val="0"/>
      <w:szCs w:val="20"/>
      <w:lang w:eastAsia="zh-TW"/>
    </w:rPr>
  </w:style>
  <w:style w:type="paragraph" w:customStyle="1" w:styleId="3042">
    <w:name w:val="標1."/>
    <w:basedOn w:val="1"/>
    <w:qFormat/>
    <w:uiPriority w:val="0"/>
    <w:pPr>
      <w:widowControl/>
      <w:snapToGrid w:val="0"/>
      <w:spacing w:line="360" w:lineRule="auto"/>
      <w:ind w:left="538" w:hanging="181" w:firstLineChars="6"/>
    </w:pPr>
    <w:rPr>
      <w:rFonts w:ascii="宋体" w:hAnsi="宋体" w:eastAsia="DFKai-SB" w:cs="宋体"/>
      <w:kern w:val="0"/>
      <w:szCs w:val="20"/>
      <w:lang w:eastAsia="zh-TW"/>
    </w:rPr>
  </w:style>
  <w:style w:type="paragraph" w:customStyle="1" w:styleId="3043">
    <w:name w:val="內容"/>
    <w:basedOn w:val="35"/>
    <w:qFormat/>
    <w:uiPriority w:val="0"/>
    <w:pPr>
      <w:widowControl/>
      <w:snapToGrid w:val="0"/>
      <w:ind w:left="238" w:firstLine="482" w:firstLineChars="6"/>
    </w:pPr>
    <w:rPr>
      <w:rFonts w:ascii="Verdana" w:hAnsi="Verdana" w:eastAsia="DFKai-SB" w:cs="宋体"/>
      <w:kern w:val="0"/>
      <w:sz w:val="28"/>
      <w:szCs w:val="20"/>
      <w:lang w:eastAsia="en-US"/>
    </w:rPr>
  </w:style>
  <w:style w:type="paragraph" w:customStyle="1" w:styleId="3044">
    <w:name w:val="編號-A"/>
    <w:basedOn w:val="23"/>
    <w:qFormat/>
    <w:uiPriority w:val="0"/>
    <w:pPr>
      <w:widowControl/>
      <w:tabs>
        <w:tab w:val="center" w:pos="4163"/>
        <w:tab w:val="left" w:pos="4560"/>
        <w:tab w:val="left" w:pos="6060"/>
      </w:tabs>
      <w:adjustRightInd w:val="0"/>
      <w:snapToGrid w:val="0"/>
      <w:ind w:firstLine="14" w:firstLineChars="6"/>
      <w:jc w:val="left"/>
      <w:outlineLvl w:val="3"/>
    </w:pPr>
    <w:rPr>
      <w:rFonts w:ascii="DFKai-SB" w:hAnsi="Times New Roman" w:eastAsia="DFKai-SB"/>
      <w:kern w:val="0"/>
      <w:sz w:val="28"/>
      <w:szCs w:val="24"/>
      <w:lang w:eastAsia="zh-TW"/>
    </w:rPr>
  </w:style>
  <w:style w:type="paragraph" w:customStyle="1" w:styleId="3045">
    <w:name w:val="样式 正文（缩进） + 小四"/>
    <w:basedOn w:val="783"/>
    <w:link w:val="3046"/>
    <w:qFormat/>
    <w:uiPriority w:val="0"/>
    <w:pPr>
      <w:widowControl/>
      <w:snapToGrid w:val="0"/>
      <w:spacing w:beforeLines="0" w:afterLines="0" w:line="240" w:lineRule="auto"/>
      <w:ind w:firstLine="0"/>
    </w:pPr>
    <w:rPr>
      <w:rFonts w:ascii="CG Times" w:hAnsi="CG Times" w:eastAsia="宋体" w:cs="Times New Roman"/>
      <w:kern w:val="0"/>
      <w:sz w:val="28"/>
      <w:szCs w:val="20"/>
    </w:rPr>
  </w:style>
  <w:style w:type="character" w:customStyle="1" w:styleId="3046">
    <w:name w:val="样式 正文（缩进） + 小四 Char"/>
    <w:link w:val="3045"/>
    <w:qFormat/>
    <w:uiPriority w:val="0"/>
    <w:rPr>
      <w:rFonts w:ascii="CG Times" w:hAnsi="CG Times" w:eastAsia="宋体" w:cs="Times New Roman"/>
      <w:kern w:val="0"/>
      <w:sz w:val="28"/>
      <w:szCs w:val="20"/>
    </w:rPr>
  </w:style>
  <w:style w:type="paragraph" w:customStyle="1" w:styleId="3047">
    <w:name w:val="正文（编号） Char Char"/>
    <w:basedOn w:val="783"/>
    <w:qFormat/>
    <w:uiPriority w:val="0"/>
    <w:pPr>
      <w:widowControl/>
      <w:snapToGrid w:val="0"/>
      <w:spacing w:before="156" w:after="156"/>
      <w:ind w:firstLine="0"/>
    </w:pPr>
    <w:rPr>
      <w:rFonts w:ascii="宋体" w:hAnsi="宋体" w:eastAsia="宋体" w:cs="宋体"/>
      <w:kern w:val="0"/>
    </w:rPr>
  </w:style>
  <w:style w:type="character" w:customStyle="1" w:styleId="3048">
    <w:name w:val="编号1 Char Char"/>
    <w:link w:val="2436"/>
    <w:qFormat/>
    <w:uiPriority w:val="0"/>
    <w:rPr>
      <w:rFonts w:ascii="Calibri" w:hAnsi="Calibri" w:eastAsia="宋体" w:cs="Times New Roman"/>
      <w:kern w:val="2"/>
      <w:sz w:val="21"/>
    </w:rPr>
  </w:style>
  <w:style w:type="paragraph" w:customStyle="1" w:styleId="3049">
    <w:name w:val="文(一)"/>
    <w:basedOn w:val="1"/>
    <w:qFormat/>
    <w:uiPriority w:val="0"/>
    <w:pPr>
      <w:snapToGrid w:val="0"/>
      <w:spacing w:line="360" w:lineRule="auto"/>
      <w:ind w:left="357" w:firstLine="539"/>
      <w:jc w:val="both"/>
    </w:pPr>
    <w:rPr>
      <w:rFonts w:ascii="Times New Roman" w:hAnsi="Times New Roman" w:eastAsia="DFKai-SB"/>
      <w:szCs w:val="20"/>
      <w:lang w:eastAsia="zh-TW"/>
    </w:rPr>
  </w:style>
  <w:style w:type="paragraph" w:customStyle="1" w:styleId="3050">
    <w:name w:val="样式 正文首行缩进 + 左侧:  0.85 厘米 首行缩进:  2 字符 段前: 0.5 行 段后: 0.5 行"/>
    <w:basedOn w:val="86"/>
    <w:link w:val="3051"/>
    <w:qFormat/>
    <w:uiPriority w:val="0"/>
    <w:pPr>
      <w:widowControl w:val="0"/>
      <w:autoSpaceDE w:val="0"/>
      <w:autoSpaceDN w:val="0"/>
      <w:spacing w:beforeLines="50" w:afterLines="50"/>
    </w:pPr>
    <w:rPr>
      <w:rFonts w:ascii="Times New Roman" w:hAnsi="Times New Roman"/>
      <w:szCs w:val="20"/>
    </w:rPr>
  </w:style>
  <w:style w:type="character" w:customStyle="1" w:styleId="3051">
    <w:name w:val="样式 正文首行缩进 + 左侧:  0.85 厘米 首行缩进:  2 字符 段前: 0.5 行 段后: 0.5 行 Char"/>
    <w:link w:val="3050"/>
    <w:qFormat/>
    <w:uiPriority w:val="0"/>
    <w:rPr>
      <w:rFonts w:ascii="Times New Roman" w:hAnsi="Times New Roman" w:eastAsia="宋体" w:cs="Times New Roman"/>
      <w:kern w:val="0"/>
      <w:sz w:val="24"/>
      <w:szCs w:val="20"/>
    </w:rPr>
  </w:style>
  <w:style w:type="character" w:customStyle="1" w:styleId="3052">
    <w:name w:val="nm"/>
    <w:qFormat/>
    <w:uiPriority w:val="0"/>
    <w:rPr>
      <w:rFonts w:ascii="Tahoma" w:hAnsi="Tahoma" w:eastAsia="宋体"/>
      <w:kern w:val="2"/>
      <w:sz w:val="24"/>
      <w:lang w:val="en-US" w:eastAsia="zh-CN" w:bidi="ar-SA"/>
    </w:rPr>
  </w:style>
  <w:style w:type="paragraph" w:customStyle="1" w:styleId="3053">
    <w:name w:val="正文文字缩进4"/>
    <w:basedOn w:val="1"/>
    <w:qFormat/>
    <w:uiPriority w:val="0"/>
    <w:pPr>
      <w:tabs>
        <w:tab w:val="left" w:pos="265"/>
        <w:tab w:val="left" w:pos="660"/>
      </w:tabs>
      <w:adjustRightInd w:val="0"/>
      <w:spacing w:line="360" w:lineRule="auto"/>
      <w:ind w:left="300" w:leftChars="300" w:firstLine="200" w:firstLineChars="200"/>
      <w:textAlignment w:val="baseline"/>
    </w:pPr>
    <w:rPr>
      <w:rFonts w:ascii="宋体" w:hAnsi="宋体"/>
      <w:bCs/>
      <w:kern w:val="0"/>
      <w:sz w:val="24"/>
      <w:szCs w:val="20"/>
    </w:rPr>
  </w:style>
  <w:style w:type="character" w:customStyle="1" w:styleId="3054">
    <w:name w:val="sony12"/>
    <w:qFormat/>
    <w:uiPriority w:val="0"/>
    <w:rPr>
      <w:rFonts w:ascii="Tahoma" w:hAnsi="Tahoma" w:eastAsia="宋体"/>
      <w:kern w:val="2"/>
      <w:sz w:val="24"/>
      <w:lang w:val="en-US" w:eastAsia="zh-CN" w:bidi="ar-SA"/>
    </w:rPr>
  </w:style>
  <w:style w:type="paragraph" w:customStyle="1" w:styleId="3055">
    <w:name w:val="规范标题3"/>
    <w:basedOn w:val="6"/>
    <w:next w:val="1"/>
    <w:uiPriority w:val="0"/>
    <w:pPr>
      <w:numPr>
        <w:ilvl w:val="0"/>
        <w:numId w:val="0"/>
      </w:numPr>
      <w:tabs>
        <w:tab w:val="left" w:pos="1260"/>
      </w:tabs>
      <w:spacing w:before="156" w:after="156"/>
      <w:ind w:left="1260" w:right="100" w:rightChars="100" w:hanging="420"/>
      <w:jc w:val="both"/>
    </w:pPr>
    <w:rPr>
      <w:rFonts w:ascii="Times New Roman" w:hAnsi="Times New Roman"/>
    </w:rPr>
  </w:style>
  <w:style w:type="character" w:customStyle="1" w:styleId="3056">
    <w:name w:val="10p"/>
    <w:qFormat/>
    <w:uiPriority w:val="0"/>
    <w:rPr>
      <w:rFonts w:ascii="Tahoma" w:hAnsi="Tahoma" w:eastAsia="宋体"/>
      <w:kern w:val="2"/>
      <w:sz w:val="24"/>
      <w:lang w:val="en-US" w:eastAsia="zh-CN" w:bidi="ar-SA"/>
    </w:rPr>
  </w:style>
  <w:style w:type="paragraph" w:customStyle="1" w:styleId="3057">
    <w:name w:val="正文CARLBABA Char"/>
    <w:basedOn w:val="1"/>
    <w:link w:val="3058"/>
    <w:qFormat/>
    <w:uiPriority w:val="0"/>
    <w:pPr>
      <w:adjustRightInd w:val="0"/>
      <w:spacing w:line="440" w:lineRule="exact"/>
      <w:ind w:firstLine="480" w:firstLineChars="200"/>
      <w:jc w:val="both"/>
    </w:pPr>
    <w:rPr>
      <w:rFonts w:ascii="Times New Roman" w:hAnsi="Times New Roman"/>
      <w:kern w:val="0"/>
      <w:sz w:val="24"/>
      <w:szCs w:val="24"/>
    </w:rPr>
  </w:style>
  <w:style w:type="character" w:customStyle="1" w:styleId="3058">
    <w:name w:val="正文CARLBABA Char Char"/>
    <w:link w:val="3057"/>
    <w:qFormat/>
    <w:uiPriority w:val="0"/>
    <w:rPr>
      <w:rFonts w:ascii="Times New Roman" w:hAnsi="Times New Roman" w:eastAsia="宋体" w:cs="Times New Roman"/>
      <w:kern w:val="0"/>
      <w:sz w:val="24"/>
      <w:szCs w:val="24"/>
    </w:rPr>
  </w:style>
  <w:style w:type="paragraph" w:customStyle="1" w:styleId="3059">
    <w:name w:val="多倍行距"/>
    <w:basedOn w:val="1"/>
    <w:qFormat/>
    <w:uiPriority w:val="0"/>
    <w:pPr>
      <w:spacing w:line="720" w:lineRule="auto"/>
      <w:jc w:val="center"/>
    </w:pPr>
    <w:rPr>
      <w:rFonts w:ascii="Times New Roman" w:hAnsi="Times New Roman"/>
      <w:sz w:val="24"/>
      <w:szCs w:val="24"/>
    </w:rPr>
  </w:style>
  <w:style w:type="character" w:customStyle="1" w:styleId="3060">
    <w:name w:val="表头 Char"/>
    <w:link w:val="968"/>
    <w:qFormat/>
    <w:uiPriority w:val="0"/>
    <w:rPr>
      <w:rFonts w:ascii="Times New Roman" w:hAnsi="Times New Roman" w:eastAsia="黑体" w:cs="Times New Roman"/>
      <w:b/>
      <w:bCs/>
      <w:szCs w:val="20"/>
      <w:lang w:val="zh-CN"/>
    </w:rPr>
  </w:style>
  <w:style w:type="character" w:customStyle="1" w:styleId="3061">
    <w:name w:val="表格内容 Char"/>
    <w:link w:val="1238"/>
    <w:qFormat/>
    <w:uiPriority w:val="0"/>
    <w:rPr>
      <w:rFonts w:ascii="Times New Roman" w:hAnsi="Times New Roman" w:eastAsia="宋体" w:cs="Times New Roman"/>
      <w:kern w:val="1"/>
      <w:szCs w:val="20"/>
      <w:lang w:bidi="hi-IN"/>
    </w:rPr>
  </w:style>
  <w:style w:type="paragraph" w:customStyle="1" w:styleId="3062">
    <w:name w:val="样式 标题 3Heading 3 - oldH3Level 3 HeadHeadingh33rd levellev...1"/>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063">
    <w:name w:val="Char1 Char Char Char6"/>
    <w:basedOn w:val="1"/>
    <w:qFormat/>
    <w:uiPriority w:val="0"/>
    <w:pPr>
      <w:spacing w:beforeLines="50" w:afterLines="50"/>
      <w:jc w:val="both"/>
    </w:pPr>
    <w:rPr>
      <w:rFonts w:ascii="Tahoma" w:hAnsi="Tahoma"/>
      <w:sz w:val="24"/>
      <w:szCs w:val="20"/>
    </w:rPr>
  </w:style>
  <w:style w:type="paragraph" w:customStyle="1" w:styleId="3064">
    <w:name w:val="Formule"/>
    <w:basedOn w:val="1"/>
    <w:uiPriority w:val="0"/>
    <w:pPr>
      <w:widowControl/>
      <w:jc w:val="center"/>
    </w:pPr>
    <w:rPr>
      <w:rFonts w:ascii="Times New Roman" w:hAnsi="Times New Roman"/>
      <w:color w:val="000000"/>
      <w:kern w:val="0"/>
      <w:sz w:val="24"/>
      <w:szCs w:val="20"/>
      <w:lang w:val="fr-FR" w:eastAsia="fr-FR"/>
    </w:rPr>
  </w:style>
  <w:style w:type="paragraph" w:customStyle="1" w:styleId="3065">
    <w:name w:val="示意图标题"/>
    <w:basedOn w:val="1"/>
    <w:qFormat/>
    <w:uiPriority w:val="0"/>
    <w:pPr>
      <w:spacing w:line="360" w:lineRule="auto"/>
      <w:jc w:val="center"/>
    </w:pPr>
    <w:rPr>
      <w:rFonts w:ascii="Times New Roman" w:hAnsi="Times New Roman" w:eastAsia="黑体"/>
      <w:sz w:val="21"/>
      <w:szCs w:val="24"/>
    </w:rPr>
  </w:style>
  <w:style w:type="paragraph" w:customStyle="1" w:styleId="3066">
    <w:name w:val="方框下的ABC标题"/>
    <w:basedOn w:val="1"/>
    <w:next w:val="1"/>
    <w:qFormat/>
    <w:uiPriority w:val="0"/>
    <w:pPr>
      <w:spacing w:line="360" w:lineRule="auto"/>
      <w:jc w:val="both"/>
    </w:pPr>
    <w:rPr>
      <w:rFonts w:ascii="Times New Roman" w:hAnsi="宋体"/>
      <w:sz w:val="21"/>
      <w:szCs w:val="24"/>
    </w:rPr>
  </w:style>
  <w:style w:type="paragraph" w:customStyle="1" w:styleId="3067">
    <w:name w:val="首行缩进正文"/>
    <w:basedOn w:val="1"/>
    <w:qFormat/>
    <w:uiPriority w:val="99"/>
    <w:pPr>
      <w:spacing w:line="360" w:lineRule="auto"/>
      <w:jc w:val="both"/>
    </w:pPr>
    <w:rPr>
      <w:rFonts w:ascii="Times New Roman" w:hAnsi="Times New Roman"/>
      <w:sz w:val="24"/>
      <w:szCs w:val="20"/>
    </w:rPr>
  </w:style>
  <w:style w:type="paragraph" w:customStyle="1" w:styleId="3068">
    <w:name w:val="技术报告章标题"/>
    <w:basedOn w:val="1"/>
    <w:next w:val="3069"/>
    <w:qFormat/>
    <w:uiPriority w:val="0"/>
    <w:pPr>
      <w:pageBreakBefore/>
      <w:numPr>
        <w:ilvl w:val="1"/>
        <w:numId w:val="159"/>
      </w:numPr>
      <w:spacing w:beforeLines="200" w:afterLines="50" w:line="440" w:lineRule="exact"/>
      <w:ind w:left="567"/>
      <w:jc w:val="center"/>
      <w:outlineLvl w:val="0"/>
    </w:pPr>
    <w:rPr>
      <w:rFonts w:ascii="Arial" w:hAnsi="Arial" w:eastAsia="黑体"/>
      <w:sz w:val="36"/>
      <w:szCs w:val="24"/>
    </w:rPr>
  </w:style>
  <w:style w:type="paragraph" w:customStyle="1" w:styleId="3069">
    <w:name w:val="技术报告节标题"/>
    <w:basedOn w:val="1"/>
    <w:next w:val="3070"/>
    <w:qFormat/>
    <w:uiPriority w:val="0"/>
    <w:pPr>
      <w:numPr>
        <w:ilvl w:val="2"/>
        <w:numId w:val="159"/>
      </w:numPr>
      <w:tabs>
        <w:tab w:val="clear" w:pos="1080"/>
      </w:tabs>
      <w:spacing w:beforeLines="100" w:afterLines="50" w:line="440" w:lineRule="exact"/>
      <w:ind w:left="567"/>
      <w:jc w:val="both"/>
      <w:outlineLvl w:val="1"/>
    </w:pPr>
    <w:rPr>
      <w:rFonts w:ascii="Arial" w:hAnsi="Arial" w:eastAsia="黑体" w:cs="Arial"/>
      <w:sz w:val="30"/>
      <w:szCs w:val="24"/>
    </w:rPr>
  </w:style>
  <w:style w:type="paragraph" w:customStyle="1" w:styleId="3070">
    <w:name w:val="技术报告小节标题"/>
    <w:basedOn w:val="1"/>
    <w:next w:val="1"/>
    <w:qFormat/>
    <w:uiPriority w:val="0"/>
    <w:pPr>
      <w:numPr>
        <w:ilvl w:val="3"/>
        <w:numId w:val="159"/>
      </w:numPr>
      <w:tabs>
        <w:tab w:val="left" w:pos="1080"/>
      </w:tabs>
      <w:spacing w:beforeLines="50" w:afterLines="50" w:line="440" w:lineRule="exact"/>
      <w:ind w:left="1701"/>
      <w:jc w:val="both"/>
      <w:outlineLvl w:val="2"/>
    </w:pPr>
    <w:rPr>
      <w:rFonts w:ascii="Arial" w:hAnsi="Arial" w:eastAsia="黑体" w:cs="Arial"/>
      <w:bCs/>
      <w:szCs w:val="24"/>
    </w:rPr>
  </w:style>
  <w:style w:type="paragraph" w:customStyle="1" w:styleId="3071">
    <w:name w:val="技术报告表标题"/>
    <w:basedOn w:val="1"/>
    <w:next w:val="1"/>
    <w:qFormat/>
    <w:uiPriority w:val="0"/>
    <w:pPr>
      <w:numPr>
        <w:ilvl w:val="4"/>
        <w:numId w:val="159"/>
      </w:numPr>
      <w:spacing w:beforeLines="50" w:afterLines="50" w:line="440" w:lineRule="exact"/>
      <w:ind w:left="1701" w:right="238"/>
      <w:jc w:val="center"/>
    </w:pPr>
    <w:rPr>
      <w:rFonts w:ascii="楷体_GB2312" w:hAnsi="Times New Roman" w:eastAsia="楷体_GB2312" w:cs="Arial"/>
      <w:b/>
      <w:bCs/>
      <w:szCs w:val="24"/>
    </w:rPr>
  </w:style>
  <w:style w:type="character" w:customStyle="1" w:styleId="3072">
    <w:name w:val="正文（标记） Char Char Char"/>
    <w:link w:val="3010"/>
    <w:qFormat/>
    <w:uiPriority w:val="0"/>
    <w:rPr>
      <w:rFonts w:ascii="Calibri" w:hAnsi="Calibri" w:eastAsia="宋体" w:cs="Times New Roman"/>
      <w:kern w:val="2"/>
      <w:sz w:val="24"/>
      <w:szCs w:val="24"/>
    </w:rPr>
  </w:style>
  <w:style w:type="character" w:customStyle="1" w:styleId="3073">
    <w:name w:val="atitle1"/>
    <w:qFormat/>
    <w:uiPriority w:val="0"/>
    <w:rPr>
      <w:rFonts w:hint="default" w:ascii="Arial" w:hAnsi="Arial" w:cs="Arial"/>
      <w:b/>
      <w:bCs/>
      <w:sz w:val="27"/>
      <w:szCs w:val="27"/>
    </w:rPr>
  </w:style>
  <w:style w:type="paragraph" w:customStyle="1" w:styleId="3074">
    <w:name w:val="图案标题"/>
    <w:basedOn w:val="1"/>
    <w:qFormat/>
    <w:uiPriority w:val="0"/>
    <w:pPr>
      <w:tabs>
        <w:tab w:val="left" w:pos="1200"/>
      </w:tabs>
      <w:adjustRightInd w:val="0"/>
      <w:snapToGrid w:val="0"/>
      <w:spacing w:line="312" w:lineRule="auto"/>
      <w:ind w:left="700" w:leftChars="200" w:hanging="500" w:hangingChars="500"/>
      <w:jc w:val="both"/>
    </w:pPr>
    <w:rPr>
      <w:rFonts w:ascii="Times New Roman" w:hAnsi="Times New Roman"/>
      <w:sz w:val="24"/>
      <w:szCs w:val="20"/>
    </w:rPr>
  </w:style>
  <w:style w:type="paragraph" w:customStyle="1" w:styleId="3075">
    <w:name w:val="图内文字"/>
    <w:basedOn w:val="35"/>
    <w:qFormat/>
    <w:uiPriority w:val="99"/>
    <w:pPr>
      <w:adjustRightInd w:val="0"/>
      <w:snapToGrid w:val="0"/>
      <w:jc w:val="center"/>
    </w:pPr>
    <w:rPr>
      <w:rFonts w:ascii="Times New Roman" w:hAnsi="Times New Roman" w:eastAsia="宋体" w:cs="Times New Roman"/>
      <w:kern w:val="0"/>
      <w:sz w:val="20"/>
      <w:szCs w:val="20"/>
    </w:rPr>
  </w:style>
  <w:style w:type="paragraph" w:customStyle="1" w:styleId="3076">
    <w:name w:val="图下文字"/>
    <w:basedOn w:val="1"/>
    <w:qFormat/>
    <w:uiPriority w:val="0"/>
    <w:pPr>
      <w:adjustRightInd w:val="0"/>
      <w:snapToGrid w:val="0"/>
      <w:spacing w:line="312" w:lineRule="auto"/>
      <w:jc w:val="center"/>
    </w:pPr>
    <w:rPr>
      <w:rFonts w:ascii="Times New Roman" w:hAnsi="Times New Roman"/>
      <w:sz w:val="18"/>
      <w:szCs w:val="20"/>
    </w:rPr>
  </w:style>
  <w:style w:type="paragraph" w:customStyle="1" w:styleId="3077">
    <w:name w:val="样式 标题 2 + 右侧:  1 字符"/>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078">
    <w:name w:val="批注框文本1"/>
    <w:basedOn w:val="1"/>
    <w:qFormat/>
    <w:uiPriority w:val="99"/>
    <w:pPr>
      <w:spacing w:line="360" w:lineRule="auto"/>
      <w:ind w:firstLine="200" w:firstLineChars="200"/>
      <w:jc w:val="both"/>
    </w:pPr>
    <w:rPr>
      <w:rFonts w:ascii="Times New Roman" w:hAnsi="Times New Roman"/>
      <w:sz w:val="18"/>
      <w:szCs w:val="18"/>
    </w:rPr>
  </w:style>
  <w:style w:type="paragraph" w:customStyle="1" w:styleId="3079">
    <w:name w:val="Cnv:cell"/>
    <w:qFormat/>
    <w:uiPriority w:val="0"/>
    <w:pPr>
      <w:tabs>
        <w:tab w:val="left" w:pos="0"/>
        <w:tab w:val="left" w:pos="720"/>
        <w:tab w:val="left" w:pos="1440"/>
        <w:tab w:val="left" w:pos="2160"/>
      </w:tabs>
      <w:spacing w:after="38" w:line="267" w:lineRule="atLeast"/>
    </w:pPr>
    <w:rPr>
      <w:rFonts w:ascii="Times New Roman" w:hAnsi="Times New Roman" w:eastAsia="宋体" w:cs="Times New Roman"/>
      <w:sz w:val="24"/>
      <w:lang w:val="en-US" w:eastAsia="zh-CN" w:bidi="ar-SA"/>
    </w:rPr>
  </w:style>
  <w:style w:type="paragraph" w:customStyle="1" w:styleId="3080">
    <w:name w:val="示意图说明"/>
    <w:basedOn w:val="1"/>
    <w:next w:val="1"/>
    <w:link w:val="3272"/>
    <w:qFormat/>
    <w:uiPriority w:val="0"/>
    <w:pPr>
      <w:spacing w:line="360" w:lineRule="auto"/>
      <w:jc w:val="center"/>
    </w:pPr>
    <w:rPr>
      <w:rFonts w:ascii="Times New Roman" w:hAnsi="Times New Roman" w:eastAsia="黑体"/>
      <w:kern w:val="0"/>
      <w:sz w:val="20"/>
      <w:szCs w:val="20"/>
      <w:lang w:eastAsia="en-US"/>
    </w:rPr>
  </w:style>
  <w:style w:type="paragraph" w:customStyle="1" w:styleId="3081">
    <w:name w:val="表头文字(同正文大小)"/>
    <w:basedOn w:val="1"/>
    <w:qFormat/>
    <w:uiPriority w:val="0"/>
    <w:pPr>
      <w:spacing w:line="264" w:lineRule="auto"/>
      <w:jc w:val="center"/>
    </w:pPr>
    <w:rPr>
      <w:rFonts w:ascii="Times New Roman" w:hAnsi="Times New Roman" w:eastAsia="黑体"/>
      <w:kern w:val="0"/>
      <w:sz w:val="21"/>
      <w:szCs w:val="20"/>
      <w:lang w:eastAsia="en-US"/>
    </w:rPr>
  </w:style>
  <w:style w:type="paragraph" w:customStyle="1" w:styleId="3082">
    <w:name w:val="表内文字(同正文大小)"/>
    <w:basedOn w:val="1"/>
    <w:qFormat/>
    <w:uiPriority w:val="0"/>
    <w:pPr>
      <w:spacing w:line="264" w:lineRule="auto"/>
      <w:jc w:val="both"/>
    </w:pPr>
    <w:rPr>
      <w:rFonts w:ascii="Times New Roman" w:hAnsi="Times New Roman"/>
      <w:kern w:val="0"/>
      <w:sz w:val="21"/>
      <w:szCs w:val="21"/>
      <w:lang w:eastAsia="en-US"/>
    </w:rPr>
  </w:style>
  <w:style w:type="character" w:customStyle="1" w:styleId="3083">
    <w:name w:val="方框下的ABC标题 Char"/>
    <w:qFormat/>
    <w:uiPriority w:val="0"/>
    <w:rPr>
      <w:rFonts w:hAnsi="宋体" w:eastAsia="宋体"/>
      <w:kern w:val="2"/>
      <w:sz w:val="21"/>
      <w:szCs w:val="24"/>
      <w:lang w:val="en-US" w:eastAsia="zh-CN" w:bidi="ar-SA"/>
    </w:rPr>
  </w:style>
  <w:style w:type="paragraph" w:customStyle="1" w:styleId="3084">
    <w:name w:val="写作说明"/>
    <w:basedOn w:val="1"/>
    <w:next w:val="1"/>
    <w:qFormat/>
    <w:uiPriority w:val="0"/>
    <w:pPr>
      <w:tabs>
        <w:tab w:val="left" w:pos="420"/>
      </w:tabs>
      <w:spacing w:line="360" w:lineRule="auto"/>
      <w:ind w:left="420" w:hanging="420"/>
      <w:jc w:val="both"/>
    </w:pPr>
    <w:rPr>
      <w:rFonts w:ascii="Times New Roman" w:hAnsi="Times New Roman"/>
      <w:i/>
      <w:color w:val="0000FF"/>
      <w:kern w:val="0"/>
      <w:sz w:val="21"/>
      <w:szCs w:val="20"/>
      <w:lang w:eastAsia="en-US"/>
    </w:rPr>
  </w:style>
  <w:style w:type="character" w:customStyle="1" w:styleId="3085">
    <w:name w:val="样式 正文首行缩进 + (符号) 宋体 Char"/>
    <w:qFormat/>
    <w:uiPriority w:val="0"/>
    <w:rPr>
      <w:rFonts w:hAnsi="宋体" w:eastAsia="宋体" w:cs="宋体"/>
      <w:sz w:val="21"/>
      <w:lang w:val="en-US" w:eastAsia="zh-CN" w:bidi="ar-SA"/>
    </w:rPr>
  </w:style>
  <w:style w:type="paragraph" w:customStyle="1" w:styleId="3086">
    <w:name w:val="写作提示"/>
    <w:basedOn w:val="1"/>
    <w:qFormat/>
    <w:uiPriority w:val="0"/>
    <w:pPr>
      <w:spacing w:line="360" w:lineRule="auto"/>
    </w:pPr>
    <w:rPr>
      <w:rFonts w:ascii="Times New Roman" w:hAnsi="Times New Roman"/>
      <w:i/>
      <w:color w:val="0000FF"/>
      <w:kern w:val="0"/>
      <w:sz w:val="21"/>
      <w:szCs w:val="20"/>
      <w:lang w:eastAsia="en-US"/>
    </w:rPr>
  </w:style>
  <w:style w:type="paragraph" w:customStyle="1" w:styleId="3087">
    <w:name w:val="写作样例"/>
    <w:basedOn w:val="1"/>
    <w:qFormat/>
    <w:uiPriority w:val="0"/>
    <w:pPr>
      <w:spacing w:line="360" w:lineRule="auto"/>
    </w:pPr>
    <w:rPr>
      <w:rFonts w:ascii="Times New Roman" w:hAnsi="Times New Roman"/>
      <w:color w:val="800080"/>
      <w:kern w:val="0"/>
      <w:sz w:val="21"/>
      <w:szCs w:val="21"/>
    </w:rPr>
  </w:style>
  <w:style w:type="paragraph" w:customStyle="1" w:styleId="3088">
    <w:name w:val="点对点应答文字"/>
    <w:basedOn w:val="1"/>
    <w:qFormat/>
    <w:uiPriority w:val="0"/>
    <w:pPr>
      <w:spacing w:line="360" w:lineRule="auto"/>
    </w:pPr>
    <w:rPr>
      <w:rFonts w:ascii="Times New Roman" w:hAnsi="Times New Roman"/>
      <w:i/>
      <w:color w:val="0000FF"/>
      <w:kern w:val="0"/>
      <w:sz w:val="21"/>
      <w:szCs w:val="20"/>
      <w:lang w:eastAsia="en-US"/>
    </w:rPr>
  </w:style>
  <w:style w:type="paragraph" w:customStyle="1" w:styleId="3089">
    <w:name w:val="正文 + 首行缩进:  2 字符"/>
    <w:basedOn w:val="1"/>
    <w:qFormat/>
    <w:uiPriority w:val="99"/>
    <w:pPr>
      <w:tabs>
        <w:tab w:val="left" w:pos="420"/>
        <w:tab w:val="left" w:pos="540"/>
      </w:tabs>
      <w:spacing w:line="360" w:lineRule="auto"/>
      <w:ind w:left="540" w:leftChars="86" w:hanging="359" w:hangingChars="171"/>
      <w:jc w:val="both"/>
    </w:pPr>
    <w:rPr>
      <w:rFonts w:ascii="Times New Roman" w:hAnsi="Times New Roman"/>
      <w:sz w:val="21"/>
      <w:szCs w:val="24"/>
    </w:rPr>
  </w:style>
  <w:style w:type="paragraph" w:customStyle="1" w:styleId="3090">
    <w:name w:val="ABC标题下的小点"/>
    <w:basedOn w:val="1"/>
    <w:link w:val="3091"/>
    <w:qFormat/>
    <w:uiPriority w:val="99"/>
    <w:pPr>
      <w:numPr>
        <w:ilvl w:val="1"/>
        <w:numId w:val="160"/>
      </w:numPr>
      <w:spacing w:line="360" w:lineRule="auto"/>
      <w:ind w:firstLine="0"/>
      <w:jc w:val="both"/>
    </w:pPr>
    <w:rPr>
      <w:rFonts w:ascii="宋体" w:hAnsi="宋体"/>
      <w:kern w:val="0"/>
      <w:sz w:val="21"/>
      <w:szCs w:val="20"/>
    </w:rPr>
  </w:style>
  <w:style w:type="character" w:customStyle="1" w:styleId="3091">
    <w:name w:val="ABC标题下的小点 Char"/>
    <w:link w:val="3090"/>
    <w:qFormat/>
    <w:uiPriority w:val="99"/>
    <w:rPr>
      <w:rFonts w:ascii="宋体" w:hAnsi="宋体" w:eastAsia="宋体" w:cs="Times New Roman"/>
      <w:sz w:val="21"/>
    </w:rPr>
  </w:style>
  <w:style w:type="paragraph" w:customStyle="1" w:styleId="3092">
    <w:name w:val="正文 首行缩进2字符"/>
    <w:basedOn w:val="1"/>
    <w:link w:val="3093"/>
    <w:qFormat/>
    <w:uiPriority w:val="99"/>
    <w:pPr>
      <w:spacing w:line="360" w:lineRule="auto"/>
      <w:ind w:firstLine="200" w:firstLineChars="200"/>
      <w:jc w:val="both"/>
    </w:pPr>
    <w:rPr>
      <w:rFonts w:ascii="Times New Roman" w:hAnsi="Times New Roman"/>
      <w:kern w:val="0"/>
      <w:sz w:val="24"/>
      <w:szCs w:val="20"/>
    </w:rPr>
  </w:style>
  <w:style w:type="character" w:customStyle="1" w:styleId="3093">
    <w:name w:val="正文 首行缩进2字符 Char"/>
    <w:link w:val="3092"/>
    <w:qFormat/>
    <w:uiPriority w:val="0"/>
    <w:rPr>
      <w:rFonts w:ascii="Times New Roman" w:hAnsi="Times New Roman" w:eastAsia="宋体" w:cs="Times New Roman"/>
      <w:kern w:val="0"/>
      <w:sz w:val="24"/>
      <w:szCs w:val="20"/>
    </w:rPr>
  </w:style>
  <w:style w:type="character" w:customStyle="1" w:styleId="3094">
    <w:name w:val="正文，首行缩进:  2 字符 Char"/>
    <w:link w:val="3095"/>
    <w:qFormat/>
    <w:uiPriority w:val="0"/>
    <w:rPr>
      <w:rFonts w:ascii="Verdana" w:hAnsi="Verdana" w:cs="宋体"/>
      <w:sz w:val="24"/>
    </w:rPr>
  </w:style>
  <w:style w:type="paragraph" w:customStyle="1" w:styleId="3095">
    <w:name w:val="正文，首行缩进:  2 字符"/>
    <w:basedOn w:val="1"/>
    <w:next w:val="1"/>
    <w:link w:val="3094"/>
    <w:qFormat/>
    <w:uiPriority w:val="0"/>
    <w:pPr>
      <w:spacing w:line="360" w:lineRule="auto"/>
      <w:ind w:firstLine="480" w:firstLineChars="200"/>
      <w:jc w:val="both"/>
    </w:pPr>
    <w:rPr>
      <w:rFonts w:ascii="Verdana" w:hAnsi="Verdana" w:cs="宋体" w:eastAsiaTheme="minorEastAsia"/>
      <w:sz w:val="24"/>
    </w:rPr>
  </w:style>
  <w:style w:type="paragraph" w:customStyle="1" w:styleId="3096">
    <w:name w:val="样式 正文（编号） + 左侧:  0.74 厘米 首行缩进:  0 厘米"/>
    <w:basedOn w:val="3006"/>
    <w:qFormat/>
    <w:uiPriority w:val="0"/>
    <w:pPr>
      <w:numPr>
        <w:ilvl w:val="0"/>
        <w:numId w:val="0"/>
      </w:numPr>
      <w:tabs>
        <w:tab w:val="left" w:pos="600"/>
      </w:tabs>
      <w:ind w:left="600"/>
    </w:pPr>
    <w:rPr>
      <w:rFonts w:cs="宋体"/>
      <w:szCs w:val="20"/>
    </w:rPr>
  </w:style>
  <w:style w:type="paragraph" w:customStyle="1" w:styleId="3097">
    <w:name w:val="样式 段前: 0.5 行 段后: 0.5 行"/>
    <w:basedOn w:val="1"/>
    <w:link w:val="3357"/>
    <w:qFormat/>
    <w:uiPriority w:val="0"/>
    <w:pPr>
      <w:spacing w:beforeLines="50" w:afterLines="50" w:line="360" w:lineRule="auto"/>
      <w:jc w:val="both"/>
    </w:pPr>
    <w:rPr>
      <w:rFonts w:ascii="Times New Roman" w:hAnsi="Times New Roman"/>
      <w:kern w:val="0"/>
      <w:sz w:val="24"/>
      <w:szCs w:val="20"/>
    </w:rPr>
  </w:style>
  <w:style w:type="character" w:customStyle="1" w:styleId="3098">
    <w:name w:val="Char61"/>
    <w:qFormat/>
    <w:uiPriority w:val="0"/>
    <w:rPr>
      <w:rFonts w:ascii="Arial" w:hAnsi="Arial" w:eastAsia="黑体"/>
      <w:sz w:val="24"/>
      <w:lang w:val="en-US" w:eastAsia="zh-CN" w:bidi="ar-SA"/>
    </w:rPr>
  </w:style>
  <w:style w:type="paragraph" w:customStyle="1" w:styleId="3099">
    <w:name w:val="17"/>
    <w:basedOn w:val="1"/>
    <w:next w:val="36"/>
    <w:qFormat/>
    <w:uiPriority w:val="0"/>
    <w:pPr>
      <w:ind w:left="420" w:leftChars="200"/>
      <w:jc w:val="both"/>
    </w:pPr>
    <w:rPr>
      <w:rFonts w:ascii="Times New Roman" w:hAnsi="Times New Roman"/>
      <w:sz w:val="21"/>
      <w:szCs w:val="24"/>
    </w:rPr>
  </w:style>
  <w:style w:type="character" w:customStyle="1" w:styleId="3100">
    <w:name w:val="标题 21"/>
    <w:qFormat/>
    <w:uiPriority w:val="0"/>
    <w:rPr>
      <w:rFonts w:eastAsia="黑体"/>
      <w:b/>
      <w:bCs/>
      <w:color w:val="0000FF"/>
      <w:kern w:val="2"/>
      <w:sz w:val="32"/>
      <w:szCs w:val="32"/>
      <w:lang w:val="en-US" w:eastAsia="zh-CN" w:bidi="ar-SA"/>
    </w:rPr>
  </w:style>
  <w:style w:type="paragraph" w:customStyle="1" w:styleId="3101">
    <w:name w:val="样式 标题 3Heading 3 - oldlevel_3PIM 3H3Level 3 Headl3CTprop...1"/>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character" w:customStyle="1" w:styleId="3102">
    <w:name w:val="en1"/>
    <w:qFormat/>
    <w:uiPriority w:val="0"/>
    <w:rPr>
      <w:rFonts w:hint="default" w:ascii="Verdana" w:hAnsi="Verdana"/>
    </w:rPr>
  </w:style>
  <w:style w:type="paragraph" w:customStyle="1" w:styleId="3103">
    <w:name w:val="段正文"/>
    <w:basedOn w:val="1"/>
    <w:qFormat/>
    <w:uiPriority w:val="0"/>
    <w:pPr>
      <w:spacing w:line="360" w:lineRule="auto"/>
      <w:ind w:firstLine="200" w:firstLineChars="200"/>
      <w:jc w:val="both"/>
    </w:pPr>
    <w:rPr>
      <w:rFonts w:ascii="Times New Roman" w:hAnsi="Times New Roman"/>
      <w:sz w:val="24"/>
      <w:szCs w:val="24"/>
    </w:rPr>
  </w:style>
  <w:style w:type="character" w:customStyle="1" w:styleId="3104">
    <w:name w:val="正文（缩进） Char Char Char"/>
    <w:qFormat/>
    <w:uiPriority w:val="0"/>
    <w:rPr>
      <w:rFonts w:eastAsia="宋体"/>
      <w:kern w:val="2"/>
      <w:sz w:val="24"/>
      <w:szCs w:val="24"/>
      <w:lang w:val="en-US" w:eastAsia="zh-CN" w:bidi="ar-SA"/>
    </w:rPr>
  </w:style>
  <w:style w:type="character" w:customStyle="1" w:styleId="3105">
    <w:name w:val="正文（缩进） Char Char1"/>
    <w:qFormat/>
    <w:uiPriority w:val="0"/>
    <w:rPr>
      <w:rFonts w:eastAsia="宋体"/>
      <w:kern w:val="2"/>
      <w:sz w:val="24"/>
      <w:szCs w:val="24"/>
      <w:lang w:val="en-US" w:eastAsia="zh-CN" w:bidi="ar-SA"/>
    </w:rPr>
  </w:style>
  <w:style w:type="character" w:customStyle="1" w:styleId="3106">
    <w:name w:val="Char81"/>
    <w:qFormat/>
    <w:uiPriority w:val="0"/>
    <w:rPr>
      <w:rFonts w:ascii="Arial" w:hAnsi="Arial" w:eastAsia="黑体"/>
      <w:sz w:val="44"/>
      <w:lang w:val="en-US" w:eastAsia="en-US" w:bidi="ar-SA"/>
    </w:rPr>
  </w:style>
  <w:style w:type="character" w:customStyle="1" w:styleId="3107">
    <w:name w:val="Char71"/>
    <w:qFormat/>
    <w:uiPriority w:val="0"/>
    <w:rPr>
      <w:rFonts w:ascii="Arial" w:hAnsi="Arial" w:eastAsia="黑体"/>
      <w:sz w:val="28"/>
      <w:lang w:val="en-US" w:eastAsia="zh-CN" w:bidi="ar-SA"/>
    </w:rPr>
  </w:style>
  <w:style w:type="character" w:customStyle="1" w:styleId="3108">
    <w:name w:val="Char41"/>
    <w:qFormat/>
    <w:uiPriority w:val="0"/>
    <w:rPr>
      <w:rFonts w:eastAsia="宋体"/>
      <w:kern w:val="2"/>
      <w:sz w:val="21"/>
      <w:szCs w:val="24"/>
      <w:lang w:val="en-US" w:eastAsia="zh-CN" w:bidi="ar-SA"/>
    </w:rPr>
  </w:style>
  <w:style w:type="character" w:customStyle="1" w:styleId="3109">
    <w:name w:val="正文（居中） Char Char"/>
    <w:qFormat/>
    <w:uiPriority w:val="0"/>
    <w:rPr>
      <w:rFonts w:eastAsia="宋体"/>
      <w:kern w:val="2"/>
      <w:sz w:val="24"/>
      <w:szCs w:val="24"/>
      <w:lang w:val="en-US" w:eastAsia="zh-CN" w:bidi="ar-SA"/>
    </w:rPr>
  </w:style>
  <w:style w:type="paragraph" w:customStyle="1" w:styleId="3110">
    <w:name w:val="正文（标记）1"/>
    <w:basedOn w:val="1"/>
    <w:qFormat/>
    <w:uiPriority w:val="0"/>
    <w:pPr>
      <w:tabs>
        <w:tab w:val="left" w:pos="840"/>
      </w:tabs>
      <w:spacing w:beforeLines="50" w:afterLines="50"/>
      <w:ind w:left="840" w:hanging="420"/>
      <w:jc w:val="both"/>
    </w:pPr>
    <w:rPr>
      <w:rFonts w:ascii="Times New Roman" w:hAnsi="Times New Roman"/>
      <w:sz w:val="24"/>
      <w:szCs w:val="24"/>
    </w:rPr>
  </w:style>
  <w:style w:type="paragraph" w:customStyle="1" w:styleId="3111">
    <w:name w:val="正文（黑体）1"/>
    <w:basedOn w:val="1"/>
    <w:next w:val="1"/>
    <w:qFormat/>
    <w:uiPriority w:val="0"/>
    <w:pPr>
      <w:spacing w:beforeLines="50" w:afterLines="50" w:line="360" w:lineRule="auto"/>
      <w:ind w:firstLine="480" w:firstLineChars="200"/>
      <w:jc w:val="both"/>
    </w:pPr>
    <w:rPr>
      <w:rFonts w:ascii="黑体" w:hAnsi="Times New Roman" w:eastAsia="黑体"/>
      <w:color w:val="000080"/>
      <w:sz w:val="24"/>
      <w:szCs w:val="24"/>
    </w:rPr>
  </w:style>
  <w:style w:type="paragraph" w:customStyle="1" w:styleId="3112">
    <w:name w:val="正文（缩进）1"/>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113">
    <w:name w:val="正文（小标题）1"/>
    <w:basedOn w:val="1"/>
    <w:next w:val="1"/>
    <w:uiPriority w:val="0"/>
    <w:pPr>
      <w:spacing w:beforeLines="50" w:afterLines="50" w:line="360" w:lineRule="auto"/>
      <w:jc w:val="both"/>
    </w:pPr>
    <w:rPr>
      <w:rFonts w:ascii="黑体" w:hAnsi="Times New Roman" w:eastAsia="黑体"/>
      <w:color w:val="0000FF"/>
      <w:sz w:val="24"/>
      <w:szCs w:val="24"/>
    </w:rPr>
  </w:style>
  <w:style w:type="paragraph" w:customStyle="1" w:styleId="3114">
    <w:name w:val="正文（编号）1"/>
    <w:basedOn w:val="783"/>
    <w:qFormat/>
    <w:uiPriority w:val="0"/>
    <w:pPr>
      <w:tabs>
        <w:tab w:val="left" w:pos="780"/>
      </w:tabs>
      <w:spacing w:before="156" w:after="156"/>
      <w:ind w:left="780" w:hanging="360"/>
    </w:pPr>
    <w:rPr>
      <w:rFonts w:ascii="Times New Roman" w:hAnsi="Times New Roman" w:eastAsia="宋体" w:cs="Times New Roman"/>
      <w:kern w:val="0"/>
    </w:rPr>
  </w:style>
  <w:style w:type="paragraph" w:customStyle="1" w:styleId="3115">
    <w:name w:val="技术报告章标题1"/>
    <w:basedOn w:val="1"/>
    <w:next w:val="3069"/>
    <w:qFormat/>
    <w:uiPriority w:val="0"/>
    <w:pPr>
      <w:pageBreakBefore/>
      <w:spacing w:beforeLines="200" w:afterLines="50" w:line="440" w:lineRule="exact"/>
      <w:jc w:val="center"/>
      <w:outlineLvl w:val="0"/>
    </w:pPr>
    <w:rPr>
      <w:rFonts w:ascii="Arial" w:hAnsi="Arial" w:eastAsia="黑体"/>
      <w:sz w:val="36"/>
      <w:szCs w:val="24"/>
    </w:rPr>
  </w:style>
  <w:style w:type="paragraph" w:customStyle="1" w:styleId="3116">
    <w:name w:val="技术报告节标题1"/>
    <w:basedOn w:val="1"/>
    <w:next w:val="3070"/>
    <w:qFormat/>
    <w:uiPriority w:val="0"/>
    <w:pPr>
      <w:spacing w:beforeLines="100" w:afterLines="50" w:line="440" w:lineRule="exact"/>
      <w:jc w:val="both"/>
      <w:outlineLvl w:val="1"/>
    </w:pPr>
    <w:rPr>
      <w:rFonts w:ascii="Arial" w:hAnsi="Arial" w:eastAsia="黑体" w:cs="Arial"/>
      <w:sz w:val="30"/>
      <w:szCs w:val="24"/>
    </w:rPr>
  </w:style>
  <w:style w:type="paragraph" w:customStyle="1" w:styleId="3117">
    <w:name w:val="技术报告小节标题1"/>
    <w:basedOn w:val="1"/>
    <w:next w:val="1"/>
    <w:qFormat/>
    <w:uiPriority w:val="0"/>
    <w:pPr>
      <w:tabs>
        <w:tab w:val="left" w:pos="1080"/>
      </w:tabs>
      <w:spacing w:beforeLines="50" w:afterLines="50" w:line="440" w:lineRule="exact"/>
      <w:jc w:val="both"/>
      <w:outlineLvl w:val="2"/>
    </w:pPr>
    <w:rPr>
      <w:rFonts w:ascii="Arial" w:hAnsi="Arial" w:eastAsia="黑体" w:cs="Arial"/>
      <w:bCs/>
      <w:szCs w:val="24"/>
    </w:rPr>
  </w:style>
  <w:style w:type="paragraph" w:customStyle="1" w:styleId="3118">
    <w:name w:val="技术报告表标题1"/>
    <w:basedOn w:val="1"/>
    <w:next w:val="1"/>
    <w:qFormat/>
    <w:uiPriority w:val="0"/>
    <w:pPr>
      <w:spacing w:beforeLines="50" w:afterLines="50" w:line="440" w:lineRule="exact"/>
      <w:ind w:right="238"/>
      <w:jc w:val="center"/>
    </w:pPr>
    <w:rPr>
      <w:rFonts w:ascii="楷体_GB2312" w:hAnsi="Times New Roman" w:eastAsia="楷体_GB2312" w:cs="Arial"/>
      <w:b/>
      <w:bCs/>
      <w:szCs w:val="24"/>
    </w:rPr>
  </w:style>
  <w:style w:type="paragraph" w:customStyle="1" w:styleId="3119">
    <w:name w:val="首航缩进 Char1"/>
    <w:basedOn w:val="1"/>
    <w:qFormat/>
    <w:uiPriority w:val="0"/>
    <w:pPr>
      <w:spacing w:line="300" w:lineRule="auto"/>
      <w:ind w:firstLine="480" w:firstLineChars="200"/>
      <w:jc w:val="both"/>
    </w:pPr>
    <w:rPr>
      <w:rFonts w:ascii="Times New Roman" w:hAnsi="Times New Roman" w:eastAsia="仿宋_GB2312"/>
      <w:color w:val="000000"/>
      <w:sz w:val="24"/>
      <w:szCs w:val="24"/>
    </w:rPr>
  </w:style>
  <w:style w:type="paragraph" w:customStyle="1" w:styleId="3120">
    <w:name w:val="技术报告正文1"/>
    <w:basedOn w:val="1"/>
    <w:qFormat/>
    <w:uiPriority w:val="0"/>
    <w:pPr>
      <w:spacing w:beforeLines="50" w:line="440" w:lineRule="exact"/>
      <w:ind w:firstLine="666" w:firstLineChars="238"/>
      <w:jc w:val="both"/>
    </w:pPr>
    <w:rPr>
      <w:rFonts w:ascii="Times New Roman" w:hAnsi="Times New Roman" w:cs="Arial"/>
      <w:szCs w:val="24"/>
    </w:rPr>
  </w:style>
  <w:style w:type="paragraph" w:customStyle="1" w:styleId="3121">
    <w:name w:val="正文（缩进） Char Char2"/>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122">
    <w:name w:val="正文（标记） Char Char1"/>
    <w:basedOn w:val="1"/>
    <w:qFormat/>
    <w:uiPriority w:val="0"/>
    <w:pPr>
      <w:tabs>
        <w:tab w:val="left" w:pos="840"/>
      </w:tabs>
      <w:spacing w:beforeLines="50" w:afterLines="50" w:line="360" w:lineRule="auto"/>
      <w:ind w:left="840" w:hanging="420"/>
      <w:jc w:val="both"/>
    </w:pPr>
    <w:rPr>
      <w:rFonts w:ascii="Times New Roman" w:hAnsi="Times New Roman"/>
      <w:sz w:val="24"/>
      <w:szCs w:val="24"/>
    </w:rPr>
  </w:style>
  <w:style w:type="character" w:customStyle="1" w:styleId="3123">
    <w:name w:val="正文（标记） Char Char Char1"/>
    <w:qFormat/>
    <w:uiPriority w:val="0"/>
    <w:rPr>
      <w:rFonts w:eastAsia="宋体"/>
      <w:kern w:val="2"/>
      <w:sz w:val="24"/>
      <w:szCs w:val="24"/>
      <w:lang w:val="en-US" w:eastAsia="zh-CN" w:bidi="ar-SA"/>
    </w:rPr>
  </w:style>
  <w:style w:type="paragraph" w:customStyle="1" w:styleId="3124">
    <w:name w:val="表格文字1"/>
    <w:basedOn w:val="1"/>
    <w:qFormat/>
    <w:uiPriority w:val="0"/>
    <w:pPr>
      <w:jc w:val="both"/>
    </w:pPr>
    <w:rPr>
      <w:rFonts w:ascii="宋体" w:hAnsi="宋体"/>
      <w:bCs/>
      <w:kern w:val="0"/>
      <w:sz w:val="21"/>
      <w:szCs w:val="18"/>
    </w:rPr>
  </w:style>
  <w:style w:type="paragraph" w:customStyle="1" w:styleId="3125">
    <w:name w:val="图标题1"/>
    <w:basedOn w:val="1"/>
    <w:next w:val="1"/>
    <w:qFormat/>
    <w:uiPriority w:val="0"/>
    <w:pPr>
      <w:spacing w:beforeLines="50" w:afterLines="50" w:line="360" w:lineRule="atLeast"/>
      <w:jc w:val="center"/>
    </w:pPr>
    <w:rPr>
      <w:rFonts w:ascii="Times New Roman" w:hAnsi="Times New Roman"/>
      <w:bCs/>
      <w:sz w:val="24"/>
      <w:szCs w:val="24"/>
    </w:rPr>
  </w:style>
  <w:style w:type="paragraph" w:customStyle="1" w:styleId="3126">
    <w:name w:val="Char5 Char Char1 Char12"/>
    <w:basedOn w:val="1"/>
    <w:qFormat/>
    <w:uiPriority w:val="0"/>
    <w:pPr>
      <w:jc w:val="both"/>
    </w:pPr>
    <w:rPr>
      <w:rFonts w:ascii="Tahoma" w:hAnsi="Tahoma"/>
      <w:sz w:val="24"/>
      <w:szCs w:val="20"/>
    </w:rPr>
  </w:style>
  <w:style w:type="paragraph" w:customStyle="1" w:styleId="3127">
    <w:name w:val="方框标题1"/>
    <w:basedOn w:val="1"/>
    <w:next w:val="1"/>
    <w:qFormat/>
    <w:uiPriority w:val="0"/>
    <w:pPr>
      <w:autoSpaceDE w:val="0"/>
      <w:autoSpaceDN w:val="0"/>
      <w:spacing w:line="360" w:lineRule="auto"/>
      <w:jc w:val="both"/>
    </w:pPr>
    <w:rPr>
      <w:rFonts w:ascii="Times New Roman" w:hAnsi="Times New Roman" w:eastAsia="黑体"/>
      <w:sz w:val="21"/>
      <w:szCs w:val="24"/>
    </w:rPr>
  </w:style>
  <w:style w:type="paragraph" w:customStyle="1" w:styleId="3128">
    <w:name w:val="方框下的123标题1"/>
    <w:basedOn w:val="1"/>
    <w:qFormat/>
    <w:uiPriority w:val="0"/>
    <w:pPr>
      <w:tabs>
        <w:tab w:val="left" w:pos="840"/>
      </w:tabs>
      <w:spacing w:line="360" w:lineRule="auto"/>
      <w:ind w:left="840" w:hanging="420"/>
      <w:jc w:val="both"/>
    </w:pPr>
    <w:rPr>
      <w:rFonts w:ascii="Times New Roman" w:hAnsi="Times New Roman"/>
      <w:sz w:val="21"/>
      <w:szCs w:val="24"/>
    </w:rPr>
  </w:style>
  <w:style w:type="paragraph" w:customStyle="1" w:styleId="3129">
    <w:name w:val="123标题下的小点1"/>
    <w:basedOn w:val="1"/>
    <w:qFormat/>
    <w:uiPriority w:val="0"/>
    <w:pPr>
      <w:tabs>
        <w:tab w:val="left" w:pos="1260"/>
      </w:tabs>
      <w:snapToGrid w:val="0"/>
      <w:spacing w:line="360" w:lineRule="auto"/>
      <w:ind w:left="1259" w:hanging="420"/>
      <w:jc w:val="both"/>
    </w:pPr>
    <w:rPr>
      <w:rFonts w:ascii="宋体" w:hAnsi="宋体"/>
      <w:kern w:val="0"/>
      <w:sz w:val="21"/>
      <w:szCs w:val="20"/>
    </w:rPr>
  </w:style>
  <w:style w:type="paragraph" w:customStyle="1" w:styleId="3130">
    <w:name w:val="Default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131">
    <w:name w:val="首航缩进 Char Char1"/>
    <w:qFormat/>
    <w:uiPriority w:val="0"/>
    <w:rPr>
      <w:rFonts w:eastAsia="仿宋_GB2312"/>
      <w:color w:val="000000"/>
      <w:kern w:val="2"/>
      <w:sz w:val="24"/>
      <w:szCs w:val="24"/>
      <w:lang w:val="en-US" w:eastAsia="zh-CN" w:bidi="ar-SA"/>
    </w:rPr>
  </w:style>
  <w:style w:type="paragraph" w:customStyle="1" w:styleId="3132">
    <w:name w:val="表内文字1"/>
    <w:basedOn w:val="1"/>
    <w:qFormat/>
    <w:uiPriority w:val="0"/>
    <w:pPr>
      <w:adjustRightInd w:val="0"/>
      <w:snapToGrid w:val="0"/>
      <w:spacing w:line="312" w:lineRule="auto"/>
      <w:jc w:val="center"/>
    </w:pPr>
    <w:rPr>
      <w:rFonts w:ascii="Times New Roman" w:hAnsi="Times New Roman"/>
      <w:color w:val="000000"/>
      <w:sz w:val="21"/>
      <w:szCs w:val="20"/>
    </w:rPr>
  </w:style>
  <w:style w:type="paragraph" w:customStyle="1" w:styleId="3133">
    <w:name w:val="表头文字1"/>
    <w:basedOn w:val="1"/>
    <w:qFormat/>
    <w:uiPriority w:val="0"/>
    <w:pPr>
      <w:adjustRightInd w:val="0"/>
      <w:snapToGrid w:val="0"/>
      <w:spacing w:line="312" w:lineRule="auto"/>
      <w:jc w:val="center"/>
    </w:pPr>
    <w:rPr>
      <w:rFonts w:ascii="Times New Roman" w:hAnsi="Times New Roman"/>
      <w:sz w:val="24"/>
      <w:szCs w:val="20"/>
    </w:rPr>
  </w:style>
  <w:style w:type="paragraph" w:customStyle="1" w:styleId="3134">
    <w:name w:val="图案标题1"/>
    <w:basedOn w:val="1"/>
    <w:qFormat/>
    <w:uiPriority w:val="0"/>
    <w:pPr>
      <w:tabs>
        <w:tab w:val="left" w:pos="1200"/>
      </w:tabs>
      <w:adjustRightInd w:val="0"/>
      <w:snapToGrid w:val="0"/>
      <w:spacing w:line="312" w:lineRule="auto"/>
      <w:ind w:left="700" w:leftChars="200" w:hanging="500" w:hangingChars="500"/>
      <w:jc w:val="both"/>
    </w:pPr>
    <w:rPr>
      <w:rFonts w:ascii="Times New Roman" w:hAnsi="Times New Roman"/>
      <w:sz w:val="24"/>
      <w:szCs w:val="20"/>
    </w:rPr>
  </w:style>
  <w:style w:type="paragraph" w:customStyle="1" w:styleId="3135">
    <w:name w:val="图内文字1"/>
    <w:basedOn w:val="35"/>
    <w:qFormat/>
    <w:uiPriority w:val="0"/>
    <w:pPr>
      <w:adjustRightInd w:val="0"/>
      <w:snapToGrid w:val="0"/>
      <w:jc w:val="center"/>
    </w:pPr>
    <w:rPr>
      <w:rFonts w:ascii="Times New Roman" w:hAnsi="Times New Roman" w:eastAsia="宋体" w:cs="Times New Roman"/>
      <w:kern w:val="0"/>
      <w:sz w:val="20"/>
      <w:szCs w:val="20"/>
    </w:rPr>
  </w:style>
  <w:style w:type="paragraph" w:customStyle="1" w:styleId="3136">
    <w:name w:val="ABC标题下的小点1"/>
    <w:basedOn w:val="1"/>
    <w:qFormat/>
    <w:uiPriority w:val="0"/>
    <w:pPr>
      <w:tabs>
        <w:tab w:val="left" w:pos="1260"/>
      </w:tabs>
      <w:spacing w:line="360" w:lineRule="auto"/>
      <w:ind w:left="1260" w:hanging="420"/>
      <w:jc w:val="both"/>
    </w:pPr>
    <w:rPr>
      <w:rFonts w:ascii="宋体" w:hAnsi="宋体"/>
      <w:kern w:val="0"/>
      <w:sz w:val="21"/>
      <w:szCs w:val="20"/>
    </w:rPr>
  </w:style>
  <w:style w:type="paragraph" w:customStyle="1" w:styleId="3137">
    <w:name w:val="样式 正文（编号） + 左侧:  0.74 厘米 首行缩进:  0 厘米1"/>
    <w:basedOn w:val="3006"/>
    <w:qFormat/>
    <w:uiPriority w:val="0"/>
    <w:pPr>
      <w:numPr>
        <w:ilvl w:val="0"/>
        <w:numId w:val="0"/>
      </w:numPr>
      <w:tabs>
        <w:tab w:val="left" w:pos="360"/>
      </w:tabs>
      <w:ind w:left="360" w:hanging="360"/>
    </w:pPr>
    <w:rPr>
      <w:rFonts w:cs="宋体"/>
      <w:szCs w:val="20"/>
    </w:rPr>
  </w:style>
  <w:style w:type="paragraph" w:customStyle="1" w:styleId="3138">
    <w:name w:val="171"/>
    <w:basedOn w:val="1"/>
    <w:next w:val="36"/>
    <w:qFormat/>
    <w:uiPriority w:val="0"/>
    <w:pPr>
      <w:ind w:left="420" w:leftChars="200"/>
      <w:jc w:val="both"/>
    </w:pPr>
    <w:rPr>
      <w:rFonts w:ascii="Times New Roman" w:hAnsi="Times New Roman"/>
      <w:sz w:val="21"/>
      <w:szCs w:val="24"/>
    </w:rPr>
  </w:style>
  <w:style w:type="character" w:customStyle="1" w:styleId="3139">
    <w:name w:val="正文（缩进） Char Char Char1"/>
    <w:qFormat/>
    <w:uiPriority w:val="0"/>
    <w:rPr>
      <w:rFonts w:eastAsia="宋体"/>
      <w:kern w:val="2"/>
      <w:sz w:val="24"/>
      <w:szCs w:val="24"/>
      <w:lang w:val="en-US" w:eastAsia="zh-CN" w:bidi="ar-SA"/>
    </w:rPr>
  </w:style>
  <w:style w:type="paragraph" w:customStyle="1" w:styleId="3140">
    <w:name w:val="样式21"/>
    <w:basedOn w:val="34"/>
    <w:qFormat/>
    <w:uiPriority w:val="0"/>
    <w:pPr>
      <w:numPr>
        <w:ilvl w:val="0"/>
        <w:numId w:val="0"/>
      </w:numPr>
      <w:pBdr>
        <w:bottom w:val="thickThinSmallGap" w:color="auto" w:sz="24" w:space="1"/>
      </w:pBdr>
      <w:tabs>
        <w:tab w:val="left" w:pos="4153"/>
      </w:tabs>
      <w:spacing w:beforeLines="50" w:afterLines="50"/>
      <w:ind w:left="960" w:right="360"/>
    </w:pPr>
    <w:rPr>
      <w:szCs w:val="24"/>
    </w:rPr>
  </w:style>
  <w:style w:type="paragraph" w:customStyle="1" w:styleId="3141">
    <w:name w:val="正文（标记）2"/>
    <w:basedOn w:val="1"/>
    <w:qFormat/>
    <w:uiPriority w:val="0"/>
    <w:pPr>
      <w:tabs>
        <w:tab w:val="left" w:pos="960"/>
      </w:tabs>
      <w:spacing w:beforeLines="50" w:afterLines="50"/>
      <w:ind w:left="960" w:hanging="420"/>
      <w:jc w:val="both"/>
    </w:pPr>
    <w:rPr>
      <w:rFonts w:ascii="Times New Roman" w:hAnsi="Times New Roman"/>
      <w:sz w:val="24"/>
      <w:szCs w:val="24"/>
    </w:rPr>
  </w:style>
  <w:style w:type="paragraph" w:customStyle="1" w:styleId="3142">
    <w:name w:val="正文（黑体）2"/>
    <w:basedOn w:val="1"/>
    <w:next w:val="1"/>
    <w:qFormat/>
    <w:uiPriority w:val="0"/>
    <w:pPr>
      <w:spacing w:beforeLines="50" w:afterLines="50" w:line="360" w:lineRule="auto"/>
      <w:ind w:firstLine="480" w:firstLineChars="200"/>
      <w:jc w:val="both"/>
    </w:pPr>
    <w:rPr>
      <w:rFonts w:ascii="黑体" w:hAnsi="Times New Roman" w:eastAsia="黑体"/>
      <w:color w:val="000080"/>
      <w:sz w:val="24"/>
      <w:szCs w:val="24"/>
    </w:rPr>
  </w:style>
  <w:style w:type="paragraph" w:customStyle="1" w:styleId="3143">
    <w:name w:val="正文（居中）1"/>
    <w:basedOn w:val="1"/>
    <w:qFormat/>
    <w:uiPriority w:val="0"/>
    <w:pPr>
      <w:spacing w:beforeLines="50" w:afterLines="50" w:line="360" w:lineRule="auto"/>
      <w:jc w:val="center"/>
    </w:pPr>
    <w:rPr>
      <w:rFonts w:ascii="Times New Roman" w:hAnsi="Times New Roman"/>
      <w:sz w:val="24"/>
      <w:szCs w:val="24"/>
    </w:rPr>
  </w:style>
  <w:style w:type="paragraph" w:customStyle="1" w:styleId="3144">
    <w:name w:val="正文（缩进）2"/>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145">
    <w:name w:val="正文（小标题）2"/>
    <w:basedOn w:val="1"/>
    <w:next w:val="1"/>
    <w:qFormat/>
    <w:uiPriority w:val="0"/>
    <w:pPr>
      <w:spacing w:beforeLines="50" w:afterLines="50" w:line="360" w:lineRule="auto"/>
      <w:jc w:val="both"/>
    </w:pPr>
    <w:rPr>
      <w:rFonts w:ascii="黑体" w:hAnsi="Times New Roman" w:eastAsia="黑体"/>
      <w:color w:val="0000FF"/>
      <w:sz w:val="24"/>
      <w:szCs w:val="24"/>
    </w:rPr>
  </w:style>
  <w:style w:type="paragraph" w:customStyle="1" w:styleId="3146">
    <w:name w:val="正文（编号）2"/>
    <w:basedOn w:val="783"/>
    <w:qFormat/>
    <w:uiPriority w:val="0"/>
    <w:pPr>
      <w:tabs>
        <w:tab w:val="left" w:pos="780"/>
      </w:tabs>
      <w:spacing w:before="156" w:after="156"/>
      <w:ind w:left="780" w:hanging="360"/>
    </w:pPr>
    <w:rPr>
      <w:rFonts w:ascii="Times New Roman" w:hAnsi="Times New Roman" w:eastAsia="宋体" w:cs="Times New Roman"/>
      <w:kern w:val="0"/>
    </w:rPr>
  </w:style>
  <w:style w:type="paragraph" w:customStyle="1" w:styleId="3147">
    <w:name w:val="方框标题2"/>
    <w:basedOn w:val="1"/>
    <w:next w:val="1"/>
    <w:qFormat/>
    <w:uiPriority w:val="0"/>
    <w:pPr>
      <w:tabs>
        <w:tab w:val="left" w:pos="420"/>
      </w:tabs>
      <w:autoSpaceDE w:val="0"/>
      <w:autoSpaceDN w:val="0"/>
      <w:spacing w:line="360" w:lineRule="auto"/>
      <w:ind w:left="420" w:hanging="420"/>
      <w:jc w:val="both"/>
    </w:pPr>
    <w:rPr>
      <w:rFonts w:ascii="Times New Roman" w:hAnsi="Times New Roman" w:eastAsia="黑体"/>
      <w:sz w:val="21"/>
      <w:szCs w:val="24"/>
    </w:rPr>
  </w:style>
  <w:style w:type="paragraph" w:customStyle="1" w:styleId="3148">
    <w:name w:val="123标题下的小点2"/>
    <w:basedOn w:val="1"/>
    <w:qFormat/>
    <w:uiPriority w:val="0"/>
    <w:pPr>
      <w:tabs>
        <w:tab w:val="left" w:pos="1260"/>
      </w:tabs>
      <w:snapToGrid w:val="0"/>
      <w:spacing w:line="360" w:lineRule="auto"/>
      <w:ind w:left="1259" w:hanging="420"/>
      <w:jc w:val="both"/>
    </w:pPr>
    <w:rPr>
      <w:rFonts w:ascii="宋体" w:hAnsi="宋体"/>
      <w:kern w:val="0"/>
      <w:sz w:val="21"/>
      <w:szCs w:val="20"/>
    </w:rPr>
  </w:style>
  <w:style w:type="paragraph" w:customStyle="1" w:styleId="3149">
    <w:name w:val="方框下的123标题2"/>
    <w:basedOn w:val="1"/>
    <w:qFormat/>
    <w:uiPriority w:val="0"/>
    <w:pPr>
      <w:tabs>
        <w:tab w:val="left" w:pos="840"/>
      </w:tabs>
      <w:spacing w:line="360" w:lineRule="auto"/>
      <w:ind w:left="840" w:hanging="420"/>
      <w:jc w:val="both"/>
    </w:pPr>
    <w:rPr>
      <w:rFonts w:ascii="Times New Roman" w:hAnsi="Times New Roman"/>
      <w:sz w:val="21"/>
      <w:szCs w:val="24"/>
    </w:rPr>
  </w:style>
  <w:style w:type="paragraph" w:customStyle="1" w:styleId="3150">
    <w:name w:val="Char5 Char Char1 Char21"/>
    <w:basedOn w:val="1"/>
    <w:qFormat/>
    <w:uiPriority w:val="0"/>
    <w:pPr>
      <w:jc w:val="both"/>
    </w:pPr>
    <w:rPr>
      <w:rFonts w:ascii="Tahoma" w:hAnsi="Tahoma"/>
      <w:sz w:val="24"/>
      <w:szCs w:val="20"/>
    </w:rPr>
  </w:style>
  <w:style w:type="paragraph" w:customStyle="1" w:styleId="3151">
    <w:name w:val="表内文字2"/>
    <w:qFormat/>
    <w:uiPriority w:val="0"/>
    <w:rPr>
      <w:rFonts w:ascii="Times New Roman" w:hAnsi="Times New Roman" w:eastAsia="宋体" w:cs="Times New Roman"/>
      <w:sz w:val="21"/>
      <w:lang w:val="en-US" w:eastAsia="zh-CN" w:bidi="ar-SA"/>
    </w:rPr>
  </w:style>
  <w:style w:type="paragraph" w:customStyle="1" w:styleId="3152">
    <w:name w:val="Body Text(ch)1"/>
    <w:basedOn w:val="1"/>
    <w:next w:val="5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153">
    <w:name w:val="正文（标记） Char1"/>
    <w:basedOn w:val="1"/>
    <w:qFormat/>
    <w:uiPriority w:val="0"/>
    <w:pPr>
      <w:tabs>
        <w:tab w:val="left" w:pos="840"/>
      </w:tabs>
      <w:spacing w:beforeLines="50" w:afterLines="50"/>
      <w:ind w:left="840" w:hanging="420"/>
      <w:jc w:val="both"/>
    </w:pPr>
    <w:rPr>
      <w:rFonts w:ascii="Times New Roman" w:hAnsi="Times New Roman"/>
      <w:sz w:val="24"/>
      <w:szCs w:val="24"/>
    </w:rPr>
  </w:style>
  <w:style w:type="paragraph" w:customStyle="1" w:styleId="3154">
    <w:name w:val="技术报告正文2"/>
    <w:basedOn w:val="1"/>
    <w:qFormat/>
    <w:uiPriority w:val="0"/>
    <w:pPr>
      <w:spacing w:beforeLines="50" w:line="440" w:lineRule="exact"/>
      <w:ind w:firstLine="200" w:firstLineChars="200"/>
      <w:jc w:val="both"/>
    </w:pPr>
    <w:rPr>
      <w:rFonts w:ascii="Times New Roman" w:hAnsi="Times New Roman" w:cs="Arial"/>
      <w:szCs w:val="24"/>
    </w:rPr>
  </w:style>
  <w:style w:type="paragraph" w:customStyle="1" w:styleId="3155">
    <w:name w:val="技术报告小节标题2"/>
    <w:basedOn w:val="1"/>
    <w:next w:val="2396"/>
    <w:qFormat/>
    <w:uiPriority w:val="0"/>
    <w:pPr>
      <w:jc w:val="center"/>
    </w:pPr>
    <w:rPr>
      <w:rFonts w:ascii="Times New Roman" w:hAnsi="Times New Roman"/>
      <w:b/>
      <w:bCs/>
      <w:sz w:val="24"/>
      <w:szCs w:val="24"/>
    </w:rPr>
  </w:style>
  <w:style w:type="paragraph" w:customStyle="1" w:styleId="3156">
    <w:name w:val="172"/>
    <w:basedOn w:val="1"/>
    <w:next w:val="36"/>
    <w:qFormat/>
    <w:uiPriority w:val="0"/>
    <w:pPr>
      <w:ind w:left="420" w:leftChars="200"/>
      <w:jc w:val="both"/>
    </w:pPr>
    <w:rPr>
      <w:rFonts w:ascii="Times New Roman" w:hAnsi="Times New Roman"/>
      <w:sz w:val="21"/>
      <w:szCs w:val="24"/>
    </w:rPr>
  </w:style>
  <w:style w:type="paragraph" w:customStyle="1" w:styleId="3157">
    <w:name w:val="缺省文本1"/>
    <w:basedOn w:val="1"/>
    <w:qFormat/>
    <w:uiPriority w:val="0"/>
    <w:pPr>
      <w:autoSpaceDE w:val="0"/>
      <w:autoSpaceDN w:val="0"/>
      <w:adjustRightInd w:val="0"/>
      <w:spacing w:line="360" w:lineRule="auto"/>
      <w:ind w:firstLine="482"/>
    </w:pPr>
    <w:rPr>
      <w:rFonts w:ascii="Times New Roman" w:hAnsi="Times New Roman"/>
      <w:kern w:val="0"/>
      <w:sz w:val="24"/>
      <w:szCs w:val="20"/>
    </w:rPr>
  </w:style>
  <w:style w:type="paragraph" w:customStyle="1" w:styleId="3158">
    <w:name w:val="样式 标题 3Heading 3 - oldlevel_3PIM 3H3Level 3 Headl3CTprop...11"/>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159">
    <w:name w:val="列项·1"/>
    <w:qFormat/>
    <w:uiPriority w:val="0"/>
    <w:pPr>
      <w:tabs>
        <w:tab w:val="left" w:pos="425"/>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3160">
    <w:name w:val="段正文1"/>
    <w:basedOn w:val="1"/>
    <w:qFormat/>
    <w:uiPriority w:val="0"/>
    <w:pPr>
      <w:spacing w:line="360" w:lineRule="auto"/>
      <w:ind w:firstLine="200" w:firstLineChars="200"/>
      <w:jc w:val="both"/>
    </w:pPr>
    <w:rPr>
      <w:rFonts w:ascii="Times New Roman" w:hAnsi="Times New Roman"/>
      <w:sz w:val="24"/>
      <w:szCs w:val="24"/>
    </w:rPr>
  </w:style>
  <w:style w:type="paragraph" w:customStyle="1" w:styleId="3161">
    <w:name w:val="技术报告表标题2"/>
    <w:basedOn w:val="2396"/>
    <w:next w:val="2396"/>
    <w:qFormat/>
    <w:uiPriority w:val="0"/>
    <w:pPr>
      <w:tabs>
        <w:tab w:val="left" w:pos="2100"/>
      </w:tabs>
      <w:spacing w:beforeLines="0" w:afterLines="50"/>
      <w:ind w:left="2100" w:right="238" w:hanging="420" w:firstLineChars="0"/>
      <w:jc w:val="center"/>
    </w:pPr>
    <w:rPr>
      <w:rFonts w:ascii="楷体_GB2312" w:eastAsia="楷体_GB2312"/>
      <w:b/>
    </w:rPr>
  </w:style>
  <w:style w:type="paragraph" w:customStyle="1" w:styleId="3162">
    <w:name w:val="技术报告节标题2"/>
    <w:basedOn w:val="1"/>
    <w:next w:val="3070"/>
    <w:qFormat/>
    <w:uiPriority w:val="0"/>
    <w:pPr>
      <w:tabs>
        <w:tab w:val="left" w:pos="1260"/>
      </w:tabs>
      <w:spacing w:beforeLines="100" w:line="440" w:lineRule="exact"/>
      <w:ind w:left="1260" w:hanging="420"/>
      <w:jc w:val="both"/>
      <w:outlineLvl w:val="1"/>
    </w:pPr>
    <w:rPr>
      <w:rFonts w:ascii="Arial" w:hAnsi="Arial" w:eastAsia="黑体" w:cs="Arial"/>
      <w:sz w:val="30"/>
      <w:szCs w:val="24"/>
    </w:rPr>
  </w:style>
  <w:style w:type="paragraph" w:customStyle="1" w:styleId="3163">
    <w:name w:val="技术报告章标题2"/>
    <w:basedOn w:val="1"/>
    <w:next w:val="3069"/>
    <w:qFormat/>
    <w:uiPriority w:val="0"/>
    <w:pPr>
      <w:pageBreakBefore/>
      <w:tabs>
        <w:tab w:val="left" w:pos="840"/>
      </w:tabs>
      <w:spacing w:beforeLines="200" w:line="440" w:lineRule="exact"/>
      <w:ind w:left="840" w:hanging="420"/>
      <w:jc w:val="center"/>
      <w:outlineLvl w:val="0"/>
    </w:pPr>
    <w:rPr>
      <w:rFonts w:ascii="Arial" w:hAnsi="Arial" w:eastAsia="黑体"/>
      <w:sz w:val="36"/>
      <w:szCs w:val="24"/>
    </w:rPr>
  </w:style>
  <w:style w:type="paragraph" w:customStyle="1" w:styleId="3164">
    <w:name w:val="样式 正文（编号） + 左侧:  0.74 厘米 首行缩进:  0 厘米2"/>
    <w:basedOn w:val="3006"/>
    <w:qFormat/>
    <w:uiPriority w:val="0"/>
    <w:pPr>
      <w:numPr>
        <w:ilvl w:val="0"/>
        <w:numId w:val="0"/>
      </w:numPr>
      <w:tabs>
        <w:tab w:val="left" w:pos="360"/>
        <w:tab w:val="left" w:pos="600"/>
      </w:tabs>
      <w:ind w:left="420"/>
    </w:pPr>
    <w:rPr>
      <w:rFonts w:cs="宋体"/>
      <w:szCs w:val="20"/>
    </w:rPr>
  </w:style>
  <w:style w:type="paragraph" w:customStyle="1" w:styleId="3165">
    <w:name w:val="41"/>
    <w:basedOn w:val="1"/>
    <w:next w:val="76"/>
    <w:qFormat/>
    <w:uiPriority w:val="0"/>
    <w:pPr>
      <w:spacing w:line="440" w:lineRule="exact"/>
      <w:jc w:val="both"/>
    </w:pPr>
    <w:rPr>
      <w:rFonts w:ascii="仿宋_GB2312" w:hAnsi="Times New Roman" w:eastAsia="仿宋_GB2312"/>
      <w:sz w:val="21"/>
      <w:szCs w:val="20"/>
    </w:rPr>
  </w:style>
  <w:style w:type="paragraph" w:customStyle="1" w:styleId="3166">
    <w:name w:val="样式31"/>
    <w:basedOn w:val="3006"/>
    <w:qFormat/>
    <w:uiPriority w:val="0"/>
    <w:pPr>
      <w:numPr>
        <w:ilvl w:val="0"/>
        <w:numId w:val="0"/>
      </w:numPr>
      <w:tabs>
        <w:tab w:val="left" w:pos="425"/>
      </w:tabs>
      <w:ind w:left="840" w:leftChars="200" w:hanging="425"/>
    </w:pPr>
  </w:style>
  <w:style w:type="paragraph" w:customStyle="1" w:styleId="3167">
    <w:name w:val="首航缩进 Char2"/>
    <w:basedOn w:val="1"/>
    <w:qFormat/>
    <w:uiPriority w:val="0"/>
    <w:pPr>
      <w:spacing w:line="300" w:lineRule="auto"/>
      <w:ind w:firstLine="480" w:firstLineChars="200"/>
      <w:jc w:val="both"/>
    </w:pPr>
    <w:rPr>
      <w:rFonts w:ascii="Times New Roman" w:hAnsi="Times New Roman" w:eastAsia="仿宋_GB2312"/>
      <w:color w:val="000000"/>
      <w:sz w:val="24"/>
      <w:szCs w:val="24"/>
    </w:rPr>
  </w:style>
  <w:style w:type="paragraph" w:customStyle="1" w:styleId="3168">
    <w:name w:val="正文（缩进） Char Char3"/>
    <w:basedOn w:val="1"/>
    <w:qFormat/>
    <w:uiPriority w:val="0"/>
    <w:pPr>
      <w:spacing w:beforeLines="50" w:afterLines="50" w:line="360" w:lineRule="auto"/>
      <w:ind w:firstLine="480" w:firstLineChars="200"/>
      <w:jc w:val="both"/>
    </w:pPr>
    <w:rPr>
      <w:rFonts w:ascii="Times New Roman" w:hAnsi="Times New Roman"/>
      <w:sz w:val="24"/>
      <w:szCs w:val="24"/>
    </w:rPr>
  </w:style>
  <w:style w:type="character" w:customStyle="1" w:styleId="3169">
    <w:name w:val="正文（标记） Char Char Char2"/>
    <w:qFormat/>
    <w:uiPriority w:val="0"/>
    <w:rPr>
      <w:rFonts w:eastAsia="宋体"/>
      <w:kern w:val="2"/>
      <w:sz w:val="24"/>
      <w:szCs w:val="24"/>
      <w:lang w:val="en-US" w:eastAsia="zh-CN" w:bidi="ar-SA"/>
    </w:rPr>
  </w:style>
  <w:style w:type="paragraph" w:customStyle="1" w:styleId="3170">
    <w:name w:val="表格文字2"/>
    <w:basedOn w:val="1"/>
    <w:qFormat/>
    <w:uiPriority w:val="0"/>
    <w:pPr>
      <w:jc w:val="both"/>
    </w:pPr>
    <w:rPr>
      <w:rFonts w:ascii="宋体" w:hAnsi="宋体"/>
      <w:bCs/>
      <w:kern w:val="0"/>
      <w:sz w:val="21"/>
      <w:szCs w:val="18"/>
    </w:rPr>
  </w:style>
  <w:style w:type="paragraph" w:customStyle="1" w:styleId="3171">
    <w:name w:val="图标题2"/>
    <w:basedOn w:val="1"/>
    <w:next w:val="1"/>
    <w:qFormat/>
    <w:uiPriority w:val="0"/>
    <w:pPr>
      <w:spacing w:beforeLines="50" w:afterLines="50" w:line="360" w:lineRule="atLeast"/>
      <w:jc w:val="center"/>
    </w:pPr>
    <w:rPr>
      <w:rFonts w:ascii="Times New Roman" w:hAnsi="Times New Roman"/>
      <w:bCs/>
      <w:sz w:val="24"/>
      <w:szCs w:val="24"/>
    </w:rPr>
  </w:style>
  <w:style w:type="paragraph" w:customStyle="1" w:styleId="3172">
    <w:name w:val="Default2"/>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173">
    <w:name w:val="首航缩进 Char Char2"/>
    <w:qFormat/>
    <w:uiPriority w:val="0"/>
    <w:rPr>
      <w:rFonts w:eastAsia="仿宋_GB2312"/>
      <w:color w:val="000000"/>
      <w:kern w:val="2"/>
      <w:sz w:val="24"/>
      <w:szCs w:val="24"/>
      <w:lang w:val="en-US" w:eastAsia="zh-CN" w:bidi="ar-SA"/>
    </w:rPr>
  </w:style>
  <w:style w:type="paragraph" w:customStyle="1" w:styleId="3174">
    <w:name w:val="样式41"/>
    <w:basedOn w:val="2550"/>
    <w:qFormat/>
    <w:uiPriority w:val="0"/>
    <w:pPr>
      <w:tabs>
        <w:tab w:val="left" w:pos="960"/>
      </w:tabs>
      <w:spacing w:before="156" w:after="156"/>
      <w:ind w:left="960"/>
    </w:pPr>
  </w:style>
  <w:style w:type="paragraph" w:customStyle="1" w:styleId="3175">
    <w:name w:val="样式51"/>
    <w:basedOn w:val="3006"/>
    <w:qFormat/>
    <w:uiPriority w:val="0"/>
    <w:pPr>
      <w:numPr>
        <w:ilvl w:val="0"/>
        <w:numId w:val="0"/>
      </w:numPr>
      <w:tabs>
        <w:tab w:val="left" w:pos="360"/>
      </w:tabs>
      <w:ind w:left="360" w:hanging="360"/>
    </w:pPr>
  </w:style>
  <w:style w:type="paragraph" w:customStyle="1" w:styleId="3176">
    <w:name w:val="表头文字2"/>
    <w:basedOn w:val="1"/>
    <w:qFormat/>
    <w:uiPriority w:val="0"/>
    <w:pPr>
      <w:adjustRightInd w:val="0"/>
      <w:snapToGrid w:val="0"/>
      <w:spacing w:line="312" w:lineRule="auto"/>
      <w:jc w:val="center"/>
    </w:pPr>
    <w:rPr>
      <w:rFonts w:ascii="Times New Roman" w:hAnsi="Times New Roman"/>
      <w:sz w:val="24"/>
      <w:szCs w:val="20"/>
    </w:rPr>
  </w:style>
  <w:style w:type="paragraph" w:customStyle="1" w:styleId="3177">
    <w:name w:val="图案标题2"/>
    <w:basedOn w:val="1"/>
    <w:qFormat/>
    <w:uiPriority w:val="0"/>
    <w:pPr>
      <w:tabs>
        <w:tab w:val="left" w:pos="1200"/>
      </w:tabs>
      <w:adjustRightInd w:val="0"/>
      <w:snapToGrid w:val="0"/>
      <w:spacing w:line="312" w:lineRule="auto"/>
      <w:ind w:left="700" w:leftChars="200" w:hanging="500" w:hangingChars="500"/>
      <w:jc w:val="both"/>
    </w:pPr>
    <w:rPr>
      <w:rFonts w:ascii="Times New Roman" w:hAnsi="Times New Roman"/>
      <w:sz w:val="24"/>
      <w:szCs w:val="20"/>
    </w:rPr>
  </w:style>
  <w:style w:type="paragraph" w:customStyle="1" w:styleId="3178">
    <w:name w:val="图内文字2"/>
    <w:basedOn w:val="35"/>
    <w:qFormat/>
    <w:uiPriority w:val="0"/>
    <w:pPr>
      <w:adjustRightInd w:val="0"/>
      <w:snapToGrid w:val="0"/>
      <w:jc w:val="center"/>
    </w:pPr>
    <w:rPr>
      <w:rFonts w:ascii="Times New Roman" w:hAnsi="Times New Roman" w:eastAsia="宋体" w:cs="Times New Roman"/>
      <w:kern w:val="0"/>
      <w:sz w:val="20"/>
      <w:szCs w:val="20"/>
    </w:rPr>
  </w:style>
  <w:style w:type="paragraph" w:customStyle="1" w:styleId="3179">
    <w:name w:val="图下文字1"/>
    <w:basedOn w:val="1"/>
    <w:qFormat/>
    <w:uiPriority w:val="0"/>
    <w:pPr>
      <w:adjustRightInd w:val="0"/>
      <w:snapToGrid w:val="0"/>
      <w:spacing w:line="312" w:lineRule="auto"/>
      <w:jc w:val="center"/>
    </w:pPr>
    <w:rPr>
      <w:rFonts w:ascii="Times New Roman" w:hAnsi="Times New Roman"/>
      <w:sz w:val="18"/>
      <w:szCs w:val="20"/>
    </w:rPr>
  </w:style>
  <w:style w:type="paragraph" w:customStyle="1" w:styleId="3180">
    <w:name w:val="图中文字1"/>
    <w:basedOn w:val="1"/>
    <w:qFormat/>
    <w:uiPriority w:val="0"/>
    <w:pPr>
      <w:adjustRightInd w:val="0"/>
      <w:snapToGrid w:val="0"/>
      <w:spacing w:line="312" w:lineRule="auto"/>
      <w:ind w:firstLine="200" w:firstLineChars="200"/>
      <w:jc w:val="center"/>
    </w:pPr>
    <w:rPr>
      <w:rFonts w:ascii="Times New Roman" w:hAnsi="Times New Roman"/>
      <w:color w:val="000000"/>
      <w:sz w:val="24"/>
      <w:szCs w:val="24"/>
    </w:rPr>
  </w:style>
  <w:style w:type="paragraph" w:customStyle="1" w:styleId="3181">
    <w:name w:val="段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182">
    <w:name w:val="样式 标题 2 + 右侧:  1 字符1"/>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183">
    <w:name w:val="封面1"/>
    <w:qFormat/>
    <w:uiPriority w:val="0"/>
    <w:pPr>
      <w:widowControl w:val="0"/>
      <w:spacing w:line="412" w:lineRule="atLeast"/>
      <w:jc w:val="both"/>
    </w:pPr>
    <w:rPr>
      <w:rFonts w:ascii="Times New Roman" w:hAnsi="Times New Roman" w:eastAsia="宋体" w:cs="Times New Roman"/>
      <w:kern w:val="2"/>
      <w:sz w:val="21"/>
      <w:lang w:val="en-US" w:eastAsia="zh-CN" w:bidi="ar-SA"/>
    </w:rPr>
  </w:style>
  <w:style w:type="paragraph" w:customStyle="1" w:styleId="3184">
    <w:name w:val="批注框文本11"/>
    <w:basedOn w:val="1"/>
    <w:qFormat/>
    <w:uiPriority w:val="0"/>
    <w:pPr>
      <w:spacing w:line="360" w:lineRule="auto"/>
      <w:ind w:firstLine="200" w:firstLineChars="200"/>
      <w:jc w:val="both"/>
    </w:pPr>
    <w:rPr>
      <w:rFonts w:ascii="Times New Roman" w:hAnsi="Times New Roman"/>
      <w:sz w:val="18"/>
      <w:szCs w:val="18"/>
    </w:rPr>
  </w:style>
  <w:style w:type="paragraph" w:customStyle="1" w:styleId="3185">
    <w:name w:val="Cnv:cell1"/>
    <w:qFormat/>
    <w:uiPriority w:val="0"/>
    <w:pPr>
      <w:tabs>
        <w:tab w:val="left" w:pos="0"/>
        <w:tab w:val="left" w:pos="720"/>
        <w:tab w:val="left" w:pos="1440"/>
        <w:tab w:val="left" w:pos="2160"/>
      </w:tabs>
      <w:spacing w:after="38" w:line="267" w:lineRule="atLeast"/>
    </w:pPr>
    <w:rPr>
      <w:rFonts w:ascii="Times New Roman" w:hAnsi="Times New Roman" w:eastAsia="宋体" w:cs="Times New Roman"/>
      <w:sz w:val="24"/>
      <w:lang w:val="en-US" w:eastAsia="zh-CN" w:bidi="ar-SA"/>
    </w:rPr>
  </w:style>
  <w:style w:type="paragraph" w:customStyle="1" w:styleId="3186">
    <w:name w:val="示意图说明1"/>
    <w:basedOn w:val="1"/>
    <w:next w:val="1"/>
    <w:qFormat/>
    <w:uiPriority w:val="0"/>
    <w:pPr>
      <w:spacing w:line="360" w:lineRule="auto"/>
      <w:jc w:val="center"/>
    </w:pPr>
    <w:rPr>
      <w:rFonts w:ascii="Times New Roman" w:hAnsi="Times New Roman" w:eastAsia="黑体"/>
      <w:kern w:val="0"/>
      <w:sz w:val="21"/>
      <w:szCs w:val="20"/>
      <w:lang w:eastAsia="en-US"/>
    </w:rPr>
  </w:style>
  <w:style w:type="paragraph" w:customStyle="1" w:styleId="3187">
    <w:name w:val="表头文字(同正文大小)1"/>
    <w:basedOn w:val="1"/>
    <w:qFormat/>
    <w:uiPriority w:val="0"/>
    <w:pPr>
      <w:spacing w:line="264" w:lineRule="auto"/>
      <w:jc w:val="center"/>
    </w:pPr>
    <w:rPr>
      <w:rFonts w:ascii="Times New Roman" w:hAnsi="Times New Roman" w:eastAsia="黑体"/>
      <w:kern w:val="0"/>
      <w:sz w:val="21"/>
      <w:szCs w:val="20"/>
      <w:lang w:eastAsia="en-US"/>
    </w:rPr>
  </w:style>
  <w:style w:type="paragraph" w:customStyle="1" w:styleId="3188">
    <w:name w:val="表内文字(同正文大小)1"/>
    <w:basedOn w:val="1"/>
    <w:qFormat/>
    <w:uiPriority w:val="0"/>
    <w:pPr>
      <w:spacing w:line="264" w:lineRule="auto"/>
      <w:jc w:val="both"/>
    </w:pPr>
    <w:rPr>
      <w:rFonts w:ascii="Times New Roman" w:hAnsi="Times New Roman"/>
      <w:kern w:val="0"/>
      <w:sz w:val="21"/>
      <w:szCs w:val="21"/>
      <w:lang w:eastAsia="en-US"/>
    </w:rPr>
  </w:style>
  <w:style w:type="paragraph" w:customStyle="1" w:styleId="3189">
    <w:name w:val="方框下的ABC标题1"/>
    <w:basedOn w:val="1"/>
    <w:next w:val="1"/>
    <w:qFormat/>
    <w:uiPriority w:val="0"/>
    <w:pPr>
      <w:spacing w:line="360" w:lineRule="auto"/>
      <w:jc w:val="both"/>
    </w:pPr>
    <w:rPr>
      <w:rFonts w:ascii="Times New Roman" w:hAnsi="宋体"/>
      <w:sz w:val="21"/>
      <w:szCs w:val="24"/>
    </w:rPr>
  </w:style>
  <w:style w:type="paragraph" w:customStyle="1" w:styleId="3190">
    <w:name w:val="写作说明1"/>
    <w:basedOn w:val="1"/>
    <w:next w:val="1"/>
    <w:qFormat/>
    <w:uiPriority w:val="0"/>
    <w:pPr>
      <w:tabs>
        <w:tab w:val="left" w:pos="420"/>
      </w:tabs>
      <w:spacing w:line="360" w:lineRule="auto"/>
      <w:ind w:left="420" w:hanging="420"/>
      <w:jc w:val="both"/>
    </w:pPr>
    <w:rPr>
      <w:rFonts w:ascii="Times New Roman" w:hAnsi="Times New Roman"/>
      <w:i/>
      <w:color w:val="0000FF"/>
      <w:kern w:val="0"/>
      <w:sz w:val="21"/>
      <w:szCs w:val="20"/>
      <w:lang w:eastAsia="en-US"/>
    </w:rPr>
  </w:style>
  <w:style w:type="paragraph" w:customStyle="1" w:styleId="3191">
    <w:name w:val="中文正文1"/>
    <w:basedOn w:val="1"/>
    <w:qFormat/>
    <w:uiPriority w:val="0"/>
    <w:pPr>
      <w:spacing w:beforeLines="50" w:afterLines="50" w:line="360" w:lineRule="auto"/>
      <w:ind w:firstLine="425"/>
      <w:jc w:val="both"/>
    </w:pPr>
    <w:rPr>
      <w:rFonts w:ascii="Times New Roman" w:hAnsi="Times New Roman"/>
      <w:sz w:val="21"/>
      <w:szCs w:val="20"/>
    </w:rPr>
  </w:style>
  <w:style w:type="paragraph" w:customStyle="1" w:styleId="3192">
    <w:name w:val="写作提示1"/>
    <w:basedOn w:val="1"/>
    <w:qFormat/>
    <w:uiPriority w:val="0"/>
    <w:pPr>
      <w:spacing w:line="360" w:lineRule="auto"/>
    </w:pPr>
    <w:rPr>
      <w:rFonts w:ascii="Times New Roman" w:hAnsi="Times New Roman"/>
      <w:i/>
      <w:color w:val="0000FF"/>
      <w:kern w:val="0"/>
      <w:sz w:val="21"/>
      <w:szCs w:val="20"/>
      <w:lang w:eastAsia="en-US"/>
    </w:rPr>
  </w:style>
  <w:style w:type="paragraph" w:customStyle="1" w:styleId="3193">
    <w:name w:val="写作样例1"/>
    <w:basedOn w:val="1"/>
    <w:qFormat/>
    <w:uiPriority w:val="0"/>
    <w:pPr>
      <w:spacing w:line="360" w:lineRule="auto"/>
    </w:pPr>
    <w:rPr>
      <w:rFonts w:ascii="Times New Roman" w:hAnsi="Times New Roman"/>
      <w:color w:val="800080"/>
      <w:kern w:val="0"/>
      <w:sz w:val="21"/>
      <w:szCs w:val="21"/>
    </w:rPr>
  </w:style>
  <w:style w:type="paragraph" w:customStyle="1" w:styleId="3194">
    <w:name w:val="点对点应答文字1"/>
    <w:basedOn w:val="1"/>
    <w:qFormat/>
    <w:uiPriority w:val="0"/>
    <w:pPr>
      <w:spacing w:line="360" w:lineRule="auto"/>
    </w:pPr>
    <w:rPr>
      <w:rFonts w:ascii="Times New Roman" w:hAnsi="Times New Roman"/>
      <w:i/>
      <w:color w:val="0000FF"/>
      <w:kern w:val="0"/>
      <w:sz w:val="21"/>
      <w:szCs w:val="20"/>
      <w:lang w:eastAsia="en-US"/>
    </w:rPr>
  </w:style>
  <w:style w:type="paragraph" w:customStyle="1" w:styleId="3195">
    <w:name w:val="示意图标题1"/>
    <w:basedOn w:val="1"/>
    <w:qFormat/>
    <w:uiPriority w:val="0"/>
    <w:pPr>
      <w:spacing w:line="360" w:lineRule="auto"/>
      <w:jc w:val="center"/>
    </w:pPr>
    <w:rPr>
      <w:rFonts w:ascii="Times New Roman" w:hAnsi="Times New Roman" w:eastAsia="黑体"/>
      <w:sz w:val="21"/>
      <w:szCs w:val="24"/>
    </w:rPr>
  </w:style>
  <w:style w:type="paragraph" w:customStyle="1" w:styleId="3196">
    <w:name w:val="正文 + 首行缩进:  2 字符1"/>
    <w:basedOn w:val="1"/>
    <w:qFormat/>
    <w:uiPriority w:val="0"/>
    <w:pPr>
      <w:tabs>
        <w:tab w:val="left" w:pos="420"/>
        <w:tab w:val="left" w:pos="540"/>
      </w:tabs>
      <w:spacing w:line="360" w:lineRule="auto"/>
      <w:ind w:left="540" w:leftChars="86" w:hanging="359" w:hangingChars="171"/>
      <w:jc w:val="both"/>
    </w:pPr>
    <w:rPr>
      <w:rFonts w:ascii="Times New Roman" w:hAnsi="Times New Roman"/>
      <w:sz w:val="21"/>
      <w:szCs w:val="24"/>
    </w:rPr>
  </w:style>
  <w:style w:type="paragraph" w:customStyle="1" w:styleId="3197">
    <w:name w:val="样式 样式 正文首行缩进 + (符号) 宋体 + 左侧:  2 字符 首行缩进:  2 字符1"/>
    <w:basedOn w:val="1"/>
    <w:qFormat/>
    <w:uiPriority w:val="0"/>
    <w:pPr>
      <w:spacing w:line="360" w:lineRule="auto"/>
      <w:ind w:firstLine="200" w:firstLineChars="200"/>
    </w:pPr>
    <w:rPr>
      <w:rFonts w:ascii="Times New Roman" w:hAnsi="宋体" w:cs="宋体"/>
      <w:kern w:val="0"/>
      <w:sz w:val="21"/>
      <w:szCs w:val="20"/>
      <w:lang w:eastAsia="en-US"/>
    </w:rPr>
  </w:style>
  <w:style w:type="paragraph" w:customStyle="1" w:styleId="3198">
    <w:name w:val="ABC标题下的小点2"/>
    <w:basedOn w:val="1"/>
    <w:qFormat/>
    <w:uiPriority w:val="0"/>
    <w:pPr>
      <w:tabs>
        <w:tab w:val="left" w:pos="1260"/>
      </w:tabs>
      <w:spacing w:line="360" w:lineRule="auto"/>
      <w:ind w:left="1260" w:hanging="420"/>
      <w:jc w:val="both"/>
    </w:pPr>
    <w:rPr>
      <w:rFonts w:ascii="宋体" w:hAnsi="宋体"/>
      <w:kern w:val="0"/>
      <w:sz w:val="21"/>
      <w:szCs w:val="20"/>
    </w:rPr>
  </w:style>
  <w:style w:type="character" w:customStyle="1" w:styleId="3199">
    <w:name w:val="ABC标题下的小点 Char1"/>
    <w:qFormat/>
    <w:uiPriority w:val="0"/>
    <w:rPr>
      <w:rFonts w:ascii="宋体" w:hAnsi="宋体" w:eastAsia="宋体"/>
      <w:sz w:val="21"/>
      <w:lang w:val="en-US" w:eastAsia="zh-CN" w:bidi="ar-SA"/>
    </w:rPr>
  </w:style>
  <w:style w:type="paragraph" w:customStyle="1" w:styleId="3200">
    <w:name w:val="首行缩进正文1"/>
    <w:basedOn w:val="1"/>
    <w:qFormat/>
    <w:uiPriority w:val="0"/>
    <w:pPr>
      <w:spacing w:line="360" w:lineRule="auto"/>
      <w:jc w:val="both"/>
    </w:pPr>
    <w:rPr>
      <w:rFonts w:ascii="Times New Roman" w:hAnsi="Times New Roman"/>
      <w:sz w:val="24"/>
      <w:szCs w:val="20"/>
    </w:rPr>
  </w:style>
  <w:style w:type="paragraph" w:customStyle="1" w:styleId="3201">
    <w:name w:val="样式 首行缩进:  0.74 厘米1"/>
    <w:basedOn w:val="1"/>
    <w:qFormat/>
    <w:uiPriority w:val="99"/>
    <w:pPr>
      <w:spacing w:line="360" w:lineRule="auto"/>
      <w:ind w:firstLine="200" w:firstLineChars="200"/>
      <w:jc w:val="both"/>
    </w:pPr>
    <w:rPr>
      <w:rFonts w:ascii="Times New Roman" w:hAnsi="Times New Roman" w:cs="宋体"/>
      <w:sz w:val="24"/>
      <w:szCs w:val="20"/>
    </w:rPr>
  </w:style>
  <w:style w:type="paragraph" w:customStyle="1" w:styleId="3202">
    <w:name w:val="正文 首行缩进2字符1"/>
    <w:basedOn w:val="1"/>
    <w:qFormat/>
    <w:uiPriority w:val="0"/>
    <w:pPr>
      <w:spacing w:line="360" w:lineRule="auto"/>
      <w:ind w:firstLine="200" w:firstLineChars="200"/>
      <w:jc w:val="both"/>
    </w:pPr>
    <w:rPr>
      <w:rFonts w:ascii="Times New Roman" w:hAnsi="Times New Roman"/>
      <w:sz w:val="24"/>
      <w:szCs w:val="20"/>
    </w:rPr>
  </w:style>
  <w:style w:type="character" w:customStyle="1" w:styleId="3203">
    <w:name w:val="正文 首行缩进2字符 Char1"/>
    <w:qFormat/>
    <w:uiPriority w:val="0"/>
    <w:rPr>
      <w:rFonts w:eastAsia="宋体"/>
      <w:kern w:val="2"/>
      <w:sz w:val="24"/>
      <w:lang w:val="en-US" w:eastAsia="zh-CN" w:bidi="ar-SA"/>
    </w:rPr>
  </w:style>
  <w:style w:type="character" w:customStyle="1" w:styleId="3204">
    <w:name w:val="正文，首行缩进:  2 字符 Char1"/>
    <w:qFormat/>
    <w:uiPriority w:val="0"/>
    <w:rPr>
      <w:rFonts w:ascii="Verdana" w:hAnsi="Verdana" w:eastAsia="宋体" w:cs="宋体"/>
      <w:kern w:val="2"/>
      <w:sz w:val="24"/>
      <w:lang w:val="en-US" w:eastAsia="zh-CN" w:bidi="ar-SA"/>
    </w:rPr>
  </w:style>
  <w:style w:type="paragraph" w:customStyle="1" w:styleId="3205">
    <w:name w:val="正文，首行缩进:  2 字符1"/>
    <w:basedOn w:val="1"/>
    <w:next w:val="1"/>
    <w:qFormat/>
    <w:uiPriority w:val="0"/>
    <w:pPr>
      <w:spacing w:line="360" w:lineRule="auto"/>
      <w:ind w:firstLine="480" w:firstLineChars="200"/>
      <w:jc w:val="both"/>
    </w:pPr>
    <w:rPr>
      <w:rFonts w:ascii="Verdana" w:hAnsi="Verdana" w:cs="宋体"/>
      <w:sz w:val="24"/>
      <w:szCs w:val="20"/>
    </w:rPr>
  </w:style>
  <w:style w:type="paragraph" w:customStyle="1" w:styleId="3206">
    <w:name w:val="样式61"/>
    <w:basedOn w:val="2550"/>
    <w:qFormat/>
    <w:uiPriority w:val="0"/>
    <w:pPr>
      <w:spacing w:before="156" w:after="156"/>
    </w:pPr>
  </w:style>
  <w:style w:type="paragraph" w:customStyle="1" w:styleId="3207">
    <w:name w:val="Char51"/>
    <w:basedOn w:val="1"/>
    <w:qFormat/>
    <w:uiPriority w:val="0"/>
    <w:pPr>
      <w:widowControl/>
      <w:spacing w:line="240" w:lineRule="exact"/>
    </w:pPr>
    <w:rPr>
      <w:rFonts w:ascii="Verdana" w:hAnsi="Verdana"/>
      <w:kern w:val="0"/>
      <w:sz w:val="21"/>
      <w:szCs w:val="20"/>
      <w:lang w:eastAsia="en-US"/>
    </w:rPr>
  </w:style>
  <w:style w:type="character" w:customStyle="1" w:styleId="3208">
    <w:name w:val="正文（缩进） Char Char Char2"/>
    <w:qFormat/>
    <w:uiPriority w:val="0"/>
    <w:rPr>
      <w:rFonts w:eastAsia="宋体"/>
      <w:kern w:val="2"/>
      <w:sz w:val="24"/>
      <w:szCs w:val="24"/>
      <w:lang w:val="en-US" w:eastAsia="zh-CN" w:bidi="ar-SA"/>
    </w:rPr>
  </w:style>
  <w:style w:type="paragraph" w:customStyle="1" w:styleId="3209">
    <w:name w:val="样式22"/>
    <w:basedOn w:val="34"/>
    <w:qFormat/>
    <w:uiPriority w:val="0"/>
    <w:pPr>
      <w:numPr>
        <w:ilvl w:val="0"/>
        <w:numId w:val="0"/>
      </w:numPr>
      <w:pBdr>
        <w:bottom w:val="thickThinSmallGap" w:color="auto" w:sz="24" w:space="1"/>
      </w:pBdr>
      <w:tabs>
        <w:tab w:val="left" w:pos="4153"/>
      </w:tabs>
      <w:spacing w:beforeLines="50" w:afterLines="50"/>
      <w:ind w:left="960" w:right="360"/>
    </w:pPr>
    <w:rPr>
      <w:szCs w:val="24"/>
    </w:rPr>
  </w:style>
  <w:style w:type="paragraph" w:customStyle="1" w:styleId="3210">
    <w:name w:val="正文（标记）11"/>
    <w:basedOn w:val="1"/>
    <w:qFormat/>
    <w:uiPriority w:val="0"/>
    <w:pPr>
      <w:tabs>
        <w:tab w:val="left" w:pos="840"/>
      </w:tabs>
      <w:spacing w:beforeLines="50" w:afterLines="50"/>
      <w:ind w:left="840" w:hanging="420"/>
      <w:jc w:val="both"/>
    </w:pPr>
    <w:rPr>
      <w:rFonts w:ascii="Times New Roman" w:hAnsi="Times New Roman"/>
      <w:sz w:val="24"/>
      <w:szCs w:val="24"/>
    </w:rPr>
  </w:style>
  <w:style w:type="paragraph" w:customStyle="1" w:styleId="3211">
    <w:name w:val="正文（黑体）11"/>
    <w:basedOn w:val="1"/>
    <w:next w:val="1"/>
    <w:qFormat/>
    <w:uiPriority w:val="0"/>
    <w:pPr>
      <w:spacing w:beforeLines="50" w:afterLines="50" w:line="360" w:lineRule="auto"/>
      <w:ind w:firstLine="480" w:firstLineChars="200"/>
      <w:jc w:val="both"/>
    </w:pPr>
    <w:rPr>
      <w:rFonts w:ascii="黑体" w:hAnsi="Times New Roman" w:eastAsia="黑体"/>
      <w:color w:val="000080"/>
      <w:sz w:val="24"/>
      <w:szCs w:val="24"/>
    </w:rPr>
  </w:style>
  <w:style w:type="paragraph" w:customStyle="1" w:styleId="3212">
    <w:name w:val="正文（缩进）11"/>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213">
    <w:name w:val="正文（小标题）11"/>
    <w:basedOn w:val="1"/>
    <w:next w:val="1"/>
    <w:qFormat/>
    <w:uiPriority w:val="0"/>
    <w:pPr>
      <w:spacing w:beforeLines="50" w:afterLines="50" w:line="360" w:lineRule="auto"/>
      <w:jc w:val="both"/>
    </w:pPr>
    <w:rPr>
      <w:rFonts w:ascii="黑体" w:hAnsi="Times New Roman" w:eastAsia="黑体"/>
      <w:color w:val="0000FF"/>
      <w:sz w:val="24"/>
      <w:szCs w:val="24"/>
    </w:rPr>
  </w:style>
  <w:style w:type="paragraph" w:customStyle="1" w:styleId="3214">
    <w:name w:val="正文（编号）11"/>
    <w:basedOn w:val="783"/>
    <w:qFormat/>
    <w:uiPriority w:val="0"/>
    <w:pPr>
      <w:tabs>
        <w:tab w:val="left" w:pos="780"/>
      </w:tabs>
      <w:spacing w:before="156" w:after="156"/>
      <w:ind w:left="780" w:hanging="360"/>
    </w:pPr>
    <w:rPr>
      <w:rFonts w:ascii="Times New Roman" w:hAnsi="Times New Roman" w:eastAsia="宋体" w:cs="Times New Roman"/>
      <w:kern w:val="0"/>
    </w:rPr>
  </w:style>
  <w:style w:type="paragraph" w:customStyle="1" w:styleId="3215">
    <w:name w:val="技术报告章标题11"/>
    <w:basedOn w:val="1"/>
    <w:next w:val="3069"/>
    <w:qFormat/>
    <w:uiPriority w:val="0"/>
    <w:pPr>
      <w:pageBreakBefore/>
      <w:spacing w:beforeLines="200" w:afterLines="50" w:line="440" w:lineRule="exact"/>
      <w:jc w:val="center"/>
      <w:outlineLvl w:val="0"/>
    </w:pPr>
    <w:rPr>
      <w:rFonts w:ascii="Arial" w:hAnsi="Arial" w:eastAsia="黑体"/>
      <w:sz w:val="36"/>
      <w:szCs w:val="24"/>
    </w:rPr>
  </w:style>
  <w:style w:type="paragraph" w:customStyle="1" w:styleId="3216">
    <w:name w:val="技术报告节标题11"/>
    <w:basedOn w:val="1"/>
    <w:next w:val="3070"/>
    <w:qFormat/>
    <w:uiPriority w:val="0"/>
    <w:pPr>
      <w:spacing w:beforeLines="100" w:afterLines="50" w:line="440" w:lineRule="exact"/>
      <w:jc w:val="both"/>
      <w:outlineLvl w:val="1"/>
    </w:pPr>
    <w:rPr>
      <w:rFonts w:ascii="Arial" w:hAnsi="Arial" w:eastAsia="黑体" w:cs="Arial"/>
      <w:sz w:val="30"/>
      <w:szCs w:val="24"/>
    </w:rPr>
  </w:style>
  <w:style w:type="paragraph" w:customStyle="1" w:styleId="3217">
    <w:name w:val="技术报告小节标题11"/>
    <w:basedOn w:val="1"/>
    <w:next w:val="1"/>
    <w:qFormat/>
    <w:uiPriority w:val="0"/>
    <w:pPr>
      <w:tabs>
        <w:tab w:val="left" w:pos="1080"/>
      </w:tabs>
      <w:spacing w:beforeLines="50" w:afterLines="50" w:line="440" w:lineRule="exact"/>
      <w:jc w:val="both"/>
      <w:outlineLvl w:val="2"/>
    </w:pPr>
    <w:rPr>
      <w:rFonts w:ascii="Arial" w:hAnsi="Arial" w:eastAsia="黑体" w:cs="Arial"/>
      <w:bCs/>
      <w:szCs w:val="24"/>
    </w:rPr>
  </w:style>
  <w:style w:type="paragraph" w:customStyle="1" w:styleId="3218">
    <w:name w:val="技术报告表标题11"/>
    <w:basedOn w:val="1"/>
    <w:next w:val="1"/>
    <w:qFormat/>
    <w:uiPriority w:val="0"/>
    <w:pPr>
      <w:spacing w:beforeLines="50" w:afterLines="50" w:line="440" w:lineRule="exact"/>
      <w:ind w:right="238"/>
      <w:jc w:val="center"/>
    </w:pPr>
    <w:rPr>
      <w:rFonts w:ascii="楷体_GB2312" w:hAnsi="Times New Roman" w:eastAsia="楷体_GB2312" w:cs="Arial"/>
      <w:b/>
      <w:bCs/>
      <w:szCs w:val="24"/>
    </w:rPr>
  </w:style>
  <w:style w:type="character" w:customStyle="1" w:styleId="3219">
    <w:name w:val="Heading 14 Char11"/>
    <w:qFormat/>
    <w:uiPriority w:val="0"/>
    <w:rPr>
      <w:rFonts w:ascii="Arial" w:hAnsi="Arial" w:eastAsia="黑体"/>
      <w:b/>
      <w:bCs/>
      <w:color w:val="0000FF"/>
      <w:kern w:val="2"/>
      <w:sz w:val="28"/>
      <w:szCs w:val="28"/>
      <w:lang w:val="en-US" w:eastAsia="zh-CN" w:bidi="ar-SA"/>
    </w:rPr>
  </w:style>
  <w:style w:type="paragraph" w:customStyle="1" w:styleId="3220">
    <w:name w:val="首航缩进 Char11"/>
    <w:basedOn w:val="1"/>
    <w:qFormat/>
    <w:uiPriority w:val="0"/>
    <w:pPr>
      <w:spacing w:line="300" w:lineRule="auto"/>
      <w:ind w:firstLine="480" w:firstLineChars="200"/>
      <w:jc w:val="both"/>
    </w:pPr>
    <w:rPr>
      <w:rFonts w:ascii="Times New Roman" w:hAnsi="Times New Roman" w:eastAsia="仿宋_GB2312"/>
      <w:color w:val="000000"/>
      <w:sz w:val="24"/>
      <w:szCs w:val="24"/>
    </w:rPr>
  </w:style>
  <w:style w:type="paragraph" w:customStyle="1" w:styleId="3221">
    <w:name w:val="技术报告正文11"/>
    <w:basedOn w:val="1"/>
    <w:qFormat/>
    <w:uiPriority w:val="0"/>
    <w:pPr>
      <w:spacing w:beforeLines="50" w:line="440" w:lineRule="exact"/>
      <w:ind w:firstLine="666" w:firstLineChars="238"/>
      <w:jc w:val="both"/>
    </w:pPr>
    <w:rPr>
      <w:rFonts w:ascii="Times New Roman" w:hAnsi="Times New Roman" w:cs="Arial"/>
      <w:szCs w:val="24"/>
    </w:rPr>
  </w:style>
  <w:style w:type="paragraph" w:customStyle="1" w:styleId="3222">
    <w:name w:val="正文（缩进） Char Char21"/>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223">
    <w:name w:val="正文（标记） Char Char11"/>
    <w:basedOn w:val="1"/>
    <w:qFormat/>
    <w:uiPriority w:val="0"/>
    <w:pPr>
      <w:tabs>
        <w:tab w:val="left" w:pos="840"/>
      </w:tabs>
      <w:spacing w:beforeLines="50" w:afterLines="50" w:line="360" w:lineRule="auto"/>
      <w:ind w:left="840" w:hanging="420"/>
      <w:jc w:val="both"/>
    </w:pPr>
    <w:rPr>
      <w:rFonts w:ascii="Times New Roman" w:hAnsi="Times New Roman"/>
      <w:sz w:val="24"/>
      <w:szCs w:val="24"/>
    </w:rPr>
  </w:style>
  <w:style w:type="character" w:customStyle="1" w:styleId="3224">
    <w:name w:val="正文（标记） Char Char Char11"/>
    <w:qFormat/>
    <w:uiPriority w:val="0"/>
    <w:rPr>
      <w:rFonts w:eastAsia="宋体"/>
      <w:kern w:val="2"/>
      <w:sz w:val="24"/>
      <w:szCs w:val="24"/>
      <w:lang w:val="en-US" w:eastAsia="zh-CN" w:bidi="ar-SA"/>
    </w:rPr>
  </w:style>
  <w:style w:type="paragraph" w:customStyle="1" w:styleId="3225">
    <w:name w:val="表格文字11"/>
    <w:basedOn w:val="1"/>
    <w:qFormat/>
    <w:uiPriority w:val="0"/>
    <w:pPr>
      <w:jc w:val="both"/>
    </w:pPr>
    <w:rPr>
      <w:rFonts w:ascii="宋体" w:hAnsi="宋体"/>
      <w:bCs/>
      <w:kern w:val="0"/>
      <w:sz w:val="21"/>
      <w:szCs w:val="18"/>
    </w:rPr>
  </w:style>
  <w:style w:type="paragraph" w:customStyle="1" w:styleId="3226">
    <w:name w:val="图标题11"/>
    <w:basedOn w:val="1"/>
    <w:next w:val="1"/>
    <w:qFormat/>
    <w:uiPriority w:val="0"/>
    <w:pPr>
      <w:spacing w:beforeLines="50" w:afterLines="50" w:line="360" w:lineRule="atLeast"/>
      <w:jc w:val="center"/>
    </w:pPr>
    <w:rPr>
      <w:rFonts w:ascii="Times New Roman" w:hAnsi="Times New Roman"/>
      <w:bCs/>
      <w:sz w:val="24"/>
      <w:szCs w:val="24"/>
    </w:rPr>
  </w:style>
  <w:style w:type="paragraph" w:customStyle="1" w:styleId="3227">
    <w:name w:val="Char5 Char Char1 Char11"/>
    <w:basedOn w:val="1"/>
    <w:qFormat/>
    <w:uiPriority w:val="0"/>
    <w:pPr>
      <w:jc w:val="both"/>
    </w:pPr>
    <w:rPr>
      <w:rFonts w:ascii="Tahoma" w:hAnsi="Tahoma"/>
      <w:sz w:val="24"/>
      <w:szCs w:val="20"/>
    </w:rPr>
  </w:style>
  <w:style w:type="paragraph" w:customStyle="1" w:styleId="3228">
    <w:name w:val="方框标题11"/>
    <w:basedOn w:val="1"/>
    <w:next w:val="1"/>
    <w:qFormat/>
    <w:uiPriority w:val="0"/>
    <w:pPr>
      <w:autoSpaceDE w:val="0"/>
      <w:autoSpaceDN w:val="0"/>
      <w:spacing w:line="360" w:lineRule="auto"/>
      <w:jc w:val="both"/>
    </w:pPr>
    <w:rPr>
      <w:rFonts w:ascii="Times New Roman" w:hAnsi="Times New Roman" w:eastAsia="黑体"/>
      <w:sz w:val="21"/>
      <w:szCs w:val="24"/>
    </w:rPr>
  </w:style>
  <w:style w:type="paragraph" w:customStyle="1" w:styleId="3229">
    <w:name w:val="方框下的123标题11"/>
    <w:basedOn w:val="1"/>
    <w:qFormat/>
    <w:uiPriority w:val="0"/>
    <w:pPr>
      <w:tabs>
        <w:tab w:val="left" w:pos="840"/>
      </w:tabs>
      <w:spacing w:line="360" w:lineRule="auto"/>
      <w:ind w:left="840" w:hanging="420"/>
      <w:jc w:val="both"/>
    </w:pPr>
    <w:rPr>
      <w:rFonts w:ascii="Times New Roman" w:hAnsi="Times New Roman"/>
      <w:sz w:val="21"/>
      <w:szCs w:val="24"/>
    </w:rPr>
  </w:style>
  <w:style w:type="paragraph" w:customStyle="1" w:styleId="3230">
    <w:name w:val="123标题下的小点11"/>
    <w:basedOn w:val="1"/>
    <w:qFormat/>
    <w:uiPriority w:val="0"/>
    <w:pPr>
      <w:tabs>
        <w:tab w:val="left" w:pos="1260"/>
      </w:tabs>
      <w:snapToGrid w:val="0"/>
      <w:spacing w:line="360" w:lineRule="auto"/>
      <w:ind w:left="1259" w:hanging="420"/>
      <w:jc w:val="both"/>
    </w:pPr>
    <w:rPr>
      <w:rFonts w:ascii="宋体" w:hAnsi="宋体"/>
      <w:kern w:val="0"/>
      <w:sz w:val="21"/>
      <w:szCs w:val="20"/>
    </w:rPr>
  </w:style>
  <w:style w:type="paragraph" w:customStyle="1" w:styleId="3231">
    <w:name w:val="Default1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232">
    <w:name w:val="首航缩进 Char Char11"/>
    <w:qFormat/>
    <w:uiPriority w:val="0"/>
    <w:rPr>
      <w:rFonts w:eastAsia="仿宋_GB2312"/>
      <w:color w:val="000000"/>
      <w:kern w:val="2"/>
      <w:sz w:val="24"/>
      <w:szCs w:val="24"/>
      <w:lang w:val="en-US" w:eastAsia="zh-CN" w:bidi="ar-SA"/>
    </w:rPr>
  </w:style>
  <w:style w:type="paragraph" w:customStyle="1" w:styleId="3233">
    <w:name w:val="表内文字11"/>
    <w:basedOn w:val="1"/>
    <w:qFormat/>
    <w:uiPriority w:val="0"/>
    <w:pPr>
      <w:adjustRightInd w:val="0"/>
      <w:snapToGrid w:val="0"/>
      <w:spacing w:line="312" w:lineRule="auto"/>
      <w:jc w:val="center"/>
    </w:pPr>
    <w:rPr>
      <w:rFonts w:ascii="Times New Roman" w:hAnsi="Times New Roman"/>
      <w:color w:val="000000"/>
      <w:sz w:val="21"/>
      <w:szCs w:val="20"/>
    </w:rPr>
  </w:style>
  <w:style w:type="paragraph" w:customStyle="1" w:styleId="3234">
    <w:name w:val="表头文字11"/>
    <w:basedOn w:val="1"/>
    <w:qFormat/>
    <w:uiPriority w:val="0"/>
    <w:pPr>
      <w:adjustRightInd w:val="0"/>
      <w:snapToGrid w:val="0"/>
      <w:spacing w:line="312" w:lineRule="auto"/>
      <w:jc w:val="center"/>
    </w:pPr>
    <w:rPr>
      <w:rFonts w:ascii="Times New Roman" w:hAnsi="Times New Roman"/>
      <w:sz w:val="24"/>
      <w:szCs w:val="20"/>
    </w:rPr>
  </w:style>
  <w:style w:type="paragraph" w:customStyle="1" w:styleId="3235">
    <w:name w:val="图案标题11"/>
    <w:basedOn w:val="1"/>
    <w:qFormat/>
    <w:uiPriority w:val="0"/>
    <w:pPr>
      <w:tabs>
        <w:tab w:val="left" w:pos="1200"/>
      </w:tabs>
      <w:adjustRightInd w:val="0"/>
      <w:snapToGrid w:val="0"/>
      <w:spacing w:line="312" w:lineRule="auto"/>
      <w:ind w:left="700" w:leftChars="200" w:hanging="500" w:hangingChars="500"/>
      <w:jc w:val="both"/>
    </w:pPr>
    <w:rPr>
      <w:rFonts w:ascii="Times New Roman" w:hAnsi="Times New Roman"/>
      <w:sz w:val="24"/>
      <w:szCs w:val="20"/>
    </w:rPr>
  </w:style>
  <w:style w:type="paragraph" w:customStyle="1" w:styleId="3236">
    <w:name w:val="图内文字11"/>
    <w:basedOn w:val="35"/>
    <w:qFormat/>
    <w:uiPriority w:val="0"/>
    <w:pPr>
      <w:adjustRightInd w:val="0"/>
      <w:snapToGrid w:val="0"/>
      <w:jc w:val="center"/>
    </w:pPr>
    <w:rPr>
      <w:rFonts w:ascii="Times New Roman" w:hAnsi="Times New Roman" w:eastAsia="宋体" w:cs="Times New Roman"/>
      <w:kern w:val="0"/>
      <w:sz w:val="20"/>
      <w:szCs w:val="20"/>
    </w:rPr>
  </w:style>
  <w:style w:type="paragraph" w:customStyle="1" w:styleId="3237">
    <w:name w:val="ABC标题下的小点11"/>
    <w:basedOn w:val="1"/>
    <w:qFormat/>
    <w:uiPriority w:val="0"/>
    <w:pPr>
      <w:tabs>
        <w:tab w:val="left" w:pos="1260"/>
      </w:tabs>
      <w:spacing w:line="360" w:lineRule="auto"/>
      <w:ind w:left="1260" w:hanging="420"/>
      <w:jc w:val="both"/>
    </w:pPr>
    <w:rPr>
      <w:rFonts w:ascii="宋体" w:hAnsi="宋体"/>
      <w:kern w:val="0"/>
      <w:sz w:val="21"/>
      <w:szCs w:val="20"/>
    </w:rPr>
  </w:style>
  <w:style w:type="paragraph" w:customStyle="1" w:styleId="3238">
    <w:name w:val="样式 正文（编号） + 左侧:  0.74 厘米 首行缩进:  0 厘米11"/>
    <w:basedOn w:val="3006"/>
    <w:qFormat/>
    <w:uiPriority w:val="0"/>
    <w:pPr>
      <w:numPr>
        <w:ilvl w:val="0"/>
        <w:numId w:val="0"/>
      </w:numPr>
      <w:tabs>
        <w:tab w:val="left" w:pos="840"/>
      </w:tabs>
      <w:ind w:left="840"/>
    </w:pPr>
    <w:rPr>
      <w:rFonts w:cs="宋体"/>
      <w:szCs w:val="20"/>
    </w:rPr>
  </w:style>
  <w:style w:type="paragraph" w:customStyle="1" w:styleId="3239">
    <w:name w:val="1711"/>
    <w:basedOn w:val="1"/>
    <w:next w:val="36"/>
    <w:qFormat/>
    <w:uiPriority w:val="0"/>
    <w:pPr>
      <w:ind w:left="420" w:leftChars="200"/>
      <w:jc w:val="both"/>
    </w:pPr>
    <w:rPr>
      <w:rFonts w:ascii="Times New Roman" w:hAnsi="Times New Roman"/>
      <w:sz w:val="21"/>
      <w:szCs w:val="24"/>
    </w:rPr>
  </w:style>
  <w:style w:type="character" w:customStyle="1" w:styleId="3240">
    <w:name w:val="正文（缩进） Char Char Char11"/>
    <w:qFormat/>
    <w:uiPriority w:val="0"/>
    <w:rPr>
      <w:rFonts w:eastAsia="宋体"/>
      <w:kern w:val="2"/>
      <w:sz w:val="24"/>
      <w:szCs w:val="24"/>
      <w:lang w:val="en-US" w:eastAsia="zh-CN" w:bidi="ar-SA"/>
    </w:rPr>
  </w:style>
  <w:style w:type="paragraph" w:customStyle="1" w:styleId="3241">
    <w:name w:val="样式211"/>
    <w:basedOn w:val="34"/>
    <w:qFormat/>
    <w:uiPriority w:val="0"/>
    <w:pPr>
      <w:numPr>
        <w:ilvl w:val="0"/>
        <w:numId w:val="0"/>
      </w:numPr>
      <w:pBdr>
        <w:bottom w:val="thickThinSmallGap" w:color="auto" w:sz="24" w:space="1"/>
      </w:pBdr>
      <w:tabs>
        <w:tab w:val="left" w:pos="4153"/>
      </w:tabs>
      <w:spacing w:beforeLines="50" w:afterLines="50"/>
      <w:ind w:left="960" w:right="360"/>
    </w:pPr>
    <w:rPr>
      <w:szCs w:val="24"/>
    </w:rPr>
  </w:style>
  <w:style w:type="paragraph" w:customStyle="1" w:styleId="3242">
    <w:name w:val="样式71"/>
    <w:basedOn w:val="3114"/>
    <w:qFormat/>
    <w:uiPriority w:val="0"/>
    <w:pPr>
      <w:tabs>
        <w:tab w:val="left" w:pos="900"/>
        <w:tab w:val="clear" w:pos="780"/>
      </w:tabs>
      <w:ind w:left="900"/>
    </w:pPr>
  </w:style>
  <w:style w:type="character" w:customStyle="1" w:styleId="3243">
    <w:name w:val="正文（编号） Char1"/>
    <w:qFormat/>
    <w:uiPriority w:val="0"/>
    <w:rPr>
      <w:rFonts w:ascii="Times New Roman" w:hAnsi="Times New Roman" w:eastAsia="宋体"/>
      <w:kern w:val="2"/>
      <w:sz w:val="24"/>
      <w:szCs w:val="24"/>
      <w:lang w:val="en-US" w:eastAsia="zh-CN" w:bidi="ar-SA"/>
    </w:rPr>
  </w:style>
  <w:style w:type="paragraph" w:customStyle="1" w:styleId="3244">
    <w:name w:val="正文（标记）3"/>
    <w:basedOn w:val="1"/>
    <w:qFormat/>
    <w:uiPriority w:val="0"/>
    <w:pPr>
      <w:tabs>
        <w:tab w:val="left" w:pos="960"/>
      </w:tabs>
      <w:spacing w:beforeLines="50" w:afterLines="50"/>
      <w:ind w:left="960" w:hanging="420"/>
      <w:jc w:val="both"/>
    </w:pPr>
    <w:rPr>
      <w:rFonts w:ascii="Times New Roman" w:hAnsi="Times New Roman"/>
      <w:sz w:val="24"/>
      <w:szCs w:val="24"/>
    </w:rPr>
  </w:style>
  <w:style w:type="paragraph" w:customStyle="1" w:styleId="3245">
    <w:name w:val="正文（黑体）3"/>
    <w:basedOn w:val="1"/>
    <w:next w:val="1"/>
    <w:qFormat/>
    <w:uiPriority w:val="0"/>
    <w:pPr>
      <w:spacing w:beforeLines="50" w:afterLines="50" w:line="360" w:lineRule="auto"/>
      <w:ind w:firstLine="480" w:firstLineChars="200"/>
      <w:jc w:val="both"/>
    </w:pPr>
    <w:rPr>
      <w:rFonts w:ascii="黑体" w:hAnsi="Times New Roman" w:eastAsia="黑体"/>
      <w:color w:val="000080"/>
      <w:sz w:val="24"/>
      <w:szCs w:val="24"/>
    </w:rPr>
  </w:style>
  <w:style w:type="paragraph" w:customStyle="1" w:styleId="3246">
    <w:name w:val="正文（居中）2"/>
    <w:basedOn w:val="1"/>
    <w:qFormat/>
    <w:uiPriority w:val="0"/>
    <w:pPr>
      <w:spacing w:beforeLines="50" w:afterLines="50" w:line="360" w:lineRule="auto"/>
      <w:jc w:val="center"/>
    </w:pPr>
    <w:rPr>
      <w:rFonts w:ascii="Times New Roman" w:hAnsi="Times New Roman"/>
      <w:sz w:val="24"/>
      <w:szCs w:val="24"/>
    </w:rPr>
  </w:style>
  <w:style w:type="paragraph" w:customStyle="1" w:styleId="3247">
    <w:name w:val="正文（缩进）3"/>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248">
    <w:name w:val="正文（小标题）3"/>
    <w:basedOn w:val="1"/>
    <w:next w:val="1"/>
    <w:qFormat/>
    <w:uiPriority w:val="0"/>
    <w:pPr>
      <w:spacing w:beforeLines="50" w:afterLines="50" w:line="360" w:lineRule="auto"/>
      <w:jc w:val="both"/>
    </w:pPr>
    <w:rPr>
      <w:rFonts w:ascii="黑体" w:hAnsi="Times New Roman" w:eastAsia="黑体"/>
      <w:color w:val="0000FF"/>
      <w:sz w:val="24"/>
      <w:szCs w:val="24"/>
    </w:rPr>
  </w:style>
  <w:style w:type="paragraph" w:customStyle="1" w:styleId="3249">
    <w:name w:val="正文（编号）3"/>
    <w:basedOn w:val="783"/>
    <w:qFormat/>
    <w:uiPriority w:val="0"/>
    <w:pPr>
      <w:tabs>
        <w:tab w:val="left" w:pos="780"/>
      </w:tabs>
      <w:spacing w:before="156" w:after="156"/>
      <w:ind w:left="780" w:hanging="360"/>
    </w:pPr>
    <w:rPr>
      <w:rFonts w:ascii="Times New Roman" w:hAnsi="Times New Roman" w:eastAsia="宋体" w:cs="Times New Roman"/>
      <w:kern w:val="0"/>
    </w:rPr>
  </w:style>
  <w:style w:type="paragraph" w:customStyle="1" w:styleId="3250">
    <w:name w:val="方框下的123标题3"/>
    <w:basedOn w:val="1"/>
    <w:qFormat/>
    <w:uiPriority w:val="0"/>
    <w:pPr>
      <w:tabs>
        <w:tab w:val="left" w:pos="840"/>
      </w:tabs>
      <w:spacing w:line="360" w:lineRule="auto"/>
      <w:ind w:left="840" w:hanging="420"/>
      <w:jc w:val="both"/>
    </w:pPr>
    <w:rPr>
      <w:rFonts w:ascii="Times New Roman" w:hAnsi="Times New Roman"/>
      <w:sz w:val="21"/>
      <w:szCs w:val="24"/>
    </w:rPr>
  </w:style>
  <w:style w:type="paragraph" w:customStyle="1" w:styleId="3251">
    <w:name w:val="Char5 Char Char1 Char31"/>
    <w:basedOn w:val="1"/>
    <w:qFormat/>
    <w:uiPriority w:val="0"/>
    <w:pPr>
      <w:jc w:val="both"/>
    </w:pPr>
    <w:rPr>
      <w:rFonts w:ascii="Tahoma" w:hAnsi="Tahoma"/>
      <w:sz w:val="24"/>
      <w:szCs w:val="20"/>
    </w:rPr>
  </w:style>
  <w:style w:type="paragraph" w:customStyle="1" w:styleId="3252">
    <w:name w:val="技术报告正文3"/>
    <w:basedOn w:val="1"/>
    <w:qFormat/>
    <w:uiPriority w:val="0"/>
    <w:pPr>
      <w:spacing w:beforeLines="50" w:line="440" w:lineRule="exact"/>
      <w:ind w:firstLine="200" w:firstLineChars="200"/>
      <w:jc w:val="both"/>
    </w:pPr>
    <w:rPr>
      <w:rFonts w:ascii="Times New Roman" w:hAnsi="Times New Roman" w:cs="Arial"/>
      <w:szCs w:val="24"/>
    </w:rPr>
  </w:style>
  <w:style w:type="paragraph" w:customStyle="1" w:styleId="3253">
    <w:name w:val="图标题3"/>
    <w:basedOn w:val="1"/>
    <w:next w:val="1"/>
    <w:qFormat/>
    <w:uiPriority w:val="0"/>
    <w:pPr>
      <w:spacing w:beforeLines="50" w:afterLines="50" w:line="360" w:lineRule="atLeast"/>
      <w:jc w:val="center"/>
    </w:pPr>
    <w:rPr>
      <w:rFonts w:ascii="Times New Roman" w:hAnsi="Times New Roman"/>
      <w:bCs/>
      <w:sz w:val="24"/>
      <w:szCs w:val="24"/>
    </w:rPr>
  </w:style>
  <w:style w:type="paragraph" w:customStyle="1" w:styleId="3254">
    <w:name w:val="ABC标题下的小点3"/>
    <w:basedOn w:val="1"/>
    <w:qFormat/>
    <w:uiPriority w:val="0"/>
    <w:pPr>
      <w:tabs>
        <w:tab w:val="left" w:pos="1260"/>
      </w:tabs>
      <w:spacing w:line="360" w:lineRule="auto"/>
      <w:ind w:left="1260" w:hanging="420"/>
      <w:jc w:val="both"/>
    </w:pPr>
    <w:rPr>
      <w:rFonts w:ascii="宋体" w:hAnsi="宋体"/>
      <w:kern w:val="0"/>
      <w:sz w:val="21"/>
      <w:szCs w:val="20"/>
    </w:rPr>
  </w:style>
  <w:style w:type="character" w:customStyle="1" w:styleId="3255">
    <w:name w:val="正文（编号） Char2"/>
    <w:qFormat/>
    <w:uiPriority w:val="0"/>
    <w:rPr>
      <w:rFonts w:ascii="Times New Roman" w:hAnsi="Times New Roman" w:eastAsia="宋体"/>
      <w:kern w:val="2"/>
      <w:sz w:val="24"/>
      <w:szCs w:val="24"/>
      <w:lang w:val="en-US" w:eastAsia="zh-CN" w:bidi="ar-SA"/>
    </w:rPr>
  </w:style>
  <w:style w:type="paragraph" w:customStyle="1" w:styleId="3256">
    <w:name w:val="正文（标记）4"/>
    <w:basedOn w:val="1"/>
    <w:qFormat/>
    <w:uiPriority w:val="0"/>
    <w:pPr>
      <w:tabs>
        <w:tab w:val="left" w:pos="960"/>
      </w:tabs>
      <w:spacing w:beforeLines="50" w:afterLines="50"/>
      <w:ind w:left="960" w:hanging="420"/>
      <w:jc w:val="both"/>
    </w:pPr>
    <w:rPr>
      <w:rFonts w:ascii="Times New Roman" w:hAnsi="Times New Roman"/>
      <w:sz w:val="24"/>
      <w:szCs w:val="24"/>
    </w:rPr>
  </w:style>
  <w:style w:type="paragraph" w:customStyle="1" w:styleId="3257">
    <w:name w:val="正文（黑体）4"/>
    <w:basedOn w:val="1"/>
    <w:next w:val="1"/>
    <w:qFormat/>
    <w:uiPriority w:val="0"/>
    <w:pPr>
      <w:spacing w:beforeLines="50" w:afterLines="50" w:line="360" w:lineRule="auto"/>
      <w:ind w:firstLine="480" w:firstLineChars="200"/>
      <w:jc w:val="both"/>
    </w:pPr>
    <w:rPr>
      <w:rFonts w:ascii="黑体" w:hAnsi="Times New Roman" w:eastAsia="黑体"/>
      <w:color w:val="000080"/>
      <w:sz w:val="24"/>
      <w:szCs w:val="24"/>
    </w:rPr>
  </w:style>
  <w:style w:type="paragraph" w:customStyle="1" w:styleId="3258">
    <w:name w:val="正文（居中）3"/>
    <w:basedOn w:val="1"/>
    <w:qFormat/>
    <w:uiPriority w:val="0"/>
    <w:pPr>
      <w:spacing w:beforeLines="50" w:afterLines="50" w:line="360" w:lineRule="auto"/>
      <w:jc w:val="center"/>
    </w:pPr>
    <w:rPr>
      <w:rFonts w:ascii="Times New Roman" w:hAnsi="Times New Roman"/>
      <w:sz w:val="24"/>
      <w:szCs w:val="24"/>
    </w:rPr>
  </w:style>
  <w:style w:type="paragraph" w:customStyle="1" w:styleId="3259">
    <w:name w:val="正文（缩进）4"/>
    <w:basedOn w:val="1"/>
    <w:qFormat/>
    <w:uiPriority w:val="0"/>
    <w:pPr>
      <w:spacing w:beforeLines="50" w:afterLines="50" w:line="360" w:lineRule="auto"/>
      <w:ind w:firstLine="480" w:firstLineChars="200"/>
      <w:jc w:val="both"/>
    </w:pPr>
    <w:rPr>
      <w:rFonts w:ascii="Times New Roman" w:hAnsi="Times New Roman"/>
      <w:sz w:val="24"/>
      <w:szCs w:val="24"/>
    </w:rPr>
  </w:style>
  <w:style w:type="paragraph" w:customStyle="1" w:styleId="3260">
    <w:name w:val="正文（小标题）4"/>
    <w:basedOn w:val="1"/>
    <w:next w:val="1"/>
    <w:qFormat/>
    <w:uiPriority w:val="0"/>
    <w:pPr>
      <w:spacing w:beforeLines="50" w:afterLines="50" w:line="360" w:lineRule="auto"/>
      <w:jc w:val="both"/>
    </w:pPr>
    <w:rPr>
      <w:rFonts w:ascii="黑体" w:hAnsi="Times New Roman" w:eastAsia="黑体"/>
      <w:color w:val="0000FF"/>
      <w:sz w:val="24"/>
      <w:szCs w:val="24"/>
    </w:rPr>
  </w:style>
  <w:style w:type="paragraph" w:customStyle="1" w:styleId="3261">
    <w:name w:val="正文（编号）4"/>
    <w:basedOn w:val="783"/>
    <w:qFormat/>
    <w:uiPriority w:val="0"/>
    <w:pPr>
      <w:tabs>
        <w:tab w:val="left" w:pos="780"/>
      </w:tabs>
      <w:spacing w:before="156" w:after="156"/>
      <w:ind w:left="780" w:hanging="360"/>
    </w:pPr>
    <w:rPr>
      <w:rFonts w:ascii="Times New Roman" w:hAnsi="Times New Roman" w:eastAsia="宋体" w:cs="Times New Roman"/>
      <w:kern w:val="0"/>
    </w:rPr>
  </w:style>
  <w:style w:type="paragraph" w:customStyle="1" w:styleId="3262">
    <w:name w:val="方框下的123标题4"/>
    <w:basedOn w:val="1"/>
    <w:qFormat/>
    <w:uiPriority w:val="0"/>
    <w:pPr>
      <w:tabs>
        <w:tab w:val="left" w:pos="840"/>
      </w:tabs>
      <w:spacing w:line="360" w:lineRule="auto"/>
      <w:ind w:left="840" w:hanging="420"/>
      <w:jc w:val="both"/>
    </w:pPr>
    <w:rPr>
      <w:rFonts w:ascii="Times New Roman" w:hAnsi="Times New Roman"/>
      <w:sz w:val="21"/>
      <w:szCs w:val="24"/>
    </w:rPr>
  </w:style>
  <w:style w:type="paragraph" w:customStyle="1" w:styleId="3263">
    <w:name w:val="Char5 Char Char1 Char4"/>
    <w:basedOn w:val="1"/>
    <w:qFormat/>
    <w:uiPriority w:val="0"/>
    <w:pPr>
      <w:jc w:val="both"/>
    </w:pPr>
    <w:rPr>
      <w:rFonts w:ascii="Tahoma" w:hAnsi="Tahoma"/>
      <w:sz w:val="24"/>
      <w:szCs w:val="20"/>
    </w:rPr>
  </w:style>
  <w:style w:type="paragraph" w:customStyle="1" w:styleId="3264">
    <w:name w:val="技术报告正文4"/>
    <w:basedOn w:val="1"/>
    <w:qFormat/>
    <w:uiPriority w:val="0"/>
    <w:pPr>
      <w:spacing w:beforeLines="50" w:line="440" w:lineRule="exact"/>
      <w:ind w:firstLine="200" w:firstLineChars="200"/>
      <w:jc w:val="both"/>
    </w:pPr>
    <w:rPr>
      <w:rFonts w:ascii="Times New Roman" w:hAnsi="Times New Roman" w:cs="Arial"/>
      <w:szCs w:val="24"/>
    </w:rPr>
  </w:style>
  <w:style w:type="paragraph" w:customStyle="1" w:styleId="3265">
    <w:name w:val="图标题4"/>
    <w:basedOn w:val="1"/>
    <w:next w:val="1"/>
    <w:qFormat/>
    <w:uiPriority w:val="0"/>
    <w:pPr>
      <w:spacing w:beforeLines="50" w:afterLines="50" w:line="360" w:lineRule="atLeast"/>
      <w:jc w:val="center"/>
    </w:pPr>
    <w:rPr>
      <w:rFonts w:ascii="Times New Roman" w:hAnsi="Times New Roman"/>
      <w:bCs/>
      <w:sz w:val="24"/>
      <w:szCs w:val="24"/>
    </w:rPr>
  </w:style>
  <w:style w:type="paragraph" w:customStyle="1" w:styleId="3266">
    <w:name w:val="ABC标题下的小点4"/>
    <w:basedOn w:val="1"/>
    <w:qFormat/>
    <w:uiPriority w:val="0"/>
    <w:pPr>
      <w:tabs>
        <w:tab w:val="left" w:pos="1260"/>
      </w:tabs>
      <w:spacing w:line="360" w:lineRule="auto"/>
      <w:ind w:left="1260" w:hanging="420"/>
      <w:jc w:val="both"/>
    </w:pPr>
    <w:rPr>
      <w:rFonts w:ascii="宋体" w:hAnsi="宋体"/>
      <w:kern w:val="0"/>
      <w:sz w:val="21"/>
      <w:szCs w:val="20"/>
    </w:rPr>
  </w:style>
  <w:style w:type="character" w:customStyle="1" w:styleId="3267">
    <w:name w:val="正文（编号） Char3"/>
    <w:qFormat/>
    <w:uiPriority w:val="0"/>
    <w:rPr>
      <w:rFonts w:ascii="Times New Roman" w:hAnsi="Times New Roman" w:eastAsia="宋体"/>
      <w:kern w:val="2"/>
      <w:sz w:val="24"/>
      <w:szCs w:val="24"/>
      <w:lang w:val="en-US" w:eastAsia="zh-CN" w:bidi="ar-SA"/>
    </w:rPr>
  </w:style>
  <w:style w:type="paragraph" w:customStyle="1" w:styleId="3268">
    <w:name w:val="样式 新宋体 小四 段前: 7.8 磅 段后: 7.8 磅 行距: 1.5 倍行距"/>
    <w:basedOn w:val="1"/>
    <w:qFormat/>
    <w:uiPriority w:val="0"/>
    <w:pPr>
      <w:spacing w:line="360" w:lineRule="auto"/>
      <w:ind w:firstLine="200" w:firstLineChars="200"/>
      <w:jc w:val="both"/>
    </w:pPr>
    <w:rPr>
      <w:rFonts w:ascii="新宋体" w:hAnsi="新宋体" w:eastAsia="新宋体" w:cs="宋体"/>
      <w:sz w:val="24"/>
      <w:szCs w:val="20"/>
    </w:rPr>
  </w:style>
  <w:style w:type="paragraph" w:customStyle="1" w:styleId="3269">
    <w:name w:val="样式8"/>
    <w:basedOn w:val="57"/>
    <w:qFormat/>
    <w:uiPriority w:val="0"/>
    <w:pPr>
      <w:pBdr>
        <w:bottom w:val="thickThinSmallGap" w:color="auto" w:sz="24" w:space="0"/>
      </w:pBdr>
      <w:tabs>
        <w:tab w:val="left" w:pos="4153"/>
        <w:tab w:val="clear" w:pos="8306"/>
      </w:tabs>
      <w:snapToGrid/>
      <w:spacing w:beforeLines="50" w:afterLines="50" w:line="360" w:lineRule="auto"/>
      <w:ind w:right="360"/>
      <w:jc w:val="both"/>
    </w:pPr>
    <w:rPr>
      <w:rFonts w:ascii="Times New Roman" w:hAnsi="Times New Roman" w:cs="Calibri"/>
      <w:i/>
      <w:iCs/>
      <w:kern w:val="0"/>
      <w:sz w:val="24"/>
      <w:szCs w:val="24"/>
    </w:rPr>
  </w:style>
  <w:style w:type="paragraph" w:customStyle="1" w:styleId="3270">
    <w:name w:val="样式9"/>
    <w:basedOn w:val="55"/>
    <w:qFormat/>
    <w:uiPriority w:val="0"/>
    <w:pPr>
      <w:pBdr>
        <w:top w:val="double" w:color="auto" w:sz="4" w:space="1"/>
      </w:pBdr>
      <w:spacing w:beforeLines="50" w:afterLines="50"/>
    </w:pPr>
    <w:rPr>
      <w:rFonts w:ascii="宋体" w:hAnsi="宋体"/>
      <w:kern w:val="0"/>
      <w:sz w:val="21"/>
      <w:szCs w:val="21"/>
      <w:lang w:val="zh-CN"/>
    </w:rPr>
  </w:style>
  <w:style w:type="paragraph" w:customStyle="1" w:styleId="3271">
    <w:name w:val="样式12"/>
    <w:basedOn w:val="55"/>
    <w:qFormat/>
    <w:uiPriority w:val="0"/>
    <w:pPr>
      <w:pBdr>
        <w:top w:val="double" w:color="auto" w:sz="4" w:space="1"/>
      </w:pBdr>
      <w:spacing w:beforeLines="50" w:afterLines="50"/>
      <w:jc w:val="center"/>
    </w:pPr>
    <w:rPr>
      <w:rFonts w:ascii="宋体" w:hAnsi="宋体"/>
      <w:kern w:val="0"/>
      <w:sz w:val="21"/>
      <w:szCs w:val="21"/>
      <w:lang w:val="zh-CN"/>
    </w:rPr>
  </w:style>
  <w:style w:type="character" w:customStyle="1" w:styleId="3272">
    <w:name w:val="示意图说明 Char"/>
    <w:link w:val="3080"/>
    <w:qFormat/>
    <w:uiPriority w:val="0"/>
    <w:rPr>
      <w:rFonts w:ascii="Times New Roman" w:hAnsi="Times New Roman" w:eastAsia="黑体" w:cs="Times New Roman"/>
      <w:kern w:val="0"/>
      <w:sz w:val="20"/>
      <w:szCs w:val="20"/>
      <w:lang w:eastAsia="en-US"/>
    </w:rPr>
  </w:style>
  <w:style w:type="paragraph" w:customStyle="1" w:styleId="3273">
    <w:name w:val="正文o"/>
    <w:basedOn w:val="1"/>
    <w:qFormat/>
    <w:uiPriority w:val="0"/>
    <w:pPr>
      <w:spacing w:line="360" w:lineRule="auto"/>
      <w:ind w:firstLine="200" w:firstLineChars="200"/>
      <w:jc w:val="both"/>
    </w:pPr>
    <w:rPr>
      <w:rFonts w:ascii="Times New Roman" w:hAnsi="Times New Roman" w:eastAsia="华文中宋" w:cs="宋体"/>
      <w:szCs w:val="28"/>
    </w:rPr>
  </w:style>
  <w:style w:type="paragraph" w:customStyle="1" w:styleId="3274">
    <w:name w:val="样式 样式 正文首行缩进 + 首行缩进:  2 字符 + 首行缩进:  2 字符"/>
    <w:basedOn w:val="1"/>
    <w:link w:val="3275"/>
    <w:qFormat/>
    <w:uiPriority w:val="0"/>
    <w:pPr>
      <w:spacing w:line="440" w:lineRule="exact"/>
      <w:ind w:firstLine="200" w:firstLineChars="200"/>
      <w:jc w:val="both"/>
    </w:pPr>
    <w:rPr>
      <w:rFonts w:ascii="Times New Roman" w:hAnsi="Times New Roman"/>
      <w:kern w:val="0"/>
      <w:sz w:val="24"/>
      <w:szCs w:val="20"/>
    </w:rPr>
  </w:style>
  <w:style w:type="character" w:customStyle="1" w:styleId="3275">
    <w:name w:val="样式 样式 正文首行缩进 + 首行缩进:  2 字符 + 首行缩进:  2 字符 Char"/>
    <w:link w:val="3274"/>
    <w:qFormat/>
    <w:uiPriority w:val="0"/>
    <w:rPr>
      <w:rFonts w:ascii="Times New Roman" w:hAnsi="Times New Roman" w:eastAsia="宋体" w:cs="Times New Roman"/>
      <w:kern w:val="0"/>
      <w:sz w:val="24"/>
      <w:szCs w:val="20"/>
    </w:rPr>
  </w:style>
  <w:style w:type="paragraph" w:customStyle="1" w:styleId="3276">
    <w:name w:val="Char Char1 Char Char Char Char Char Char Char Char Char Char Char Char Char Char Char Char Char Char Char"/>
    <w:basedOn w:val="1"/>
    <w:qFormat/>
    <w:uiPriority w:val="0"/>
    <w:pPr>
      <w:widowControl/>
      <w:spacing w:line="240" w:lineRule="exact"/>
    </w:pPr>
    <w:rPr>
      <w:rFonts w:ascii="Verdana" w:hAnsi="Verdana" w:eastAsia="仿宋_GB2312"/>
      <w:kern w:val="0"/>
      <w:sz w:val="24"/>
      <w:szCs w:val="20"/>
      <w:lang w:eastAsia="en-US"/>
    </w:rPr>
  </w:style>
  <w:style w:type="paragraph" w:customStyle="1" w:styleId="3277">
    <w:name w:val="正文（缩进） Char2 Char"/>
    <w:basedOn w:val="1"/>
    <w:link w:val="3278"/>
    <w:qFormat/>
    <w:uiPriority w:val="0"/>
    <w:pPr>
      <w:spacing w:beforeLines="50" w:afterLines="50" w:line="360" w:lineRule="auto"/>
      <w:ind w:firstLine="480" w:firstLineChars="200"/>
      <w:jc w:val="both"/>
    </w:pPr>
    <w:rPr>
      <w:rFonts w:ascii="Times New Roman" w:hAnsi="Times New Roman"/>
      <w:kern w:val="0"/>
      <w:sz w:val="24"/>
      <w:szCs w:val="24"/>
    </w:rPr>
  </w:style>
  <w:style w:type="character" w:customStyle="1" w:styleId="3278">
    <w:name w:val="正文（缩进） Char2 Char Char"/>
    <w:link w:val="3277"/>
    <w:qFormat/>
    <w:uiPriority w:val="0"/>
    <w:rPr>
      <w:rFonts w:ascii="Times New Roman" w:hAnsi="Times New Roman" w:eastAsia="宋体" w:cs="Times New Roman"/>
      <w:kern w:val="0"/>
      <w:sz w:val="24"/>
      <w:szCs w:val="24"/>
    </w:rPr>
  </w:style>
  <w:style w:type="paragraph" w:customStyle="1" w:styleId="3279">
    <w:name w:val="样式 样式一 + 首行缩进:  2 字符 段前: 0.5 行 段后: 0.5 行"/>
    <w:basedOn w:val="1"/>
    <w:next w:val="87"/>
    <w:qFormat/>
    <w:uiPriority w:val="0"/>
    <w:pPr>
      <w:numPr>
        <w:ilvl w:val="0"/>
        <w:numId w:val="161"/>
      </w:numPr>
      <w:tabs>
        <w:tab w:val="left" w:pos="360"/>
        <w:tab w:val="clear" w:pos="340"/>
      </w:tabs>
      <w:spacing w:beforeLines="50" w:afterLines="50" w:line="360" w:lineRule="auto"/>
      <w:ind w:left="360" w:firstLine="0"/>
      <w:jc w:val="both"/>
    </w:pPr>
    <w:rPr>
      <w:rFonts w:ascii="Times New Roman" w:hAnsi="Times New Roman" w:cs="宋体"/>
      <w:b/>
      <w:sz w:val="24"/>
      <w:szCs w:val="24"/>
    </w:rPr>
  </w:style>
  <w:style w:type="character" w:customStyle="1" w:styleId="3280">
    <w:name w:val="H3 Char3"/>
    <w:qFormat/>
    <w:uiPriority w:val="0"/>
    <w:rPr>
      <w:b/>
      <w:bCs/>
      <w:color w:val="0000FF"/>
      <w:kern w:val="2"/>
      <w:sz w:val="32"/>
      <w:szCs w:val="32"/>
    </w:rPr>
  </w:style>
  <w:style w:type="character" w:customStyle="1" w:styleId="3281">
    <w:name w:val="bullet Char1 Char"/>
    <w:qFormat/>
    <w:uiPriority w:val="0"/>
    <w:rPr>
      <w:rFonts w:ascii="Arial" w:hAnsi="Arial" w:eastAsia="黑体"/>
      <w:sz w:val="24"/>
    </w:rPr>
  </w:style>
  <w:style w:type="paragraph" w:customStyle="1" w:styleId="3282">
    <w:name w:val="样式 标题 2 + 段前: 0.5 行 段后: 0.5 行"/>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283">
    <w:name w:val="Char5 Char Char1"/>
    <w:basedOn w:val="1"/>
    <w:qFormat/>
    <w:uiPriority w:val="0"/>
    <w:pPr>
      <w:jc w:val="both"/>
    </w:pPr>
    <w:rPr>
      <w:rFonts w:ascii="Tahoma" w:hAnsi="Tahoma"/>
      <w:sz w:val="24"/>
      <w:szCs w:val="20"/>
    </w:rPr>
  </w:style>
  <w:style w:type="character" w:customStyle="1" w:styleId="3284">
    <w:name w:val="Char Char19"/>
    <w:qFormat/>
    <w:uiPriority w:val="0"/>
    <w:rPr>
      <w:rFonts w:ascii="Tahoma" w:hAnsi="Tahoma" w:eastAsia="宋体"/>
      <w:b/>
      <w:bCs/>
      <w:kern w:val="2"/>
      <w:sz w:val="28"/>
      <w:szCs w:val="28"/>
      <w:lang w:val="en-US" w:eastAsia="zh-CN" w:bidi="ar-SA"/>
    </w:rPr>
  </w:style>
  <w:style w:type="paragraph" w:customStyle="1" w:styleId="3285">
    <w:name w:val="首航缩进"/>
    <w:basedOn w:val="1"/>
    <w:qFormat/>
    <w:uiPriority w:val="0"/>
    <w:pPr>
      <w:spacing w:line="300" w:lineRule="auto"/>
      <w:ind w:firstLine="480" w:firstLineChars="200"/>
      <w:jc w:val="both"/>
    </w:pPr>
    <w:rPr>
      <w:rFonts w:ascii="Times New Roman" w:hAnsi="Times New Roman"/>
      <w:sz w:val="24"/>
      <w:szCs w:val="24"/>
    </w:rPr>
  </w:style>
  <w:style w:type="paragraph" w:customStyle="1" w:styleId="3286">
    <w:name w:val="样式 隶书 小一 居中 行距: 多倍行距 1.75 字行"/>
    <w:basedOn w:val="1"/>
    <w:qFormat/>
    <w:uiPriority w:val="0"/>
    <w:pPr>
      <w:spacing w:line="600" w:lineRule="auto"/>
      <w:jc w:val="center"/>
    </w:pPr>
    <w:rPr>
      <w:rFonts w:ascii="隶书" w:hAnsi="Times New Roman" w:eastAsia="隶书" w:cs="宋体"/>
      <w:sz w:val="48"/>
      <w:szCs w:val="48"/>
    </w:rPr>
  </w:style>
  <w:style w:type="paragraph" w:customStyle="1" w:styleId="3287">
    <w:name w:val="正文缩进小五"/>
    <w:basedOn w:val="1"/>
    <w:qFormat/>
    <w:uiPriority w:val="0"/>
    <w:pPr>
      <w:widowControl/>
      <w:ind w:firstLine="360" w:firstLineChars="200"/>
      <w:jc w:val="both"/>
    </w:pPr>
    <w:rPr>
      <w:rFonts w:ascii="Arial" w:hAnsi="Arial"/>
      <w:kern w:val="0"/>
      <w:sz w:val="18"/>
      <w:szCs w:val="18"/>
    </w:rPr>
  </w:style>
  <w:style w:type="paragraph" w:customStyle="1" w:styleId="3288">
    <w:name w:val="font16"/>
    <w:basedOn w:val="1"/>
    <w:qFormat/>
    <w:uiPriority w:val="0"/>
    <w:pPr>
      <w:widowControl/>
      <w:spacing w:beforeAutospacing="1" w:afterAutospacing="1"/>
    </w:pPr>
    <w:rPr>
      <w:rFonts w:ascii="宋体" w:hAnsi="宋体" w:cs="宋体"/>
      <w:kern w:val="0"/>
      <w:sz w:val="20"/>
      <w:szCs w:val="20"/>
    </w:rPr>
  </w:style>
  <w:style w:type="paragraph" w:customStyle="1" w:styleId="3289">
    <w:name w:val="font17"/>
    <w:basedOn w:val="1"/>
    <w:qFormat/>
    <w:uiPriority w:val="0"/>
    <w:pPr>
      <w:widowControl/>
      <w:spacing w:beforeAutospacing="1" w:afterAutospacing="1"/>
    </w:pPr>
    <w:rPr>
      <w:rFonts w:ascii="宋体" w:hAnsi="宋体" w:cs="宋体"/>
      <w:kern w:val="0"/>
      <w:sz w:val="22"/>
    </w:rPr>
  </w:style>
  <w:style w:type="paragraph" w:customStyle="1" w:styleId="3290">
    <w:name w:val="font18"/>
    <w:basedOn w:val="1"/>
    <w:qFormat/>
    <w:uiPriority w:val="0"/>
    <w:pPr>
      <w:widowControl/>
      <w:spacing w:beforeAutospacing="1" w:afterAutospacing="1"/>
    </w:pPr>
    <w:rPr>
      <w:rFonts w:ascii="宋体" w:hAnsi="宋体" w:cs="宋体"/>
      <w:color w:val="FF0000"/>
      <w:kern w:val="0"/>
      <w:sz w:val="22"/>
    </w:rPr>
  </w:style>
  <w:style w:type="paragraph" w:customStyle="1" w:styleId="3291">
    <w:name w:val="font19"/>
    <w:basedOn w:val="1"/>
    <w:qFormat/>
    <w:uiPriority w:val="0"/>
    <w:pPr>
      <w:widowControl/>
      <w:spacing w:beforeAutospacing="1" w:afterAutospacing="1"/>
    </w:pPr>
    <w:rPr>
      <w:rFonts w:ascii="宋体" w:hAnsi="宋体" w:cs="宋体"/>
      <w:color w:val="000000"/>
      <w:kern w:val="0"/>
      <w:sz w:val="22"/>
    </w:rPr>
  </w:style>
  <w:style w:type="paragraph" w:customStyle="1" w:styleId="3292">
    <w:name w:val="font20"/>
    <w:basedOn w:val="1"/>
    <w:qFormat/>
    <w:uiPriority w:val="0"/>
    <w:pPr>
      <w:widowControl/>
      <w:spacing w:beforeAutospacing="1" w:afterAutospacing="1"/>
    </w:pPr>
    <w:rPr>
      <w:rFonts w:ascii="宋体" w:hAnsi="宋体" w:cs="宋体"/>
      <w:kern w:val="0"/>
      <w:sz w:val="22"/>
    </w:rPr>
  </w:style>
  <w:style w:type="paragraph" w:customStyle="1" w:styleId="3293">
    <w:name w:val="font22"/>
    <w:basedOn w:val="1"/>
    <w:qFormat/>
    <w:uiPriority w:val="0"/>
    <w:pPr>
      <w:widowControl/>
      <w:spacing w:beforeAutospacing="1" w:afterAutospacing="1"/>
    </w:pPr>
    <w:rPr>
      <w:rFonts w:ascii="宋体" w:hAnsi="宋体" w:cs="宋体"/>
      <w:kern w:val="0"/>
      <w:sz w:val="20"/>
      <w:szCs w:val="20"/>
    </w:rPr>
  </w:style>
  <w:style w:type="paragraph" w:customStyle="1" w:styleId="3294">
    <w:name w:val="font23"/>
    <w:basedOn w:val="1"/>
    <w:qFormat/>
    <w:uiPriority w:val="0"/>
    <w:pPr>
      <w:widowControl/>
      <w:spacing w:beforeAutospacing="1" w:afterAutospacing="1"/>
    </w:pPr>
    <w:rPr>
      <w:rFonts w:ascii="宋体" w:hAnsi="宋体" w:cs="宋体"/>
      <w:kern w:val="0"/>
      <w:sz w:val="21"/>
      <w:szCs w:val="21"/>
    </w:rPr>
  </w:style>
  <w:style w:type="paragraph" w:customStyle="1" w:styleId="3295">
    <w:name w:val="font24"/>
    <w:basedOn w:val="1"/>
    <w:qFormat/>
    <w:uiPriority w:val="0"/>
    <w:pPr>
      <w:widowControl/>
      <w:spacing w:beforeAutospacing="1" w:afterAutospacing="1"/>
    </w:pPr>
    <w:rPr>
      <w:rFonts w:ascii="宋体" w:hAnsi="宋体" w:cs="宋体"/>
      <w:color w:val="000000"/>
      <w:kern w:val="0"/>
      <w:sz w:val="22"/>
    </w:rPr>
  </w:style>
  <w:style w:type="character" w:customStyle="1" w:styleId="3296">
    <w:name w:val="Char Char18"/>
    <w:qFormat/>
    <w:uiPriority w:val="0"/>
    <w:rPr>
      <w:rFonts w:ascii="Tahoma" w:hAnsi="Tahoma" w:eastAsia="黑体"/>
      <w:bCs/>
      <w:kern w:val="2"/>
      <w:sz w:val="24"/>
      <w:szCs w:val="24"/>
      <w:lang w:val="en-US" w:eastAsia="zh-CN" w:bidi="ar-SA"/>
    </w:rPr>
  </w:style>
  <w:style w:type="character" w:customStyle="1" w:styleId="3297">
    <w:name w:val="Char Char17"/>
    <w:qFormat/>
    <w:uiPriority w:val="0"/>
    <w:rPr>
      <w:rFonts w:ascii="Tahoma" w:hAnsi="Tahoma" w:eastAsia="仿宋_GB2312"/>
      <w:b/>
      <w:bCs/>
      <w:kern w:val="2"/>
      <w:sz w:val="24"/>
      <w:szCs w:val="24"/>
      <w:lang w:val="en-US" w:eastAsia="zh-CN" w:bidi="ar-SA"/>
    </w:rPr>
  </w:style>
  <w:style w:type="paragraph" w:customStyle="1" w:styleId="3298">
    <w:name w:val="首航所进"/>
    <w:basedOn w:val="1"/>
    <w:qFormat/>
    <w:uiPriority w:val="0"/>
    <w:pPr>
      <w:spacing w:line="300" w:lineRule="auto"/>
      <w:ind w:firstLine="480" w:firstLineChars="200"/>
      <w:jc w:val="both"/>
    </w:pPr>
    <w:rPr>
      <w:rFonts w:ascii="Times New Roman" w:hAnsi="Times New Roman"/>
      <w:sz w:val="24"/>
      <w:szCs w:val="24"/>
    </w:rPr>
  </w:style>
  <w:style w:type="paragraph" w:customStyle="1" w:styleId="3299">
    <w:name w:val="CM77"/>
    <w:basedOn w:val="208"/>
    <w:next w:val="208"/>
    <w:qFormat/>
    <w:uiPriority w:val="0"/>
    <w:pPr>
      <w:spacing w:after="250"/>
    </w:pPr>
    <w:rPr>
      <w:rFonts w:ascii="oúì." w:hAnsi="Times New Roman" w:eastAsia="oúì." w:cs="Times New Roman"/>
      <w:color w:val="auto"/>
    </w:rPr>
  </w:style>
  <w:style w:type="paragraph" w:customStyle="1" w:styleId="3300">
    <w:name w:val="CM78"/>
    <w:basedOn w:val="208"/>
    <w:next w:val="208"/>
    <w:qFormat/>
    <w:uiPriority w:val="0"/>
    <w:pPr>
      <w:spacing w:after="413"/>
    </w:pPr>
    <w:rPr>
      <w:rFonts w:ascii="oúì." w:hAnsi="Times New Roman" w:eastAsia="oúì." w:cs="Times New Roman"/>
      <w:color w:val="auto"/>
    </w:rPr>
  </w:style>
  <w:style w:type="paragraph" w:customStyle="1" w:styleId="3301">
    <w:name w:val="CM74"/>
    <w:basedOn w:val="208"/>
    <w:next w:val="208"/>
    <w:qFormat/>
    <w:uiPriority w:val="0"/>
    <w:pPr>
      <w:spacing w:after="120"/>
    </w:pPr>
    <w:rPr>
      <w:rFonts w:ascii="oúì." w:hAnsi="Times New Roman" w:eastAsia="oúì." w:cs="Times New Roman"/>
      <w:color w:val="auto"/>
    </w:rPr>
  </w:style>
  <w:style w:type="paragraph" w:customStyle="1" w:styleId="3302">
    <w:name w:val="CM72"/>
    <w:basedOn w:val="208"/>
    <w:next w:val="208"/>
    <w:qFormat/>
    <w:uiPriority w:val="0"/>
    <w:pPr>
      <w:spacing w:after="555"/>
    </w:pPr>
    <w:rPr>
      <w:rFonts w:ascii="oúì." w:hAnsi="Times New Roman" w:eastAsia="oúì." w:cs="Times New Roman"/>
      <w:color w:val="auto"/>
    </w:rPr>
  </w:style>
  <w:style w:type="paragraph" w:customStyle="1" w:styleId="3303">
    <w:name w:val="CM30"/>
    <w:basedOn w:val="208"/>
    <w:next w:val="208"/>
    <w:qFormat/>
    <w:uiPriority w:val="0"/>
    <w:pPr>
      <w:spacing w:line="313" w:lineRule="atLeast"/>
    </w:pPr>
    <w:rPr>
      <w:rFonts w:ascii="oúì." w:hAnsi="Times New Roman" w:eastAsia="oúì." w:cs="Times New Roman"/>
      <w:color w:val="auto"/>
    </w:rPr>
  </w:style>
  <w:style w:type="paragraph" w:customStyle="1" w:styleId="3304">
    <w:name w:val="CM81"/>
    <w:basedOn w:val="208"/>
    <w:next w:val="208"/>
    <w:qFormat/>
    <w:uiPriority w:val="0"/>
    <w:pPr>
      <w:spacing w:after="883"/>
    </w:pPr>
    <w:rPr>
      <w:rFonts w:ascii="oúì." w:hAnsi="Times New Roman" w:eastAsia="oúì." w:cs="Times New Roman"/>
      <w:color w:val="auto"/>
    </w:rPr>
  </w:style>
  <w:style w:type="paragraph" w:customStyle="1" w:styleId="3305">
    <w:name w:val="CM76"/>
    <w:basedOn w:val="208"/>
    <w:next w:val="208"/>
    <w:qFormat/>
    <w:uiPriority w:val="0"/>
    <w:pPr>
      <w:spacing w:after="720"/>
    </w:pPr>
    <w:rPr>
      <w:rFonts w:ascii="oúì." w:hAnsi="Times New Roman" w:eastAsia="oúì." w:cs="Times New Roman"/>
      <w:color w:val="auto"/>
    </w:rPr>
  </w:style>
  <w:style w:type="paragraph" w:customStyle="1" w:styleId="3306">
    <w:name w:val="CM82"/>
    <w:basedOn w:val="208"/>
    <w:next w:val="208"/>
    <w:qFormat/>
    <w:uiPriority w:val="0"/>
    <w:pPr>
      <w:spacing w:after="300"/>
    </w:pPr>
    <w:rPr>
      <w:rFonts w:ascii="oúì." w:hAnsi="Times New Roman" w:eastAsia="oúì." w:cs="Times New Roman"/>
      <w:color w:val="auto"/>
    </w:rPr>
  </w:style>
  <w:style w:type="paragraph" w:customStyle="1" w:styleId="3307">
    <w:name w:val="CM34"/>
    <w:basedOn w:val="208"/>
    <w:next w:val="208"/>
    <w:qFormat/>
    <w:uiPriority w:val="0"/>
    <w:pPr>
      <w:spacing w:line="316" w:lineRule="atLeast"/>
    </w:pPr>
    <w:rPr>
      <w:rFonts w:ascii="oúì." w:hAnsi="Times New Roman" w:eastAsia="oúì." w:cs="Times New Roman"/>
      <w:color w:val="auto"/>
    </w:rPr>
  </w:style>
  <w:style w:type="paragraph" w:customStyle="1" w:styleId="3308">
    <w:name w:val="CM84"/>
    <w:basedOn w:val="208"/>
    <w:next w:val="208"/>
    <w:qFormat/>
    <w:uiPriority w:val="99"/>
    <w:pPr>
      <w:spacing w:after="320"/>
    </w:pPr>
    <w:rPr>
      <w:rFonts w:ascii="oúì." w:hAnsi="Times New Roman" w:eastAsia="oúì." w:cs="Times New Roman"/>
      <w:color w:val="auto"/>
    </w:rPr>
  </w:style>
  <w:style w:type="paragraph" w:customStyle="1" w:styleId="3309">
    <w:name w:val="CM39"/>
    <w:basedOn w:val="208"/>
    <w:next w:val="208"/>
    <w:qFormat/>
    <w:uiPriority w:val="0"/>
    <w:rPr>
      <w:rFonts w:ascii="oúì." w:hAnsi="Times New Roman" w:eastAsia="oúì." w:cs="Times New Roman"/>
      <w:color w:val="auto"/>
    </w:rPr>
  </w:style>
  <w:style w:type="paragraph" w:customStyle="1" w:styleId="3310">
    <w:name w:val="样式 正文格式 + 左侧:  3 字符 首行缩进:  2 字符1 Char"/>
    <w:basedOn w:val="1"/>
    <w:qFormat/>
    <w:uiPriority w:val="0"/>
    <w:pPr>
      <w:tabs>
        <w:tab w:val="left" w:pos="1200"/>
      </w:tabs>
      <w:adjustRightInd w:val="0"/>
      <w:ind w:left="720" w:leftChars="300" w:firstLine="480" w:firstLineChars="200"/>
      <w:jc w:val="both"/>
      <w:textAlignment w:val="baseline"/>
    </w:pPr>
    <w:rPr>
      <w:rFonts w:ascii="Times New Roman" w:hAnsi="Times New Roman"/>
      <w:kern w:val="0"/>
      <w:sz w:val="24"/>
      <w:szCs w:val="24"/>
    </w:rPr>
  </w:style>
  <w:style w:type="character" w:customStyle="1" w:styleId="3311">
    <w:name w:val="msonormal"/>
    <w:qFormat/>
    <w:uiPriority w:val="0"/>
    <w:rPr>
      <w:rFonts w:ascii="Tahoma" w:hAnsi="Tahoma" w:eastAsia="宋体"/>
      <w:kern w:val="2"/>
      <w:sz w:val="24"/>
      <w:lang w:val="en-US" w:eastAsia="zh-CN" w:bidi="ar-SA"/>
    </w:rPr>
  </w:style>
  <w:style w:type="character" w:customStyle="1" w:styleId="3312">
    <w:name w:val="正文（缩进） Char Char1 Char"/>
    <w:qFormat/>
    <w:uiPriority w:val="0"/>
    <w:rPr>
      <w:rFonts w:ascii="Tahoma" w:hAnsi="Tahoma" w:eastAsia="宋体"/>
      <w:kern w:val="2"/>
      <w:sz w:val="24"/>
      <w:szCs w:val="24"/>
      <w:lang w:val="en-US" w:eastAsia="zh-CN" w:bidi="ar-SA"/>
    </w:rPr>
  </w:style>
  <w:style w:type="character" w:customStyle="1" w:styleId="3313">
    <w:name w:val="正文（标记） Char Char Char Char"/>
    <w:qFormat/>
    <w:uiPriority w:val="0"/>
    <w:rPr>
      <w:rFonts w:ascii="Tahoma" w:hAnsi="Tahoma" w:eastAsia="宋体"/>
      <w:kern w:val="2"/>
      <w:sz w:val="24"/>
      <w:szCs w:val="24"/>
      <w:lang w:val="en-US" w:eastAsia="zh-CN" w:bidi="ar-SA"/>
    </w:rPr>
  </w:style>
  <w:style w:type="paragraph" w:customStyle="1" w:styleId="3314">
    <w:name w:val="正文(1.25倍，5号字)"/>
    <w:basedOn w:val="1"/>
    <w:qFormat/>
    <w:uiPriority w:val="0"/>
    <w:pPr>
      <w:spacing w:line="288" w:lineRule="auto"/>
      <w:ind w:firstLine="200" w:firstLineChars="200"/>
      <w:jc w:val="both"/>
    </w:pPr>
    <w:rPr>
      <w:rFonts w:ascii="宋体" w:hAnsi="宋体"/>
      <w:sz w:val="21"/>
      <w:szCs w:val="24"/>
    </w:rPr>
  </w:style>
  <w:style w:type="paragraph" w:customStyle="1" w:styleId="3315">
    <w:name w:val="技术报告编号"/>
    <w:basedOn w:val="1"/>
    <w:next w:val="1"/>
    <w:qFormat/>
    <w:uiPriority w:val="0"/>
    <w:pPr>
      <w:spacing w:beforeLines="400" w:afterLines="1300" w:line="440" w:lineRule="exact"/>
      <w:jc w:val="center"/>
    </w:pPr>
    <w:rPr>
      <w:rFonts w:ascii="楷体_GB2312" w:hAnsi="Times New Roman" w:eastAsia="楷体_GB2312"/>
      <w:szCs w:val="24"/>
    </w:rPr>
  </w:style>
  <w:style w:type="paragraph" w:customStyle="1" w:styleId="3316">
    <w:name w:val="msonormal style3"/>
    <w:basedOn w:val="1"/>
    <w:qFormat/>
    <w:uiPriority w:val="0"/>
    <w:pPr>
      <w:widowControl/>
      <w:spacing w:beforeAutospacing="1" w:afterAutospacing="1"/>
    </w:pPr>
    <w:rPr>
      <w:rFonts w:hint="eastAsia" w:ascii="宋体" w:hAnsi="宋体" w:cs="Arial Unicode MS"/>
      <w:color w:val="000066"/>
      <w:kern w:val="0"/>
      <w:sz w:val="18"/>
      <w:szCs w:val="18"/>
    </w:rPr>
  </w:style>
  <w:style w:type="paragraph" w:customStyle="1" w:styleId="3317">
    <w:name w:val="编号2"/>
    <w:basedOn w:val="1"/>
    <w:qFormat/>
    <w:uiPriority w:val="0"/>
    <w:pPr>
      <w:spacing w:beforeLines="50" w:afterLines="50" w:line="480" w:lineRule="auto"/>
      <w:ind w:left="420" w:right="480" w:rightChars="200"/>
      <w:jc w:val="both"/>
    </w:pPr>
    <w:rPr>
      <w:rFonts w:ascii="Times New Roman" w:hAnsi="Times New Roman"/>
      <w:sz w:val="24"/>
      <w:szCs w:val="24"/>
    </w:rPr>
  </w:style>
  <w:style w:type="paragraph" w:customStyle="1" w:styleId="3318">
    <w:name w:val="编号3"/>
    <w:basedOn w:val="1"/>
    <w:qFormat/>
    <w:uiPriority w:val="0"/>
    <w:pPr>
      <w:tabs>
        <w:tab w:val="left" w:pos="780"/>
      </w:tabs>
      <w:spacing w:beforeLines="50" w:afterLines="50" w:line="480" w:lineRule="auto"/>
      <w:ind w:left="780" w:hanging="360"/>
    </w:pPr>
    <w:rPr>
      <w:rFonts w:ascii="Times New Roman" w:hAnsi="Times New Roman"/>
      <w:b/>
      <w:sz w:val="24"/>
      <w:szCs w:val="24"/>
    </w:rPr>
  </w:style>
  <w:style w:type="paragraph" w:customStyle="1" w:styleId="3319">
    <w:name w:val="编号4"/>
    <w:basedOn w:val="1"/>
    <w:qFormat/>
    <w:uiPriority w:val="0"/>
    <w:pPr>
      <w:tabs>
        <w:tab w:val="left" w:pos="840"/>
      </w:tabs>
      <w:spacing w:beforeLines="50" w:afterLines="50" w:line="480" w:lineRule="auto"/>
      <w:ind w:left="840" w:hanging="420"/>
      <w:jc w:val="both"/>
    </w:pPr>
    <w:rPr>
      <w:rFonts w:ascii="Times New Roman" w:hAnsi="Times New Roman"/>
      <w:sz w:val="24"/>
      <w:szCs w:val="24"/>
    </w:rPr>
  </w:style>
  <w:style w:type="paragraph" w:customStyle="1" w:styleId="3320">
    <w:name w:val="font"/>
    <w:basedOn w:val="1"/>
    <w:qFormat/>
    <w:uiPriority w:val="0"/>
    <w:pPr>
      <w:widowControl/>
      <w:spacing w:beforeLines="50" w:beforeAutospacing="1" w:afterLines="50" w:afterAutospacing="1" w:line="360" w:lineRule="auto"/>
    </w:pPr>
    <w:rPr>
      <w:rFonts w:ascii="宋体" w:hAnsi="宋体" w:cs="宋体"/>
      <w:kern w:val="0"/>
      <w:sz w:val="24"/>
      <w:szCs w:val="24"/>
    </w:rPr>
  </w:style>
  <w:style w:type="character" w:customStyle="1" w:styleId="3321">
    <w:name w:val="标题 31"/>
    <w:qFormat/>
    <w:uiPriority w:val="0"/>
    <w:rPr>
      <w:rFonts w:ascii="Tahoma" w:hAnsi="Tahoma" w:eastAsia="宋体"/>
      <w:b/>
      <w:bCs/>
      <w:color w:val="0000FF"/>
      <w:kern w:val="2"/>
      <w:sz w:val="32"/>
      <w:szCs w:val="32"/>
      <w:lang w:val="en-US" w:eastAsia="zh-CN" w:bidi="ar-SA"/>
    </w:rPr>
  </w:style>
  <w:style w:type="paragraph" w:customStyle="1" w:styleId="3322">
    <w:name w:val="ATMS标记3"/>
    <w:basedOn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3323">
    <w:name w:val="表标题"/>
    <w:basedOn w:val="1"/>
    <w:qFormat/>
    <w:uiPriority w:val="99"/>
    <w:pPr>
      <w:tabs>
        <w:tab w:val="left" w:pos="425"/>
        <w:tab w:val="left" w:pos="720"/>
      </w:tabs>
      <w:spacing w:beforeLines="50" w:afterLines="50" w:line="360" w:lineRule="auto"/>
      <w:ind w:left="720" w:hanging="720"/>
      <w:jc w:val="both"/>
    </w:pPr>
    <w:rPr>
      <w:rFonts w:ascii="Times New Roman" w:hAnsi="Times New Roman"/>
      <w:sz w:val="24"/>
      <w:szCs w:val="20"/>
    </w:rPr>
  </w:style>
  <w:style w:type="paragraph" w:customStyle="1" w:styleId="3324">
    <w:name w:val="技术报告目录"/>
    <w:basedOn w:val="1"/>
    <w:next w:val="1"/>
    <w:qFormat/>
    <w:uiPriority w:val="0"/>
    <w:pPr>
      <w:spacing w:beforeLines="50" w:afterLines="50" w:line="360" w:lineRule="auto"/>
      <w:jc w:val="center"/>
    </w:pPr>
    <w:rPr>
      <w:rFonts w:ascii="Times New Roman" w:hAnsi="Times New Roman" w:eastAsia="黑体"/>
      <w:sz w:val="44"/>
      <w:szCs w:val="24"/>
    </w:rPr>
  </w:style>
  <w:style w:type="paragraph" w:customStyle="1" w:styleId="3325">
    <w:name w:val="正文缩进21"/>
    <w:basedOn w:val="1"/>
    <w:link w:val="3326"/>
    <w:qFormat/>
    <w:uiPriority w:val="0"/>
    <w:pPr>
      <w:adjustRightInd w:val="0"/>
      <w:spacing w:beforeLines="50" w:afterLines="50" w:line="440" w:lineRule="exact"/>
      <w:ind w:firstLine="200" w:firstLineChars="200"/>
      <w:jc w:val="both"/>
    </w:pPr>
    <w:rPr>
      <w:rFonts w:ascii="Times New Roman" w:hAnsi="Times New Roman" w:eastAsia="仿宋_GB2312"/>
      <w:kern w:val="0"/>
      <w:szCs w:val="28"/>
    </w:rPr>
  </w:style>
  <w:style w:type="character" w:customStyle="1" w:styleId="3326">
    <w:name w:val="正文缩进2 Char"/>
    <w:link w:val="3325"/>
    <w:qFormat/>
    <w:uiPriority w:val="0"/>
    <w:rPr>
      <w:rFonts w:ascii="Times New Roman" w:hAnsi="Times New Roman" w:eastAsia="仿宋_GB2312" w:cs="Times New Roman"/>
      <w:kern w:val="0"/>
      <w:sz w:val="28"/>
      <w:szCs w:val="28"/>
    </w:rPr>
  </w:style>
  <w:style w:type="paragraph" w:customStyle="1" w:styleId="3327">
    <w:name w:val="z标题1"/>
    <w:basedOn w:val="1"/>
    <w:qFormat/>
    <w:uiPriority w:val="0"/>
    <w:pPr>
      <w:tabs>
        <w:tab w:val="left" w:pos="960"/>
      </w:tabs>
      <w:spacing w:line="320" w:lineRule="exact"/>
      <w:ind w:left="960" w:hanging="420"/>
      <w:jc w:val="both"/>
    </w:pPr>
    <w:rPr>
      <w:rFonts w:ascii="黑体" w:hAnsi="文鼎书宋繁" w:eastAsia="黑体"/>
      <w:b/>
      <w:sz w:val="21"/>
      <w:szCs w:val="20"/>
    </w:rPr>
  </w:style>
  <w:style w:type="paragraph" w:customStyle="1" w:styleId="3328">
    <w:name w:val="样式 左侧:  1 厘米 段前: 0.5 行 段后: 0.5 行"/>
    <w:basedOn w:val="1"/>
    <w:qFormat/>
    <w:uiPriority w:val="0"/>
    <w:pPr>
      <w:spacing w:beforeLines="50" w:afterLines="50" w:line="360" w:lineRule="auto"/>
      <w:ind w:left="567"/>
      <w:jc w:val="both"/>
    </w:pPr>
    <w:rPr>
      <w:rFonts w:ascii="Times New Roman" w:hAnsi="Times New Roman" w:cs="宋体"/>
      <w:sz w:val="24"/>
      <w:szCs w:val="20"/>
    </w:rPr>
  </w:style>
  <w:style w:type="paragraph" w:customStyle="1" w:styleId="3329">
    <w:name w:val="样式 正文（缩进） + 两端对齐"/>
    <w:basedOn w:val="783"/>
    <w:qFormat/>
    <w:uiPriority w:val="0"/>
    <w:pPr>
      <w:spacing w:before="156" w:after="156"/>
      <w:ind w:firstLine="200" w:firstLineChars="200"/>
    </w:pPr>
    <w:rPr>
      <w:rFonts w:ascii="Times New Roman" w:hAnsi="Times New Roman" w:eastAsia="宋体" w:cs="宋体"/>
      <w:kern w:val="17153"/>
      <w:szCs w:val="20"/>
    </w:rPr>
  </w:style>
  <w:style w:type="paragraph" w:customStyle="1" w:styleId="3330">
    <w:name w:val="样式 正文（缩进） + 两端对齐1"/>
    <w:basedOn w:val="783"/>
    <w:qFormat/>
    <w:uiPriority w:val="0"/>
    <w:pPr>
      <w:spacing w:before="156" w:after="156"/>
      <w:ind w:firstLine="200" w:firstLineChars="200"/>
    </w:pPr>
    <w:rPr>
      <w:rFonts w:ascii="Times New Roman" w:hAnsi="Times New Roman" w:eastAsia="宋体" w:cs="宋体"/>
      <w:kern w:val="17153"/>
      <w:szCs w:val="20"/>
    </w:rPr>
  </w:style>
  <w:style w:type="paragraph" w:customStyle="1" w:styleId="3331">
    <w:name w:val="样式 正文（缩进） + 两端对齐2"/>
    <w:basedOn w:val="783"/>
    <w:qFormat/>
    <w:uiPriority w:val="0"/>
    <w:pPr>
      <w:spacing w:before="156" w:after="156"/>
      <w:ind w:firstLine="200" w:firstLineChars="200"/>
    </w:pPr>
    <w:rPr>
      <w:rFonts w:ascii="Times New Roman" w:hAnsi="Times New Roman" w:eastAsia="宋体" w:cs="宋体"/>
      <w:kern w:val="17153"/>
      <w:szCs w:val="20"/>
    </w:rPr>
  </w:style>
  <w:style w:type="paragraph" w:customStyle="1" w:styleId="3332">
    <w:name w:val="Header 4"/>
    <w:basedOn w:val="1"/>
    <w:qFormat/>
    <w:uiPriority w:val="99"/>
    <w:pPr>
      <w:widowControl/>
    </w:pPr>
    <w:rPr>
      <w:rFonts w:ascii="Times New Roman" w:hAnsi="Times New Roman"/>
      <w:kern w:val="0"/>
      <w:sz w:val="24"/>
      <w:szCs w:val="24"/>
      <w:lang w:eastAsia="en-US"/>
    </w:rPr>
  </w:style>
  <w:style w:type="paragraph" w:customStyle="1" w:styleId="3333">
    <w:name w:val="lastincell"/>
    <w:basedOn w:val="1"/>
    <w:qFormat/>
    <w:uiPriority w:val="99"/>
    <w:pPr>
      <w:widowControl/>
      <w:spacing w:beforeAutospacing="1" w:afterAutospacing="1"/>
    </w:pPr>
    <w:rPr>
      <w:rFonts w:ascii="宋体" w:hAnsi="宋体"/>
      <w:snapToGrid w:val="0"/>
      <w:kern w:val="0"/>
      <w:sz w:val="24"/>
      <w:szCs w:val="24"/>
    </w:rPr>
  </w:style>
  <w:style w:type="paragraph" w:customStyle="1" w:styleId="3334">
    <w:name w:val="1.1.1 多级符号"/>
    <w:basedOn w:val="1"/>
    <w:qFormat/>
    <w:uiPriority w:val="0"/>
    <w:pPr>
      <w:shd w:val="clear" w:color="auto" w:fill="F9F9F9"/>
      <w:spacing w:line="480" w:lineRule="auto"/>
      <w:ind w:firstLine="480" w:firstLineChars="200"/>
      <w:jc w:val="both"/>
      <w:outlineLvl w:val="2"/>
    </w:pPr>
    <w:rPr>
      <w:rFonts w:ascii="宋体" w:hAnsi="宋体" w:cs="宋体"/>
      <w:bCs/>
      <w:szCs w:val="28"/>
    </w:rPr>
  </w:style>
  <w:style w:type="paragraph" w:customStyle="1" w:styleId="3335">
    <w:name w:val="1.1 多级符号 Char Char"/>
    <w:basedOn w:val="1"/>
    <w:qFormat/>
    <w:uiPriority w:val="0"/>
    <w:pPr>
      <w:tabs>
        <w:tab w:val="left" w:pos="1440"/>
      </w:tabs>
      <w:spacing w:beforeLines="50" w:line="480" w:lineRule="auto"/>
      <w:ind w:firstLine="480" w:firstLineChars="200"/>
      <w:jc w:val="both"/>
      <w:outlineLvl w:val="1"/>
    </w:pPr>
    <w:rPr>
      <w:rFonts w:ascii="宋体" w:hAnsi="宋体"/>
      <w:b/>
      <w:szCs w:val="28"/>
    </w:rPr>
  </w:style>
  <w:style w:type="paragraph" w:customStyle="1" w:styleId="3336">
    <w:name w:val="（空）多级符号 Char Char"/>
    <w:basedOn w:val="1"/>
    <w:qFormat/>
    <w:uiPriority w:val="0"/>
    <w:pPr>
      <w:adjustRightInd w:val="0"/>
      <w:snapToGrid w:val="0"/>
      <w:spacing w:line="360" w:lineRule="auto"/>
      <w:ind w:firstLine="540" w:firstLineChars="225"/>
      <w:jc w:val="both"/>
    </w:pPr>
    <w:rPr>
      <w:rFonts w:ascii="宋体" w:hAnsi="宋体"/>
      <w:sz w:val="24"/>
      <w:szCs w:val="24"/>
    </w:rPr>
  </w:style>
  <w:style w:type="character" w:customStyle="1" w:styleId="3337">
    <w:name w:val="yellow12"/>
    <w:qFormat/>
    <w:uiPriority w:val="0"/>
    <w:rPr>
      <w:rFonts w:ascii="Tahoma" w:hAnsi="Tahoma" w:eastAsia="宋体"/>
      <w:kern w:val="2"/>
      <w:sz w:val="24"/>
      <w:lang w:val="en-US" w:eastAsia="zh-CN" w:bidi="ar-SA"/>
    </w:rPr>
  </w:style>
  <w:style w:type="character" w:customStyle="1" w:styleId="3338">
    <w:name w:val="wj1"/>
    <w:qFormat/>
    <w:uiPriority w:val="0"/>
    <w:rPr>
      <w:rFonts w:ascii="Tahoma" w:hAnsi="Tahoma" w:eastAsia="宋体"/>
      <w:color w:val="000000"/>
      <w:kern w:val="2"/>
      <w:sz w:val="18"/>
      <w:szCs w:val="18"/>
      <w:u w:val="none"/>
      <w:lang w:val="en-US" w:eastAsia="zh-CN" w:bidi="ar-SA"/>
    </w:rPr>
  </w:style>
  <w:style w:type="character" w:customStyle="1" w:styleId="3339">
    <w:name w:val="标题 111"/>
    <w:qFormat/>
    <w:uiPriority w:val="0"/>
    <w:rPr>
      <w:rFonts w:ascii="Tahoma" w:hAnsi="Tahoma" w:eastAsia="黑体"/>
      <w:b/>
      <w:color w:val="000080"/>
      <w:kern w:val="44"/>
      <w:sz w:val="36"/>
      <w:szCs w:val="36"/>
      <w:lang w:val="en-US" w:eastAsia="zh-CN" w:bidi="ar-SA"/>
    </w:rPr>
  </w:style>
  <w:style w:type="character" w:customStyle="1" w:styleId="3340">
    <w:name w:val="标题 22"/>
    <w:qFormat/>
    <w:uiPriority w:val="0"/>
    <w:rPr>
      <w:rFonts w:ascii="Tahoma" w:hAnsi="Tahoma" w:eastAsia="黑体"/>
      <w:b/>
      <w:bCs/>
      <w:color w:val="0000FF"/>
      <w:kern w:val="2"/>
      <w:sz w:val="32"/>
      <w:szCs w:val="32"/>
      <w:lang w:val="en-US" w:eastAsia="zh-CN" w:bidi="ar-SA"/>
    </w:rPr>
  </w:style>
  <w:style w:type="character" w:customStyle="1" w:styleId="3341">
    <w:name w:val="标题 32"/>
    <w:qFormat/>
    <w:uiPriority w:val="0"/>
    <w:rPr>
      <w:rFonts w:ascii="Tahoma" w:hAnsi="Tahoma" w:eastAsia="宋体"/>
      <w:b/>
      <w:bCs/>
      <w:color w:val="0000FF"/>
      <w:kern w:val="2"/>
      <w:sz w:val="32"/>
      <w:szCs w:val="32"/>
      <w:lang w:val="en-US" w:eastAsia="zh-CN" w:bidi="ar-SA"/>
    </w:rPr>
  </w:style>
  <w:style w:type="character" w:customStyle="1" w:styleId="3342">
    <w:name w:val="标题 411"/>
    <w:qFormat/>
    <w:uiPriority w:val="0"/>
    <w:rPr>
      <w:rFonts w:ascii="Arial" w:hAnsi="Arial" w:eastAsia="黑体"/>
      <w:b/>
      <w:bCs/>
      <w:color w:val="0000FF"/>
      <w:kern w:val="2"/>
      <w:sz w:val="28"/>
      <w:szCs w:val="28"/>
      <w:lang w:val="en-US" w:eastAsia="zh-CN" w:bidi="ar-SA"/>
    </w:rPr>
  </w:style>
  <w:style w:type="character" w:customStyle="1" w:styleId="3343">
    <w:name w:val="pt9-hui-line201"/>
    <w:qFormat/>
    <w:uiPriority w:val="0"/>
    <w:rPr>
      <w:rFonts w:ascii="Tahoma" w:hAnsi="Tahoma" w:eastAsia="宋体"/>
      <w:color w:val="333333"/>
      <w:kern w:val="2"/>
      <w:sz w:val="18"/>
      <w:szCs w:val="18"/>
      <w:u w:val="none"/>
      <w:lang w:val="en-US" w:eastAsia="zh-CN" w:bidi="ar-SA"/>
    </w:rPr>
  </w:style>
  <w:style w:type="character" w:customStyle="1" w:styleId="3344">
    <w:name w:val="正文（缩进） Char2"/>
    <w:qFormat/>
    <w:uiPriority w:val="0"/>
    <w:rPr>
      <w:rFonts w:ascii="Tahoma" w:hAnsi="Tahoma" w:eastAsia="宋体"/>
      <w:kern w:val="2"/>
      <w:sz w:val="24"/>
      <w:szCs w:val="24"/>
      <w:lang w:val="en-US" w:eastAsia="zh-CN" w:bidi="ar-SA"/>
    </w:rPr>
  </w:style>
  <w:style w:type="paragraph" w:customStyle="1" w:styleId="3345">
    <w:name w:val="样式 加粗 段前: 6 磅 段后: 6 磅"/>
    <w:basedOn w:val="1"/>
    <w:qFormat/>
    <w:uiPriority w:val="0"/>
    <w:pPr>
      <w:autoSpaceDE w:val="0"/>
      <w:autoSpaceDN w:val="0"/>
      <w:adjustRightInd w:val="0"/>
      <w:jc w:val="both"/>
    </w:pPr>
    <w:rPr>
      <w:rFonts w:ascii="Times New Roman" w:hAnsi="Times New Roman" w:cs="宋体"/>
      <w:b/>
      <w:bCs/>
      <w:sz w:val="21"/>
      <w:szCs w:val="20"/>
    </w:rPr>
  </w:style>
  <w:style w:type="paragraph" w:customStyle="1" w:styleId="3346">
    <w:name w:val="样式 首行缩进:  0.74 厘米 段前: 6 磅 段后: 6 磅"/>
    <w:basedOn w:val="1"/>
    <w:qFormat/>
    <w:uiPriority w:val="0"/>
    <w:pPr>
      <w:autoSpaceDE w:val="0"/>
      <w:autoSpaceDN w:val="0"/>
      <w:adjustRightInd w:val="0"/>
      <w:ind w:firstLine="420"/>
      <w:jc w:val="both"/>
    </w:pPr>
    <w:rPr>
      <w:rFonts w:ascii="Times New Roman" w:hAnsi="Times New Roman" w:cs="宋体"/>
      <w:sz w:val="21"/>
      <w:szCs w:val="20"/>
    </w:rPr>
  </w:style>
  <w:style w:type="paragraph" w:customStyle="1" w:styleId="3347">
    <w:name w:val="Char Char1 Char Char Char Char Char Char2"/>
    <w:basedOn w:val="1"/>
    <w:qFormat/>
    <w:uiPriority w:val="0"/>
    <w:pPr>
      <w:widowControl/>
      <w:spacing w:line="240" w:lineRule="exact"/>
    </w:pPr>
    <w:rPr>
      <w:rFonts w:ascii="Verdana" w:hAnsi="Verdana" w:eastAsia="仿宋_GB2312"/>
      <w:kern w:val="0"/>
      <w:sz w:val="24"/>
      <w:szCs w:val="20"/>
      <w:lang w:eastAsia="en-US"/>
    </w:rPr>
  </w:style>
  <w:style w:type="paragraph" w:customStyle="1" w:styleId="3348">
    <w:name w:val="Char Char Char Char Char Char Char1 Char"/>
    <w:basedOn w:val="1"/>
    <w:qFormat/>
    <w:uiPriority w:val="99"/>
    <w:pPr>
      <w:jc w:val="both"/>
    </w:pPr>
    <w:rPr>
      <w:rFonts w:ascii="Tahoma" w:hAnsi="Tahoma" w:eastAsia="仿宋_GB2312"/>
      <w:sz w:val="24"/>
      <w:szCs w:val="32"/>
    </w:rPr>
  </w:style>
  <w:style w:type="character" w:customStyle="1" w:styleId="3349">
    <w:name w:val="px14"/>
    <w:qFormat/>
    <w:uiPriority w:val="0"/>
    <w:rPr>
      <w:rFonts w:ascii="Tahoma" w:hAnsi="Tahoma" w:eastAsia="宋体"/>
      <w:kern w:val="2"/>
      <w:sz w:val="24"/>
      <w:lang w:val="en-US" w:eastAsia="zh-CN" w:bidi="ar-SA"/>
    </w:rPr>
  </w:style>
  <w:style w:type="character" w:customStyle="1" w:styleId="3350">
    <w:name w:val="word21"/>
    <w:qFormat/>
    <w:uiPriority w:val="0"/>
    <w:rPr>
      <w:rFonts w:ascii="Tahoma" w:hAnsi="Tahoma" w:eastAsia="宋体"/>
      <w:b/>
      <w:bCs/>
      <w:color w:val="194D7C"/>
      <w:kern w:val="2"/>
      <w:sz w:val="18"/>
      <w:szCs w:val="18"/>
      <w:lang w:val="en-US" w:eastAsia="zh-CN" w:bidi="ar-SA"/>
    </w:rPr>
  </w:style>
  <w:style w:type="paragraph" w:customStyle="1" w:styleId="3351">
    <w:name w:val="样式 标题 2H22nd levelh22Header 2l2Heading 2 HiddenHeading 2..."/>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352">
    <w:name w:val="文本框样式1"/>
    <w:basedOn w:val="1"/>
    <w:qFormat/>
    <w:uiPriority w:val="99"/>
    <w:pPr>
      <w:spacing w:line="180" w:lineRule="exact"/>
      <w:jc w:val="center"/>
    </w:pPr>
    <w:rPr>
      <w:rFonts w:ascii="Times New Roman" w:hAnsi="Times New Roman"/>
      <w:sz w:val="21"/>
      <w:szCs w:val="21"/>
    </w:rPr>
  </w:style>
  <w:style w:type="paragraph" w:customStyle="1" w:styleId="3353">
    <w:name w:val="公司文件样式"/>
    <w:basedOn w:val="1"/>
    <w:qFormat/>
    <w:uiPriority w:val="0"/>
    <w:pPr>
      <w:jc w:val="right"/>
    </w:pPr>
    <w:rPr>
      <w:rFonts w:ascii="Times New Roman" w:hAnsi="Times New Roman" w:eastAsia="黑体"/>
      <w:sz w:val="21"/>
      <w:szCs w:val="24"/>
    </w:rPr>
  </w:style>
  <w:style w:type="paragraph" w:customStyle="1" w:styleId="3354">
    <w:name w:val="text 4"/>
    <w:qFormat/>
    <w:uiPriority w:val="0"/>
    <w:pPr>
      <w:widowControl w:val="0"/>
      <w:adjustRightInd w:val="0"/>
      <w:spacing w:before="240"/>
      <w:jc w:val="both"/>
      <w:textAlignment w:val="baseline"/>
    </w:pPr>
    <w:rPr>
      <w:rFonts w:ascii="Times New Roman" w:hAnsi="Times New Roman" w:eastAsia="宋体" w:cs="Times New Roman"/>
      <w:sz w:val="24"/>
      <w:lang w:val="en-AU" w:eastAsia="zh-CN" w:bidi="ar-SA"/>
    </w:rPr>
  </w:style>
  <w:style w:type="paragraph" w:customStyle="1" w:styleId="3355">
    <w:name w:val="zhengwen"/>
    <w:basedOn w:val="1"/>
    <w:qFormat/>
    <w:uiPriority w:val="99"/>
    <w:pPr>
      <w:widowControl/>
      <w:spacing w:beforeAutospacing="1" w:afterAutospacing="1" w:line="420" w:lineRule="atLeast"/>
    </w:pPr>
    <w:rPr>
      <w:rFonts w:ascii="宋体" w:hAnsi="宋体"/>
      <w:color w:val="000000"/>
      <w:kern w:val="0"/>
      <w:sz w:val="21"/>
      <w:szCs w:val="20"/>
    </w:rPr>
  </w:style>
  <w:style w:type="character" w:customStyle="1" w:styleId="3356">
    <w:name w:val="加点正文缩进 Char"/>
    <w:link w:val="784"/>
    <w:qFormat/>
    <w:uiPriority w:val="0"/>
    <w:rPr>
      <w:rFonts w:ascii="宋体" w:hAnsi="宋体" w:eastAsia="仿宋" w:cs="Times New Roman"/>
      <w:kern w:val="2"/>
      <w:sz w:val="28"/>
      <w:szCs w:val="24"/>
    </w:rPr>
  </w:style>
  <w:style w:type="character" w:customStyle="1" w:styleId="3357">
    <w:name w:val="样式 段前: 0.5 行 段后: 0.5 行 Char"/>
    <w:link w:val="3097"/>
    <w:qFormat/>
    <w:uiPriority w:val="0"/>
    <w:rPr>
      <w:rFonts w:ascii="Times New Roman" w:hAnsi="Times New Roman" w:eastAsia="宋体" w:cs="Times New Roman"/>
      <w:kern w:val="0"/>
      <w:sz w:val="24"/>
      <w:szCs w:val="20"/>
    </w:rPr>
  </w:style>
  <w:style w:type="character" w:customStyle="1" w:styleId="3358">
    <w:name w:val="Char Char29"/>
    <w:qFormat/>
    <w:uiPriority w:val="0"/>
    <w:rPr>
      <w:rFonts w:eastAsia="黑体"/>
      <w:b/>
      <w:bCs/>
      <w:color w:val="0000FF"/>
      <w:kern w:val="2"/>
      <w:sz w:val="32"/>
      <w:szCs w:val="32"/>
      <w:lang w:val="en-US" w:eastAsia="zh-CN" w:bidi="ar-SA"/>
    </w:rPr>
  </w:style>
  <w:style w:type="character" w:customStyle="1" w:styleId="3359">
    <w:name w:val="Char Char28"/>
    <w:qFormat/>
    <w:uiPriority w:val="0"/>
    <w:rPr>
      <w:rFonts w:eastAsia="宋体"/>
      <w:b/>
      <w:bCs/>
      <w:color w:val="0000FF"/>
      <w:kern w:val="2"/>
      <w:sz w:val="32"/>
      <w:szCs w:val="32"/>
      <w:lang w:val="en-US" w:eastAsia="zh-CN" w:bidi="ar-SA"/>
    </w:rPr>
  </w:style>
  <w:style w:type="character" w:customStyle="1" w:styleId="3360">
    <w:name w:val="h3 Char4"/>
    <w:qFormat/>
    <w:uiPriority w:val="0"/>
    <w:rPr>
      <w:rFonts w:eastAsia="宋体"/>
      <w:b/>
      <w:bCs/>
      <w:color w:val="0000FF"/>
      <w:kern w:val="2"/>
      <w:sz w:val="32"/>
      <w:szCs w:val="32"/>
      <w:lang w:val="en-US" w:eastAsia="zh-CN" w:bidi="ar-SA"/>
    </w:rPr>
  </w:style>
  <w:style w:type="character" w:customStyle="1" w:styleId="3361">
    <w:name w:val="正文格式 Char"/>
    <w:qFormat/>
    <w:uiPriority w:val="0"/>
    <w:rPr>
      <w:rFonts w:ascii="Times New Roman" w:hAnsi="Times New Roman" w:eastAsia="宋体" w:cs="Times New Roman"/>
      <w:kern w:val="24"/>
      <w:sz w:val="24"/>
      <w:szCs w:val="21"/>
    </w:rPr>
  </w:style>
  <w:style w:type="character" w:customStyle="1" w:styleId="3362">
    <w:name w:val="图 Char"/>
    <w:link w:val="2953"/>
    <w:qFormat/>
    <w:uiPriority w:val="0"/>
    <w:rPr>
      <w:rFonts w:ascii="Times New Roman" w:hAnsi="Times New Roman" w:eastAsia="宋体" w:cs="Times New Roman"/>
      <w:kern w:val="0"/>
      <w:sz w:val="20"/>
      <w:szCs w:val="24"/>
    </w:rPr>
  </w:style>
  <w:style w:type="paragraph" w:customStyle="1" w:styleId="3363">
    <w:name w:val="白皮书正文"/>
    <w:basedOn w:val="1"/>
    <w:qFormat/>
    <w:uiPriority w:val="0"/>
    <w:pPr>
      <w:autoSpaceDE w:val="0"/>
      <w:adjustRightInd w:val="0"/>
      <w:spacing w:line="360" w:lineRule="auto"/>
      <w:jc w:val="both"/>
      <w:textAlignment w:val="top"/>
    </w:pPr>
    <w:rPr>
      <w:rFonts w:ascii="Times New Roman" w:hAnsi="Times New Roman" w:cs="宋体"/>
      <w:bCs/>
      <w:sz w:val="24"/>
      <w:szCs w:val="24"/>
      <w:lang w:val="zh-CN"/>
    </w:rPr>
  </w:style>
  <w:style w:type="character" w:customStyle="1" w:styleId="3364">
    <w:name w:val="标题 2 Char Char Char"/>
    <w:qFormat/>
    <w:uiPriority w:val="0"/>
    <w:rPr>
      <w:rFonts w:ascii="Arial" w:hAnsi="Arial" w:eastAsia="黑体"/>
      <w:b/>
      <w:bCs/>
      <w:kern w:val="2"/>
      <w:sz w:val="32"/>
      <w:szCs w:val="32"/>
      <w:lang w:val="en-US" w:eastAsia="zh-CN" w:bidi="ar-SA"/>
    </w:rPr>
  </w:style>
  <w:style w:type="paragraph" w:customStyle="1" w:styleId="3365">
    <w:name w:val="模板标题3"/>
    <w:basedOn w:val="5"/>
    <w:next w:val="51"/>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366">
    <w:name w:val="模板普通正文"/>
    <w:basedOn w:val="36"/>
    <w:qFormat/>
    <w:uiPriority w:val="99"/>
    <w:pPr>
      <w:spacing w:beforeLines="50" w:after="10" w:line="360" w:lineRule="auto"/>
      <w:ind w:left="720" w:leftChars="0" w:firstLine="490" w:firstLineChars="175"/>
    </w:pPr>
    <w:rPr>
      <w:rFonts w:ascii="Times New Roman" w:hAnsi="Times New Roman"/>
      <w:kern w:val="0"/>
      <w:sz w:val="24"/>
      <w:szCs w:val="24"/>
    </w:rPr>
  </w:style>
  <w:style w:type="character" w:customStyle="1" w:styleId="3367">
    <w:name w:val="large1"/>
    <w:qFormat/>
    <w:uiPriority w:val="0"/>
    <w:rPr>
      <w:sz w:val="24"/>
      <w:szCs w:val="24"/>
    </w:rPr>
  </w:style>
  <w:style w:type="character" w:customStyle="1" w:styleId="3368">
    <w:name w:val="hong1"/>
    <w:qFormat/>
    <w:uiPriority w:val="0"/>
    <w:rPr>
      <w:color w:val="AF3700"/>
      <w:sz w:val="18"/>
      <w:szCs w:val="18"/>
      <w:u w:val="none"/>
    </w:rPr>
  </w:style>
  <w:style w:type="paragraph" w:customStyle="1" w:styleId="3369">
    <w:name w:val="正文首行缩进 2字符"/>
    <w:basedOn w:val="1"/>
    <w:qFormat/>
    <w:uiPriority w:val="0"/>
    <w:pPr>
      <w:spacing w:beforeLines="50" w:afterLines="50"/>
      <w:ind w:firstLine="200" w:firstLineChars="200"/>
      <w:jc w:val="both"/>
    </w:pPr>
    <w:rPr>
      <w:rFonts w:ascii="Times New Roman" w:hAnsi="Times New Roman"/>
      <w:sz w:val="21"/>
      <w:szCs w:val="24"/>
    </w:rPr>
  </w:style>
  <w:style w:type="paragraph" w:customStyle="1" w:styleId="3370">
    <w:name w:val="Style 小四 Left"/>
    <w:basedOn w:val="1"/>
    <w:qFormat/>
    <w:uiPriority w:val="0"/>
    <w:pPr>
      <w:spacing w:line="360" w:lineRule="auto"/>
      <w:ind w:firstLine="200" w:firstLineChars="200"/>
    </w:pPr>
    <w:rPr>
      <w:rFonts w:ascii="Times New Roman" w:hAnsi="Times New Roman" w:cs="宋体"/>
      <w:kern w:val="0"/>
      <w:sz w:val="24"/>
      <w:szCs w:val="20"/>
    </w:rPr>
  </w:style>
  <w:style w:type="paragraph" w:customStyle="1" w:styleId="3371">
    <w:name w:val="标记1"/>
    <w:basedOn w:val="1"/>
    <w:qFormat/>
    <w:uiPriority w:val="0"/>
    <w:pPr>
      <w:spacing w:beforeLines="50" w:afterLines="50" w:line="360" w:lineRule="auto"/>
      <w:jc w:val="both"/>
    </w:pPr>
    <w:rPr>
      <w:rFonts w:ascii="Times New Roman" w:hAnsi="Times New Roman"/>
      <w:b/>
      <w:bCs/>
      <w:sz w:val="24"/>
      <w:szCs w:val="24"/>
    </w:rPr>
  </w:style>
  <w:style w:type="character" w:customStyle="1" w:styleId="3372">
    <w:name w:val="lll1"/>
    <w:qFormat/>
    <w:uiPriority w:val="0"/>
  </w:style>
  <w:style w:type="paragraph" w:customStyle="1" w:styleId="3373">
    <w:name w:val="alignc1"/>
    <w:basedOn w:val="1"/>
    <w:qFormat/>
    <w:uiPriority w:val="0"/>
    <w:pPr>
      <w:widowControl/>
      <w:jc w:val="center"/>
    </w:pPr>
    <w:rPr>
      <w:rFonts w:ascii="宋体" w:hAnsi="宋体" w:cs="宋体"/>
      <w:kern w:val="0"/>
      <w:sz w:val="24"/>
      <w:szCs w:val="24"/>
    </w:rPr>
  </w:style>
  <w:style w:type="character" w:customStyle="1" w:styleId="3374">
    <w:name w:val="maintext1"/>
    <w:qFormat/>
    <w:uiPriority w:val="0"/>
    <w:rPr>
      <w:rFonts w:hint="default" w:ascii="Arial" w:hAnsi="Arial" w:cs="Arial"/>
      <w:sz w:val="18"/>
      <w:szCs w:val="18"/>
    </w:rPr>
  </w:style>
  <w:style w:type="character" w:customStyle="1" w:styleId="3375">
    <w:name w:val="font131"/>
    <w:qFormat/>
    <w:uiPriority w:val="0"/>
    <w:rPr>
      <w:sz w:val="20"/>
      <w:szCs w:val="20"/>
    </w:rPr>
  </w:style>
  <w:style w:type="paragraph" w:customStyle="1" w:styleId="3376">
    <w:name w:val="正5"/>
    <w:basedOn w:val="1"/>
    <w:next w:val="86"/>
    <w:qFormat/>
    <w:uiPriority w:val="0"/>
    <w:pPr>
      <w:spacing w:line="460" w:lineRule="exact"/>
      <w:jc w:val="center"/>
    </w:pPr>
    <w:rPr>
      <w:rFonts w:ascii="仿宋_GB2312" w:hAnsi="Times New Roman" w:eastAsia="仿宋_GB2312"/>
      <w:sz w:val="24"/>
      <w:szCs w:val="20"/>
    </w:rPr>
  </w:style>
  <w:style w:type="paragraph" w:customStyle="1" w:styleId="3377">
    <w:name w:val="cleft"/>
    <w:basedOn w:val="1"/>
    <w:qFormat/>
    <w:uiPriority w:val="0"/>
    <w:pPr>
      <w:widowControl/>
    </w:pPr>
    <w:rPr>
      <w:rFonts w:ascii="宋体" w:hAnsi="宋体" w:cs="宋体"/>
      <w:b/>
      <w:bCs/>
      <w:kern w:val="0"/>
      <w:sz w:val="24"/>
      <w:szCs w:val="24"/>
    </w:rPr>
  </w:style>
  <w:style w:type="paragraph" w:customStyle="1" w:styleId="3378">
    <w:name w:val="cright1"/>
    <w:basedOn w:val="1"/>
    <w:qFormat/>
    <w:uiPriority w:val="0"/>
    <w:pPr>
      <w:widowControl/>
      <w:wordWrap w:val="0"/>
    </w:pPr>
    <w:rPr>
      <w:rFonts w:ascii="宋体" w:hAnsi="宋体" w:cs="宋体"/>
      <w:color w:val="383838"/>
      <w:kern w:val="0"/>
      <w:sz w:val="24"/>
      <w:szCs w:val="24"/>
    </w:rPr>
  </w:style>
  <w:style w:type="character" w:customStyle="1" w:styleId="3379">
    <w:name w:val="产品手册标题 Char Char"/>
    <w:qFormat/>
    <w:uiPriority w:val="0"/>
    <w:rPr>
      <w:rFonts w:ascii="Arial" w:hAnsi="Arial" w:eastAsia="黑体"/>
      <w:color w:val="000000"/>
      <w:kern w:val="2"/>
      <w:sz w:val="24"/>
      <w:szCs w:val="24"/>
    </w:rPr>
  </w:style>
  <w:style w:type="paragraph" w:customStyle="1" w:styleId="3380">
    <w:name w:val="段落1"/>
    <w:basedOn w:val="1"/>
    <w:link w:val="3381"/>
    <w:qFormat/>
    <w:uiPriority w:val="99"/>
    <w:pPr>
      <w:adjustRightInd w:val="0"/>
      <w:spacing w:line="360" w:lineRule="auto"/>
      <w:ind w:firstLine="567"/>
      <w:jc w:val="both"/>
      <w:textAlignment w:val="baseline"/>
    </w:pPr>
    <w:rPr>
      <w:rFonts w:ascii="Times New Roman" w:hAnsi="Times New Roman"/>
      <w:kern w:val="0"/>
      <w:sz w:val="24"/>
      <w:szCs w:val="20"/>
    </w:rPr>
  </w:style>
  <w:style w:type="character" w:customStyle="1" w:styleId="3381">
    <w:name w:val="段落1 Char"/>
    <w:link w:val="3380"/>
    <w:qFormat/>
    <w:uiPriority w:val="0"/>
    <w:rPr>
      <w:rFonts w:ascii="Times New Roman" w:hAnsi="Times New Roman" w:eastAsia="宋体" w:cs="Times New Roman"/>
      <w:kern w:val="0"/>
      <w:sz w:val="24"/>
      <w:szCs w:val="20"/>
    </w:rPr>
  </w:style>
  <w:style w:type="character" w:customStyle="1" w:styleId="3382">
    <w:name w:val="超链接1"/>
    <w:qFormat/>
    <w:uiPriority w:val="99"/>
    <w:rPr>
      <w:color w:val="0000FF"/>
      <w:u w:val="single"/>
    </w:rPr>
  </w:style>
  <w:style w:type="paragraph" w:customStyle="1" w:styleId="3383">
    <w:name w:val="文本块1"/>
    <w:basedOn w:val="1"/>
    <w:qFormat/>
    <w:uiPriority w:val="99"/>
    <w:pPr>
      <w:widowControl/>
      <w:autoSpaceDE w:val="0"/>
      <w:autoSpaceDN w:val="0"/>
      <w:adjustRightInd w:val="0"/>
      <w:spacing w:line="360" w:lineRule="auto"/>
      <w:ind w:left="840" w:right="33" w:firstLine="600"/>
      <w:jc w:val="both"/>
      <w:textAlignment w:val="bottom"/>
    </w:pPr>
    <w:rPr>
      <w:rFonts w:ascii="昆仑楷体" w:hAnsi="Times New Roman" w:eastAsia="昆仑楷体"/>
      <w:kern w:val="0"/>
      <w:szCs w:val="20"/>
    </w:rPr>
  </w:style>
  <w:style w:type="paragraph" w:customStyle="1" w:styleId="3384">
    <w:name w:val="正文文本缩进 21"/>
    <w:basedOn w:val="1"/>
    <w:qFormat/>
    <w:uiPriority w:val="99"/>
    <w:pPr>
      <w:adjustRightInd w:val="0"/>
      <w:ind w:firstLine="525"/>
      <w:jc w:val="both"/>
      <w:textAlignment w:val="baseline"/>
    </w:pPr>
    <w:rPr>
      <w:rFonts w:ascii="Arial" w:hAnsi="Arial"/>
      <w:sz w:val="24"/>
      <w:szCs w:val="20"/>
    </w:rPr>
  </w:style>
  <w:style w:type="paragraph" w:customStyle="1" w:styleId="3385">
    <w:name w:val="正文文本缩进 31"/>
    <w:basedOn w:val="1"/>
    <w:qFormat/>
    <w:uiPriority w:val="99"/>
    <w:pPr>
      <w:widowControl/>
      <w:autoSpaceDE w:val="0"/>
      <w:autoSpaceDN w:val="0"/>
      <w:adjustRightInd w:val="0"/>
      <w:ind w:left="600" w:firstLine="570"/>
      <w:jc w:val="both"/>
      <w:textAlignment w:val="bottom"/>
    </w:pPr>
    <w:rPr>
      <w:rFonts w:ascii="Arial" w:hAnsi="Arial"/>
      <w:sz w:val="24"/>
      <w:szCs w:val="20"/>
    </w:rPr>
  </w:style>
  <w:style w:type="paragraph" w:customStyle="1" w:styleId="3386">
    <w:name w:val="文档结构图1"/>
    <w:basedOn w:val="1"/>
    <w:qFormat/>
    <w:uiPriority w:val="99"/>
    <w:pPr>
      <w:shd w:val="clear" w:color="auto" w:fill="000080"/>
      <w:adjustRightInd w:val="0"/>
      <w:jc w:val="both"/>
      <w:textAlignment w:val="baseline"/>
    </w:pPr>
    <w:rPr>
      <w:rFonts w:ascii="Times New Roman" w:hAnsi="Times New Roman"/>
      <w:sz w:val="21"/>
      <w:szCs w:val="20"/>
    </w:rPr>
  </w:style>
  <w:style w:type="character" w:customStyle="1" w:styleId="3387">
    <w:name w:val="dl-para1"/>
    <w:qFormat/>
    <w:uiPriority w:val="0"/>
    <w:rPr>
      <w:sz w:val="24"/>
      <w:szCs w:val="24"/>
    </w:rPr>
  </w:style>
  <w:style w:type="character" w:customStyle="1" w:styleId="3388">
    <w:name w:val="word2"/>
    <w:qFormat/>
    <w:uiPriority w:val="0"/>
  </w:style>
  <w:style w:type="paragraph" w:customStyle="1" w:styleId="3389">
    <w:name w:val="word"/>
    <w:basedOn w:val="1"/>
    <w:qFormat/>
    <w:uiPriority w:val="0"/>
    <w:pPr>
      <w:widowControl/>
      <w:spacing w:beforeAutospacing="1" w:afterAutospacing="1" w:line="300" w:lineRule="atLeast"/>
    </w:pPr>
    <w:rPr>
      <w:rFonts w:ascii="宋体" w:hAnsi="宋体"/>
      <w:color w:val="194D7C"/>
      <w:kern w:val="0"/>
      <w:sz w:val="18"/>
      <w:szCs w:val="18"/>
    </w:rPr>
  </w:style>
  <w:style w:type="character" w:customStyle="1" w:styleId="3390">
    <w:name w:val="white131"/>
    <w:qFormat/>
    <w:uiPriority w:val="0"/>
    <w:rPr>
      <w:color w:val="000000"/>
      <w:sz w:val="20"/>
      <w:szCs w:val="20"/>
    </w:rPr>
  </w:style>
  <w:style w:type="paragraph" w:customStyle="1" w:styleId="3391">
    <w:name w:val="默认段落字体 Para Char Char Char Char Char Char Char Char Char Char Char Char1 Char Char1 Char Char Char Char Char Char Char Char Char Char"/>
    <w:basedOn w:val="1"/>
    <w:qFormat/>
    <w:uiPriority w:val="0"/>
    <w:pPr>
      <w:tabs>
        <w:tab w:val="right" w:pos="-2120"/>
      </w:tabs>
      <w:snapToGrid w:val="0"/>
      <w:jc w:val="both"/>
    </w:pPr>
    <w:rPr>
      <w:rFonts w:ascii="Tahoma" w:hAnsi="Tahoma"/>
      <w:spacing w:val="6"/>
      <w:sz w:val="24"/>
      <w:szCs w:val="20"/>
    </w:rPr>
  </w:style>
  <w:style w:type="character" w:customStyle="1" w:styleId="3392">
    <w:name w:val="占位符文本11"/>
    <w:qFormat/>
    <w:uiPriority w:val="99"/>
    <w:rPr>
      <w:color w:val="808080"/>
    </w:rPr>
  </w:style>
  <w:style w:type="paragraph" w:customStyle="1" w:styleId="3393">
    <w:name w:val="样式 (西文) 宋体 四号 行距: 1.5 倍行距 首行缩进:  2.25 字符"/>
    <w:basedOn w:val="1"/>
    <w:qFormat/>
    <w:uiPriority w:val="0"/>
    <w:pPr>
      <w:tabs>
        <w:tab w:val="left" w:pos="720"/>
      </w:tabs>
      <w:spacing w:line="360" w:lineRule="auto"/>
      <w:ind w:firstLine="480" w:firstLineChars="200"/>
      <w:jc w:val="both"/>
    </w:pPr>
    <w:rPr>
      <w:rFonts w:ascii="宋体" w:hAnsi="宋体"/>
      <w:sz w:val="24"/>
      <w:szCs w:val="24"/>
    </w:rPr>
  </w:style>
  <w:style w:type="character" w:customStyle="1" w:styleId="3394">
    <w:name w:val="tpc_content1"/>
    <w:qFormat/>
    <w:uiPriority w:val="0"/>
    <w:rPr>
      <w:sz w:val="20"/>
      <w:szCs w:val="20"/>
    </w:rPr>
  </w:style>
  <w:style w:type="character" w:customStyle="1" w:styleId="3395">
    <w:name w:val="style4"/>
    <w:qFormat/>
    <w:uiPriority w:val="0"/>
  </w:style>
  <w:style w:type="character" w:customStyle="1" w:styleId="3396">
    <w:name w:val="14normal1"/>
    <w:qFormat/>
    <w:uiPriority w:val="0"/>
    <w:rPr>
      <w:rFonts w:hint="default" w:ascii="ˎ̥" w:hAnsi="ˎ̥"/>
      <w:color w:val="000000"/>
      <w:sz w:val="21"/>
      <w:szCs w:val="21"/>
    </w:rPr>
  </w:style>
  <w:style w:type="character" w:customStyle="1" w:styleId="3397">
    <w:name w:val="style411"/>
    <w:qFormat/>
    <w:uiPriority w:val="0"/>
    <w:rPr>
      <w:rFonts w:hint="default" w:ascii="Arial" w:hAnsi="Arial" w:cs="Arial"/>
      <w:b/>
      <w:bCs/>
      <w:sz w:val="20"/>
      <w:szCs w:val="20"/>
    </w:rPr>
  </w:style>
  <w:style w:type="character" w:customStyle="1" w:styleId="3398">
    <w:name w:val="样式 标题 3H3h33rd levelLevel 3 Headl3CTHeading 3 - oldISO2...1 Char"/>
    <w:link w:val="3399"/>
    <w:qFormat/>
    <w:uiPriority w:val="0"/>
    <w:rPr>
      <w:rFonts w:ascii="宋体" w:hAnsi="宋体"/>
      <w:bCs/>
      <w:color w:val="000000"/>
      <w:sz w:val="32"/>
      <w:szCs w:val="32"/>
    </w:rPr>
  </w:style>
  <w:style w:type="paragraph" w:customStyle="1" w:styleId="3399">
    <w:name w:val="样式 标题 3H3h33rd levelLevel 3 Headl3CTHeading 3 - oldISO2...1"/>
    <w:basedOn w:val="6"/>
    <w:link w:val="3398"/>
    <w:qFormat/>
    <w:uiPriority w:val="0"/>
    <w:pPr>
      <w:numPr>
        <w:ilvl w:val="0"/>
        <w:numId w:val="0"/>
      </w:numPr>
      <w:tabs>
        <w:tab w:val="left" w:pos="1260"/>
      </w:tabs>
      <w:spacing w:before="156" w:after="156"/>
      <w:ind w:left="1260" w:right="100" w:rightChars="100" w:hanging="420"/>
      <w:jc w:val="both"/>
    </w:pPr>
    <w:rPr>
      <w:rFonts w:ascii="宋体" w:hAnsi="宋体" w:eastAsiaTheme="minorEastAsia" w:cstheme="minorBidi"/>
      <w:b w:val="0"/>
      <w:color w:val="000000"/>
    </w:rPr>
  </w:style>
  <w:style w:type="character" w:customStyle="1" w:styleId="3400">
    <w:name w:val="top-det"/>
    <w:qFormat/>
    <w:uiPriority w:val="0"/>
  </w:style>
  <w:style w:type="character" w:customStyle="1" w:styleId="3401">
    <w:name w:val="Title Char1"/>
    <w:qFormat/>
    <w:uiPriority w:val="0"/>
    <w:rPr>
      <w:rFonts w:ascii="Cambria" w:hAnsi="Cambria" w:cs="Cambria"/>
      <w:b/>
      <w:bCs/>
      <w:sz w:val="32"/>
      <w:szCs w:val="32"/>
    </w:rPr>
  </w:style>
  <w:style w:type="character" w:customStyle="1" w:styleId="3402">
    <w:name w:val="style601"/>
    <w:qFormat/>
    <w:uiPriority w:val="0"/>
    <w:rPr>
      <w:rFonts w:hint="default" w:ascii="Times New Roman" w:hAnsi="Times New Roman" w:cs="Times New Roman"/>
      <w:sz w:val="20"/>
      <w:szCs w:val="20"/>
    </w:rPr>
  </w:style>
  <w:style w:type="character" w:customStyle="1" w:styleId="3403">
    <w:name w:val="Table Description Char Char"/>
    <w:link w:val="364"/>
    <w:qFormat/>
    <w:uiPriority w:val="0"/>
    <w:rPr>
      <w:rFonts w:ascii="Arial" w:hAnsi="Arial" w:eastAsia="黑体" w:cs="Times New Roman"/>
      <w:kern w:val="0"/>
      <w:sz w:val="18"/>
      <w:szCs w:val="20"/>
    </w:rPr>
  </w:style>
  <w:style w:type="character" w:customStyle="1" w:styleId="3404">
    <w:name w:val="font91"/>
    <w:qFormat/>
    <w:uiPriority w:val="0"/>
    <w:rPr>
      <w:rFonts w:hint="default"/>
      <w:color w:val="000000"/>
      <w:sz w:val="18"/>
      <w:szCs w:val="18"/>
      <w:u w:val="none"/>
    </w:rPr>
  </w:style>
  <w:style w:type="character" w:customStyle="1" w:styleId="3405">
    <w:name w:val="titletext11"/>
    <w:qFormat/>
    <w:uiPriority w:val="0"/>
    <w:rPr>
      <w:b/>
      <w:bCs/>
      <w:color w:val="C50B1E"/>
    </w:rPr>
  </w:style>
  <w:style w:type="character" w:customStyle="1" w:styleId="3406">
    <w:name w:val="v151"/>
    <w:qFormat/>
    <w:uiPriority w:val="0"/>
    <w:rPr>
      <w:sz w:val="18"/>
      <w:szCs w:val="18"/>
    </w:rPr>
  </w:style>
  <w:style w:type="paragraph" w:customStyle="1" w:styleId="3407">
    <w:name w:val="Char Char Char3"/>
    <w:basedOn w:val="1"/>
    <w:qFormat/>
    <w:uiPriority w:val="0"/>
    <w:pPr>
      <w:tabs>
        <w:tab w:val="left" w:pos="360"/>
      </w:tabs>
      <w:jc w:val="both"/>
    </w:pPr>
    <w:rPr>
      <w:rFonts w:ascii="Tahoma" w:hAnsi="Tahoma" w:eastAsiaTheme="minorEastAsia" w:cstheme="minorBidi"/>
      <w:sz w:val="24"/>
    </w:rPr>
  </w:style>
  <w:style w:type="character" w:customStyle="1" w:styleId="3408">
    <w:name w:val="项目标题 2 Char Char"/>
    <w:qFormat/>
    <w:uiPriority w:val="0"/>
    <w:rPr>
      <w:rFonts w:ascii="Arial" w:hAnsi="Arial" w:eastAsia="黑体"/>
      <w:b/>
      <w:bCs/>
      <w:kern w:val="2"/>
      <w:sz w:val="32"/>
      <w:szCs w:val="32"/>
      <w:lang w:val="en-US" w:eastAsia="zh-CN" w:bidi="ar-SA"/>
    </w:rPr>
  </w:style>
  <w:style w:type="character" w:customStyle="1" w:styleId="3409">
    <w:name w:val="样式 标题 3H3h33rd levelLevel 3 Headl3CTHeading 3 - oldISO2...2 Char"/>
    <w:link w:val="3410"/>
    <w:qFormat/>
    <w:uiPriority w:val="0"/>
    <w:rPr>
      <w:rFonts w:ascii="宋体" w:hAnsi="宋体"/>
      <w:bCs/>
      <w:color w:val="000000"/>
      <w:sz w:val="32"/>
      <w:szCs w:val="32"/>
    </w:rPr>
  </w:style>
  <w:style w:type="paragraph" w:customStyle="1" w:styleId="3410">
    <w:name w:val="样式 标题 3H3h33rd levelLevel 3 Headl3CTHeading 3 - oldISO2...2"/>
    <w:basedOn w:val="6"/>
    <w:link w:val="3409"/>
    <w:qFormat/>
    <w:uiPriority w:val="0"/>
    <w:pPr>
      <w:numPr>
        <w:ilvl w:val="0"/>
        <w:numId w:val="0"/>
      </w:numPr>
      <w:tabs>
        <w:tab w:val="left" w:pos="1260"/>
      </w:tabs>
      <w:spacing w:before="156" w:after="156"/>
      <w:ind w:left="1260" w:right="100" w:rightChars="100" w:hanging="420"/>
      <w:jc w:val="both"/>
    </w:pPr>
    <w:rPr>
      <w:rFonts w:ascii="宋体" w:hAnsi="宋体" w:eastAsiaTheme="minorEastAsia" w:cstheme="minorBidi"/>
      <w:b w:val="0"/>
      <w:color w:val="000000"/>
    </w:rPr>
  </w:style>
  <w:style w:type="character" w:customStyle="1" w:styleId="3411">
    <w:name w:val="px141"/>
    <w:qFormat/>
    <w:uiPriority w:val="0"/>
    <w:rPr>
      <w:rFonts w:hint="default" w:ascii="ˎ̥" w:hAnsi="ˎ̥"/>
      <w:sz w:val="21"/>
      <w:szCs w:val="21"/>
    </w:rPr>
  </w:style>
  <w:style w:type="character" w:customStyle="1" w:styleId="3412">
    <w:name w:val="about1"/>
    <w:qFormat/>
    <w:uiPriority w:val="0"/>
    <w:rPr>
      <w:rFonts w:hint="default" w:ascii="ˎ̥" w:hAnsi="ˎ̥"/>
      <w:sz w:val="18"/>
      <w:szCs w:val="18"/>
    </w:rPr>
  </w:style>
  <w:style w:type="character" w:customStyle="1" w:styleId="3413">
    <w:name w:val="标正文 Char"/>
    <w:link w:val="3414"/>
    <w:qFormat/>
    <w:uiPriority w:val="0"/>
    <w:rPr>
      <w:rFonts w:ascii="Cambria" w:hAnsi="Cambria"/>
      <w:sz w:val="24"/>
      <w:lang w:eastAsia="en-US"/>
    </w:rPr>
  </w:style>
  <w:style w:type="paragraph" w:customStyle="1" w:styleId="3414">
    <w:name w:val="标正文"/>
    <w:basedOn w:val="1"/>
    <w:link w:val="3413"/>
    <w:qFormat/>
    <w:uiPriority w:val="0"/>
    <w:pPr>
      <w:widowControl/>
      <w:spacing w:line="360" w:lineRule="auto"/>
      <w:ind w:firstLine="480" w:firstLineChars="200"/>
      <w:jc w:val="both"/>
    </w:pPr>
    <w:rPr>
      <w:rFonts w:ascii="Cambria" w:hAnsi="Cambria" w:eastAsiaTheme="minorEastAsia" w:cstheme="minorBidi"/>
      <w:sz w:val="24"/>
      <w:lang w:eastAsia="en-US"/>
    </w:rPr>
  </w:style>
  <w:style w:type="character" w:customStyle="1" w:styleId="3415">
    <w:name w:val="style121"/>
    <w:qFormat/>
    <w:uiPriority w:val="0"/>
    <w:rPr>
      <w:color w:val="FF0000"/>
    </w:rPr>
  </w:style>
  <w:style w:type="character" w:customStyle="1" w:styleId="3416">
    <w:name w:val="font_blue1"/>
    <w:qFormat/>
    <w:uiPriority w:val="0"/>
    <w:rPr>
      <w:b/>
      <w:bCs/>
      <w:color w:val="0070BC"/>
      <w:sz w:val="20"/>
      <w:szCs w:val="20"/>
      <w:u w:val="none"/>
    </w:rPr>
  </w:style>
  <w:style w:type="character" w:customStyle="1" w:styleId="3417">
    <w:name w:val="normal9"/>
    <w:qFormat/>
    <w:uiPriority w:val="0"/>
  </w:style>
  <w:style w:type="character" w:customStyle="1" w:styleId="3418">
    <w:name w:val="Intense Quote Char"/>
    <w:qFormat/>
    <w:uiPriority w:val="0"/>
    <w:rPr>
      <w:rFonts w:ascii="Cambria" w:hAnsi="Cambria"/>
      <w:i/>
      <w:sz w:val="22"/>
      <w:lang w:eastAsia="en-US"/>
    </w:rPr>
  </w:style>
  <w:style w:type="character" w:customStyle="1" w:styleId="3419">
    <w:name w:val="content021"/>
    <w:qFormat/>
    <w:uiPriority w:val="0"/>
    <w:rPr>
      <w:color w:val="444444"/>
      <w:sz w:val="21"/>
      <w:szCs w:val="21"/>
      <w:u w:val="none"/>
    </w:rPr>
  </w:style>
  <w:style w:type="character" w:customStyle="1" w:styleId="3420">
    <w:name w:val="style651"/>
    <w:qFormat/>
    <w:uiPriority w:val="0"/>
    <w:rPr>
      <w:rFonts w:hint="default" w:ascii="Times New Roman" w:hAnsi="Times New Roman" w:cs="Times New Roman"/>
      <w:b/>
      <w:bCs/>
      <w:color w:val="FF0000"/>
      <w:sz w:val="72"/>
      <w:szCs w:val="72"/>
    </w:rPr>
  </w:style>
  <w:style w:type="character" w:customStyle="1" w:styleId="3421">
    <w:name w:val="c lh15"/>
    <w:qFormat/>
    <w:uiPriority w:val="0"/>
  </w:style>
  <w:style w:type="character" w:customStyle="1" w:styleId="3422">
    <w:name w:val="text2"/>
    <w:qFormat/>
    <w:uiPriority w:val="0"/>
  </w:style>
  <w:style w:type="character" w:customStyle="1" w:styleId="3423">
    <w:name w:val="ca-01"/>
    <w:qFormat/>
    <w:uiPriority w:val="0"/>
    <w:rPr>
      <w:rFonts w:hint="eastAsia" w:ascii="宋体" w:hAnsi="宋体" w:eastAsia="宋体"/>
      <w:sz w:val="21"/>
      <w:szCs w:val="21"/>
    </w:rPr>
  </w:style>
  <w:style w:type="character" w:customStyle="1" w:styleId="3424">
    <w:name w:val="No Spacing Char1"/>
    <w:link w:val="3425"/>
    <w:qFormat/>
    <w:uiPriority w:val="0"/>
    <w:rPr>
      <w:sz w:val="22"/>
    </w:rPr>
  </w:style>
  <w:style w:type="paragraph" w:customStyle="1" w:styleId="3425">
    <w:name w:val="无间隔2"/>
    <w:link w:val="3424"/>
    <w:qFormat/>
    <w:uiPriority w:val="0"/>
    <w:rPr>
      <w:rFonts w:asciiTheme="minorHAnsi" w:hAnsiTheme="minorHAnsi" w:eastAsiaTheme="minorEastAsia" w:cstheme="minorBidi"/>
      <w:kern w:val="2"/>
      <w:sz w:val="22"/>
      <w:szCs w:val="22"/>
      <w:lang w:val="en-US" w:eastAsia="zh-CN" w:bidi="ar-SA"/>
    </w:rPr>
  </w:style>
  <w:style w:type="character" w:customStyle="1" w:styleId="3426">
    <w:name w:val="css21"/>
    <w:qFormat/>
    <w:uiPriority w:val="0"/>
    <w:rPr>
      <w:rFonts w:hint="default" w:ascii="Arial" w:hAnsi="Arial" w:cs="Arial"/>
      <w:sz w:val="21"/>
      <w:szCs w:val="21"/>
      <w:u w:val="none"/>
    </w:rPr>
  </w:style>
  <w:style w:type="character" w:customStyle="1" w:styleId="3427">
    <w:name w:val="abcde1"/>
    <w:qFormat/>
    <w:uiPriority w:val="0"/>
    <w:rPr>
      <w:sz w:val="20"/>
      <w:szCs w:val="20"/>
    </w:rPr>
  </w:style>
  <w:style w:type="character" w:customStyle="1" w:styleId="3428">
    <w:name w:val="big"/>
    <w:qFormat/>
    <w:uiPriority w:val="0"/>
  </w:style>
  <w:style w:type="character" w:customStyle="1" w:styleId="3429">
    <w:name w:val="zcl style1"/>
    <w:qFormat/>
    <w:uiPriority w:val="0"/>
  </w:style>
  <w:style w:type="character" w:customStyle="1" w:styleId="3430">
    <w:name w:val="biaoti1"/>
    <w:qFormat/>
    <w:uiPriority w:val="0"/>
    <w:rPr>
      <w:rFonts w:hint="default" w:ascii="_GB2312" w:hAnsi="_GB2312"/>
      <w:color w:val="CCCC33"/>
      <w:sz w:val="36"/>
      <w:szCs w:val="36"/>
    </w:rPr>
  </w:style>
  <w:style w:type="character" w:customStyle="1" w:styleId="3431">
    <w:name w:val="article"/>
    <w:qFormat/>
    <w:uiPriority w:val="0"/>
  </w:style>
  <w:style w:type="character" w:customStyle="1" w:styleId="3432">
    <w:name w:val="项目标题 4 Char Char"/>
    <w:qFormat/>
    <w:uiPriority w:val="0"/>
    <w:rPr>
      <w:rFonts w:eastAsia="仿宋_GB2312"/>
      <w:b/>
      <w:kern w:val="2"/>
      <w:sz w:val="32"/>
      <w:szCs w:val="24"/>
      <w:lang w:val="en-US" w:eastAsia="zh-CN" w:bidi="ar-SA"/>
    </w:rPr>
  </w:style>
  <w:style w:type="character" w:customStyle="1" w:styleId="3433">
    <w:name w:val="ca-11"/>
    <w:qFormat/>
    <w:uiPriority w:val="0"/>
    <w:rPr>
      <w:rFonts w:hint="default" w:ascii="Times New Roman" w:hAnsi="Times New Roman" w:cs="Times New Roman"/>
      <w:sz w:val="32"/>
      <w:szCs w:val="32"/>
    </w:rPr>
  </w:style>
  <w:style w:type="character" w:customStyle="1" w:styleId="3434">
    <w:name w:val="jieshao1"/>
    <w:qFormat/>
    <w:uiPriority w:val="0"/>
    <w:rPr>
      <w:rFonts w:hint="default" w:ascii="_GB2312" w:hAnsi="_GB2312"/>
      <w:color w:val="CCFF33"/>
      <w:sz w:val="27"/>
      <w:szCs w:val="27"/>
    </w:rPr>
  </w:style>
  <w:style w:type="character" w:customStyle="1" w:styleId="3435">
    <w:name w:val="样式 标题 2项目标题 2H2UNDERRUBRIK 1-2h2l2list 2list 2heading 2... Char"/>
    <w:link w:val="3436"/>
    <w:qFormat/>
    <w:uiPriority w:val="0"/>
    <w:rPr>
      <w:rFonts w:ascii="宋体" w:hAnsi="宋体" w:eastAsia="黑体" w:cs="Arial Narrow"/>
      <w:b/>
      <w:bCs/>
      <w:kern w:val="2"/>
      <w:sz w:val="24"/>
      <w:szCs w:val="24"/>
    </w:rPr>
  </w:style>
  <w:style w:type="paragraph" w:customStyle="1" w:styleId="3436">
    <w:name w:val="样式 标题 2项目标题 2H2UNDERRUBRIK 1-2h2l2list 2list 2heading 2..."/>
    <w:basedOn w:val="5"/>
    <w:link w:val="3435"/>
    <w:qFormat/>
    <w:uiPriority w:val="0"/>
    <w:pPr>
      <w:keepLines w:val="0"/>
      <w:widowControl/>
      <w:tabs>
        <w:tab w:val="left" w:pos="840"/>
      </w:tabs>
      <w:topLinePunct/>
      <w:adjustRightInd w:val="0"/>
      <w:snapToGrid w:val="0"/>
      <w:spacing w:before="156" w:after="156" w:line="240" w:lineRule="auto"/>
      <w:ind w:left="840" w:hanging="420"/>
    </w:pPr>
    <w:rPr>
      <w:rFonts w:ascii="宋体" w:hAnsi="宋体" w:eastAsia="黑体" w:cs="Arial Narrow"/>
      <w:sz w:val="24"/>
      <w:szCs w:val="24"/>
    </w:rPr>
  </w:style>
  <w:style w:type="character" w:customStyle="1" w:styleId="3437">
    <w:name w:val="style131"/>
    <w:qFormat/>
    <w:uiPriority w:val="0"/>
    <w:rPr>
      <w:color w:val="FF6600"/>
    </w:rPr>
  </w:style>
  <w:style w:type="character" w:customStyle="1" w:styleId="3438">
    <w:name w:val="style51"/>
    <w:qFormat/>
    <w:uiPriority w:val="0"/>
    <w:rPr>
      <w:b/>
      <w:bCs/>
      <w:color w:val="FF6600"/>
    </w:rPr>
  </w:style>
  <w:style w:type="character" w:customStyle="1" w:styleId="3439">
    <w:name w:val="Figure Description Char Char"/>
    <w:qFormat/>
    <w:uiPriority w:val="99"/>
    <w:rPr>
      <w:rFonts w:ascii="Calibri" w:hAnsi="Calibri"/>
    </w:rPr>
  </w:style>
  <w:style w:type="character" w:customStyle="1" w:styleId="3440">
    <w:name w:val="正文 + Arial Char"/>
    <w:qFormat/>
    <w:uiPriority w:val="0"/>
    <w:rPr>
      <w:rFonts w:eastAsia="宋体" w:cs="Courier New"/>
      <w:kern w:val="2"/>
      <w:sz w:val="21"/>
      <w:szCs w:val="21"/>
      <w:lang w:val="en-US" w:eastAsia="zh-CN" w:bidi="ar-SA"/>
    </w:rPr>
  </w:style>
  <w:style w:type="character" w:customStyle="1" w:styleId="3441">
    <w:name w:val="porttext"/>
    <w:qFormat/>
    <w:uiPriority w:val="0"/>
  </w:style>
  <w:style w:type="character" w:customStyle="1" w:styleId="3442">
    <w:name w:val="Char Char171"/>
    <w:qFormat/>
    <w:uiPriority w:val="0"/>
    <w:rPr>
      <w:rFonts w:eastAsia="宋体"/>
      <w:kern w:val="2"/>
      <w:sz w:val="21"/>
      <w:szCs w:val="21"/>
      <w:lang w:val="en-US" w:eastAsia="zh-CN" w:bidi="ar-SA"/>
    </w:rPr>
  </w:style>
  <w:style w:type="character" w:customStyle="1" w:styleId="3443">
    <w:name w:val="标题 3 Char Char1"/>
    <w:qFormat/>
    <w:uiPriority w:val="0"/>
    <w:rPr>
      <w:rFonts w:ascii="Arial" w:hAnsi="Arial" w:eastAsia="黑体"/>
      <w:bCs/>
      <w:kern w:val="2"/>
      <w:sz w:val="30"/>
      <w:szCs w:val="32"/>
      <w:lang w:val="en-US" w:eastAsia="zh-CN" w:bidi="ar-SA"/>
    </w:rPr>
  </w:style>
  <w:style w:type="character" w:customStyle="1" w:styleId="3444">
    <w:name w:val="Char Char Char Char Char"/>
    <w:link w:val="620"/>
    <w:qFormat/>
    <w:uiPriority w:val="0"/>
    <w:rPr>
      <w:rFonts w:ascii="Tahoma" w:hAnsi="Tahoma" w:eastAsia="宋体" w:cs="Times New Roman"/>
      <w:bCs/>
      <w:color w:val="000000"/>
      <w:sz w:val="18"/>
      <w:szCs w:val="18"/>
    </w:rPr>
  </w:style>
  <w:style w:type="character" w:customStyle="1" w:styleId="3445">
    <w:name w:val="about"/>
    <w:qFormat/>
    <w:uiPriority w:val="0"/>
  </w:style>
  <w:style w:type="character" w:customStyle="1" w:styleId="3446">
    <w:name w:val="样式 标题 3H3h33rd levelLevel 3 Headl3CTHeading 3 - oldISO2... Char"/>
    <w:link w:val="3447"/>
    <w:qFormat/>
    <w:uiPriority w:val="0"/>
    <w:rPr>
      <w:rFonts w:ascii="宋体" w:hAnsi="宋体"/>
      <w:color w:val="000000"/>
      <w:sz w:val="28"/>
      <w:szCs w:val="32"/>
    </w:rPr>
  </w:style>
  <w:style w:type="paragraph" w:customStyle="1" w:styleId="3447">
    <w:name w:val="样式 标题 3H3h33rd levelLevel 3 Headl3CTHeading 3 - oldISO2..."/>
    <w:basedOn w:val="6"/>
    <w:link w:val="3446"/>
    <w:qFormat/>
    <w:uiPriority w:val="0"/>
    <w:pPr>
      <w:numPr>
        <w:ilvl w:val="0"/>
        <w:numId w:val="0"/>
      </w:numPr>
      <w:tabs>
        <w:tab w:val="left" w:pos="1260"/>
      </w:tabs>
      <w:spacing w:before="156" w:after="156"/>
      <w:ind w:left="1260" w:right="100" w:rightChars="100" w:hanging="420"/>
      <w:jc w:val="both"/>
    </w:pPr>
    <w:rPr>
      <w:rFonts w:ascii="宋体" w:hAnsi="宋体" w:eastAsiaTheme="minorEastAsia" w:cstheme="minorBidi"/>
      <w:b w:val="0"/>
      <w:bCs w:val="0"/>
      <w:color w:val="000000"/>
      <w:sz w:val="28"/>
    </w:rPr>
  </w:style>
  <w:style w:type="character" w:customStyle="1" w:styleId="3448">
    <w:name w:val="style251"/>
    <w:qFormat/>
    <w:uiPriority w:val="0"/>
    <w:rPr>
      <w:color w:val="626262"/>
    </w:rPr>
  </w:style>
  <w:style w:type="character" w:customStyle="1" w:styleId="3449">
    <w:name w:val="Char Char25"/>
    <w:qFormat/>
    <w:uiPriority w:val="0"/>
    <w:rPr>
      <w:rFonts w:ascii="Cambria" w:hAnsi="Cambria" w:eastAsia="宋体" w:cs="Cambria"/>
      <w:smallCaps/>
      <w:sz w:val="28"/>
      <w:szCs w:val="28"/>
      <w:lang w:val="en-US" w:eastAsia="en-US" w:bidi="ar-SA"/>
    </w:rPr>
  </w:style>
  <w:style w:type="character" w:customStyle="1" w:styleId="3450">
    <w:name w:val="Quote Char"/>
    <w:qFormat/>
    <w:uiPriority w:val="0"/>
    <w:rPr>
      <w:rFonts w:ascii="Cambria" w:hAnsi="Cambria"/>
      <w:i/>
      <w:sz w:val="22"/>
      <w:lang w:eastAsia="en-US"/>
    </w:rPr>
  </w:style>
  <w:style w:type="character" w:customStyle="1" w:styleId="3451">
    <w:name w:val="unnamed2"/>
    <w:qFormat/>
    <w:uiPriority w:val="0"/>
  </w:style>
  <w:style w:type="character" w:customStyle="1" w:styleId="3452">
    <w:name w:val="style91"/>
    <w:qFormat/>
    <w:uiPriority w:val="0"/>
    <w:rPr>
      <w:rFonts w:hint="default" w:ascii="Arial" w:hAnsi="Arial" w:cs="Arial"/>
      <w:b/>
      <w:bCs/>
    </w:rPr>
  </w:style>
  <w:style w:type="character" w:customStyle="1" w:styleId="3453">
    <w:name w:val="Intense Quote Char1"/>
    <w:qFormat/>
    <w:uiPriority w:val="0"/>
    <w:rPr>
      <w:rFonts w:cs="Times New Roman"/>
      <w:b/>
      <w:bCs/>
      <w:i/>
      <w:iCs/>
      <w:color w:val="auto"/>
      <w:sz w:val="21"/>
      <w:szCs w:val="21"/>
    </w:rPr>
  </w:style>
  <w:style w:type="character" w:customStyle="1" w:styleId="3454">
    <w:name w:val="Figure Text Char Char Char Char"/>
    <w:link w:val="3455"/>
    <w:qFormat/>
    <w:uiPriority w:val="0"/>
    <w:rPr>
      <w:rFonts w:ascii="Arial" w:hAnsi="Arial" w:eastAsia="楷体_GB2312" w:cs="Arial"/>
      <w:sz w:val="18"/>
      <w:szCs w:val="18"/>
    </w:rPr>
  </w:style>
  <w:style w:type="paragraph" w:customStyle="1" w:styleId="3455">
    <w:name w:val="Figure Text Char Char Char"/>
    <w:link w:val="3454"/>
    <w:qFormat/>
    <w:uiPriority w:val="0"/>
    <w:pPr>
      <w:snapToGrid w:val="0"/>
      <w:jc w:val="both"/>
    </w:pPr>
    <w:rPr>
      <w:rFonts w:ascii="Arial" w:hAnsi="Arial" w:eastAsia="楷体_GB2312" w:cs="Arial"/>
      <w:kern w:val="2"/>
      <w:sz w:val="18"/>
      <w:szCs w:val="18"/>
      <w:lang w:val="en-US" w:eastAsia="zh-CN" w:bidi="ar-SA"/>
    </w:rPr>
  </w:style>
  <w:style w:type="character" w:customStyle="1" w:styleId="3456">
    <w:name w:val="Subtitle Char1"/>
    <w:qFormat/>
    <w:uiPriority w:val="0"/>
    <w:rPr>
      <w:rFonts w:ascii="Cambria" w:hAnsi="Cambria" w:cs="Cambria"/>
      <w:b/>
      <w:bCs/>
      <w:kern w:val="28"/>
      <w:sz w:val="32"/>
      <w:szCs w:val="32"/>
    </w:rPr>
  </w:style>
  <w:style w:type="character" w:customStyle="1" w:styleId="3457">
    <w:name w:val="youbiao"/>
    <w:qFormat/>
    <w:uiPriority w:val="0"/>
  </w:style>
  <w:style w:type="character" w:customStyle="1" w:styleId="3458">
    <w:name w:val="service1"/>
    <w:qFormat/>
    <w:uiPriority w:val="0"/>
    <w:rPr>
      <w:rFonts w:eastAsia="黑体"/>
      <w:sz w:val="24"/>
    </w:rPr>
  </w:style>
  <w:style w:type="character" w:customStyle="1" w:styleId="3459">
    <w:name w:val="myp111"/>
    <w:qFormat/>
    <w:uiPriority w:val="0"/>
    <w:rPr>
      <w:rFonts w:hint="default"/>
      <w:color w:val="000000"/>
      <w:sz w:val="22"/>
      <w:szCs w:val="22"/>
      <w:u w:val="none"/>
    </w:rPr>
  </w:style>
  <w:style w:type="character" w:customStyle="1" w:styleId="3460">
    <w:name w:val="Quote Char1"/>
    <w:qFormat/>
    <w:uiPriority w:val="0"/>
    <w:rPr>
      <w:rFonts w:cs="Times New Roman"/>
      <w:i/>
      <w:iCs/>
      <w:color w:val="000000"/>
      <w:sz w:val="21"/>
      <w:szCs w:val="21"/>
    </w:rPr>
  </w:style>
  <w:style w:type="character" w:customStyle="1" w:styleId="3461">
    <w:name w:val="tle_cn1"/>
    <w:qFormat/>
    <w:uiPriority w:val="0"/>
    <w:rPr>
      <w:rFonts w:hint="default" w:ascii="Arial" w:hAnsi="Arial" w:cs="Arial"/>
      <w:b/>
      <w:bCs/>
      <w:color w:val="7C7C7C"/>
      <w:sz w:val="18"/>
      <w:szCs w:val="18"/>
    </w:rPr>
  </w:style>
  <w:style w:type="character" w:customStyle="1" w:styleId="3462">
    <w:name w:val="break_word1"/>
    <w:qFormat/>
    <w:uiPriority w:val="0"/>
  </w:style>
  <w:style w:type="character" w:customStyle="1" w:styleId="3463">
    <w:name w:val="main11"/>
    <w:qFormat/>
    <w:uiPriority w:val="0"/>
    <w:rPr>
      <w:sz w:val="17"/>
      <w:szCs w:val="17"/>
    </w:rPr>
  </w:style>
  <w:style w:type="character" w:customStyle="1" w:styleId="3464">
    <w:name w:val="项目列表 Char"/>
    <w:link w:val="3465"/>
    <w:qFormat/>
    <w:uiPriority w:val="0"/>
    <w:rPr>
      <w:sz w:val="24"/>
      <w:szCs w:val="21"/>
    </w:rPr>
  </w:style>
  <w:style w:type="paragraph" w:customStyle="1" w:styleId="3465">
    <w:name w:val="项目列表"/>
    <w:basedOn w:val="1"/>
    <w:link w:val="3464"/>
    <w:qFormat/>
    <w:uiPriority w:val="99"/>
    <w:pPr>
      <w:tabs>
        <w:tab w:val="left" w:pos="420"/>
        <w:tab w:val="left" w:pos="794"/>
      </w:tabs>
      <w:spacing w:line="360" w:lineRule="auto"/>
      <w:ind w:left="794"/>
      <w:jc w:val="both"/>
    </w:pPr>
    <w:rPr>
      <w:rFonts w:asciiTheme="minorHAnsi" w:hAnsiTheme="minorHAnsi" w:eastAsiaTheme="minorEastAsia" w:cstheme="minorBidi"/>
      <w:sz w:val="24"/>
      <w:szCs w:val="21"/>
    </w:rPr>
  </w:style>
  <w:style w:type="character" w:customStyle="1" w:styleId="3466">
    <w:name w:val="super"/>
    <w:qFormat/>
    <w:uiPriority w:val="0"/>
  </w:style>
  <w:style w:type="character" w:customStyle="1" w:styleId="3467">
    <w:name w:val="tablebody1"/>
    <w:qFormat/>
    <w:uiPriority w:val="0"/>
    <w:rPr>
      <w:rFonts w:hint="default" w:ascii="Arial" w:hAnsi="Arial" w:cs="Arial"/>
      <w:sz w:val="22"/>
      <w:szCs w:val="22"/>
    </w:rPr>
  </w:style>
  <w:style w:type="character" w:customStyle="1" w:styleId="3468">
    <w:name w:val="样式 标题 2项目标题 2H2UNDERRUBRIK 1-2h2l2list 2list 2heading 2...1 Char"/>
    <w:link w:val="3469"/>
    <w:qFormat/>
    <w:uiPriority w:val="0"/>
    <w:rPr>
      <w:rFonts w:ascii="仿宋_GB2312" w:hAnsi="仿宋_GB2312" w:cs="Arial Narrow"/>
      <w:b/>
      <w:bCs/>
      <w:kern w:val="2"/>
      <w:sz w:val="24"/>
      <w:szCs w:val="24"/>
    </w:rPr>
  </w:style>
  <w:style w:type="paragraph" w:customStyle="1" w:styleId="3469">
    <w:name w:val="样式 标题 2项目标题 2H2UNDERRUBRIK 1-2h2l2list 2list 2heading 2...1"/>
    <w:basedOn w:val="5"/>
    <w:link w:val="3468"/>
    <w:qFormat/>
    <w:uiPriority w:val="0"/>
    <w:pPr>
      <w:keepLines w:val="0"/>
      <w:widowControl/>
      <w:tabs>
        <w:tab w:val="left" w:pos="840"/>
      </w:tabs>
      <w:topLinePunct/>
      <w:adjustRightInd w:val="0"/>
      <w:snapToGrid w:val="0"/>
      <w:spacing w:before="156" w:after="156" w:line="240" w:lineRule="auto"/>
      <w:ind w:left="840" w:hanging="420"/>
    </w:pPr>
    <w:rPr>
      <w:rFonts w:ascii="仿宋_GB2312" w:hAnsi="仿宋_GB2312" w:cs="Arial Narrow" w:eastAsiaTheme="minorEastAsia"/>
      <w:sz w:val="24"/>
      <w:szCs w:val="24"/>
    </w:rPr>
  </w:style>
  <w:style w:type="character" w:customStyle="1" w:styleId="3470">
    <w:name w:val="row08"/>
    <w:qFormat/>
    <w:uiPriority w:val="0"/>
  </w:style>
  <w:style w:type="character" w:customStyle="1" w:styleId="3471">
    <w:name w:val="符号列表 Char"/>
    <w:link w:val="361"/>
    <w:qFormat/>
    <w:uiPriority w:val="0"/>
    <w:rPr>
      <w:rFonts w:ascii="宋体" w:hAnsi="宋体" w:eastAsia="宋体" w:cs="Times New Roman"/>
      <w:color w:val="000000"/>
      <w:szCs w:val="21"/>
    </w:rPr>
  </w:style>
  <w:style w:type="character" w:customStyle="1" w:styleId="3472">
    <w:name w:val="Main Title Char Char"/>
    <w:link w:val="3473"/>
    <w:qFormat/>
    <w:uiPriority w:val="0"/>
    <w:rPr>
      <w:rFonts w:ascii="Verdana" w:hAnsi="Verdana" w:eastAsia="黑体" w:cs="宋体"/>
      <w:sz w:val="28"/>
      <w:szCs w:val="28"/>
    </w:rPr>
  </w:style>
  <w:style w:type="paragraph" w:customStyle="1" w:styleId="3473">
    <w:name w:val="Main Title"/>
    <w:basedOn w:val="1"/>
    <w:link w:val="3472"/>
    <w:qFormat/>
    <w:uiPriority w:val="0"/>
    <w:pPr>
      <w:widowControl/>
      <w:jc w:val="center"/>
    </w:pPr>
    <w:rPr>
      <w:rFonts w:ascii="Verdana" w:hAnsi="Verdana" w:eastAsia="黑体" w:cs="宋体"/>
      <w:szCs w:val="28"/>
    </w:rPr>
  </w:style>
  <w:style w:type="character" w:customStyle="1" w:styleId="3474">
    <w:name w:val="No Spacing Char"/>
    <w:qFormat/>
    <w:uiPriority w:val="0"/>
    <w:rPr>
      <w:kern w:val="2"/>
      <w:sz w:val="22"/>
      <w:szCs w:val="22"/>
      <w:lang w:val="en-US" w:eastAsia="en-US" w:bidi="ar-SA"/>
    </w:rPr>
  </w:style>
  <w:style w:type="character" w:customStyle="1" w:styleId="3475">
    <w:name w:val="subtxt"/>
    <w:qFormat/>
    <w:uiPriority w:val="0"/>
  </w:style>
  <w:style w:type="character" w:customStyle="1" w:styleId="3476">
    <w:name w:val="Char Char131"/>
    <w:qFormat/>
    <w:uiPriority w:val="0"/>
    <w:rPr>
      <w:rFonts w:eastAsia="宋体"/>
      <w:kern w:val="2"/>
      <w:sz w:val="18"/>
      <w:szCs w:val="18"/>
      <w:lang w:val="en-US" w:eastAsia="zh-CN" w:bidi="ar-SA"/>
    </w:rPr>
  </w:style>
  <w:style w:type="character" w:customStyle="1" w:styleId="3477">
    <w:name w:val="style221"/>
    <w:qFormat/>
    <w:uiPriority w:val="0"/>
    <w:rPr>
      <w:color w:val="5A5A5A"/>
    </w:rPr>
  </w:style>
  <w:style w:type="character" w:customStyle="1" w:styleId="3478">
    <w:name w:val="font13-131"/>
    <w:qFormat/>
    <w:uiPriority w:val="0"/>
    <w:rPr>
      <w:color w:val="494949"/>
      <w:sz w:val="26"/>
      <w:szCs w:val="26"/>
      <w:u w:val="none"/>
    </w:rPr>
  </w:style>
  <w:style w:type="paragraph" w:customStyle="1" w:styleId="3479">
    <w:name w:val="Definition Term"/>
    <w:basedOn w:val="1"/>
    <w:next w:val="1"/>
    <w:qFormat/>
    <w:uiPriority w:val="0"/>
    <w:pPr>
      <w:autoSpaceDE w:val="0"/>
      <w:autoSpaceDN w:val="0"/>
      <w:adjustRightInd w:val="0"/>
      <w:textAlignment w:val="baseline"/>
    </w:pPr>
    <w:rPr>
      <w:rFonts w:ascii="Times New Roman" w:hAnsi="Times New Roman"/>
      <w:kern w:val="0"/>
      <w:sz w:val="24"/>
      <w:szCs w:val="20"/>
    </w:rPr>
  </w:style>
  <w:style w:type="paragraph" w:customStyle="1" w:styleId="3480">
    <w:name w:val="puce_1"/>
    <w:basedOn w:val="1"/>
    <w:qFormat/>
    <w:uiPriority w:val="0"/>
    <w:pPr>
      <w:widowControl/>
      <w:tabs>
        <w:tab w:val="left" w:pos="426"/>
      </w:tabs>
      <w:ind w:left="432"/>
    </w:pPr>
    <w:rPr>
      <w:rFonts w:ascii="FuturaA Md BT" w:hAnsi="FuturaA Md BT"/>
      <w:kern w:val="0"/>
      <w:sz w:val="22"/>
      <w:szCs w:val="20"/>
      <w:lang w:eastAsia="en-US"/>
    </w:rPr>
  </w:style>
  <w:style w:type="paragraph" w:customStyle="1" w:styleId="3481">
    <w:name w:val="00"/>
    <w:basedOn w:val="1"/>
    <w:qFormat/>
    <w:uiPriority w:val="0"/>
    <w:pPr>
      <w:autoSpaceDE w:val="0"/>
      <w:autoSpaceDN w:val="0"/>
      <w:adjustRightInd w:val="0"/>
    </w:pPr>
    <w:rPr>
      <w:rFonts w:ascii="黑体" w:hAnsi="Times New Roman" w:eastAsia="黑体"/>
      <w:b/>
      <w:bCs/>
      <w:kern w:val="0"/>
      <w:sz w:val="20"/>
      <w:szCs w:val="20"/>
    </w:rPr>
  </w:style>
  <w:style w:type="paragraph" w:customStyle="1" w:styleId="3482">
    <w:name w:val="gray4"/>
    <w:basedOn w:val="1"/>
    <w:qFormat/>
    <w:uiPriority w:val="0"/>
    <w:pPr>
      <w:widowControl/>
      <w:spacing w:beforeAutospacing="1" w:afterAutospacing="1" w:line="480" w:lineRule="auto"/>
    </w:pPr>
    <w:rPr>
      <w:rFonts w:ascii="宋体" w:hAnsi="宋体"/>
      <w:kern w:val="0"/>
      <w:sz w:val="19"/>
      <w:szCs w:val="19"/>
    </w:rPr>
  </w:style>
  <w:style w:type="paragraph" w:customStyle="1" w:styleId="3483">
    <w:name w:val="List 1"/>
    <w:basedOn w:val="1"/>
    <w:qFormat/>
    <w:uiPriority w:val="0"/>
    <w:pPr>
      <w:widowControl/>
      <w:overflowPunct w:val="0"/>
      <w:autoSpaceDE w:val="0"/>
      <w:autoSpaceDN w:val="0"/>
      <w:adjustRightInd w:val="0"/>
      <w:spacing w:line="360" w:lineRule="auto"/>
      <w:ind w:left="2520" w:hanging="360"/>
      <w:jc w:val="both"/>
      <w:textAlignment w:val="baseline"/>
    </w:pPr>
    <w:rPr>
      <w:rFonts w:ascii="宋体" w:hAnsi="Times New Roman"/>
      <w:kern w:val="0"/>
      <w:sz w:val="24"/>
      <w:szCs w:val="20"/>
    </w:rPr>
  </w:style>
  <w:style w:type="paragraph" w:customStyle="1" w:styleId="3484">
    <w:name w:val="banner1"/>
    <w:basedOn w:val="1"/>
    <w:qFormat/>
    <w:uiPriority w:val="0"/>
    <w:pPr>
      <w:widowControl/>
      <w:spacing w:beforeAutospacing="1" w:afterAutospacing="1"/>
    </w:pPr>
    <w:rPr>
      <w:rFonts w:ascii="宋体" w:hAnsi="宋体"/>
      <w:kern w:val="0"/>
      <w:sz w:val="24"/>
      <w:szCs w:val="24"/>
    </w:rPr>
  </w:style>
  <w:style w:type="paragraph" w:customStyle="1" w:styleId="3485">
    <w:name w:val="my标题 2"/>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486">
    <w:name w:val="段落111"/>
    <w:basedOn w:val="1"/>
    <w:qFormat/>
    <w:uiPriority w:val="0"/>
    <w:pPr>
      <w:tabs>
        <w:tab w:val="left" w:pos="432"/>
        <w:tab w:val="left" w:pos="960"/>
      </w:tabs>
      <w:spacing w:line="600" w:lineRule="exact"/>
      <w:ind w:left="432"/>
      <w:jc w:val="both"/>
    </w:pPr>
    <w:rPr>
      <w:rFonts w:ascii="宋体" w:hAnsi="宋体"/>
      <w:b/>
      <w:color w:val="000000"/>
      <w:sz w:val="24"/>
      <w:szCs w:val="20"/>
    </w:rPr>
  </w:style>
  <w:style w:type="paragraph" w:customStyle="1" w:styleId="3487">
    <w:name w:val="样式 样式 标题 3 + 段前: 5 磅 段后: 5 磅 + 黑体"/>
    <w:basedOn w:val="3488"/>
    <w:qFormat/>
    <w:uiPriority w:val="0"/>
    <w:pPr>
      <w:tabs>
        <w:tab w:val="left" w:pos="1260"/>
      </w:tabs>
      <w:spacing w:before="100" w:beforeAutospacing="1" w:after="100" w:afterAutospacing="1" w:line="240" w:lineRule="auto"/>
      <w:ind w:left="0" w:firstLine="0"/>
      <w:jc w:val="left"/>
    </w:pPr>
    <w:rPr>
      <w:rFonts w:ascii="华文细黑" w:hAnsi="华文细黑" w:eastAsia="黑体" w:cs="宋体"/>
      <w:b w:val="0"/>
      <w:bCs w:val="0"/>
      <w:color w:val="000000"/>
      <w:sz w:val="30"/>
      <w:szCs w:val="30"/>
    </w:rPr>
  </w:style>
  <w:style w:type="paragraph" w:customStyle="1" w:styleId="3488">
    <w:name w:val="样式 标题 3 + 段前: 5 磅 段后: 5 磅"/>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489">
    <w:name w:val="style32"/>
    <w:basedOn w:val="1"/>
    <w:qFormat/>
    <w:uiPriority w:val="0"/>
    <w:pPr>
      <w:widowControl/>
      <w:spacing w:beforeAutospacing="1" w:afterAutospacing="1"/>
    </w:pPr>
    <w:rPr>
      <w:rFonts w:ascii="宋体" w:hAnsi="宋体"/>
      <w:b/>
      <w:bCs/>
      <w:color w:val="FF0000"/>
      <w:kern w:val="0"/>
      <w:sz w:val="42"/>
      <w:szCs w:val="42"/>
    </w:rPr>
  </w:style>
  <w:style w:type="paragraph" w:customStyle="1" w:styleId="3490">
    <w:name w:val="样式 首行缩进:  0 厘米"/>
    <w:basedOn w:val="1"/>
    <w:qFormat/>
    <w:uiPriority w:val="0"/>
    <w:pPr>
      <w:spacing w:line="288" w:lineRule="auto"/>
      <w:ind w:firstLine="420"/>
      <w:jc w:val="both"/>
    </w:pPr>
    <w:rPr>
      <w:rFonts w:ascii="Times New Roman" w:hAnsi="Times New Roman" w:cs="宋体"/>
      <w:sz w:val="24"/>
      <w:szCs w:val="20"/>
    </w:rPr>
  </w:style>
  <w:style w:type="character" w:customStyle="1" w:styleId="3491">
    <w:name w:val="正文首行缩进 2 Char1"/>
    <w:qFormat/>
    <w:uiPriority w:val="99"/>
    <w:rPr>
      <w:kern w:val="2"/>
      <w:sz w:val="21"/>
      <w:szCs w:val="21"/>
    </w:rPr>
  </w:style>
  <w:style w:type="paragraph" w:customStyle="1" w:styleId="3492">
    <w:name w:val="bannerjob"/>
    <w:basedOn w:val="1"/>
    <w:qFormat/>
    <w:uiPriority w:val="0"/>
    <w:pPr>
      <w:widowControl/>
      <w:spacing w:beforeAutospacing="1" w:afterAutospacing="1"/>
    </w:pPr>
    <w:rPr>
      <w:rFonts w:ascii="宋体" w:hAnsi="宋体"/>
      <w:kern w:val="0"/>
      <w:sz w:val="24"/>
      <w:szCs w:val="24"/>
    </w:rPr>
  </w:style>
  <w:style w:type="paragraph" w:customStyle="1" w:styleId="3493">
    <w:name w:val="gray3"/>
    <w:basedOn w:val="1"/>
    <w:qFormat/>
    <w:uiPriority w:val="0"/>
    <w:pPr>
      <w:widowControl/>
      <w:spacing w:beforeAutospacing="1" w:afterAutospacing="1"/>
    </w:pPr>
    <w:rPr>
      <w:rFonts w:ascii="宋体" w:hAnsi="宋体"/>
      <w:kern w:val="0"/>
      <w:sz w:val="19"/>
      <w:szCs w:val="19"/>
    </w:rPr>
  </w:style>
  <w:style w:type="paragraph" w:customStyle="1" w:styleId="3494">
    <w:name w:val="样式 标题 3 + 黑体 段前: 0 磅 段后: 0 磅"/>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495">
    <w:name w:val="Char Char15"/>
    <w:basedOn w:val="1"/>
    <w:qFormat/>
    <w:uiPriority w:val="0"/>
    <w:pPr>
      <w:widowControl/>
      <w:spacing w:line="240" w:lineRule="exact"/>
    </w:pPr>
    <w:rPr>
      <w:rFonts w:ascii="Verdana" w:hAnsi="Verdana"/>
      <w:kern w:val="0"/>
      <w:sz w:val="20"/>
      <w:szCs w:val="20"/>
      <w:lang w:eastAsia="en-US"/>
    </w:rPr>
  </w:style>
  <w:style w:type="paragraph" w:customStyle="1" w:styleId="3496">
    <w:name w:val="puce_2"/>
    <w:basedOn w:val="1"/>
    <w:qFormat/>
    <w:uiPriority w:val="0"/>
    <w:pPr>
      <w:tabs>
        <w:tab w:val="left" w:pos="635"/>
        <w:tab w:val="left" w:pos="887"/>
      </w:tabs>
      <w:ind w:left="635"/>
    </w:pPr>
    <w:rPr>
      <w:rFonts w:ascii="FuturaA Md BT" w:hAnsi="FuturaA Md BT"/>
      <w:kern w:val="0"/>
      <w:sz w:val="22"/>
      <w:szCs w:val="20"/>
      <w:lang w:eastAsia="en-US"/>
    </w:rPr>
  </w:style>
  <w:style w:type="paragraph" w:customStyle="1" w:styleId="3497">
    <w:name w:val="项目介绍"/>
    <w:basedOn w:val="1"/>
    <w:qFormat/>
    <w:uiPriority w:val="0"/>
    <w:pPr>
      <w:widowControl/>
      <w:tabs>
        <w:tab w:val="left" w:pos="5000"/>
        <w:tab w:val="left" w:pos="5600"/>
      </w:tabs>
    </w:pPr>
    <w:rPr>
      <w:rFonts w:ascii="Times New Roman" w:hAnsi="Times New Roman" w:eastAsia="楷体_GB2312"/>
      <w:kern w:val="21"/>
      <w:sz w:val="24"/>
      <w:szCs w:val="24"/>
    </w:rPr>
  </w:style>
  <w:style w:type="paragraph" w:customStyle="1" w:styleId="3498">
    <w:name w:val="规范标题2"/>
    <w:basedOn w:val="5"/>
    <w:next w:val="1"/>
    <w:qFormat/>
    <w:uiPriority w:val="99"/>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499">
    <w:name w:val="章'"/>
    <w:basedOn w:val="50"/>
    <w:qFormat/>
    <w:uiPriority w:val="0"/>
    <w:pPr>
      <w:jc w:val="both"/>
    </w:pPr>
    <w:rPr>
      <w:rFonts w:ascii="Times New Roman" w:hAnsi="Times New Roman"/>
      <w:kern w:val="0"/>
      <w:sz w:val="20"/>
      <w:szCs w:val="24"/>
    </w:rPr>
  </w:style>
  <w:style w:type="paragraph" w:customStyle="1" w:styleId="3500">
    <w:name w:val="Bullet NIV 2  P1&amp;2"/>
    <w:basedOn w:val="1"/>
    <w:qFormat/>
    <w:uiPriority w:val="0"/>
    <w:pPr>
      <w:widowControl/>
      <w:tabs>
        <w:tab w:val="left" w:pos="360"/>
        <w:tab w:val="left" w:pos="635"/>
      </w:tabs>
      <w:ind w:left="709" w:hanging="369"/>
    </w:pPr>
    <w:rPr>
      <w:rFonts w:ascii="FuturaA Bk BT" w:hAnsi="FuturaA Bk BT"/>
      <w:kern w:val="0"/>
      <w:sz w:val="20"/>
      <w:szCs w:val="20"/>
      <w:lang w:eastAsia="en-US"/>
    </w:rPr>
  </w:style>
  <w:style w:type="paragraph" w:customStyle="1" w:styleId="3501">
    <w:name w:val="bigfont2"/>
    <w:basedOn w:val="1"/>
    <w:qFormat/>
    <w:uiPriority w:val="0"/>
    <w:pPr>
      <w:widowControl/>
      <w:spacing w:beforeAutospacing="1" w:afterAutospacing="1"/>
    </w:pPr>
    <w:rPr>
      <w:rFonts w:ascii="Times New Roman" w:hAnsi="Times New Roman"/>
      <w:kern w:val="0"/>
      <w:sz w:val="32"/>
      <w:szCs w:val="32"/>
    </w:rPr>
  </w:style>
  <w:style w:type="paragraph" w:customStyle="1" w:styleId="3502">
    <w:name w:val="样式 样式 标题 3 + 段前: 0 磅 段后: 0 磅 + 段前: 0.5 行"/>
    <w:basedOn w:val="1"/>
    <w:qFormat/>
    <w:uiPriority w:val="0"/>
    <w:pPr>
      <w:keepNext/>
      <w:keepLines/>
      <w:spacing w:line="360" w:lineRule="auto"/>
      <w:jc w:val="both"/>
      <w:outlineLvl w:val="2"/>
    </w:pPr>
    <w:rPr>
      <w:rFonts w:ascii="Times New Roman" w:hAnsi="Times New Roman" w:eastAsia="黑体"/>
      <w:b/>
      <w:bCs/>
      <w:color w:val="008080"/>
      <w:szCs w:val="28"/>
    </w:rPr>
  </w:style>
  <w:style w:type="paragraph" w:customStyle="1" w:styleId="3503">
    <w:name w:val="条目"/>
    <w:basedOn w:val="1"/>
    <w:qFormat/>
    <w:uiPriority w:val="99"/>
    <w:pPr>
      <w:spacing w:line="360" w:lineRule="auto"/>
      <w:jc w:val="both"/>
    </w:pPr>
    <w:rPr>
      <w:rFonts w:ascii="Times New Roman" w:hAnsi="Times New Roman"/>
      <w:sz w:val="24"/>
      <w:szCs w:val="20"/>
    </w:rPr>
  </w:style>
  <w:style w:type="paragraph" w:customStyle="1" w:styleId="3504">
    <w:name w:val="联想集成"/>
    <w:basedOn w:val="1"/>
    <w:qFormat/>
    <w:uiPriority w:val="0"/>
    <w:pPr>
      <w:jc w:val="both"/>
    </w:pPr>
    <w:rPr>
      <w:rFonts w:ascii="Times New Roman" w:hAnsi="Times New Roman" w:eastAsia="黑体"/>
      <w:b/>
      <w:sz w:val="21"/>
      <w:szCs w:val="20"/>
    </w:rPr>
  </w:style>
  <w:style w:type="paragraph" w:customStyle="1" w:styleId="3505">
    <w:name w:val="red"/>
    <w:basedOn w:val="1"/>
    <w:qFormat/>
    <w:uiPriority w:val="0"/>
    <w:pPr>
      <w:widowControl/>
      <w:spacing w:beforeAutospacing="1" w:afterAutospacing="1"/>
    </w:pPr>
    <w:rPr>
      <w:rFonts w:ascii="宋体" w:hAnsi="宋体"/>
      <w:b/>
      <w:bCs/>
      <w:color w:val="A80000"/>
      <w:kern w:val="0"/>
      <w:sz w:val="19"/>
      <w:szCs w:val="19"/>
    </w:rPr>
  </w:style>
  <w:style w:type="paragraph" w:customStyle="1" w:styleId="3506">
    <w:name w:val="blue2"/>
    <w:basedOn w:val="1"/>
    <w:qFormat/>
    <w:uiPriority w:val="0"/>
    <w:pPr>
      <w:widowControl/>
      <w:spacing w:beforeAutospacing="1" w:afterAutospacing="1" w:line="408" w:lineRule="auto"/>
    </w:pPr>
    <w:rPr>
      <w:rFonts w:ascii="宋体" w:hAnsi="宋体"/>
      <w:color w:val="004080"/>
      <w:kern w:val="0"/>
      <w:sz w:val="19"/>
      <w:szCs w:val="19"/>
    </w:rPr>
  </w:style>
  <w:style w:type="paragraph" w:customStyle="1" w:styleId="3507">
    <w:name w:val="样式 标题 2 + 段前: 5 磅 段后: 5 磅"/>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508">
    <w:name w:val="bfont"/>
    <w:basedOn w:val="1"/>
    <w:qFormat/>
    <w:uiPriority w:val="0"/>
    <w:pPr>
      <w:widowControl/>
      <w:spacing w:beforeAutospacing="1" w:afterAutospacing="1"/>
    </w:pPr>
    <w:rPr>
      <w:rFonts w:ascii="宋体" w:hAnsi="宋体"/>
      <w:color w:val="FFFFFF"/>
      <w:kern w:val="0"/>
      <w:sz w:val="19"/>
      <w:szCs w:val="19"/>
    </w:rPr>
  </w:style>
  <w:style w:type="paragraph" w:customStyle="1" w:styleId="3509">
    <w:name w:val="DS"/>
    <w:basedOn w:val="55"/>
    <w:qFormat/>
    <w:uiPriority w:val="0"/>
    <w:pPr>
      <w:tabs>
        <w:tab w:val="left" w:pos="0"/>
        <w:tab w:val="left" w:pos="567"/>
      </w:tabs>
      <w:ind w:left="34"/>
      <w:jc w:val="center"/>
      <w:textAlignment w:val="center"/>
    </w:pPr>
    <w:rPr>
      <w:rFonts w:ascii="Times New Roman" w:hAnsi="Times New Roman"/>
      <w:iCs/>
      <w:kern w:val="0"/>
    </w:rPr>
  </w:style>
  <w:style w:type="paragraph" w:customStyle="1" w:styleId="3510">
    <w:name w:val="pied de page r閒.2"/>
    <w:qFormat/>
    <w:uiPriority w:val="0"/>
    <w:pPr>
      <w:spacing w:before="140"/>
      <w:jc w:val="center"/>
    </w:pPr>
    <w:rPr>
      <w:rFonts w:ascii="Helvetica" w:hAnsi="Helvetica" w:eastAsia="宋体" w:cs="Times New Roman"/>
      <w:caps/>
      <w:snapToGrid w:val="0"/>
      <w:lang w:val="en-US" w:eastAsia="en-US" w:bidi="ar-SA"/>
    </w:rPr>
  </w:style>
  <w:style w:type="paragraph" w:customStyle="1" w:styleId="3511">
    <w:name w:val="新正文"/>
    <w:basedOn w:val="1"/>
    <w:qFormat/>
    <w:uiPriority w:val="0"/>
    <w:pPr>
      <w:spacing w:line="360" w:lineRule="auto"/>
      <w:ind w:firstLine="200" w:firstLineChars="200"/>
    </w:pPr>
    <w:rPr>
      <w:rFonts w:ascii="Times New Roman" w:hAnsi="Times New Roman" w:eastAsia="仿宋_GB2312"/>
      <w:szCs w:val="24"/>
    </w:rPr>
  </w:style>
  <w:style w:type="paragraph" w:customStyle="1" w:styleId="3512">
    <w:name w:val="bannerkh"/>
    <w:basedOn w:val="1"/>
    <w:qFormat/>
    <w:uiPriority w:val="0"/>
    <w:pPr>
      <w:widowControl/>
      <w:spacing w:beforeAutospacing="1" w:afterAutospacing="1"/>
    </w:pPr>
    <w:rPr>
      <w:rFonts w:ascii="宋体" w:hAnsi="宋体"/>
      <w:kern w:val="0"/>
      <w:sz w:val="24"/>
      <w:szCs w:val="24"/>
    </w:rPr>
  </w:style>
  <w:style w:type="paragraph" w:customStyle="1" w:styleId="3513">
    <w:name w:val="Bullet_1"/>
    <w:basedOn w:val="1"/>
    <w:qFormat/>
    <w:uiPriority w:val="0"/>
    <w:pPr>
      <w:keepLines/>
      <w:widowControl/>
      <w:tabs>
        <w:tab w:val="left" w:pos="1985"/>
        <w:tab w:val="left" w:pos="3300"/>
      </w:tabs>
      <w:spacing w:line="360" w:lineRule="auto"/>
      <w:ind w:left="1985" w:hanging="502" w:firstLineChars="200"/>
      <w:jc w:val="both"/>
    </w:pPr>
    <w:rPr>
      <w:rFonts w:ascii="Times New Roman" w:hAnsi="Times New Roman"/>
      <w:spacing w:val="30"/>
      <w:kern w:val="0"/>
      <w:sz w:val="20"/>
      <w:szCs w:val="20"/>
      <w:lang w:val="en-GB"/>
    </w:rPr>
  </w:style>
  <w:style w:type="paragraph" w:customStyle="1" w:styleId="3514">
    <w:name w:val="字符"/>
    <w:basedOn w:val="1"/>
    <w:qFormat/>
    <w:uiPriority w:val="0"/>
    <w:pPr>
      <w:jc w:val="both"/>
    </w:pPr>
    <w:rPr>
      <w:rFonts w:ascii="宋体" w:hAnsi="Times New Roman"/>
      <w:sz w:val="21"/>
      <w:szCs w:val="24"/>
    </w:rPr>
  </w:style>
  <w:style w:type="paragraph" w:customStyle="1" w:styleId="3515">
    <w:name w:val="bluebig"/>
    <w:basedOn w:val="1"/>
    <w:qFormat/>
    <w:uiPriority w:val="0"/>
    <w:pPr>
      <w:widowControl/>
      <w:spacing w:beforeAutospacing="1" w:afterAutospacing="1"/>
    </w:pPr>
    <w:rPr>
      <w:rFonts w:ascii="宋体" w:hAnsi="宋体"/>
      <w:b/>
      <w:bCs/>
      <w:color w:val="004080"/>
      <w:kern w:val="0"/>
      <w:sz w:val="22"/>
    </w:rPr>
  </w:style>
  <w:style w:type="paragraph" w:customStyle="1" w:styleId="3516">
    <w:name w:val="PP 行"/>
    <w:basedOn w:val="58"/>
    <w:qFormat/>
    <w:uiPriority w:val="0"/>
    <w:pPr>
      <w:tabs>
        <w:tab w:val="left" w:pos="840"/>
        <w:tab w:val="left" w:pos="887"/>
        <w:tab w:val="left" w:pos="1061"/>
      </w:tabs>
      <w:spacing w:line="240" w:lineRule="auto"/>
    </w:pPr>
    <w:rPr>
      <w:rFonts w:ascii="Times New Roman" w:hAnsi="Times New Roman" w:eastAsia="宋体" w:cs="Times New Roman"/>
      <w:kern w:val="0"/>
      <w:sz w:val="20"/>
      <w:szCs w:val="24"/>
    </w:rPr>
  </w:style>
  <w:style w:type="paragraph" w:customStyle="1" w:styleId="3517">
    <w:name w:val="bannercase"/>
    <w:basedOn w:val="1"/>
    <w:qFormat/>
    <w:uiPriority w:val="0"/>
    <w:pPr>
      <w:widowControl/>
      <w:spacing w:beforeAutospacing="1" w:afterAutospacing="1"/>
    </w:pPr>
    <w:rPr>
      <w:rFonts w:ascii="宋体" w:hAnsi="宋体"/>
      <w:kern w:val="0"/>
      <w:sz w:val="24"/>
      <w:szCs w:val="24"/>
    </w:rPr>
  </w:style>
  <w:style w:type="paragraph" w:customStyle="1" w:styleId="3518">
    <w:name w:val="样式 标题 22nd levelh22Header 2l2H2第一层条Underrubrik1prop2He..."/>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519">
    <w:name w:val="main2"/>
    <w:basedOn w:val="1"/>
    <w:qFormat/>
    <w:uiPriority w:val="0"/>
    <w:pPr>
      <w:widowControl/>
      <w:spacing w:beforeAutospacing="1" w:afterAutospacing="1" w:line="480" w:lineRule="auto"/>
    </w:pPr>
    <w:rPr>
      <w:rFonts w:ascii="宋体" w:hAnsi="宋体"/>
      <w:color w:val="333333"/>
      <w:kern w:val="0"/>
      <w:sz w:val="19"/>
      <w:szCs w:val="19"/>
    </w:rPr>
  </w:style>
  <w:style w:type="paragraph" w:customStyle="1" w:styleId="3520">
    <w:name w:val="Char101"/>
    <w:basedOn w:val="1"/>
    <w:qFormat/>
    <w:uiPriority w:val="0"/>
    <w:pPr>
      <w:jc w:val="both"/>
    </w:pPr>
    <w:rPr>
      <w:rFonts w:ascii="Tahoma" w:hAnsi="Tahoma"/>
      <w:sz w:val="24"/>
      <w:szCs w:val="20"/>
    </w:rPr>
  </w:style>
  <w:style w:type="paragraph" w:customStyle="1" w:styleId="3521">
    <w:name w:val="bannermb"/>
    <w:basedOn w:val="1"/>
    <w:qFormat/>
    <w:uiPriority w:val="0"/>
    <w:pPr>
      <w:widowControl/>
      <w:spacing w:beforeAutospacing="1" w:afterAutospacing="1"/>
    </w:pPr>
    <w:rPr>
      <w:rFonts w:ascii="宋体" w:hAnsi="宋体"/>
      <w:kern w:val="0"/>
      <w:sz w:val="24"/>
      <w:szCs w:val="24"/>
    </w:rPr>
  </w:style>
  <w:style w:type="paragraph" w:customStyle="1" w:styleId="3522">
    <w:name w:val="lbg"/>
    <w:basedOn w:val="1"/>
    <w:qFormat/>
    <w:uiPriority w:val="0"/>
    <w:pPr>
      <w:widowControl/>
      <w:shd w:val="clear" w:color="auto" w:fill="F3F3F3"/>
      <w:spacing w:beforeAutospacing="1" w:afterAutospacing="1"/>
    </w:pPr>
    <w:rPr>
      <w:rFonts w:ascii="宋体" w:hAnsi="宋体"/>
      <w:kern w:val="0"/>
      <w:sz w:val="24"/>
      <w:szCs w:val="24"/>
    </w:rPr>
  </w:style>
  <w:style w:type="paragraph" w:customStyle="1" w:styleId="3523">
    <w:name w:val="列表 31"/>
    <w:basedOn w:val="1"/>
    <w:qFormat/>
    <w:uiPriority w:val="0"/>
    <w:pPr>
      <w:tabs>
        <w:tab w:val="left" w:pos="360"/>
        <w:tab w:val="left" w:pos="420"/>
      </w:tabs>
      <w:spacing w:line="360" w:lineRule="auto"/>
      <w:ind w:left="3510"/>
      <w:jc w:val="both"/>
    </w:pPr>
    <w:rPr>
      <w:rFonts w:ascii="楷体" w:hAnsi="Times New Roman" w:eastAsia="楷体"/>
      <w:snapToGrid w:val="0"/>
      <w:kern w:val="0"/>
      <w:sz w:val="22"/>
      <w:szCs w:val="20"/>
      <w:lang w:eastAsia="en-US"/>
    </w:rPr>
  </w:style>
  <w:style w:type="paragraph" w:customStyle="1" w:styleId="3524">
    <w:name w:val="sig2"/>
    <w:basedOn w:val="1"/>
    <w:qFormat/>
    <w:uiPriority w:val="99"/>
    <w:pPr>
      <w:widowControl/>
      <w:tabs>
        <w:tab w:val="left" w:pos="4680"/>
        <w:tab w:val="left" w:pos="7632"/>
      </w:tabs>
      <w:spacing w:line="360" w:lineRule="auto"/>
      <w:ind w:left="34" w:hanging="34" w:hangingChars="16"/>
    </w:pPr>
    <w:rPr>
      <w:rFonts w:ascii="Arial" w:hAnsi="Arial" w:eastAsia="PMingLiU"/>
      <w:iCs/>
      <w:kern w:val="0"/>
      <w:sz w:val="24"/>
      <w:szCs w:val="20"/>
      <w:lang w:val="en-AU" w:eastAsia="en-US"/>
    </w:rPr>
  </w:style>
  <w:style w:type="paragraph" w:customStyle="1" w:styleId="3525">
    <w:name w:val="banner2"/>
    <w:basedOn w:val="1"/>
    <w:qFormat/>
    <w:uiPriority w:val="0"/>
    <w:pPr>
      <w:widowControl/>
      <w:spacing w:beforeAutospacing="1" w:afterAutospacing="1"/>
    </w:pPr>
    <w:rPr>
      <w:rFonts w:ascii="宋体" w:hAnsi="宋体"/>
      <w:kern w:val="0"/>
      <w:sz w:val="24"/>
      <w:szCs w:val="24"/>
    </w:rPr>
  </w:style>
  <w:style w:type="paragraph" w:customStyle="1" w:styleId="3526">
    <w:name w:val="puce_2_losange"/>
    <w:basedOn w:val="1"/>
    <w:qFormat/>
    <w:uiPriority w:val="0"/>
    <w:pPr>
      <w:widowControl/>
      <w:tabs>
        <w:tab w:val="left" w:pos="902"/>
        <w:tab w:val="left" w:pos="3675"/>
      </w:tabs>
      <w:ind w:left="902"/>
    </w:pPr>
    <w:rPr>
      <w:rFonts w:ascii="FuturaA Md BT" w:hAnsi="FuturaA Md BT"/>
      <w:kern w:val="0"/>
      <w:sz w:val="22"/>
      <w:szCs w:val="20"/>
      <w:lang w:eastAsia="en-US"/>
    </w:rPr>
  </w:style>
  <w:style w:type="paragraph" w:customStyle="1" w:styleId="3527">
    <w:name w:val="方案标题4"/>
    <w:basedOn w:val="7"/>
    <w:qFormat/>
    <w:uiPriority w:val="99"/>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3528">
    <w:name w:val="area03"/>
    <w:basedOn w:val="1"/>
    <w:qFormat/>
    <w:uiPriority w:val="0"/>
    <w:pPr>
      <w:widowControl/>
      <w:pBdr>
        <w:top w:val="single" w:color="000000" w:sz="6" w:space="0"/>
        <w:left w:val="single" w:color="000000" w:sz="6" w:space="0"/>
        <w:bottom w:val="single" w:color="000000" w:sz="6" w:space="0"/>
        <w:right w:val="single" w:color="000000" w:sz="6" w:space="0"/>
      </w:pBdr>
      <w:spacing w:beforeAutospacing="1" w:afterAutospacing="1"/>
    </w:pPr>
    <w:rPr>
      <w:rFonts w:ascii="宋体" w:hAnsi="宋体"/>
      <w:kern w:val="0"/>
      <w:sz w:val="19"/>
      <w:szCs w:val="19"/>
    </w:rPr>
  </w:style>
  <w:style w:type="paragraph" w:customStyle="1" w:styleId="3529">
    <w:name w:val="正文（标题三）"/>
    <w:basedOn w:val="1"/>
    <w:qFormat/>
    <w:uiPriority w:val="0"/>
    <w:pPr>
      <w:spacing w:line="360" w:lineRule="auto"/>
      <w:ind w:left="170" w:firstLine="425"/>
      <w:jc w:val="both"/>
    </w:pPr>
    <w:rPr>
      <w:rFonts w:ascii="Times New Roman" w:hAnsi="Times New Roman"/>
      <w:sz w:val="24"/>
      <w:szCs w:val="24"/>
    </w:rPr>
  </w:style>
  <w:style w:type="paragraph" w:customStyle="1" w:styleId="3530">
    <w:name w:val="附录1"/>
    <w:qFormat/>
    <w:uiPriority w:val="0"/>
    <w:pPr>
      <w:tabs>
        <w:tab w:val="left" w:pos="907"/>
      </w:tabs>
      <w:snapToGrid w:val="0"/>
      <w:spacing w:before="240" w:line="600" w:lineRule="atLeast"/>
      <w:ind w:left="907" w:hanging="907"/>
    </w:pPr>
    <w:rPr>
      <w:rFonts w:ascii="Times New Roman" w:hAnsi="Times New Roman" w:eastAsia="宋体" w:cs="Times New Roman"/>
      <w:b/>
      <w:i/>
      <w:sz w:val="28"/>
      <w:lang w:val="en-US" w:eastAsia="zh-CN" w:bidi="ar-SA"/>
    </w:rPr>
  </w:style>
  <w:style w:type="paragraph" w:customStyle="1" w:styleId="3531">
    <w:name w:val="bb3"/>
    <w:basedOn w:val="1"/>
    <w:qFormat/>
    <w:uiPriority w:val="0"/>
    <w:pPr>
      <w:widowControl/>
      <w:pBdr>
        <w:top w:val="single" w:color="EBEBEB" w:sz="6" w:space="0"/>
        <w:left w:val="single" w:color="EBEBEB" w:sz="6" w:space="0"/>
        <w:bottom w:val="single" w:color="EBEBEB" w:sz="6" w:space="0"/>
        <w:right w:val="single" w:color="EBEBEB" w:sz="6" w:space="0"/>
      </w:pBdr>
      <w:spacing w:beforeAutospacing="1" w:afterAutospacing="1"/>
    </w:pPr>
    <w:rPr>
      <w:rFonts w:ascii="宋体" w:hAnsi="宋体"/>
      <w:kern w:val="0"/>
      <w:sz w:val="24"/>
      <w:szCs w:val="24"/>
    </w:rPr>
  </w:style>
  <w:style w:type="paragraph" w:customStyle="1" w:styleId="3532">
    <w:name w:val="z2"/>
    <w:basedOn w:val="1"/>
    <w:qFormat/>
    <w:uiPriority w:val="0"/>
    <w:pPr>
      <w:widowControl/>
      <w:spacing w:beforeAutospacing="1" w:afterAutospacing="1" w:line="285" w:lineRule="atLeast"/>
      <w:jc w:val="both"/>
    </w:pPr>
    <w:rPr>
      <w:rFonts w:ascii="宋体" w:hAnsi="宋体" w:cs="宋体"/>
      <w:color w:val="000000"/>
      <w:kern w:val="0"/>
      <w:sz w:val="18"/>
      <w:szCs w:val="18"/>
      <w:lang w:eastAsia="en-US"/>
    </w:rPr>
  </w:style>
  <w:style w:type="paragraph" w:customStyle="1" w:styleId="3533">
    <w:name w:val="方案标题1"/>
    <w:basedOn w:val="4"/>
    <w:qFormat/>
    <w:uiPriority w:val="99"/>
    <w:pPr>
      <w:numPr>
        <w:numId w:val="0"/>
      </w:numPr>
      <w:tabs>
        <w:tab w:val="left" w:pos="420"/>
      </w:tabs>
      <w:ind w:left="420" w:hanging="420"/>
      <w:jc w:val="both"/>
    </w:pPr>
    <w:rPr>
      <w:rFonts w:ascii="宋体" w:hAnsi="Courier New"/>
      <w:sz w:val="44"/>
    </w:rPr>
  </w:style>
  <w:style w:type="paragraph" w:customStyle="1" w:styleId="3534">
    <w:name w:val="grayfont"/>
    <w:basedOn w:val="1"/>
    <w:qFormat/>
    <w:uiPriority w:val="0"/>
    <w:pPr>
      <w:widowControl/>
      <w:spacing w:beforeAutospacing="1" w:afterAutospacing="1"/>
    </w:pPr>
    <w:rPr>
      <w:rFonts w:ascii="宋体" w:hAnsi="宋体"/>
      <w:kern w:val="0"/>
      <w:sz w:val="19"/>
      <w:szCs w:val="19"/>
    </w:rPr>
  </w:style>
  <w:style w:type="paragraph" w:customStyle="1" w:styleId="3535">
    <w:name w:val="党员标题7（并列）"/>
    <w:basedOn w:val="1"/>
    <w:qFormat/>
    <w:uiPriority w:val="0"/>
    <w:pPr>
      <w:tabs>
        <w:tab w:val="left" w:pos="778"/>
      </w:tabs>
      <w:ind w:left="-2" w:firstLine="420"/>
      <w:jc w:val="both"/>
    </w:pPr>
    <w:rPr>
      <w:rFonts w:ascii="Times New Roman" w:hAnsi="Times New Roman"/>
      <w:sz w:val="21"/>
      <w:szCs w:val="24"/>
    </w:rPr>
  </w:style>
  <w:style w:type="paragraph" w:customStyle="1" w:styleId="3536">
    <w:name w:val="main3"/>
    <w:basedOn w:val="1"/>
    <w:qFormat/>
    <w:uiPriority w:val="0"/>
    <w:pPr>
      <w:widowControl/>
      <w:spacing w:beforeAutospacing="1" w:afterAutospacing="1" w:line="384" w:lineRule="auto"/>
    </w:pPr>
    <w:rPr>
      <w:rFonts w:ascii="宋体" w:hAnsi="宋体"/>
      <w:kern w:val="0"/>
      <w:sz w:val="19"/>
      <w:szCs w:val="19"/>
    </w:rPr>
  </w:style>
  <w:style w:type="paragraph" w:customStyle="1" w:styleId="3537">
    <w:name w:val="图形文字"/>
    <w:next w:val="1"/>
    <w:qFormat/>
    <w:uiPriority w:val="0"/>
    <w:pPr>
      <w:spacing w:line="360" w:lineRule="auto"/>
      <w:ind w:left="-1" w:leftChars="-1" w:hanging="2"/>
      <w:jc w:val="both"/>
    </w:pPr>
    <w:rPr>
      <w:rFonts w:ascii="Times New Roman" w:hAnsi="Times New Roman" w:eastAsia="宋体" w:cs="Times New Roman"/>
      <w:color w:val="000000"/>
      <w:sz w:val="24"/>
      <w:lang w:val="en-US" w:eastAsia="zh-CN" w:bidi="ar-SA"/>
    </w:rPr>
  </w:style>
  <w:style w:type="paragraph" w:customStyle="1" w:styleId="3538">
    <w:name w:val="style1"/>
    <w:basedOn w:val="1"/>
    <w:qFormat/>
    <w:uiPriority w:val="0"/>
    <w:pPr>
      <w:widowControl/>
      <w:spacing w:beforeAutospacing="1" w:afterAutospacing="1"/>
    </w:pPr>
    <w:rPr>
      <w:rFonts w:ascii="宋体" w:hAnsi="宋体"/>
      <w:kern w:val="0"/>
      <w:sz w:val="24"/>
      <w:szCs w:val="24"/>
    </w:rPr>
  </w:style>
  <w:style w:type="paragraph" w:customStyle="1" w:styleId="3539">
    <w:name w:val="jieshao"/>
    <w:basedOn w:val="1"/>
    <w:qFormat/>
    <w:uiPriority w:val="0"/>
    <w:pPr>
      <w:widowControl/>
      <w:spacing w:beforeAutospacing="1" w:afterAutospacing="1"/>
    </w:pPr>
    <w:rPr>
      <w:rFonts w:ascii="_GB2312" w:hAnsi="_GB2312" w:eastAsia="Arial Unicode MS" w:cs="Arial Unicode MS"/>
      <w:color w:val="CCFF33"/>
      <w:kern w:val="0"/>
      <w:sz w:val="27"/>
      <w:szCs w:val="27"/>
    </w:rPr>
  </w:style>
  <w:style w:type="paragraph" w:customStyle="1" w:styleId="3540">
    <w:name w:val="正文无缩进"/>
    <w:basedOn w:val="1"/>
    <w:qFormat/>
    <w:uiPriority w:val="0"/>
    <w:pPr>
      <w:tabs>
        <w:tab w:val="left" w:pos="420"/>
      </w:tabs>
      <w:spacing w:line="360" w:lineRule="auto"/>
      <w:ind w:right="-154"/>
      <w:jc w:val="both"/>
    </w:pPr>
    <w:rPr>
      <w:rFonts w:ascii="Times New Roman" w:hAnsi="Times New Roman"/>
      <w:sz w:val="24"/>
      <w:szCs w:val="24"/>
    </w:rPr>
  </w:style>
  <w:style w:type="paragraph" w:customStyle="1" w:styleId="3541">
    <w:name w:val="隔页标题2"/>
    <w:basedOn w:val="1"/>
    <w:qFormat/>
    <w:uiPriority w:val="0"/>
    <w:pPr>
      <w:spacing w:line="360" w:lineRule="auto"/>
      <w:jc w:val="center"/>
    </w:pPr>
    <w:rPr>
      <w:rFonts w:ascii="黑体" w:hAnsi="Arial" w:eastAsia="黑体"/>
      <w:sz w:val="44"/>
      <w:szCs w:val="44"/>
    </w:rPr>
  </w:style>
  <w:style w:type="paragraph" w:customStyle="1" w:styleId="3542">
    <w:name w:val="bannercc"/>
    <w:basedOn w:val="1"/>
    <w:qFormat/>
    <w:uiPriority w:val="0"/>
    <w:pPr>
      <w:widowControl/>
      <w:spacing w:beforeAutospacing="1" w:afterAutospacing="1"/>
    </w:pPr>
    <w:rPr>
      <w:rFonts w:ascii="宋体" w:hAnsi="宋体"/>
      <w:kern w:val="0"/>
      <w:sz w:val="24"/>
      <w:szCs w:val="24"/>
    </w:rPr>
  </w:style>
  <w:style w:type="paragraph" w:customStyle="1" w:styleId="3543">
    <w:name w:val="area01"/>
    <w:basedOn w:val="1"/>
    <w:qFormat/>
    <w:uiPriority w:val="0"/>
    <w:pPr>
      <w:widowControl/>
      <w:pBdr>
        <w:top w:val="inset" w:color="D7D7D7" w:sz="6" w:space="0"/>
        <w:left w:val="inset" w:color="D7D7D7" w:sz="6" w:space="0"/>
        <w:bottom w:val="inset" w:color="D7D7D7" w:sz="6" w:space="0"/>
        <w:right w:val="inset" w:color="D7D7D7" w:sz="6" w:space="0"/>
      </w:pBdr>
      <w:spacing w:beforeAutospacing="1" w:afterAutospacing="1"/>
    </w:pPr>
    <w:rPr>
      <w:rFonts w:ascii="宋体" w:hAnsi="宋体"/>
      <w:color w:val="666666"/>
      <w:kern w:val="0"/>
      <w:sz w:val="19"/>
      <w:szCs w:val="19"/>
    </w:rPr>
  </w:style>
  <w:style w:type="paragraph" w:customStyle="1" w:styleId="3544">
    <w:name w:val="t4"/>
    <w:basedOn w:val="1"/>
    <w:qFormat/>
    <w:uiPriority w:val="0"/>
    <w:pPr>
      <w:widowControl/>
      <w:spacing w:beforeAutospacing="1" w:afterAutospacing="1"/>
    </w:pPr>
    <w:rPr>
      <w:rFonts w:ascii="Arial Unicode MS" w:hAnsi="Arial Unicode MS"/>
      <w:color w:val="000000"/>
      <w:kern w:val="0"/>
      <w:sz w:val="24"/>
      <w:szCs w:val="24"/>
    </w:rPr>
  </w:style>
  <w:style w:type="paragraph" w:customStyle="1" w:styleId="3545">
    <w:name w:val="宏图高科"/>
    <w:basedOn w:val="1"/>
    <w:qFormat/>
    <w:uiPriority w:val="0"/>
    <w:pPr>
      <w:spacing w:line="360" w:lineRule="auto"/>
      <w:jc w:val="both"/>
    </w:pPr>
    <w:rPr>
      <w:rFonts w:ascii="Times New Roman" w:hAnsi="Times New Roman" w:eastAsia="楷体_GB2312"/>
      <w:sz w:val="24"/>
      <w:szCs w:val="20"/>
    </w:rPr>
  </w:style>
  <w:style w:type="paragraph" w:customStyle="1" w:styleId="3546">
    <w:name w:val="Section Heading 2"/>
    <w:basedOn w:val="1"/>
    <w:qFormat/>
    <w:uiPriority w:val="0"/>
    <w:pPr>
      <w:pBdr>
        <w:top w:val="single" w:color="auto" w:sz="6" w:space="1"/>
        <w:between w:val="single" w:color="auto" w:sz="6" w:space="1"/>
      </w:pBdr>
      <w:spacing w:line="600" w:lineRule="atLeast"/>
    </w:pPr>
    <w:rPr>
      <w:rFonts w:ascii="Times New Roman" w:hAnsi="Times New Roman"/>
      <w:b/>
      <w:caps/>
      <w:kern w:val="0"/>
      <w:sz w:val="24"/>
      <w:szCs w:val="20"/>
    </w:rPr>
  </w:style>
  <w:style w:type="paragraph" w:customStyle="1" w:styleId="3547">
    <w:name w:val="89E7A41D6FA14BAAA27E9018BC4B9D6F"/>
    <w:qFormat/>
    <w:uiPriority w:val="0"/>
    <w:pPr>
      <w:spacing w:after="200" w:line="276" w:lineRule="auto"/>
    </w:pPr>
    <w:rPr>
      <w:rFonts w:ascii="Calibri" w:hAnsi="Calibri" w:eastAsia="宋体" w:cs="Calibri"/>
      <w:sz w:val="22"/>
      <w:szCs w:val="22"/>
      <w:lang w:val="en-US" w:eastAsia="en-US" w:bidi="ar-SA"/>
    </w:rPr>
  </w:style>
  <w:style w:type="paragraph" w:customStyle="1" w:styleId="3548">
    <w:name w:val="bb5"/>
    <w:basedOn w:val="1"/>
    <w:qFormat/>
    <w:uiPriority w:val="0"/>
    <w:pPr>
      <w:widowControl/>
      <w:pBdr>
        <w:top w:val="single" w:color="CCCCCC" w:sz="6" w:space="0"/>
        <w:left w:val="single" w:color="CCCCCC" w:sz="6" w:space="0"/>
        <w:bottom w:val="single" w:color="CCCCCC" w:sz="6" w:space="0"/>
        <w:right w:val="single" w:color="CCCCCC" w:sz="6" w:space="0"/>
      </w:pBdr>
      <w:spacing w:beforeAutospacing="1" w:afterAutospacing="1"/>
    </w:pPr>
    <w:rPr>
      <w:rFonts w:ascii="宋体" w:hAnsi="宋体"/>
      <w:kern w:val="0"/>
      <w:sz w:val="24"/>
      <w:szCs w:val="24"/>
    </w:rPr>
  </w:style>
  <w:style w:type="paragraph" w:customStyle="1" w:styleId="3549">
    <w:name w:val="pa-2"/>
    <w:basedOn w:val="1"/>
    <w:qFormat/>
    <w:uiPriority w:val="0"/>
    <w:pPr>
      <w:widowControl/>
      <w:spacing w:line="360" w:lineRule="atLeast"/>
      <w:jc w:val="both"/>
    </w:pPr>
    <w:rPr>
      <w:rFonts w:ascii="宋体" w:hAnsi="宋体" w:cs="宋体"/>
      <w:kern w:val="0"/>
      <w:sz w:val="24"/>
      <w:szCs w:val="24"/>
    </w:rPr>
  </w:style>
  <w:style w:type="paragraph" w:customStyle="1" w:styleId="3550">
    <w:name w:val="bg3"/>
    <w:basedOn w:val="1"/>
    <w:qFormat/>
    <w:uiPriority w:val="0"/>
    <w:pPr>
      <w:widowControl/>
      <w:shd w:val="clear" w:color="auto" w:fill="FFFFFF"/>
      <w:spacing w:beforeAutospacing="1" w:afterAutospacing="1"/>
    </w:pPr>
    <w:rPr>
      <w:rFonts w:ascii="宋体" w:hAnsi="宋体"/>
      <w:kern w:val="0"/>
      <w:sz w:val="19"/>
      <w:szCs w:val="19"/>
    </w:rPr>
  </w:style>
  <w:style w:type="paragraph" w:customStyle="1" w:styleId="3551">
    <w:name w:val="方案标题3"/>
    <w:basedOn w:val="1"/>
    <w:next w:val="1"/>
    <w:qFormat/>
    <w:uiPriority w:val="99"/>
    <w:pPr>
      <w:keepLines/>
      <w:adjustRightInd w:val="0"/>
      <w:snapToGrid w:val="0"/>
      <w:spacing w:line="360" w:lineRule="auto"/>
      <w:ind w:left="1260"/>
      <w:textAlignment w:val="baseline"/>
      <w:outlineLvl w:val="2"/>
    </w:pPr>
    <w:rPr>
      <w:rFonts w:ascii="宋体" w:hAnsi="宋体"/>
      <w:b/>
      <w:snapToGrid w:val="0"/>
      <w:spacing w:val="14"/>
      <w:kern w:val="0"/>
      <w:sz w:val="30"/>
      <w:szCs w:val="30"/>
    </w:rPr>
  </w:style>
  <w:style w:type="paragraph" w:customStyle="1" w:styleId="3552">
    <w:name w:val="普通(网站)2"/>
    <w:basedOn w:val="1"/>
    <w:qFormat/>
    <w:uiPriority w:val="0"/>
    <w:pPr>
      <w:widowControl/>
      <w:overflowPunct w:val="0"/>
      <w:autoSpaceDE w:val="0"/>
      <w:autoSpaceDN w:val="0"/>
      <w:adjustRightInd w:val="0"/>
      <w:textAlignment w:val="baseline"/>
    </w:pPr>
    <w:rPr>
      <w:rFonts w:ascii="宋体" w:hAnsi="Times New Roman"/>
      <w:kern w:val="0"/>
      <w:sz w:val="24"/>
      <w:szCs w:val="20"/>
    </w:rPr>
  </w:style>
  <w:style w:type="paragraph" w:customStyle="1" w:styleId="3553">
    <w:name w:val="bb2"/>
    <w:basedOn w:val="1"/>
    <w:qFormat/>
    <w:uiPriority w:val="0"/>
    <w:pPr>
      <w:widowControl/>
      <w:pBdr>
        <w:top w:val="single" w:color="56748F" w:sz="6" w:space="0"/>
        <w:left w:val="single" w:color="56748F" w:sz="6" w:space="0"/>
        <w:bottom w:val="single" w:color="56748F" w:sz="6" w:space="0"/>
        <w:right w:val="single" w:color="56748F" w:sz="6" w:space="0"/>
      </w:pBdr>
      <w:spacing w:beforeAutospacing="1" w:afterAutospacing="1"/>
    </w:pPr>
    <w:rPr>
      <w:rFonts w:ascii="宋体" w:hAnsi="宋体"/>
      <w:kern w:val="0"/>
      <w:sz w:val="24"/>
      <w:szCs w:val="24"/>
    </w:rPr>
  </w:style>
  <w:style w:type="paragraph" w:customStyle="1" w:styleId="3554">
    <w:name w:val="日期1"/>
    <w:basedOn w:val="1"/>
    <w:next w:val="1"/>
    <w:qFormat/>
    <w:uiPriority w:val="99"/>
    <w:pPr>
      <w:adjustRightInd w:val="0"/>
      <w:spacing w:line="360" w:lineRule="auto"/>
      <w:jc w:val="both"/>
      <w:textAlignment w:val="baseline"/>
    </w:pPr>
    <w:rPr>
      <w:rFonts w:ascii="宋体" w:hAnsi="Times New Roman"/>
      <w:spacing w:val="2"/>
      <w:sz w:val="24"/>
      <w:szCs w:val="20"/>
    </w:rPr>
  </w:style>
  <w:style w:type="paragraph" w:customStyle="1" w:styleId="3555">
    <w:name w:val="ÕýÎÄ"/>
    <w:qFormat/>
    <w:uiPriority w:val="99"/>
    <w:pPr>
      <w:widowControl w:val="0"/>
      <w:overflowPunct w:val="0"/>
      <w:autoSpaceDE w:val="0"/>
      <w:autoSpaceDN w:val="0"/>
      <w:adjustRightInd w:val="0"/>
      <w:spacing w:line="360" w:lineRule="atLeast"/>
      <w:textAlignment w:val="baseline"/>
    </w:pPr>
    <w:rPr>
      <w:rFonts w:ascii="楷体" w:hAnsi="Times New Roman" w:eastAsia="楷体" w:cs="Times New Roman"/>
      <w:sz w:val="28"/>
      <w:lang w:val="en-US" w:eastAsia="zh-CN" w:bidi="ar-SA"/>
    </w:rPr>
  </w:style>
  <w:style w:type="paragraph" w:customStyle="1" w:styleId="3556">
    <w:name w:val="bigfont3"/>
    <w:basedOn w:val="1"/>
    <w:qFormat/>
    <w:uiPriority w:val="0"/>
    <w:pPr>
      <w:widowControl/>
      <w:spacing w:beforeAutospacing="1" w:afterAutospacing="1"/>
    </w:pPr>
    <w:rPr>
      <w:rFonts w:ascii="宋体" w:hAnsi="宋体"/>
      <w:b/>
      <w:bCs/>
      <w:kern w:val="0"/>
      <w:sz w:val="22"/>
    </w:rPr>
  </w:style>
  <w:style w:type="paragraph" w:customStyle="1" w:styleId="3557">
    <w:name w:val="汉仪细等线简8BOLD"/>
    <w:basedOn w:val="1"/>
    <w:qFormat/>
    <w:uiPriority w:val="0"/>
    <w:pPr>
      <w:autoSpaceDE w:val="0"/>
      <w:autoSpaceDN w:val="0"/>
      <w:adjustRightInd w:val="0"/>
      <w:spacing w:line="240" w:lineRule="atLeast"/>
      <w:jc w:val="both"/>
    </w:pPr>
    <w:rPr>
      <w:rFonts w:ascii="汉仪细等线简" w:hAnsi="Times New Roman" w:eastAsia="汉仪细等线简"/>
      <w:b/>
      <w:bCs/>
      <w:kern w:val="0"/>
      <w:sz w:val="16"/>
      <w:szCs w:val="16"/>
    </w:rPr>
  </w:style>
  <w:style w:type="paragraph" w:customStyle="1" w:styleId="3558">
    <w:name w:val="Char17"/>
    <w:basedOn w:val="1"/>
    <w:qFormat/>
    <w:uiPriority w:val="0"/>
    <w:pPr>
      <w:widowControl/>
      <w:tabs>
        <w:tab w:val="left" w:pos="958"/>
      </w:tabs>
      <w:spacing w:line="240" w:lineRule="exact"/>
      <w:ind w:left="958" w:right="240"/>
    </w:pPr>
    <w:rPr>
      <w:rFonts w:ascii="Times New Roman" w:hAnsi="Times New Roman"/>
      <w:sz w:val="21"/>
      <w:szCs w:val="20"/>
    </w:rPr>
  </w:style>
  <w:style w:type="paragraph" w:customStyle="1" w:styleId="3559">
    <w:name w:val="纯文本3"/>
    <w:basedOn w:val="1"/>
    <w:qFormat/>
    <w:uiPriority w:val="0"/>
    <w:pPr>
      <w:adjustRightInd w:val="0"/>
      <w:jc w:val="both"/>
      <w:textAlignment w:val="baseline"/>
    </w:pPr>
    <w:rPr>
      <w:rFonts w:ascii="宋体" w:hAnsi="Courier New"/>
      <w:sz w:val="21"/>
      <w:szCs w:val="20"/>
    </w:rPr>
  </w:style>
  <w:style w:type="paragraph" w:customStyle="1" w:styleId="3560">
    <w:name w:val="样式 标题 2标题 1.1 + 左侧:  0 厘米 首行缩进:  0 厘米"/>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561">
    <w:name w:val="大表格内容"/>
    <w:qFormat/>
    <w:uiPriority w:val="0"/>
    <w:pPr>
      <w:spacing w:line="300" w:lineRule="auto"/>
    </w:pPr>
    <w:rPr>
      <w:rFonts w:ascii="Arial" w:hAnsi="Arial" w:eastAsia="仿宋_GB2312" w:cs="Times New Roman"/>
      <w:sz w:val="24"/>
      <w:lang w:val="en-US" w:eastAsia="zh-CN" w:bidi="ar-SA"/>
    </w:rPr>
  </w:style>
  <w:style w:type="paragraph" w:customStyle="1" w:styleId="3562">
    <w:name w:val="area02"/>
    <w:basedOn w:val="1"/>
    <w:qFormat/>
    <w:uiPriority w:val="0"/>
    <w:pPr>
      <w:widowControl/>
      <w:pBdr>
        <w:top w:val="inset" w:color="908DA8" w:sz="6" w:space="0"/>
        <w:left w:val="inset" w:color="908DA8" w:sz="6" w:space="0"/>
        <w:bottom w:val="inset" w:color="908DA8" w:sz="6" w:space="0"/>
        <w:right w:val="inset" w:color="908DA8" w:sz="6" w:space="0"/>
      </w:pBdr>
      <w:spacing w:beforeAutospacing="1" w:afterAutospacing="1"/>
    </w:pPr>
    <w:rPr>
      <w:rFonts w:ascii="宋体" w:hAnsi="宋体"/>
      <w:kern w:val="0"/>
      <w:sz w:val="19"/>
      <w:szCs w:val="19"/>
    </w:rPr>
  </w:style>
  <w:style w:type="paragraph" w:customStyle="1" w:styleId="3563">
    <w:name w:val="???¡ì????¡ì????¡§???¡ì?¡ì???¡ì?o??????¡§???¡ì?¡ì?"/>
    <w:basedOn w:val="1"/>
    <w:qFormat/>
    <w:uiPriority w:val="0"/>
    <w:pPr>
      <w:widowControl/>
      <w:overflowPunct w:val="0"/>
      <w:autoSpaceDE w:val="0"/>
      <w:autoSpaceDN w:val="0"/>
      <w:adjustRightInd w:val="0"/>
    </w:pPr>
    <w:rPr>
      <w:rFonts w:ascii="Times New Roman" w:hAnsi="Times New Roman"/>
      <w:kern w:val="0"/>
      <w:sz w:val="24"/>
      <w:szCs w:val="20"/>
    </w:rPr>
  </w:style>
  <w:style w:type="paragraph" w:customStyle="1" w:styleId="3564">
    <w:name w:val="目录2"/>
    <w:basedOn w:val="1"/>
    <w:qFormat/>
    <w:uiPriority w:val="0"/>
    <w:pPr>
      <w:spacing w:line="360" w:lineRule="exact"/>
      <w:jc w:val="both"/>
    </w:pPr>
    <w:rPr>
      <w:rFonts w:ascii="Times New Roman" w:hAnsi="Times New Roman"/>
      <w:szCs w:val="24"/>
    </w:rPr>
  </w:style>
  <w:style w:type="paragraph" w:customStyle="1" w:styleId="3565">
    <w:name w:val="indent"/>
    <w:basedOn w:val="1"/>
    <w:qFormat/>
    <w:uiPriority w:val="0"/>
    <w:pPr>
      <w:widowControl/>
      <w:spacing w:beforeAutospacing="1" w:afterAutospacing="1"/>
    </w:pPr>
    <w:rPr>
      <w:rFonts w:ascii="宋体" w:hAnsi="宋体" w:cs="宋体"/>
      <w:kern w:val="0"/>
      <w:sz w:val="24"/>
      <w:szCs w:val="24"/>
    </w:rPr>
  </w:style>
  <w:style w:type="paragraph" w:customStyle="1" w:styleId="3566">
    <w:name w:val="样式 (中文) 黑体 小一 加粗 居中 段后: 1 行"/>
    <w:basedOn w:val="1"/>
    <w:qFormat/>
    <w:uiPriority w:val="0"/>
    <w:pPr>
      <w:spacing w:afterLines="100" w:line="360" w:lineRule="auto"/>
      <w:ind w:firstLine="425"/>
      <w:jc w:val="center"/>
    </w:pPr>
    <w:rPr>
      <w:rFonts w:ascii="Times New Roman" w:hAnsi="Times New Roman" w:eastAsia="黑体"/>
      <w:b/>
      <w:bCs/>
      <w:spacing w:val="10"/>
      <w:kern w:val="0"/>
      <w:sz w:val="48"/>
      <w:szCs w:val="20"/>
    </w:rPr>
  </w:style>
  <w:style w:type="paragraph" w:customStyle="1" w:styleId="3567">
    <w:name w:val="pa-1"/>
    <w:basedOn w:val="1"/>
    <w:qFormat/>
    <w:uiPriority w:val="0"/>
    <w:pPr>
      <w:widowControl/>
      <w:spacing w:line="360" w:lineRule="atLeast"/>
      <w:ind w:firstLine="640"/>
      <w:jc w:val="both"/>
    </w:pPr>
    <w:rPr>
      <w:rFonts w:ascii="宋体" w:hAnsi="宋体" w:cs="宋体"/>
      <w:kern w:val="0"/>
      <w:sz w:val="24"/>
      <w:szCs w:val="24"/>
    </w:rPr>
  </w:style>
  <w:style w:type="paragraph" w:customStyle="1" w:styleId="3568">
    <w:name w:val="pt12"/>
    <w:basedOn w:val="1"/>
    <w:qFormat/>
    <w:uiPriority w:val="0"/>
    <w:pPr>
      <w:widowControl/>
      <w:spacing w:beforeAutospacing="1" w:afterAutospacing="1" w:line="270" w:lineRule="atLeast"/>
    </w:pPr>
    <w:rPr>
      <w:rFonts w:ascii="Arial" w:hAnsi="Arial" w:cs="Arial"/>
      <w:kern w:val="0"/>
      <w:sz w:val="18"/>
      <w:szCs w:val="18"/>
    </w:rPr>
  </w:style>
  <w:style w:type="paragraph" w:customStyle="1" w:styleId="3569">
    <w:name w:val="正文小字"/>
    <w:qFormat/>
    <w:uiPriority w:val="0"/>
    <w:pPr>
      <w:jc w:val="both"/>
    </w:pPr>
    <w:rPr>
      <w:rFonts w:ascii="Arial" w:hAnsi="Arial" w:eastAsia="仿宋_GB2312" w:cs="Times New Roman"/>
      <w:sz w:val="18"/>
      <w:lang w:val="en-US" w:eastAsia="zh-CN" w:bidi="ar-SA"/>
    </w:rPr>
  </w:style>
  <w:style w:type="paragraph" w:customStyle="1" w:styleId="3570">
    <w:name w:val="black"/>
    <w:basedOn w:val="1"/>
    <w:qFormat/>
    <w:uiPriority w:val="0"/>
    <w:pPr>
      <w:widowControl/>
      <w:spacing w:beforeAutospacing="1" w:afterAutospacing="1" w:line="480" w:lineRule="auto"/>
    </w:pPr>
    <w:rPr>
      <w:rFonts w:ascii="宋体" w:hAnsi="宋体"/>
      <w:color w:val="000000"/>
      <w:kern w:val="0"/>
      <w:sz w:val="19"/>
      <w:szCs w:val="19"/>
    </w:rPr>
  </w:style>
  <w:style w:type="paragraph" w:customStyle="1" w:styleId="3571">
    <w:name w:val="F11-1"/>
    <w:basedOn w:val="1"/>
    <w:qFormat/>
    <w:uiPriority w:val="0"/>
    <w:pPr>
      <w:tabs>
        <w:tab w:val="left" w:pos="240"/>
        <w:tab w:val="left" w:pos="4680"/>
      </w:tabs>
      <w:adjustRightInd w:val="0"/>
      <w:jc w:val="both"/>
      <w:textAlignment w:val="baseline"/>
    </w:pPr>
    <w:rPr>
      <w:rFonts w:ascii="Times New Roman" w:hAnsi="Times New Roman" w:eastAsia="華康細圓體"/>
      <w:kern w:val="0"/>
      <w:sz w:val="24"/>
      <w:szCs w:val="20"/>
      <w:lang w:eastAsia="zh-TW"/>
    </w:rPr>
  </w:style>
  <w:style w:type="character" w:customStyle="1" w:styleId="3572">
    <w:name w:val="正文文本 3 Char1"/>
    <w:qFormat/>
    <w:uiPriority w:val="99"/>
    <w:rPr>
      <w:kern w:val="2"/>
      <w:sz w:val="16"/>
      <w:szCs w:val="16"/>
    </w:rPr>
  </w:style>
  <w:style w:type="paragraph" w:customStyle="1" w:styleId="3573">
    <w:name w:val="模板正文缩进"/>
    <w:basedOn w:val="1"/>
    <w:qFormat/>
    <w:uiPriority w:val="0"/>
    <w:pPr>
      <w:spacing w:line="400" w:lineRule="exact"/>
      <w:ind w:firstLine="463" w:firstLineChars="193"/>
      <w:jc w:val="both"/>
    </w:pPr>
    <w:rPr>
      <w:rFonts w:ascii="宋体" w:hAnsi="宋体"/>
      <w:kern w:val="0"/>
      <w:sz w:val="24"/>
      <w:szCs w:val="24"/>
    </w:rPr>
  </w:style>
  <w:style w:type="paragraph" w:customStyle="1" w:styleId="3574">
    <w:name w:val="Char Char1 Char Char Char"/>
    <w:basedOn w:val="27"/>
    <w:qFormat/>
    <w:uiPriority w:val="99"/>
    <w:pPr>
      <w:shd w:val="clear" w:color="auto" w:fill="000080"/>
      <w:jc w:val="both"/>
    </w:pPr>
    <w:rPr>
      <w:rFonts w:ascii="Times New Roman" w:hAnsi="Times New Roman"/>
      <w:kern w:val="0"/>
      <w:sz w:val="21"/>
      <w:szCs w:val="24"/>
    </w:rPr>
  </w:style>
  <w:style w:type="paragraph" w:customStyle="1" w:styleId="3575">
    <w:name w:val="pa-0"/>
    <w:basedOn w:val="1"/>
    <w:qFormat/>
    <w:uiPriority w:val="0"/>
    <w:pPr>
      <w:widowControl/>
      <w:spacing w:line="360" w:lineRule="atLeast"/>
      <w:jc w:val="both"/>
    </w:pPr>
    <w:rPr>
      <w:rFonts w:ascii="宋体" w:hAnsi="宋体" w:cs="宋体"/>
      <w:kern w:val="0"/>
      <w:sz w:val="24"/>
      <w:szCs w:val="24"/>
    </w:rPr>
  </w:style>
  <w:style w:type="paragraph" w:customStyle="1" w:styleId="3576">
    <w:name w:val="语法表示"/>
    <w:basedOn w:val="36"/>
    <w:qFormat/>
    <w:uiPriority w:val="99"/>
    <w:pPr>
      <w:shd w:val="clear" w:color="auto" w:fill="D9D9D9"/>
      <w:tabs>
        <w:tab w:val="left" w:pos="900"/>
      </w:tabs>
      <w:spacing w:after="0"/>
      <w:ind w:left="1320" w:right="480" w:rightChars="200" w:hanging="840" w:hangingChars="400"/>
    </w:pPr>
    <w:rPr>
      <w:rFonts w:ascii="宋体" w:hAnsi="宋体"/>
      <w:i/>
      <w:kern w:val="0"/>
      <w:sz w:val="21"/>
      <w:szCs w:val="24"/>
    </w:rPr>
  </w:style>
  <w:style w:type="paragraph" w:customStyle="1" w:styleId="3577">
    <w:name w:val="redfont"/>
    <w:basedOn w:val="1"/>
    <w:qFormat/>
    <w:uiPriority w:val="0"/>
    <w:pPr>
      <w:widowControl/>
      <w:spacing w:beforeAutospacing="1" w:afterAutospacing="1"/>
    </w:pPr>
    <w:rPr>
      <w:rFonts w:ascii="宋体" w:hAnsi="宋体"/>
      <w:b/>
      <w:bCs/>
      <w:kern w:val="0"/>
      <w:sz w:val="21"/>
      <w:szCs w:val="21"/>
    </w:rPr>
  </w:style>
  <w:style w:type="paragraph" w:customStyle="1" w:styleId="3578">
    <w:name w:val="大表格项目"/>
    <w:qFormat/>
    <w:uiPriority w:val="0"/>
    <w:pPr>
      <w:spacing w:line="360" w:lineRule="auto"/>
      <w:jc w:val="center"/>
    </w:pPr>
    <w:rPr>
      <w:rFonts w:ascii="Arial" w:hAnsi="Arial" w:eastAsia="宋体" w:cs="Times New Roman"/>
      <w:b/>
      <w:sz w:val="28"/>
      <w:lang w:val="en-US" w:eastAsia="zh-CN" w:bidi="ar-SA"/>
    </w:rPr>
  </w:style>
  <w:style w:type="paragraph" w:customStyle="1" w:styleId="3579">
    <w:name w:val="bannernews"/>
    <w:basedOn w:val="1"/>
    <w:qFormat/>
    <w:uiPriority w:val="0"/>
    <w:pPr>
      <w:widowControl/>
      <w:spacing w:beforeAutospacing="1" w:afterAutospacing="1"/>
    </w:pPr>
    <w:rPr>
      <w:rFonts w:ascii="宋体" w:hAnsi="宋体"/>
      <w:kern w:val="0"/>
      <w:sz w:val="24"/>
      <w:szCs w:val="24"/>
    </w:rPr>
  </w:style>
  <w:style w:type="paragraph" w:customStyle="1" w:styleId="3580">
    <w:name w:val="bannerjs"/>
    <w:basedOn w:val="1"/>
    <w:qFormat/>
    <w:uiPriority w:val="0"/>
    <w:pPr>
      <w:widowControl/>
      <w:spacing w:beforeAutospacing="1" w:afterAutospacing="1"/>
    </w:pPr>
    <w:rPr>
      <w:rFonts w:ascii="宋体" w:hAnsi="宋体"/>
      <w:kern w:val="0"/>
      <w:sz w:val="24"/>
      <w:szCs w:val="24"/>
    </w:rPr>
  </w:style>
  <w:style w:type="paragraph" w:customStyle="1" w:styleId="3581">
    <w:name w:val="样式 小四 行距: 1.5 倍行距"/>
    <w:basedOn w:val="1"/>
    <w:qFormat/>
    <w:uiPriority w:val="99"/>
    <w:pPr>
      <w:spacing w:line="360" w:lineRule="auto"/>
    </w:pPr>
    <w:rPr>
      <w:rFonts w:ascii="宋体" w:hAnsi="宋体" w:cs="宋体"/>
      <w:sz w:val="24"/>
      <w:szCs w:val="24"/>
    </w:rPr>
  </w:style>
  <w:style w:type="paragraph" w:customStyle="1" w:styleId="3582">
    <w:name w:val="Retrait 2"/>
    <w:basedOn w:val="1"/>
    <w:qFormat/>
    <w:uiPriority w:val="0"/>
    <w:pPr>
      <w:tabs>
        <w:tab w:val="left" w:pos="4374"/>
      </w:tabs>
      <w:spacing w:line="360" w:lineRule="auto"/>
      <w:ind w:left="4374"/>
      <w:jc w:val="both"/>
    </w:pPr>
    <w:rPr>
      <w:rFonts w:ascii="Times New Roman" w:hAnsi="Times New Roman" w:eastAsia="楷体_GB2312"/>
      <w:bCs/>
      <w:szCs w:val="20"/>
    </w:rPr>
  </w:style>
  <w:style w:type="paragraph" w:customStyle="1" w:styleId="3583">
    <w:name w:val="汉仪细等线简9BOLD"/>
    <w:basedOn w:val="1"/>
    <w:qFormat/>
    <w:uiPriority w:val="0"/>
    <w:pPr>
      <w:autoSpaceDE w:val="0"/>
      <w:autoSpaceDN w:val="0"/>
      <w:adjustRightInd w:val="0"/>
      <w:spacing w:line="240" w:lineRule="atLeast"/>
      <w:jc w:val="both"/>
    </w:pPr>
    <w:rPr>
      <w:rFonts w:ascii="汉仪细等线简" w:hAnsi="Times New Roman" w:eastAsia="汉仪细等线简"/>
      <w:b/>
      <w:bCs/>
      <w:kern w:val="0"/>
      <w:sz w:val="18"/>
      <w:szCs w:val="18"/>
    </w:rPr>
  </w:style>
  <w:style w:type="paragraph" w:customStyle="1" w:styleId="3584">
    <w:name w:val="bannerse"/>
    <w:basedOn w:val="1"/>
    <w:qFormat/>
    <w:uiPriority w:val="0"/>
    <w:pPr>
      <w:widowControl/>
      <w:spacing w:beforeAutospacing="1" w:afterAutospacing="1"/>
    </w:pPr>
    <w:rPr>
      <w:rFonts w:ascii="宋体" w:hAnsi="宋体"/>
      <w:kern w:val="0"/>
      <w:sz w:val="24"/>
      <w:szCs w:val="24"/>
    </w:rPr>
  </w:style>
  <w:style w:type="character" w:customStyle="1" w:styleId="3585">
    <w:name w:val="尾注文本 Char1"/>
    <w:qFormat/>
    <w:uiPriority w:val="0"/>
    <w:rPr>
      <w:kern w:val="2"/>
      <w:sz w:val="21"/>
      <w:szCs w:val="21"/>
    </w:rPr>
  </w:style>
  <w:style w:type="paragraph" w:customStyle="1" w:styleId="3586">
    <w:name w:val="Body1!"/>
    <w:qFormat/>
    <w:uiPriority w:val="99"/>
    <w:pPr>
      <w:tabs>
        <w:tab w:val="left" w:pos="1247"/>
      </w:tabs>
      <w:spacing w:before="120" w:line="288" w:lineRule="auto"/>
      <w:ind w:left="1247" w:firstLine="200" w:firstLineChars="200"/>
    </w:pPr>
    <w:rPr>
      <w:rFonts w:ascii="Arial" w:hAnsi="Arial" w:eastAsia="宋体" w:cs="Times New Roman"/>
      <w:sz w:val="21"/>
      <w:szCs w:val="21"/>
      <w:lang w:val="en-US" w:eastAsia="zh-CN" w:bidi="ar-SA"/>
    </w:rPr>
  </w:style>
  <w:style w:type="paragraph" w:customStyle="1" w:styleId="3587">
    <w:name w:val="正文（首行缩进）"/>
    <w:basedOn w:val="1"/>
    <w:qFormat/>
    <w:uiPriority w:val="99"/>
    <w:pPr>
      <w:spacing w:line="360" w:lineRule="auto"/>
      <w:ind w:firstLine="200" w:firstLineChars="200"/>
      <w:jc w:val="both"/>
    </w:pPr>
    <w:rPr>
      <w:rFonts w:ascii="Times New Roman" w:hAnsi="Times New Roman"/>
      <w:sz w:val="21"/>
      <w:szCs w:val="24"/>
    </w:rPr>
  </w:style>
  <w:style w:type="paragraph" w:customStyle="1" w:styleId="3588">
    <w:name w:val="bb1"/>
    <w:basedOn w:val="1"/>
    <w:qFormat/>
    <w:uiPriority w:val="0"/>
    <w:pPr>
      <w:widowControl/>
      <w:pBdr>
        <w:bottom w:val="single" w:color="auto" w:sz="6" w:space="0"/>
      </w:pBdr>
      <w:spacing w:beforeAutospacing="1" w:afterAutospacing="1"/>
    </w:pPr>
    <w:rPr>
      <w:rFonts w:ascii="宋体" w:hAnsi="宋体"/>
      <w:kern w:val="0"/>
      <w:sz w:val="24"/>
      <w:szCs w:val="24"/>
    </w:rPr>
  </w:style>
  <w:style w:type="paragraph" w:customStyle="1" w:styleId="3589">
    <w:name w:val="he"/>
    <w:basedOn w:val="1"/>
    <w:next w:val="22"/>
    <w:qFormat/>
    <w:uiPriority w:val="0"/>
    <w:pPr>
      <w:keepNext/>
      <w:keepLines/>
      <w:spacing w:beforeLines="50" w:afterLines="50" w:line="360" w:lineRule="auto"/>
    </w:pPr>
    <w:rPr>
      <w:rFonts w:ascii="宋体" w:hAnsi="宋体" w:cs="宋体"/>
      <w:b/>
      <w:bCs/>
      <w:color w:val="000000"/>
      <w:kern w:val="0"/>
      <w:sz w:val="30"/>
      <w:szCs w:val="30"/>
    </w:rPr>
  </w:style>
  <w:style w:type="paragraph" w:customStyle="1" w:styleId="3590">
    <w:name w:val="小表格项目"/>
    <w:qFormat/>
    <w:uiPriority w:val="0"/>
    <w:pPr>
      <w:jc w:val="center"/>
    </w:pPr>
    <w:rPr>
      <w:rFonts w:ascii="Arial" w:hAnsi="Arial" w:eastAsia="宋体" w:cs="Times New Roman"/>
      <w:b/>
      <w:caps/>
      <w:sz w:val="24"/>
      <w:lang w:val="en-US" w:eastAsia="zh-CN" w:bidi="ar-SA"/>
    </w:rPr>
  </w:style>
  <w:style w:type="paragraph" w:customStyle="1" w:styleId="3591">
    <w:name w:val="小表格内容"/>
    <w:qFormat/>
    <w:uiPriority w:val="0"/>
    <w:rPr>
      <w:rFonts w:ascii="Arial" w:hAnsi="Arial" w:eastAsia="仿宋_GB2312" w:cs="Times New Roman"/>
      <w:sz w:val="21"/>
      <w:lang w:val="en-US" w:eastAsia="zh-CN" w:bidi="ar-SA"/>
    </w:rPr>
  </w:style>
  <w:style w:type="paragraph" w:customStyle="1" w:styleId="3592">
    <w:name w:val="kk"/>
    <w:basedOn w:val="1"/>
    <w:qFormat/>
    <w:uiPriority w:val="0"/>
    <w:pPr>
      <w:widowControl/>
      <w:spacing w:beforeAutospacing="1" w:afterAutospacing="1"/>
    </w:pPr>
    <w:rPr>
      <w:rFonts w:ascii="宋体" w:hAnsi="宋体"/>
      <w:kern w:val="0"/>
      <w:sz w:val="24"/>
      <w:szCs w:val="24"/>
    </w:rPr>
  </w:style>
  <w:style w:type="paragraph" w:customStyle="1" w:styleId="3593">
    <w:name w:val="方案标题5"/>
    <w:basedOn w:val="3527"/>
    <w:qFormat/>
    <w:uiPriority w:val="0"/>
    <w:pPr>
      <w:keepNext w:val="0"/>
      <w:widowControl/>
      <w:tabs>
        <w:tab w:val="clear" w:pos="1680"/>
      </w:tabs>
      <w:snapToGrid w:val="0"/>
      <w:spacing w:before="120" w:after="0" w:line="240" w:lineRule="atLeast"/>
      <w:ind w:left="680"/>
      <w:jc w:val="left"/>
      <w:outlineLvl w:val="4"/>
    </w:pPr>
    <w:rPr>
      <w:color w:val="000000"/>
      <w:spacing w:val="14"/>
      <w:w w:val="0"/>
      <w:kern w:val="2"/>
      <w:sz w:val="24"/>
      <w:szCs w:val="24"/>
    </w:rPr>
  </w:style>
  <w:style w:type="paragraph" w:customStyle="1" w:styleId="3594">
    <w:name w:val="sbanner"/>
    <w:basedOn w:val="1"/>
    <w:qFormat/>
    <w:uiPriority w:val="0"/>
    <w:pPr>
      <w:widowControl/>
      <w:spacing w:beforeAutospacing="1" w:afterAutospacing="1"/>
    </w:pPr>
    <w:rPr>
      <w:rFonts w:ascii="宋体" w:hAnsi="宋体"/>
      <w:kern w:val="0"/>
      <w:sz w:val="24"/>
      <w:szCs w:val="24"/>
    </w:rPr>
  </w:style>
  <w:style w:type="paragraph" w:customStyle="1" w:styleId="3595">
    <w:name w:val="中标正文"/>
    <w:qFormat/>
    <w:uiPriority w:val="0"/>
    <w:pPr>
      <w:widowControl w:val="0"/>
      <w:tabs>
        <w:tab w:val="left" w:pos="900"/>
      </w:tabs>
      <w:spacing w:line="360" w:lineRule="exact"/>
      <w:ind w:firstLine="900" w:firstLineChars="375"/>
      <w:jc w:val="both"/>
    </w:pPr>
    <w:rPr>
      <w:rFonts w:ascii="Arial" w:hAnsi="Arial" w:eastAsia="宋体" w:cs="Times New Roman"/>
      <w:sz w:val="24"/>
      <w:lang w:val="en-US" w:eastAsia="zh-CN" w:bidi="ar-SA"/>
    </w:rPr>
  </w:style>
  <w:style w:type="paragraph" w:customStyle="1" w:styleId="3596">
    <w:name w:val="正文 + Arial"/>
    <w:basedOn w:val="1"/>
    <w:qFormat/>
    <w:uiPriority w:val="0"/>
    <w:pPr>
      <w:ind w:firstLine="420"/>
      <w:jc w:val="both"/>
    </w:pPr>
    <w:rPr>
      <w:rFonts w:ascii="Times New Roman" w:hAnsi="Times New Roman" w:cs="Courier New"/>
      <w:sz w:val="21"/>
      <w:szCs w:val="21"/>
    </w:rPr>
  </w:style>
  <w:style w:type="paragraph" w:customStyle="1" w:styleId="3597">
    <w:name w:val="Char Char1 Char Char Char1"/>
    <w:basedOn w:val="27"/>
    <w:qFormat/>
    <w:uiPriority w:val="0"/>
    <w:pPr>
      <w:shd w:val="clear" w:color="auto" w:fill="000080"/>
      <w:jc w:val="both"/>
    </w:pPr>
    <w:rPr>
      <w:rFonts w:ascii="Times New Roman" w:hAnsi="Times New Roman"/>
      <w:kern w:val="0"/>
      <w:sz w:val="21"/>
      <w:szCs w:val="24"/>
    </w:rPr>
  </w:style>
  <w:style w:type="paragraph" w:customStyle="1" w:styleId="3598">
    <w:name w:val="样式 行距: 固定值 25 磅 首行缩进:  2 字符"/>
    <w:basedOn w:val="1"/>
    <w:qFormat/>
    <w:uiPriority w:val="0"/>
    <w:pPr>
      <w:adjustRightInd w:val="0"/>
      <w:spacing w:line="500" w:lineRule="exact"/>
      <w:ind w:firstLine="560" w:firstLineChars="200"/>
      <w:jc w:val="both"/>
      <w:textAlignment w:val="baseline"/>
    </w:pPr>
    <w:rPr>
      <w:rFonts w:ascii="Times New Roman" w:hAnsi="Times New Roman"/>
      <w:kern w:val="0"/>
      <w:szCs w:val="28"/>
    </w:rPr>
  </w:style>
  <w:style w:type="paragraph" w:customStyle="1" w:styleId="3599">
    <w:name w:val="宋体ＢＯＤＹ"/>
    <w:basedOn w:val="1"/>
    <w:qFormat/>
    <w:uiPriority w:val="0"/>
    <w:pPr>
      <w:spacing w:line="360" w:lineRule="auto"/>
      <w:ind w:left="720" w:right="442" w:firstLine="480" w:firstLineChars="200"/>
      <w:jc w:val="both"/>
    </w:pPr>
    <w:rPr>
      <w:rFonts w:ascii="宋体" w:hAnsi="宋体"/>
      <w:sz w:val="24"/>
      <w:szCs w:val="20"/>
    </w:rPr>
  </w:style>
  <w:style w:type="character" w:customStyle="1" w:styleId="3600">
    <w:name w:val="lijuyuanxing"/>
    <w:qFormat/>
    <w:uiPriority w:val="0"/>
  </w:style>
  <w:style w:type="character" w:customStyle="1" w:styleId="3601">
    <w:name w:val="叙述文件 Char"/>
    <w:link w:val="3602"/>
    <w:qFormat/>
    <w:uiPriority w:val="0"/>
    <w:rPr>
      <w:rFonts w:ascii="宋体" w:hAnsi="宋体" w:cs="Angsana New"/>
      <w:bCs/>
      <w:color w:val="000000"/>
      <w:sz w:val="24"/>
      <w:szCs w:val="24"/>
      <w:lang w:bidi="th-TH"/>
    </w:rPr>
  </w:style>
  <w:style w:type="paragraph" w:customStyle="1" w:styleId="3602">
    <w:name w:val="叙述文件"/>
    <w:basedOn w:val="1"/>
    <w:link w:val="3601"/>
    <w:qFormat/>
    <w:uiPriority w:val="0"/>
    <w:pPr>
      <w:spacing w:line="360" w:lineRule="auto"/>
      <w:ind w:left="50" w:leftChars="50" w:right="50" w:rightChars="50" w:firstLine="200" w:firstLineChars="200"/>
      <w:jc w:val="both"/>
    </w:pPr>
    <w:rPr>
      <w:rFonts w:ascii="宋体" w:hAnsi="宋体" w:cs="Angsana New" w:eastAsiaTheme="minorEastAsia"/>
      <w:bCs/>
      <w:color w:val="000000"/>
      <w:sz w:val="24"/>
      <w:szCs w:val="24"/>
      <w:lang w:bidi="th-TH"/>
    </w:rPr>
  </w:style>
  <w:style w:type="paragraph" w:customStyle="1" w:styleId="3603">
    <w:name w:val="正文格式20101116"/>
    <w:basedOn w:val="1"/>
    <w:qFormat/>
    <w:uiPriority w:val="0"/>
    <w:pPr>
      <w:spacing w:line="360" w:lineRule="auto"/>
      <w:ind w:firstLine="480" w:firstLineChars="200"/>
      <w:jc w:val="both"/>
    </w:pPr>
    <w:rPr>
      <w:rFonts w:ascii="Times New Roman" w:hAnsi="Times New Roman" w:eastAsia="仿宋_GB2312" w:cs="宋体"/>
      <w:sz w:val="24"/>
      <w:szCs w:val="20"/>
    </w:rPr>
  </w:style>
  <w:style w:type="character" w:customStyle="1" w:styleId="3604">
    <w:name w:val="GW-正文 Char"/>
    <w:link w:val="751"/>
    <w:qFormat/>
    <w:uiPriority w:val="0"/>
    <w:rPr>
      <w:rFonts w:ascii="Times New Roman" w:hAnsi="Times New Roman" w:eastAsia="仿宋_GB2312" w:cs="Times New Roman"/>
      <w:sz w:val="24"/>
      <w:szCs w:val="24"/>
    </w:rPr>
  </w:style>
  <w:style w:type="character" w:customStyle="1" w:styleId="3605">
    <w:name w:val="timu1"/>
    <w:qFormat/>
    <w:uiPriority w:val="0"/>
    <w:rPr>
      <w:color w:val="000000"/>
      <w:sz w:val="21"/>
      <w:szCs w:val="21"/>
      <w:u w:val="none"/>
    </w:rPr>
  </w:style>
  <w:style w:type="paragraph" w:customStyle="1" w:styleId="3606">
    <w:name w:val="ListText"/>
    <w:basedOn w:val="35"/>
    <w:qFormat/>
    <w:uiPriority w:val="0"/>
    <w:pPr>
      <w:autoSpaceDE w:val="0"/>
      <w:autoSpaceDN w:val="0"/>
      <w:adjustRightInd w:val="0"/>
      <w:spacing w:line="360" w:lineRule="auto"/>
      <w:ind w:left="900" w:right="74" w:firstLine="284"/>
      <w:jc w:val="both"/>
    </w:pPr>
    <w:rPr>
      <w:rFonts w:ascii="宋体" w:hAnsi="Tms Rmn" w:eastAsia="宋体" w:cs="Times New Roman"/>
      <w:kern w:val="0"/>
      <w:sz w:val="24"/>
      <w:szCs w:val="20"/>
    </w:rPr>
  </w:style>
  <w:style w:type="paragraph" w:customStyle="1" w:styleId="3607">
    <w:name w:val="author"/>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3608">
    <w:name w:val="BoldBullet"/>
    <w:basedOn w:val="1"/>
    <w:qFormat/>
    <w:uiPriority w:val="0"/>
    <w:pPr>
      <w:jc w:val="both"/>
    </w:pPr>
    <w:rPr>
      <w:rFonts w:ascii="Times New Roman" w:hAnsi="Times New Roman"/>
      <w:sz w:val="21"/>
      <w:szCs w:val="24"/>
    </w:rPr>
  </w:style>
  <w:style w:type="paragraph" w:customStyle="1" w:styleId="3609">
    <w:name w:val="AfterBullet"/>
    <w:basedOn w:val="4"/>
    <w:next w:val="3608"/>
    <w:qFormat/>
    <w:uiPriority w:val="0"/>
    <w:pPr>
      <w:numPr>
        <w:numId w:val="0"/>
      </w:numPr>
      <w:tabs>
        <w:tab w:val="left" w:pos="420"/>
      </w:tabs>
      <w:ind w:left="420" w:hanging="420"/>
      <w:jc w:val="both"/>
    </w:pPr>
    <w:rPr>
      <w:rFonts w:ascii="宋体" w:hAnsi="Courier New"/>
      <w:sz w:val="44"/>
    </w:rPr>
  </w:style>
  <w:style w:type="paragraph" w:customStyle="1" w:styleId="3610">
    <w:name w:val="contents Title"/>
    <w:basedOn w:val="64"/>
    <w:qFormat/>
    <w:uiPriority w:val="0"/>
    <w:pPr>
      <w:adjustRightInd w:val="0"/>
      <w:spacing w:before="760" w:beforeLines="50" w:after="280" w:afterLines="50" w:line="240" w:lineRule="auto"/>
      <w:jc w:val="left"/>
      <w:outlineLvl w:val="9"/>
    </w:pPr>
    <w:rPr>
      <w:rFonts w:ascii="Arial" w:hAnsi="Arial" w:eastAsia="黑体"/>
      <w:b w:val="0"/>
      <w:bCs w:val="0"/>
      <w:spacing w:val="40"/>
      <w:kern w:val="0"/>
      <w:sz w:val="30"/>
      <w:szCs w:val="20"/>
      <w:u w:val="single"/>
    </w:rPr>
  </w:style>
  <w:style w:type="paragraph" w:customStyle="1" w:styleId="3611">
    <w:name w:val="样式 正文 +缩进"/>
    <w:basedOn w:val="1"/>
    <w:qFormat/>
    <w:uiPriority w:val="0"/>
    <w:rPr>
      <w:kern w:val="0"/>
      <w:sz w:val="21"/>
      <w:szCs w:val="20"/>
      <w:lang w:eastAsia="en-US"/>
    </w:rPr>
  </w:style>
  <w:style w:type="paragraph" w:customStyle="1" w:styleId="3612">
    <w:name w:val="jiankong1"/>
    <w:basedOn w:val="1"/>
    <w:qFormat/>
    <w:uiPriority w:val="0"/>
    <w:pPr>
      <w:widowControl/>
      <w:spacing w:beforeAutospacing="1" w:afterAutospacing="1" w:line="360" w:lineRule="auto"/>
    </w:pPr>
    <w:rPr>
      <w:rFonts w:ascii="宋体" w:hAnsi="宋体"/>
      <w:color w:val="000000"/>
      <w:kern w:val="0"/>
      <w:sz w:val="18"/>
      <w:szCs w:val="18"/>
    </w:rPr>
  </w:style>
  <w:style w:type="character" w:customStyle="1" w:styleId="3613">
    <w:name w:val="jiankong11"/>
    <w:qFormat/>
    <w:uiPriority w:val="0"/>
    <w:rPr>
      <w:rFonts w:hint="default"/>
      <w:color w:val="000000"/>
      <w:sz w:val="18"/>
      <w:szCs w:val="18"/>
      <w:u w:val="none"/>
    </w:rPr>
  </w:style>
  <w:style w:type="character" w:customStyle="1" w:styleId="3614">
    <w:name w:val="p-title"/>
    <w:qFormat/>
    <w:uiPriority w:val="0"/>
  </w:style>
  <w:style w:type="character" w:customStyle="1" w:styleId="3615">
    <w:name w:val="10f0000001"/>
    <w:qFormat/>
    <w:uiPriority w:val="0"/>
    <w:rPr>
      <w:b/>
      <w:bCs/>
      <w:sz w:val="20"/>
      <w:szCs w:val="20"/>
    </w:rPr>
  </w:style>
  <w:style w:type="character" w:customStyle="1" w:styleId="3616">
    <w:name w:val="5a1"/>
    <w:qFormat/>
    <w:uiPriority w:val="0"/>
    <w:rPr>
      <w:color w:val="5A779F"/>
      <w:sz w:val="18"/>
      <w:szCs w:val="18"/>
    </w:rPr>
  </w:style>
  <w:style w:type="character" w:customStyle="1" w:styleId="3617">
    <w:name w:val="font041"/>
    <w:qFormat/>
    <w:uiPriority w:val="0"/>
    <w:rPr>
      <w:b/>
      <w:bCs/>
      <w:color w:val="000000"/>
      <w:sz w:val="20"/>
      <w:szCs w:val="20"/>
    </w:rPr>
  </w:style>
  <w:style w:type="character" w:customStyle="1" w:styleId="3618">
    <w:name w:val="5a"/>
    <w:qFormat/>
    <w:uiPriority w:val="0"/>
  </w:style>
  <w:style w:type="character" w:customStyle="1" w:styleId="3619">
    <w:name w:val="Char Char Char12"/>
    <w:qFormat/>
    <w:uiPriority w:val="0"/>
    <w:rPr>
      <w:rFonts w:ascii="Arial" w:hAnsi="Arial" w:eastAsia="黑体"/>
      <w:b/>
      <w:bCs/>
      <w:kern w:val="2"/>
      <w:sz w:val="32"/>
      <w:szCs w:val="32"/>
      <w:lang w:val="en-US" w:eastAsia="zh-CN" w:bidi="ar-SA"/>
    </w:rPr>
  </w:style>
  <w:style w:type="character" w:customStyle="1" w:styleId="3620">
    <w:name w:val="hang1"/>
    <w:qFormat/>
    <w:uiPriority w:val="0"/>
  </w:style>
  <w:style w:type="paragraph" w:customStyle="1" w:styleId="3621">
    <w:name w:val="Char1 Char Char Char7"/>
    <w:basedOn w:val="1"/>
    <w:qFormat/>
    <w:uiPriority w:val="0"/>
    <w:pPr>
      <w:jc w:val="both"/>
    </w:pPr>
    <w:rPr>
      <w:rFonts w:ascii="Tahoma" w:hAnsi="Tahoma"/>
      <w:sz w:val="24"/>
      <w:szCs w:val="20"/>
    </w:rPr>
  </w:style>
  <w:style w:type="paragraph" w:customStyle="1" w:styleId="3622">
    <w:name w:val="1 Char Char Char Char"/>
    <w:basedOn w:val="1"/>
    <w:qFormat/>
    <w:uiPriority w:val="0"/>
    <w:pPr>
      <w:widowControl/>
      <w:spacing w:line="240" w:lineRule="exact"/>
    </w:pPr>
    <w:rPr>
      <w:rFonts w:ascii="Verdana" w:hAnsi="Verdana" w:eastAsia="仿宋_GB2312"/>
      <w:kern w:val="0"/>
      <w:sz w:val="24"/>
      <w:szCs w:val="20"/>
      <w:lang w:eastAsia="en-US"/>
    </w:rPr>
  </w:style>
  <w:style w:type="character" w:customStyle="1" w:styleId="3623">
    <w:name w:val="Char Char Char Char21"/>
    <w:qFormat/>
    <w:uiPriority w:val="0"/>
    <w:rPr>
      <w:rFonts w:ascii="Tahoma" w:hAnsi="Tahoma" w:eastAsia="宋体" w:cs="Times New Roman"/>
      <w:sz w:val="24"/>
      <w:szCs w:val="20"/>
    </w:rPr>
  </w:style>
  <w:style w:type="paragraph" w:customStyle="1" w:styleId="3624">
    <w:name w:val="Char Char Char Char Char Char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5">
    <w:name w:val="Char Char Char Char Char Char1 Char4"/>
    <w:basedOn w:val="1"/>
    <w:qFormat/>
    <w:uiPriority w:val="0"/>
    <w:pPr>
      <w:widowControl/>
      <w:wordWrap w:val="0"/>
    </w:pPr>
    <w:rPr>
      <w:rFonts w:ascii="Tahoma" w:hAnsi="Tahoma"/>
      <w:sz w:val="24"/>
      <w:szCs w:val="20"/>
    </w:rPr>
  </w:style>
  <w:style w:type="paragraph" w:customStyle="1" w:styleId="3626">
    <w:name w:val="Char Char Char Char Char Char Char2"/>
    <w:basedOn w:val="1"/>
    <w:qFormat/>
    <w:uiPriority w:val="99"/>
    <w:pPr>
      <w:widowControl/>
      <w:spacing w:line="240" w:lineRule="exact"/>
    </w:pPr>
    <w:rPr>
      <w:rFonts w:ascii="Verdana" w:hAnsi="Verdana" w:eastAsia="仿宋_GB2312"/>
      <w:kern w:val="0"/>
      <w:sz w:val="24"/>
      <w:szCs w:val="20"/>
      <w:lang w:eastAsia="en-US"/>
    </w:rPr>
  </w:style>
  <w:style w:type="paragraph" w:customStyle="1" w:styleId="3627">
    <w:name w:val="Char2 Char Char Char Char Char Char2"/>
    <w:basedOn w:val="1"/>
    <w:qFormat/>
    <w:uiPriority w:val="0"/>
    <w:pPr>
      <w:widowControl/>
      <w:spacing w:line="240" w:lineRule="exact"/>
    </w:pPr>
    <w:rPr>
      <w:rFonts w:ascii="宋体" w:hAnsi="宋体" w:cs="宋体"/>
      <w:kern w:val="0"/>
      <w:sz w:val="24"/>
      <w:szCs w:val="24"/>
    </w:rPr>
  </w:style>
  <w:style w:type="character" w:customStyle="1" w:styleId="3628">
    <w:name w:val="Char Char Char Char Char2"/>
    <w:qFormat/>
    <w:uiPriority w:val="0"/>
    <w:rPr>
      <w:rFonts w:eastAsia="宋体"/>
      <w:b/>
      <w:bCs/>
      <w:kern w:val="2"/>
      <w:sz w:val="32"/>
      <w:szCs w:val="32"/>
      <w:lang w:val="en-US" w:eastAsia="zh-CN" w:bidi="ar-SA"/>
    </w:rPr>
  </w:style>
  <w:style w:type="paragraph" w:customStyle="1" w:styleId="3629">
    <w:name w:val="Char Char 字元 字元 字元 Char Char Char Char2"/>
    <w:basedOn w:val="1"/>
    <w:qFormat/>
    <w:uiPriority w:val="0"/>
    <w:pPr>
      <w:adjustRightInd w:val="0"/>
      <w:spacing w:line="360" w:lineRule="auto"/>
      <w:jc w:val="both"/>
    </w:pPr>
    <w:rPr>
      <w:rFonts w:ascii="Times New Roman" w:hAnsi="Times New Roman"/>
      <w:kern w:val="0"/>
      <w:sz w:val="24"/>
      <w:szCs w:val="20"/>
    </w:rPr>
  </w:style>
  <w:style w:type="paragraph" w:customStyle="1" w:styleId="3630">
    <w:name w:val="Char1 Char Char Char Char Char Char Char1"/>
    <w:basedOn w:val="1"/>
    <w:qFormat/>
    <w:uiPriority w:val="0"/>
    <w:pPr>
      <w:widowControl/>
      <w:spacing w:line="240" w:lineRule="exact"/>
    </w:pPr>
    <w:rPr>
      <w:rFonts w:ascii="Verdana" w:hAnsi="Verdana"/>
      <w:kern w:val="0"/>
      <w:sz w:val="20"/>
      <w:szCs w:val="20"/>
      <w:lang w:eastAsia="en-US"/>
    </w:rPr>
  </w:style>
  <w:style w:type="paragraph" w:customStyle="1" w:styleId="3631">
    <w:name w:val="Char Char2 Char1"/>
    <w:basedOn w:val="1"/>
    <w:qFormat/>
    <w:uiPriority w:val="0"/>
    <w:pPr>
      <w:keepNext/>
      <w:keepLines/>
      <w:pageBreakBefore/>
      <w:tabs>
        <w:tab w:val="left" w:pos="845"/>
      </w:tabs>
      <w:ind w:left="845" w:hanging="420"/>
      <w:jc w:val="both"/>
    </w:pPr>
    <w:rPr>
      <w:rFonts w:ascii="Tahoma" w:hAnsi="Tahoma"/>
      <w:sz w:val="24"/>
      <w:szCs w:val="20"/>
    </w:rPr>
  </w:style>
  <w:style w:type="character" w:customStyle="1" w:styleId="3632">
    <w:name w:val="Char Char121"/>
    <w:qFormat/>
    <w:uiPriority w:val="0"/>
    <w:rPr>
      <w:rFonts w:eastAsia="宋体"/>
      <w:b/>
      <w:bCs/>
      <w:kern w:val="44"/>
      <w:sz w:val="44"/>
      <w:szCs w:val="44"/>
      <w:lang w:val="en-US" w:eastAsia="zh-CN" w:bidi="ar-SA"/>
    </w:rPr>
  </w:style>
  <w:style w:type="character" w:customStyle="1" w:styleId="3633">
    <w:name w:val="Char Char101"/>
    <w:qFormat/>
    <w:uiPriority w:val="0"/>
    <w:rPr>
      <w:rFonts w:eastAsia="宋体"/>
      <w:b/>
      <w:bCs/>
      <w:kern w:val="2"/>
      <w:sz w:val="32"/>
      <w:szCs w:val="32"/>
      <w:lang w:val="en-US" w:eastAsia="zh-CN" w:bidi="ar-SA"/>
    </w:rPr>
  </w:style>
  <w:style w:type="character" w:customStyle="1" w:styleId="3634">
    <w:name w:val="Char Char91"/>
    <w:qFormat/>
    <w:uiPriority w:val="0"/>
    <w:rPr>
      <w:rFonts w:ascii="Arial" w:hAnsi="Arial" w:eastAsia="黑体"/>
      <w:b/>
      <w:bCs/>
      <w:kern w:val="2"/>
      <w:sz w:val="28"/>
      <w:szCs w:val="28"/>
      <w:lang w:val="en-US" w:eastAsia="zh-CN" w:bidi="ar-SA"/>
    </w:rPr>
  </w:style>
  <w:style w:type="character" w:customStyle="1" w:styleId="3635">
    <w:name w:val="Char Char72"/>
    <w:qFormat/>
    <w:uiPriority w:val="0"/>
    <w:rPr>
      <w:rFonts w:ascii="Cambria" w:hAnsi="Cambria" w:eastAsia="宋体"/>
      <w:b/>
      <w:bCs/>
      <w:kern w:val="2"/>
      <w:sz w:val="24"/>
      <w:szCs w:val="24"/>
      <w:lang w:val="en-US" w:eastAsia="zh-CN" w:bidi="ar-SA"/>
    </w:rPr>
  </w:style>
  <w:style w:type="character" w:customStyle="1" w:styleId="3636">
    <w:name w:val="Char Char62"/>
    <w:qFormat/>
    <w:uiPriority w:val="0"/>
    <w:rPr>
      <w:rFonts w:eastAsia="宋体"/>
      <w:b/>
      <w:bCs/>
      <w:kern w:val="2"/>
      <w:sz w:val="24"/>
      <w:szCs w:val="24"/>
      <w:lang w:val="en-US" w:eastAsia="zh-CN" w:bidi="ar-SA"/>
    </w:rPr>
  </w:style>
  <w:style w:type="character" w:customStyle="1" w:styleId="3637">
    <w:name w:val="Char Char52"/>
    <w:qFormat/>
    <w:uiPriority w:val="0"/>
    <w:rPr>
      <w:rFonts w:ascii="Cambria" w:hAnsi="Cambria" w:eastAsia="宋体"/>
      <w:kern w:val="2"/>
      <w:sz w:val="24"/>
      <w:szCs w:val="24"/>
      <w:lang w:val="en-US" w:eastAsia="zh-CN" w:bidi="ar-SA"/>
    </w:rPr>
  </w:style>
  <w:style w:type="character" w:customStyle="1" w:styleId="3638">
    <w:name w:val="Char Char141"/>
    <w:qFormat/>
    <w:uiPriority w:val="0"/>
    <w:rPr>
      <w:rFonts w:ascii="Times New Roman" w:hAnsi="Times New Roman"/>
      <w:kern w:val="2"/>
      <w:sz w:val="18"/>
      <w:szCs w:val="18"/>
    </w:rPr>
  </w:style>
  <w:style w:type="paragraph" w:customStyle="1" w:styleId="3639">
    <w:name w:val="Char Char Char Char Char Char Char Char Char Char Char Char Char Char Char1"/>
    <w:basedOn w:val="27"/>
    <w:qFormat/>
    <w:uiPriority w:val="0"/>
    <w:pPr>
      <w:shd w:val="clear" w:color="auto" w:fill="000080"/>
      <w:jc w:val="both"/>
    </w:pPr>
    <w:rPr>
      <w:rFonts w:ascii="Times New Roman" w:hAnsi="Times New Roman"/>
      <w:kern w:val="0"/>
      <w:sz w:val="21"/>
      <w:szCs w:val="24"/>
    </w:rPr>
  </w:style>
  <w:style w:type="paragraph" w:customStyle="1" w:styleId="3640">
    <w:name w:val="Char5 Char Char1 Char6"/>
    <w:basedOn w:val="1"/>
    <w:qFormat/>
    <w:uiPriority w:val="0"/>
    <w:pPr>
      <w:jc w:val="both"/>
    </w:pPr>
    <w:rPr>
      <w:rFonts w:ascii="Tahoma" w:hAnsi="Tahoma"/>
      <w:sz w:val="24"/>
      <w:szCs w:val="20"/>
    </w:rPr>
  </w:style>
  <w:style w:type="character" w:customStyle="1" w:styleId="3641">
    <w:name w:val="Char62"/>
    <w:qFormat/>
    <w:uiPriority w:val="0"/>
    <w:rPr>
      <w:rFonts w:ascii="Arial" w:hAnsi="Arial" w:eastAsia="黑体"/>
      <w:sz w:val="24"/>
      <w:lang w:val="en-US" w:eastAsia="zh-CN" w:bidi="ar-SA"/>
    </w:rPr>
  </w:style>
  <w:style w:type="character" w:customStyle="1" w:styleId="3642">
    <w:name w:val="Char82"/>
    <w:qFormat/>
    <w:uiPriority w:val="0"/>
    <w:rPr>
      <w:rFonts w:ascii="Arial" w:hAnsi="Arial" w:eastAsia="黑体"/>
      <w:sz w:val="44"/>
      <w:lang w:val="en-US" w:eastAsia="en-US" w:bidi="ar-SA"/>
    </w:rPr>
  </w:style>
  <w:style w:type="character" w:customStyle="1" w:styleId="3643">
    <w:name w:val="Char72"/>
    <w:qFormat/>
    <w:uiPriority w:val="0"/>
    <w:rPr>
      <w:rFonts w:ascii="Arial" w:hAnsi="Arial" w:eastAsia="黑体"/>
      <w:sz w:val="28"/>
      <w:lang w:val="en-US" w:eastAsia="zh-CN" w:bidi="ar-SA"/>
    </w:rPr>
  </w:style>
  <w:style w:type="character" w:customStyle="1" w:styleId="3644">
    <w:name w:val="Char42"/>
    <w:qFormat/>
    <w:uiPriority w:val="0"/>
    <w:rPr>
      <w:rFonts w:eastAsia="宋体"/>
      <w:kern w:val="2"/>
      <w:sz w:val="21"/>
      <w:szCs w:val="24"/>
      <w:lang w:val="en-US" w:eastAsia="zh-CN" w:bidi="ar-SA"/>
    </w:rPr>
  </w:style>
  <w:style w:type="paragraph" w:customStyle="1" w:styleId="3645">
    <w:name w:val="Char5 Char Char1 Char13"/>
    <w:basedOn w:val="1"/>
    <w:qFormat/>
    <w:uiPriority w:val="0"/>
    <w:pPr>
      <w:jc w:val="both"/>
    </w:pPr>
    <w:rPr>
      <w:rFonts w:ascii="Tahoma" w:hAnsi="Tahoma"/>
      <w:sz w:val="24"/>
      <w:szCs w:val="20"/>
    </w:rPr>
  </w:style>
  <w:style w:type="paragraph" w:customStyle="1" w:styleId="3646">
    <w:name w:val="Char5 Char Char1 Char22"/>
    <w:basedOn w:val="1"/>
    <w:qFormat/>
    <w:uiPriority w:val="0"/>
    <w:pPr>
      <w:jc w:val="both"/>
    </w:pPr>
    <w:rPr>
      <w:rFonts w:ascii="Tahoma" w:hAnsi="Tahoma"/>
      <w:sz w:val="24"/>
      <w:szCs w:val="20"/>
    </w:rPr>
  </w:style>
  <w:style w:type="paragraph" w:customStyle="1" w:styleId="3647">
    <w:name w:val="Char52"/>
    <w:basedOn w:val="1"/>
    <w:qFormat/>
    <w:uiPriority w:val="0"/>
    <w:pPr>
      <w:widowControl/>
      <w:spacing w:line="240" w:lineRule="exact"/>
    </w:pPr>
    <w:rPr>
      <w:rFonts w:ascii="Verdana" w:hAnsi="Verdana"/>
      <w:kern w:val="0"/>
      <w:sz w:val="21"/>
      <w:szCs w:val="20"/>
      <w:lang w:eastAsia="en-US"/>
    </w:rPr>
  </w:style>
  <w:style w:type="paragraph" w:customStyle="1" w:styleId="3648">
    <w:name w:val="Char5 Char Char1 Char111"/>
    <w:basedOn w:val="1"/>
    <w:qFormat/>
    <w:uiPriority w:val="0"/>
    <w:pPr>
      <w:jc w:val="both"/>
    </w:pPr>
    <w:rPr>
      <w:rFonts w:ascii="Tahoma" w:hAnsi="Tahoma"/>
      <w:sz w:val="24"/>
      <w:szCs w:val="20"/>
    </w:rPr>
  </w:style>
  <w:style w:type="paragraph" w:customStyle="1" w:styleId="3649">
    <w:name w:val="Char5 Char Char1 Char41"/>
    <w:basedOn w:val="1"/>
    <w:qFormat/>
    <w:uiPriority w:val="0"/>
    <w:pPr>
      <w:jc w:val="both"/>
    </w:pPr>
    <w:rPr>
      <w:rFonts w:ascii="Tahoma" w:hAnsi="Tahoma"/>
      <w:sz w:val="24"/>
      <w:szCs w:val="20"/>
    </w:rPr>
  </w:style>
  <w:style w:type="paragraph" w:customStyle="1" w:styleId="3650">
    <w:name w:val="Char Char1 Char Char Char Char Char Char Char Char Char Char Char Char Char Char Char Char Char Char Char1"/>
    <w:basedOn w:val="1"/>
    <w:qFormat/>
    <w:uiPriority w:val="0"/>
    <w:pPr>
      <w:widowControl/>
      <w:spacing w:line="240" w:lineRule="exact"/>
    </w:pPr>
    <w:rPr>
      <w:rFonts w:ascii="Verdana" w:hAnsi="Verdana" w:eastAsia="仿宋_GB2312"/>
      <w:kern w:val="0"/>
      <w:sz w:val="24"/>
      <w:szCs w:val="20"/>
      <w:lang w:eastAsia="en-US"/>
    </w:rPr>
  </w:style>
  <w:style w:type="character" w:customStyle="1" w:styleId="3651">
    <w:name w:val="Char Char161"/>
    <w:qFormat/>
    <w:uiPriority w:val="0"/>
    <w:rPr>
      <w:rFonts w:ascii="Arial" w:hAnsi="Arial" w:cs="Arial"/>
      <w:kern w:val="2"/>
      <w:sz w:val="24"/>
    </w:rPr>
  </w:style>
  <w:style w:type="paragraph" w:customStyle="1" w:styleId="3652">
    <w:name w:val="Char5 Char Char11"/>
    <w:basedOn w:val="1"/>
    <w:qFormat/>
    <w:uiPriority w:val="0"/>
    <w:pPr>
      <w:jc w:val="both"/>
    </w:pPr>
    <w:rPr>
      <w:rFonts w:ascii="Tahoma" w:hAnsi="Tahoma"/>
      <w:sz w:val="24"/>
      <w:szCs w:val="20"/>
    </w:rPr>
  </w:style>
  <w:style w:type="character" w:customStyle="1" w:styleId="3653">
    <w:name w:val="Char Char191"/>
    <w:qFormat/>
    <w:uiPriority w:val="0"/>
    <w:rPr>
      <w:rFonts w:ascii="Tahoma" w:hAnsi="Tahoma" w:eastAsia="宋体"/>
      <w:b/>
      <w:bCs/>
      <w:kern w:val="2"/>
      <w:sz w:val="28"/>
      <w:szCs w:val="28"/>
      <w:lang w:val="en-US" w:eastAsia="zh-CN" w:bidi="ar-SA"/>
    </w:rPr>
  </w:style>
  <w:style w:type="character" w:customStyle="1" w:styleId="3654">
    <w:name w:val="Char Char181"/>
    <w:qFormat/>
    <w:uiPriority w:val="0"/>
    <w:rPr>
      <w:rFonts w:ascii="Tahoma" w:hAnsi="Tahoma" w:eastAsia="黑体"/>
      <w:bCs/>
      <w:kern w:val="2"/>
      <w:sz w:val="24"/>
      <w:szCs w:val="24"/>
      <w:lang w:val="en-US" w:eastAsia="zh-CN" w:bidi="ar-SA"/>
    </w:rPr>
  </w:style>
  <w:style w:type="paragraph" w:customStyle="1" w:styleId="3655">
    <w:name w:val="Char Char1 Char Char Char Char Char Char3"/>
    <w:basedOn w:val="1"/>
    <w:qFormat/>
    <w:uiPriority w:val="0"/>
    <w:pPr>
      <w:widowControl/>
      <w:spacing w:line="240" w:lineRule="exact"/>
    </w:pPr>
    <w:rPr>
      <w:rFonts w:ascii="Verdana" w:hAnsi="Verdana" w:eastAsia="仿宋_GB2312"/>
      <w:kern w:val="0"/>
      <w:sz w:val="24"/>
      <w:szCs w:val="20"/>
      <w:lang w:eastAsia="en-US"/>
    </w:rPr>
  </w:style>
  <w:style w:type="character" w:customStyle="1" w:styleId="3656">
    <w:name w:val="Char Char291"/>
    <w:qFormat/>
    <w:uiPriority w:val="0"/>
    <w:rPr>
      <w:rFonts w:eastAsia="黑体"/>
      <w:b/>
      <w:bCs/>
      <w:color w:val="0000FF"/>
      <w:kern w:val="2"/>
      <w:sz w:val="32"/>
      <w:szCs w:val="32"/>
      <w:lang w:val="en-US" w:eastAsia="zh-CN" w:bidi="ar-SA"/>
    </w:rPr>
  </w:style>
  <w:style w:type="character" w:customStyle="1" w:styleId="3657">
    <w:name w:val="Char Char281"/>
    <w:qFormat/>
    <w:uiPriority w:val="0"/>
    <w:rPr>
      <w:rFonts w:eastAsia="宋体"/>
      <w:b/>
      <w:bCs/>
      <w:color w:val="0000FF"/>
      <w:kern w:val="2"/>
      <w:sz w:val="32"/>
      <w:szCs w:val="32"/>
      <w:lang w:val="en-US" w:eastAsia="zh-CN" w:bidi="ar-SA"/>
    </w:rPr>
  </w:style>
  <w:style w:type="paragraph" w:customStyle="1" w:styleId="3658">
    <w:name w:val="天地伟业正文样式"/>
    <w:basedOn w:val="1"/>
    <w:qFormat/>
    <w:uiPriority w:val="0"/>
    <w:pPr>
      <w:widowControl/>
      <w:spacing w:line="300" w:lineRule="auto"/>
      <w:ind w:left="743" w:leftChars="354"/>
    </w:pPr>
    <w:rPr>
      <w:rFonts w:ascii="宋体" w:hAnsi="Times New Roman"/>
      <w:color w:val="353535"/>
      <w:kern w:val="0"/>
      <w:sz w:val="21"/>
      <w:szCs w:val="21"/>
    </w:rPr>
  </w:style>
  <w:style w:type="paragraph" w:customStyle="1" w:styleId="3659">
    <w:name w:val="标题 42"/>
    <w:basedOn w:val="1"/>
    <w:next w:val="1197"/>
    <w:qFormat/>
    <w:uiPriority w:val="0"/>
    <w:pPr>
      <w:keepNext/>
      <w:keepLines/>
      <w:spacing w:line="372" w:lineRule="auto"/>
      <w:jc w:val="both"/>
      <w:outlineLvl w:val="3"/>
    </w:pPr>
    <w:rPr>
      <w:rFonts w:hint="eastAsia" w:ascii="Arial" w:hAnsi="Arial" w:eastAsia="黑体"/>
      <w:b/>
      <w:szCs w:val="20"/>
    </w:rPr>
  </w:style>
  <w:style w:type="paragraph" w:customStyle="1" w:styleId="3660">
    <w:name w:val="页脚2"/>
    <w:basedOn w:val="1"/>
    <w:qFormat/>
    <w:uiPriority w:val="0"/>
    <w:pPr>
      <w:tabs>
        <w:tab w:val="center" w:pos="4153"/>
        <w:tab w:val="right" w:pos="8306"/>
      </w:tabs>
      <w:snapToGrid w:val="0"/>
    </w:pPr>
    <w:rPr>
      <w:rFonts w:hint="eastAsia" w:ascii="Times New Roman" w:hAnsi="Times New Roman"/>
      <w:sz w:val="18"/>
      <w:szCs w:val="20"/>
    </w:rPr>
  </w:style>
  <w:style w:type="paragraph" w:customStyle="1" w:styleId="3661">
    <w:name w:val="正文 小四 首缩"/>
    <w:qFormat/>
    <w:uiPriority w:val="0"/>
    <w:pPr>
      <w:snapToGrid w:val="0"/>
      <w:spacing w:line="360" w:lineRule="auto"/>
      <w:ind w:firstLine="482"/>
    </w:pPr>
    <w:rPr>
      <w:rFonts w:ascii="Times New Roman" w:hAnsi="Times New Roman" w:eastAsia="宋体" w:cs="Times New Roman"/>
      <w:kern w:val="2"/>
      <w:sz w:val="24"/>
      <w:lang w:val="en-US" w:eastAsia="zh-CN" w:bidi="ar-SA"/>
    </w:rPr>
  </w:style>
  <w:style w:type="paragraph" w:customStyle="1" w:styleId="3662">
    <w:name w:val="封面单位名称"/>
    <w:basedOn w:val="1"/>
    <w:qFormat/>
    <w:uiPriority w:val="0"/>
    <w:pPr>
      <w:snapToGrid w:val="0"/>
      <w:spacing w:line="360" w:lineRule="auto"/>
      <w:jc w:val="center"/>
    </w:pPr>
    <w:rPr>
      <w:rFonts w:ascii="黑体" w:hAnsi="宋体" w:eastAsia="黑体" w:cs="宋体"/>
      <w:b/>
      <w:sz w:val="30"/>
      <w:szCs w:val="20"/>
    </w:rPr>
  </w:style>
  <w:style w:type="paragraph" w:customStyle="1" w:styleId="3663">
    <w:name w:val="封面标题"/>
    <w:basedOn w:val="1"/>
    <w:qFormat/>
    <w:uiPriority w:val="0"/>
    <w:pPr>
      <w:snapToGrid w:val="0"/>
      <w:spacing w:line="300" w:lineRule="auto"/>
      <w:ind w:firstLine="200" w:firstLineChars="200"/>
      <w:jc w:val="center"/>
    </w:pPr>
    <w:rPr>
      <w:rFonts w:ascii="华文中宋" w:hAnsi="华文中宋" w:eastAsia="黑体" w:cs="宋体"/>
      <w:b/>
      <w:sz w:val="52"/>
      <w:szCs w:val="20"/>
    </w:rPr>
  </w:style>
  <w:style w:type="character" w:customStyle="1" w:styleId="3664">
    <w:name w:val="宋体五号加粗"/>
    <w:qFormat/>
    <w:uiPriority w:val="0"/>
    <w:rPr>
      <w:rFonts w:ascii="宋体" w:hAnsi="宋体" w:eastAsia="宋体"/>
      <w:b/>
      <w:sz w:val="21"/>
    </w:rPr>
  </w:style>
  <w:style w:type="character" w:customStyle="1" w:styleId="3665">
    <w:name w:val="宋体五号"/>
    <w:qFormat/>
    <w:uiPriority w:val="0"/>
    <w:rPr>
      <w:rFonts w:ascii="宋体" w:hAnsi="宋体" w:eastAsia="宋体"/>
      <w:sz w:val="21"/>
    </w:rPr>
  </w:style>
  <w:style w:type="paragraph" w:customStyle="1" w:styleId="3666">
    <w:name w:val="样式 四号 首行缩进:  0.74 厘米 行距: 1.5 倍行距"/>
    <w:basedOn w:val="1"/>
    <w:qFormat/>
    <w:uiPriority w:val="0"/>
    <w:pPr>
      <w:spacing w:line="360" w:lineRule="auto"/>
      <w:ind w:firstLine="420"/>
      <w:jc w:val="both"/>
    </w:pPr>
    <w:rPr>
      <w:rFonts w:cs="宋体"/>
      <w:szCs w:val="20"/>
    </w:rPr>
  </w:style>
  <w:style w:type="character" w:customStyle="1" w:styleId="3667">
    <w:name w:val="zzz1"/>
    <w:qFormat/>
    <w:uiPriority w:val="0"/>
  </w:style>
  <w:style w:type="character" w:customStyle="1" w:styleId="3668">
    <w:name w:val="批注引用1"/>
    <w:qFormat/>
    <w:uiPriority w:val="0"/>
    <w:rPr>
      <w:sz w:val="21"/>
    </w:rPr>
  </w:style>
  <w:style w:type="paragraph" w:customStyle="1" w:styleId="3669">
    <w:name w:val="批注文字1"/>
    <w:basedOn w:val="1"/>
    <w:qFormat/>
    <w:uiPriority w:val="0"/>
    <w:rPr>
      <w:rFonts w:ascii="Times New Roman" w:hAnsi="Times New Roman"/>
      <w:sz w:val="21"/>
      <w:szCs w:val="20"/>
    </w:rPr>
  </w:style>
  <w:style w:type="paragraph" w:customStyle="1" w:styleId="3670">
    <w:name w:val="尾注文本1"/>
    <w:basedOn w:val="1"/>
    <w:qFormat/>
    <w:uiPriority w:val="0"/>
    <w:pPr>
      <w:snapToGrid w:val="0"/>
    </w:pPr>
    <w:rPr>
      <w:rFonts w:ascii="Times New Roman" w:hAnsi="Times New Roman"/>
      <w:sz w:val="21"/>
      <w:szCs w:val="20"/>
    </w:rPr>
  </w:style>
  <w:style w:type="character" w:customStyle="1" w:styleId="3671">
    <w:name w:val="尾注引用1"/>
    <w:qFormat/>
    <w:uiPriority w:val="0"/>
    <w:rPr>
      <w:vertAlign w:val="superscript"/>
    </w:rPr>
  </w:style>
  <w:style w:type="paragraph" w:customStyle="1" w:styleId="3672">
    <w:name w:val="批注主题1"/>
    <w:basedOn w:val="3669"/>
    <w:next w:val="3669"/>
    <w:qFormat/>
    <w:uiPriority w:val="99"/>
    <w:rPr>
      <w:b/>
    </w:rPr>
  </w:style>
  <w:style w:type="paragraph" w:customStyle="1" w:styleId="3673">
    <w:name w:val="样式 标题 2H2h2TestHeading2th2l2Courseware #HD2Level 2 Topic...2"/>
    <w:basedOn w:val="1"/>
    <w:qFormat/>
    <w:uiPriority w:val="0"/>
    <w:pPr>
      <w:jc w:val="both"/>
    </w:pPr>
    <w:rPr>
      <w:sz w:val="21"/>
      <w:szCs w:val="20"/>
    </w:rPr>
  </w:style>
  <w:style w:type="paragraph" w:customStyle="1" w:styleId="3674">
    <w:name w:val="正文 首行缩进:  0.74 厘米"/>
    <w:basedOn w:val="1"/>
    <w:qFormat/>
    <w:uiPriority w:val="0"/>
    <w:pPr>
      <w:ind w:firstLine="420"/>
      <w:jc w:val="both"/>
    </w:pPr>
    <w:rPr>
      <w:rFonts w:ascii="Times New Roman" w:hAnsi="Times New Roman"/>
      <w:sz w:val="21"/>
      <w:szCs w:val="20"/>
    </w:rPr>
  </w:style>
  <w:style w:type="paragraph" w:customStyle="1" w:styleId="3675">
    <w:name w:val="样式 缩进正文 + 首行缩进:  2 字符"/>
    <w:basedOn w:val="1"/>
    <w:qFormat/>
    <w:uiPriority w:val="0"/>
    <w:pPr>
      <w:ind w:left="840" w:leftChars="400" w:firstLine="420" w:firstLineChars="200"/>
      <w:jc w:val="both"/>
    </w:pPr>
    <w:rPr>
      <w:rFonts w:ascii="Times New Roman" w:hAnsi="Times New Roman"/>
      <w:sz w:val="21"/>
      <w:szCs w:val="20"/>
    </w:rPr>
  </w:style>
  <w:style w:type="character" w:customStyle="1" w:styleId="3676">
    <w:name w:val="正文缩进 Char Char Char Char Char Char Char Char Char Char Char Char Char Char Char Char Char Char Char Char Char Char Char Char Char Char Char Char Char Char Char Char Char"/>
    <w:qFormat/>
    <w:uiPriority w:val="0"/>
    <w:rPr>
      <w:rFonts w:ascii="Tahoma" w:hAnsi="Tahoma" w:eastAsia="宋体"/>
      <w:kern w:val="2"/>
      <w:sz w:val="24"/>
      <w:lang w:val="en-US" w:eastAsia="zh-CN" w:bidi="ar-SA"/>
    </w:rPr>
  </w:style>
  <w:style w:type="paragraph" w:customStyle="1" w:styleId="3677">
    <w:name w:val="表格(五号)"/>
    <w:basedOn w:val="1"/>
    <w:qFormat/>
    <w:uiPriority w:val="0"/>
    <w:pPr>
      <w:adjustRightInd w:val="0"/>
      <w:snapToGrid w:val="0"/>
      <w:spacing w:line="300" w:lineRule="auto"/>
      <w:jc w:val="center"/>
    </w:pPr>
    <w:rPr>
      <w:rFonts w:ascii="仿宋_GB2312" w:hAnsi="宋体" w:eastAsia="仿宋_GB2312"/>
      <w:b/>
      <w:snapToGrid w:val="0"/>
      <w:kern w:val="0"/>
      <w:sz w:val="24"/>
      <w:szCs w:val="32"/>
    </w:rPr>
  </w:style>
  <w:style w:type="paragraph" w:customStyle="1" w:styleId="3678">
    <w:name w:val="样式 正文文字 + 小四 段后: 0 磅 行距: 1.5 倍行距"/>
    <w:qFormat/>
    <w:uiPriority w:val="0"/>
    <w:rPr>
      <w:rFonts w:ascii="仿宋_GB2312" w:hAnsi="Times New Roman" w:eastAsia="仿宋_GB2312" w:cs="Times New Roman"/>
      <w:lang w:val="en-US" w:eastAsia="zh-CN" w:bidi="ar-SA"/>
    </w:rPr>
  </w:style>
  <w:style w:type="character" w:customStyle="1" w:styleId="3679">
    <w:name w:val="exp1"/>
    <w:qFormat/>
    <w:uiPriority w:val="0"/>
    <w:rPr>
      <w:color w:val="3E3E3E"/>
    </w:rPr>
  </w:style>
  <w:style w:type="paragraph" w:customStyle="1" w:styleId="3680">
    <w:name w:val="样式 def正文 + 首行缩进:  2 字符"/>
    <w:basedOn w:val="1"/>
    <w:qFormat/>
    <w:uiPriority w:val="0"/>
    <w:pPr>
      <w:widowControl/>
      <w:spacing w:line="360" w:lineRule="auto"/>
      <w:ind w:firstLine="480" w:firstLineChars="200"/>
    </w:pPr>
    <w:rPr>
      <w:rFonts w:ascii="Times New Roman" w:hAnsi="Times New Roman" w:eastAsia="仿宋_GB2312" w:cs="宋体"/>
      <w:kern w:val="0"/>
      <w:sz w:val="24"/>
      <w:szCs w:val="20"/>
    </w:rPr>
  </w:style>
  <w:style w:type="paragraph" w:customStyle="1" w:styleId="3681">
    <w:name w:val="正文小四"/>
    <w:basedOn w:val="1"/>
    <w:qFormat/>
    <w:uiPriority w:val="99"/>
    <w:pPr>
      <w:spacing w:beforeLines="50" w:afterLines="50" w:line="360" w:lineRule="auto"/>
      <w:ind w:firstLine="480" w:firstLineChars="200"/>
    </w:pPr>
    <w:rPr>
      <w:rFonts w:ascii="宋体" w:hAnsi="宋体" w:eastAsia="仿宋_GB2312"/>
      <w:sz w:val="24"/>
      <w:szCs w:val="24"/>
    </w:rPr>
  </w:style>
  <w:style w:type="paragraph" w:customStyle="1" w:styleId="3682">
    <w:name w:val="文本框正文"/>
    <w:basedOn w:val="1"/>
    <w:qFormat/>
    <w:uiPriority w:val="0"/>
    <w:pPr>
      <w:ind w:firstLine="200" w:firstLineChars="200"/>
      <w:jc w:val="center"/>
    </w:pPr>
    <w:rPr>
      <w:rFonts w:ascii="Times New Roman" w:hAnsi="Times New Roman" w:eastAsia="仿宋_GB2312"/>
      <w:b/>
      <w:sz w:val="21"/>
      <w:szCs w:val="24"/>
    </w:rPr>
  </w:style>
  <w:style w:type="paragraph" w:customStyle="1" w:styleId="3683">
    <w:name w:val="罗列项目"/>
    <w:basedOn w:val="1"/>
    <w:qFormat/>
    <w:uiPriority w:val="0"/>
    <w:pPr>
      <w:widowControl/>
      <w:numPr>
        <w:ilvl w:val="0"/>
        <w:numId w:val="162"/>
      </w:numPr>
      <w:tabs>
        <w:tab w:val="left" w:pos="360"/>
        <w:tab w:val="clear" w:pos="964"/>
      </w:tabs>
      <w:adjustRightInd w:val="0"/>
      <w:snapToGrid w:val="0"/>
      <w:spacing w:line="440" w:lineRule="exact"/>
      <w:ind w:left="360" w:firstLine="200" w:firstLineChars="200"/>
      <w:jc w:val="both"/>
      <w:textAlignment w:val="baseline"/>
    </w:pPr>
    <w:rPr>
      <w:rFonts w:ascii="Times New Roman" w:hAnsi="Times New Roman" w:eastAsia="仿宋_GB2312"/>
      <w:kern w:val="0"/>
      <w:sz w:val="24"/>
      <w:szCs w:val="20"/>
    </w:rPr>
  </w:style>
  <w:style w:type="paragraph" w:customStyle="1" w:styleId="3684">
    <w:name w:val="附录2层"/>
    <w:basedOn w:val="1"/>
    <w:next w:val="257"/>
    <w:qFormat/>
    <w:uiPriority w:val="0"/>
    <w:pPr>
      <w:widowControl/>
      <w:adjustRightInd w:val="0"/>
      <w:snapToGrid w:val="0"/>
      <w:spacing w:line="360" w:lineRule="atLeast"/>
      <w:ind w:firstLine="200" w:firstLineChars="200"/>
      <w:jc w:val="both"/>
      <w:textAlignment w:val="baseline"/>
    </w:pPr>
    <w:rPr>
      <w:rFonts w:ascii="黑体" w:hAnsi="Times New Roman" w:eastAsia="黑体"/>
      <w:kern w:val="0"/>
      <w:sz w:val="24"/>
      <w:szCs w:val="20"/>
    </w:rPr>
  </w:style>
  <w:style w:type="paragraph" w:customStyle="1" w:styleId="3685">
    <w:name w:val="数字编号并列项目"/>
    <w:basedOn w:val="1"/>
    <w:next w:val="257"/>
    <w:qFormat/>
    <w:uiPriority w:val="0"/>
    <w:pPr>
      <w:widowControl/>
      <w:numPr>
        <w:ilvl w:val="0"/>
        <w:numId w:val="163"/>
      </w:numPr>
      <w:tabs>
        <w:tab w:val="left" w:pos="720"/>
        <w:tab w:val="clear" w:pos="794"/>
      </w:tabs>
      <w:adjustRightInd w:val="0"/>
      <w:snapToGrid w:val="0"/>
      <w:spacing w:line="440" w:lineRule="exact"/>
      <w:ind w:left="720" w:firstLine="200" w:firstLineChars="200"/>
      <w:jc w:val="both"/>
      <w:textAlignment w:val="baseline"/>
    </w:pPr>
    <w:rPr>
      <w:rFonts w:ascii="Times New Roman" w:hAnsi="Times New Roman" w:eastAsia="仿宋_GB2312"/>
      <w:kern w:val="0"/>
      <w:sz w:val="24"/>
      <w:szCs w:val="20"/>
    </w:rPr>
  </w:style>
  <w:style w:type="paragraph" w:customStyle="1" w:styleId="3686">
    <w:name w:val="小正文"/>
    <w:basedOn w:val="1"/>
    <w:qFormat/>
    <w:uiPriority w:val="0"/>
    <w:pPr>
      <w:widowControl/>
      <w:adjustRightInd w:val="0"/>
      <w:snapToGrid w:val="0"/>
      <w:spacing w:line="240" w:lineRule="atLeast"/>
      <w:ind w:firstLine="200" w:firstLineChars="200"/>
      <w:jc w:val="center"/>
      <w:textAlignment w:val="baseline"/>
    </w:pPr>
    <w:rPr>
      <w:rFonts w:ascii="Arial" w:hAnsi="Arial" w:eastAsia="仿宋_GB2312"/>
      <w:kern w:val="0"/>
      <w:sz w:val="21"/>
      <w:szCs w:val="20"/>
    </w:rPr>
  </w:style>
  <w:style w:type="paragraph" w:customStyle="1" w:styleId="3687">
    <w:name w:val="样式 四号 左侧:  1.51 厘米 首行缩进:  1.01 厘米"/>
    <w:basedOn w:val="1"/>
    <w:qFormat/>
    <w:uiPriority w:val="0"/>
    <w:pPr>
      <w:ind w:firstLine="573" w:firstLineChars="200"/>
      <w:jc w:val="both"/>
    </w:pPr>
    <w:rPr>
      <w:rFonts w:ascii="仿宋_GB2312" w:hAnsi="Times New Roman" w:eastAsia="仿宋_GB2312"/>
      <w:sz w:val="21"/>
      <w:szCs w:val="20"/>
    </w:rPr>
  </w:style>
  <w:style w:type="paragraph" w:customStyle="1" w:styleId="3688">
    <w:name w:val="标准模式"/>
    <w:basedOn w:val="1"/>
    <w:qFormat/>
    <w:uiPriority w:val="0"/>
    <w:pPr>
      <w:ind w:firstLine="200" w:firstLineChars="200"/>
      <w:jc w:val="both"/>
    </w:pPr>
    <w:rPr>
      <w:rFonts w:ascii="Times New Roman" w:hAnsi="Times New Roman" w:eastAsia="仿宋_GB2312"/>
      <w:sz w:val="21"/>
      <w:szCs w:val="24"/>
    </w:rPr>
  </w:style>
  <w:style w:type="paragraph" w:customStyle="1" w:styleId="3689">
    <w:name w:val="Normal Bullet"/>
    <w:basedOn w:val="1"/>
    <w:qFormat/>
    <w:uiPriority w:val="0"/>
    <w:pPr>
      <w:widowControl/>
      <w:ind w:left="900" w:hanging="420" w:firstLineChars="200"/>
      <w:jc w:val="both"/>
    </w:pPr>
    <w:rPr>
      <w:rFonts w:ascii="Times New Roman" w:hAnsi="Times New Roman" w:eastAsia="仿宋_GB2312"/>
      <w:kern w:val="0"/>
      <w:sz w:val="22"/>
      <w:szCs w:val="20"/>
      <w:lang w:eastAsia="en-US"/>
    </w:rPr>
  </w:style>
  <w:style w:type="paragraph" w:customStyle="1" w:styleId="3690">
    <w:name w:val="图表目录0"/>
    <w:basedOn w:val="1"/>
    <w:next w:val="1"/>
    <w:qFormat/>
    <w:uiPriority w:val="0"/>
    <w:pPr>
      <w:widowControl/>
      <w:tabs>
        <w:tab w:val="left" w:pos="1440"/>
        <w:tab w:val="left" w:pos="3240"/>
      </w:tabs>
      <w:adjustRightInd w:val="0"/>
      <w:snapToGrid w:val="0"/>
      <w:ind w:left="432" w:hanging="432" w:firstLineChars="200"/>
      <w:textAlignment w:val="baseline"/>
    </w:pPr>
    <w:rPr>
      <w:rFonts w:ascii="Arial" w:hAnsi="Arial" w:eastAsia="仿宋_GB2312"/>
      <w:color w:val="FFFFFF"/>
      <w:kern w:val="0"/>
      <w:sz w:val="24"/>
      <w:szCs w:val="20"/>
    </w:rPr>
  </w:style>
  <w:style w:type="paragraph" w:customStyle="1" w:styleId="3691">
    <w:name w:val="图表二级"/>
    <w:basedOn w:val="1"/>
    <w:next w:val="1"/>
    <w:qFormat/>
    <w:uiPriority w:val="0"/>
    <w:pPr>
      <w:widowControl/>
      <w:tabs>
        <w:tab w:val="left" w:pos="720"/>
        <w:tab w:val="left" w:pos="3240"/>
      </w:tabs>
      <w:adjustRightInd w:val="0"/>
      <w:snapToGrid w:val="0"/>
      <w:ind w:left="576" w:hanging="576" w:firstLineChars="200"/>
      <w:jc w:val="center"/>
      <w:textAlignment w:val="baseline"/>
    </w:pPr>
    <w:rPr>
      <w:rFonts w:ascii="Arial" w:hAnsi="Arial" w:eastAsia="仿宋_GB2312"/>
      <w:kern w:val="0"/>
      <w:sz w:val="24"/>
      <w:szCs w:val="20"/>
    </w:rPr>
  </w:style>
  <w:style w:type="paragraph" w:customStyle="1" w:styleId="3692">
    <w:name w:val="bodycopy"/>
    <w:basedOn w:val="1"/>
    <w:qFormat/>
    <w:uiPriority w:val="0"/>
    <w:pPr>
      <w:widowControl/>
      <w:spacing w:beforeAutospacing="1" w:afterAutospacing="1"/>
      <w:ind w:firstLine="200" w:firstLineChars="200"/>
    </w:pPr>
    <w:rPr>
      <w:rFonts w:ascii="Arial Unicode MS" w:hAnsi="Arial Unicode MS" w:eastAsia="仿宋_GB2312"/>
      <w:kern w:val="0"/>
      <w:sz w:val="24"/>
      <w:szCs w:val="24"/>
    </w:rPr>
  </w:style>
  <w:style w:type="paragraph" w:customStyle="1" w:styleId="3693">
    <w:name w:val="标准"/>
    <w:basedOn w:val="1"/>
    <w:qFormat/>
    <w:uiPriority w:val="99"/>
    <w:pPr>
      <w:tabs>
        <w:tab w:val="left" w:pos="3240"/>
      </w:tabs>
      <w:autoSpaceDE w:val="0"/>
      <w:autoSpaceDN w:val="0"/>
      <w:adjustRightInd w:val="0"/>
      <w:snapToGrid w:val="0"/>
      <w:spacing w:line="312" w:lineRule="atLeast"/>
      <w:ind w:left="-117" w:right="11" w:firstLine="480" w:firstLineChars="200"/>
      <w:jc w:val="both"/>
      <w:textAlignment w:val="baseline"/>
    </w:pPr>
    <w:rPr>
      <w:rFonts w:ascii="宋体" w:hAnsi="Times New Roman" w:eastAsia="仿宋_GB2312"/>
      <w:color w:val="000000"/>
      <w:kern w:val="0"/>
      <w:sz w:val="24"/>
      <w:szCs w:val="20"/>
    </w:rPr>
  </w:style>
  <w:style w:type="paragraph" w:customStyle="1" w:styleId="3694">
    <w:name w:val="para_small"/>
    <w:basedOn w:val="1"/>
    <w:qFormat/>
    <w:uiPriority w:val="0"/>
    <w:pPr>
      <w:widowControl/>
      <w:spacing w:beforeAutospacing="1" w:afterAutospacing="1"/>
      <w:ind w:firstLine="200" w:firstLineChars="200"/>
    </w:pPr>
    <w:rPr>
      <w:rFonts w:ascii="宋体" w:hAnsi="宋体" w:eastAsia="仿宋_GB2312"/>
      <w:color w:val="000000"/>
      <w:kern w:val="0"/>
      <w:sz w:val="24"/>
      <w:szCs w:val="24"/>
    </w:rPr>
  </w:style>
  <w:style w:type="paragraph" w:customStyle="1" w:styleId="3695">
    <w:name w:val="ystem"/>
    <w:basedOn w:val="1"/>
    <w:qFormat/>
    <w:uiPriority w:val="0"/>
    <w:pPr>
      <w:widowControl/>
      <w:ind w:firstLine="200" w:firstLineChars="200"/>
      <w:jc w:val="both"/>
    </w:pPr>
    <w:rPr>
      <w:rFonts w:ascii="Times New Roman" w:hAnsi="Times New Roman" w:eastAsia="仿宋_GB2312"/>
      <w:color w:val="000000"/>
      <w:kern w:val="0"/>
      <w:sz w:val="24"/>
      <w:szCs w:val="20"/>
      <w:lang w:eastAsia="en-US"/>
    </w:rPr>
  </w:style>
  <w:style w:type="character" w:customStyle="1" w:styleId="3696">
    <w:name w:val="zi"/>
    <w:qFormat/>
    <w:uiPriority w:val="0"/>
  </w:style>
  <w:style w:type="paragraph" w:customStyle="1" w:styleId="3697">
    <w:name w:val="SubSection Title"/>
    <w:basedOn w:val="1"/>
    <w:next w:val="4"/>
    <w:qFormat/>
    <w:uiPriority w:val="0"/>
    <w:pPr>
      <w:keepNext/>
      <w:widowControl/>
      <w:ind w:firstLine="200" w:firstLineChars="200"/>
    </w:pPr>
    <w:rPr>
      <w:rFonts w:ascii="Times New Roman" w:hAnsi="Times New Roman" w:eastAsia="仿宋_GB2312"/>
      <w:b/>
      <w:kern w:val="0"/>
      <w:sz w:val="26"/>
      <w:szCs w:val="20"/>
      <w:lang w:val="en-GB"/>
    </w:rPr>
  </w:style>
  <w:style w:type="paragraph" w:customStyle="1" w:styleId="3698">
    <w:name w:val="textinden"/>
    <w:basedOn w:val="1"/>
    <w:qFormat/>
    <w:uiPriority w:val="0"/>
    <w:pPr>
      <w:widowControl/>
      <w:spacing w:beforeAutospacing="1" w:afterAutospacing="1" w:line="360" w:lineRule="auto"/>
      <w:ind w:firstLine="480" w:firstLineChars="200"/>
    </w:pPr>
    <w:rPr>
      <w:rFonts w:ascii="Arial" w:hAnsi="Arial" w:eastAsia="仿宋_GB2312" w:cs="Arial"/>
      <w:kern w:val="0"/>
      <w:sz w:val="24"/>
      <w:szCs w:val="24"/>
    </w:rPr>
  </w:style>
  <w:style w:type="paragraph" w:customStyle="1" w:styleId="3699">
    <w:name w:val="点序列"/>
    <w:basedOn w:val="1"/>
    <w:qFormat/>
    <w:uiPriority w:val="0"/>
    <w:pPr>
      <w:tabs>
        <w:tab w:val="left" w:pos="425"/>
      </w:tabs>
      <w:adjustRightInd w:val="0"/>
      <w:spacing w:line="300" w:lineRule="auto"/>
      <w:ind w:left="425" w:hanging="425" w:firstLineChars="200"/>
      <w:jc w:val="both"/>
      <w:textAlignment w:val="baseline"/>
    </w:pPr>
    <w:rPr>
      <w:rFonts w:ascii="Times New Roman" w:hAnsi="Times New Roman" w:eastAsia="仿宋_GB2312"/>
      <w:kern w:val="0"/>
      <w:sz w:val="24"/>
      <w:szCs w:val="20"/>
    </w:rPr>
  </w:style>
  <w:style w:type="character" w:customStyle="1" w:styleId="3700">
    <w:name w:val="atitle2"/>
    <w:qFormat/>
    <w:uiPriority w:val="0"/>
  </w:style>
  <w:style w:type="paragraph" w:customStyle="1" w:styleId="3701">
    <w:name w:val="Disclaimer"/>
    <w:basedOn w:val="1"/>
    <w:qFormat/>
    <w:uiPriority w:val="0"/>
    <w:pPr>
      <w:spacing w:line="360" w:lineRule="auto"/>
      <w:ind w:firstLine="200" w:firstLineChars="200"/>
      <w:jc w:val="both"/>
    </w:pPr>
    <w:rPr>
      <w:rFonts w:ascii="Times New Roman" w:hAnsi="Times New Roman" w:eastAsia="仿宋_GB2312"/>
      <w:sz w:val="21"/>
      <w:szCs w:val="20"/>
    </w:rPr>
  </w:style>
  <w:style w:type="paragraph" w:customStyle="1" w:styleId="3702">
    <w:name w:val="KX正文"/>
    <w:basedOn w:val="1"/>
    <w:qFormat/>
    <w:uiPriority w:val="0"/>
    <w:pPr>
      <w:spacing w:line="440" w:lineRule="exact"/>
      <w:ind w:firstLine="200" w:firstLineChars="200"/>
    </w:pPr>
    <w:rPr>
      <w:rFonts w:ascii="仿宋_GB2312" w:hAnsi="Times New Roman" w:eastAsia="仿宋_GB2312"/>
      <w:kern w:val="0"/>
      <w:szCs w:val="20"/>
    </w:rPr>
  </w:style>
  <w:style w:type="paragraph" w:customStyle="1" w:styleId="3703">
    <w:name w:val="样式 正文缩进正文（首行缩进两字）表正文正文非缩进首行缩进特点段1标题4四号正文不缩进 + 宋体 段前: 7..."/>
    <w:basedOn w:val="22"/>
    <w:qFormat/>
    <w:uiPriority w:val="0"/>
    <w:pPr>
      <w:adjustRightInd/>
      <w:snapToGrid/>
      <w:spacing w:beforeLines="0" w:afterLines="0" w:line="240" w:lineRule="auto"/>
      <w:ind w:firstLine="200"/>
      <w:jc w:val="both"/>
    </w:pPr>
    <w:rPr>
      <w:rFonts w:ascii="Times New Roman" w:hAnsi="Times New Roman"/>
      <w:kern w:val="0"/>
      <w:sz w:val="20"/>
      <w:szCs w:val="24"/>
    </w:rPr>
  </w:style>
  <w:style w:type="paragraph" w:customStyle="1" w:styleId="3704">
    <w:name w:val="样式 标题 1H1正文一级标题h1l1Head 1 (Chapter heading)Head 1Head 11..."/>
    <w:basedOn w:val="4"/>
    <w:qFormat/>
    <w:uiPriority w:val="0"/>
    <w:pPr>
      <w:numPr>
        <w:ilvl w:val="0"/>
        <w:numId w:val="0"/>
      </w:numPr>
      <w:tabs>
        <w:tab w:val="left" w:pos="420"/>
      </w:tabs>
      <w:ind w:left="420" w:hanging="420"/>
      <w:jc w:val="both"/>
    </w:pPr>
    <w:rPr>
      <w:rFonts w:ascii="宋体" w:hAnsi="Courier New"/>
      <w:sz w:val="44"/>
    </w:rPr>
  </w:style>
  <w:style w:type="paragraph" w:customStyle="1" w:styleId="3705">
    <w:name w:val="样式 标题 2H2TopicHeading 2 HiddenHeading 2 CCBSheading 2Titre...2"/>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706">
    <w:name w:val="样式 标题 3H3h33rd levelHeading 3 - oldlevel_3PIM 3Level 3 He...1"/>
    <w:basedOn w:val="6"/>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707">
    <w:name w:val="样式 标题 4H4PIM 4h4heading 4 + Indent: Left 0.5 in4 dashddas..."/>
    <w:basedOn w:val="7"/>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3708">
    <w:name w:val="项目符号2"/>
    <w:basedOn w:val="1"/>
    <w:qFormat/>
    <w:uiPriority w:val="99"/>
    <w:pPr>
      <w:adjustRightInd w:val="0"/>
      <w:spacing w:line="360" w:lineRule="auto"/>
      <w:ind w:firstLine="200" w:firstLineChars="200"/>
      <w:jc w:val="both"/>
      <w:textAlignment w:val="baseline"/>
    </w:pPr>
    <w:rPr>
      <w:rFonts w:ascii="Times New Roman" w:hAnsi="Times New Roman" w:eastAsia="仿宋_GB2312"/>
      <w:kern w:val="24"/>
      <w:sz w:val="24"/>
      <w:szCs w:val="20"/>
    </w:rPr>
  </w:style>
  <w:style w:type="paragraph" w:customStyle="1" w:styleId="3709">
    <w:name w:val="标题1，章节第一层"/>
    <w:basedOn w:val="1"/>
    <w:next w:val="257"/>
    <w:qFormat/>
    <w:uiPriority w:val="0"/>
    <w:pPr>
      <w:tabs>
        <w:tab w:val="left" w:pos="360"/>
        <w:tab w:val="left" w:pos="693"/>
      </w:tabs>
      <w:spacing w:beforeLines="200" w:afterLines="200" w:line="300" w:lineRule="auto"/>
      <w:ind w:left="-425" w:firstLine="425" w:firstLineChars="200"/>
      <w:jc w:val="both"/>
      <w:outlineLvl w:val="0"/>
    </w:pPr>
    <w:rPr>
      <w:rFonts w:ascii="Arial" w:hAnsi="Arial" w:eastAsia="黑体"/>
      <w:sz w:val="36"/>
      <w:szCs w:val="24"/>
    </w:rPr>
  </w:style>
  <w:style w:type="paragraph" w:customStyle="1" w:styleId="3710">
    <w:name w:val="标题2，章节第二层"/>
    <w:basedOn w:val="1"/>
    <w:next w:val="257"/>
    <w:qFormat/>
    <w:uiPriority w:val="0"/>
    <w:pPr>
      <w:tabs>
        <w:tab w:val="left" w:pos="630"/>
        <w:tab w:val="left" w:pos="720"/>
      </w:tabs>
      <w:adjustRightInd w:val="0"/>
      <w:snapToGrid w:val="0"/>
      <w:spacing w:beforeLines="100" w:afterLines="100" w:line="300" w:lineRule="auto"/>
      <w:ind w:left="142" w:hanging="142" w:firstLineChars="200"/>
      <w:jc w:val="both"/>
      <w:outlineLvl w:val="1"/>
    </w:pPr>
    <w:rPr>
      <w:rFonts w:ascii="Arial" w:hAnsi="Arial" w:eastAsia="黑体"/>
      <w:sz w:val="32"/>
      <w:szCs w:val="24"/>
    </w:rPr>
  </w:style>
  <w:style w:type="paragraph" w:customStyle="1" w:styleId="3711">
    <w:name w:val="标题3，章节第三层"/>
    <w:basedOn w:val="1"/>
    <w:next w:val="257"/>
    <w:qFormat/>
    <w:uiPriority w:val="0"/>
    <w:pPr>
      <w:tabs>
        <w:tab w:val="left" w:pos="1080"/>
        <w:tab w:val="left" w:pos="2160"/>
      </w:tabs>
      <w:adjustRightInd w:val="0"/>
      <w:snapToGrid w:val="0"/>
      <w:spacing w:line="300" w:lineRule="auto"/>
      <w:ind w:left="567" w:hanging="567" w:firstLineChars="200"/>
      <w:jc w:val="both"/>
      <w:outlineLvl w:val="2"/>
    </w:pPr>
    <w:rPr>
      <w:rFonts w:ascii="Arial" w:hAnsi="Arial" w:eastAsia="华文细黑"/>
      <w:sz w:val="30"/>
      <w:szCs w:val="24"/>
    </w:rPr>
  </w:style>
  <w:style w:type="paragraph" w:customStyle="1" w:styleId="3712">
    <w:name w:val="标题4，章节第四层"/>
    <w:basedOn w:val="1"/>
    <w:next w:val="257"/>
    <w:qFormat/>
    <w:uiPriority w:val="0"/>
    <w:pPr>
      <w:tabs>
        <w:tab w:val="left" w:pos="630"/>
      </w:tabs>
      <w:ind w:left="709" w:hanging="709" w:firstLineChars="200"/>
      <w:jc w:val="both"/>
      <w:outlineLvl w:val="3"/>
    </w:pPr>
    <w:rPr>
      <w:rFonts w:ascii="Arial" w:hAnsi="Arial" w:eastAsia="华文细黑"/>
      <w:sz w:val="30"/>
      <w:szCs w:val="24"/>
    </w:rPr>
  </w:style>
  <w:style w:type="paragraph" w:customStyle="1" w:styleId="3713">
    <w:name w:val="标题5，章节第五层"/>
    <w:basedOn w:val="1"/>
    <w:next w:val="257"/>
    <w:qFormat/>
    <w:uiPriority w:val="0"/>
    <w:pPr>
      <w:tabs>
        <w:tab w:val="left" w:pos="1050"/>
      </w:tabs>
      <w:ind w:left="851" w:hanging="851" w:firstLineChars="200"/>
      <w:jc w:val="both"/>
      <w:outlineLvl w:val="4"/>
    </w:pPr>
    <w:rPr>
      <w:rFonts w:ascii="Arial" w:hAnsi="Arial" w:eastAsia="华文细黑"/>
      <w:sz w:val="30"/>
      <w:szCs w:val="24"/>
    </w:rPr>
  </w:style>
  <w:style w:type="paragraph" w:customStyle="1" w:styleId="3714">
    <w:name w:val="文件标识号"/>
    <w:basedOn w:val="1"/>
    <w:qFormat/>
    <w:uiPriority w:val="0"/>
    <w:pPr>
      <w:widowControl/>
      <w:adjustRightInd w:val="0"/>
      <w:snapToGrid w:val="0"/>
      <w:spacing w:line="1440" w:lineRule="auto"/>
      <w:ind w:firstLine="200" w:firstLineChars="200"/>
      <w:jc w:val="center"/>
      <w:textAlignment w:val="baseline"/>
    </w:pPr>
    <w:rPr>
      <w:rFonts w:ascii="Arial" w:hAnsi="Arial" w:eastAsia="黑体"/>
      <w:spacing w:val="10"/>
      <w:kern w:val="0"/>
      <w:sz w:val="32"/>
      <w:szCs w:val="20"/>
    </w:rPr>
  </w:style>
  <w:style w:type="paragraph" w:customStyle="1" w:styleId="3715">
    <w:name w:val="contentlabel"/>
    <w:basedOn w:val="1"/>
    <w:qFormat/>
    <w:uiPriority w:val="99"/>
    <w:pPr>
      <w:widowControl/>
      <w:spacing w:afterAutospacing="1"/>
      <w:ind w:left="90" w:firstLine="200" w:firstLineChars="200"/>
    </w:pPr>
    <w:rPr>
      <w:rFonts w:ascii="Arial Unicode MS" w:hAnsi="Arial Unicode MS" w:eastAsia="仿宋_GB2312"/>
      <w:color w:val="336666"/>
      <w:kern w:val="0"/>
      <w:sz w:val="18"/>
      <w:szCs w:val="18"/>
    </w:rPr>
  </w:style>
  <w:style w:type="paragraph" w:customStyle="1" w:styleId="3716">
    <w:name w:val="图，整体编号"/>
    <w:basedOn w:val="257"/>
    <w:next w:val="257"/>
    <w:qFormat/>
    <w:uiPriority w:val="0"/>
    <w:pPr>
      <w:widowControl/>
      <w:tabs>
        <w:tab w:val="left" w:pos="720"/>
      </w:tabs>
      <w:spacing w:beforeLines="25"/>
      <w:ind w:left="647" w:hanging="420" w:firstLineChars="200"/>
      <w:jc w:val="center"/>
    </w:pPr>
    <w:rPr>
      <w:rFonts w:ascii="Arial" w:hAnsi="Arial" w:eastAsia="华文细黑" w:cs="Times New Roman"/>
      <w:b w:val="0"/>
      <w:caps w:val="0"/>
      <w:kern w:val="0"/>
      <w:sz w:val="24"/>
      <w:szCs w:val="20"/>
    </w:rPr>
  </w:style>
  <w:style w:type="paragraph" w:customStyle="1" w:styleId="3717">
    <w:name w:val="表，整体编号"/>
    <w:basedOn w:val="257"/>
    <w:next w:val="257"/>
    <w:qFormat/>
    <w:uiPriority w:val="0"/>
    <w:pPr>
      <w:widowControl/>
      <w:tabs>
        <w:tab w:val="center" w:pos="420"/>
      </w:tabs>
      <w:spacing w:beforeLines="25"/>
      <w:ind w:left="647" w:hanging="420" w:firstLineChars="200"/>
      <w:jc w:val="center"/>
    </w:pPr>
    <w:rPr>
      <w:rFonts w:ascii="Arial" w:hAnsi="Arial" w:eastAsia="华文细黑" w:cs="Times New Roman"/>
      <w:b w:val="0"/>
      <w:caps w:val="0"/>
      <w:kern w:val="0"/>
      <w:sz w:val="24"/>
      <w:szCs w:val="20"/>
    </w:rPr>
  </w:style>
  <w:style w:type="paragraph" w:customStyle="1" w:styleId="3718">
    <w:name w:val="列表项1，点"/>
    <w:basedOn w:val="257"/>
    <w:qFormat/>
    <w:uiPriority w:val="0"/>
    <w:pPr>
      <w:widowControl/>
      <w:spacing w:beforeLines="25"/>
      <w:ind w:left="647" w:hanging="420" w:firstLineChars="200"/>
    </w:pPr>
    <w:rPr>
      <w:rFonts w:ascii="Arial" w:hAnsi="Arial" w:eastAsia="新宋体" w:cs="Times New Roman"/>
      <w:b w:val="0"/>
      <w:i/>
      <w:caps w:val="0"/>
      <w:kern w:val="0"/>
      <w:sz w:val="21"/>
      <w:szCs w:val="20"/>
    </w:rPr>
  </w:style>
  <w:style w:type="paragraph" w:customStyle="1" w:styleId="3719">
    <w:name w:val="列表项2，点"/>
    <w:basedOn w:val="257"/>
    <w:qFormat/>
    <w:uiPriority w:val="0"/>
    <w:pPr>
      <w:widowControl/>
      <w:spacing w:beforeLines="25"/>
      <w:ind w:left="720" w:leftChars="300" w:hanging="432" w:firstLineChars="200"/>
    </w:pPr>
    <w:rPr>
      <w:rFonts w:ascii="Arial" w:hAnsi="Arial" w:eastAsia="新宋体" w:cs="Times New Roman"/>
      <w:b w:val="0"/>
      <w:i/>
      <w:caps w:val="0"/>
      <w:kern w:val="0"/>
      <w:sz w:val="24"/>
      <w:szCs w:val="20"/>
    </w:rPr>
  </w:style>
  <w:style w:type="character" w:customStyle="1" w:styleId="3720">
    <w:name w:val="boldcontent"/>
    <w:qFormat/>
    <w:uiPriority w:val="0"/>
  </w:style>
  <w:style w:type="paragraph" w:customStyle="1" w:styleId="3721">
    <w:name w:val="wp_Body Text"/>
    <w:basedOn w:val="1"/>
    <w:qFormat/>
    <w:uiPriority w:val="0"/>
    <w:pPr>
      <w:autoSpaceDE w:val="0"/>
      <w:autoSpaceDN w:val="0"/>
      <w:adjustRightInd w:val="0"/>
      <w:spacing w:line="280" w:lineRule="exact"/>
      <w:ind w:firstLine="540" w:firstLineChars="200"/>
      <w:textAlignment w:val="baseline"/>
    </w:pPr>
    <w:rPr>
      <w:rFonts w:ascii="宋体" w:hAnsi="Tms Rmn" w:eastAsia="仿宋_GB2312"/>
      <w:kern w:val="0"/>
      <w:szCs w:val="20"/>
    </w:rPr>
  </w:style>
  <w:style w:type="paragraph" w:customStyle="1" w:styleId="3722">
    <w:name w:val="sample"/>
    <w:basedOn w:val="1"/>
    <w:qFormat/>
    <w:uiPriority w:val="0"/>
    <w:pPr>
      <w:autoSpaceDE w:val="0"/>
      <w:autoSpaceDN w:val="0"/>
      <w:adjustRightInd w:val="0"/>
      <w:spacing w:beforeLines="50" w:line="180" w:lineRule="exact"/>
      <w:ind w:firstLine="200" w:firstLineChars="200"/>
    </w:pPr>
    <w:rPr>
      <w:rFonts w:ascii="Courier" w:hAnsi="Courier" w:eastAsia="楷体_GB2312"/>
      <w:sz w:val="21"/>
      <w:szCs w:val="20"/>
    </w:rPr>
  </w:style>
  <w:style w:type="character" w:customStyle="1" w:styleId="3723">
    <w:name w:val="ourfont31"/>
    <w:qFormat/>
    <w:uiPriority w:val="0"/>
    <w:rPr>
      <w:rFonts w:hint="eastAsia" w:ascii="宋体" w:hAnsi="宋体" w:eastAsia="宋体"/>
      <w:sz w:val="35"/>
      <w:szCs w:val="35"/>
    </w:rPr>
  </w:style>
  <w:style w:type="paragraph" w:customStyle="1" w:styleId="3724">
    <w:name w:val="Axway正文文字"/>
    <w:basedOn w:val="35"/>
    <w:qFormat/>
    <w:uiPriority w:val="0"/>
    <w:pPr>
      <w:widowControl/>
      <w:spacing w:line="360" w:lineRule="auto"/>
      <w:ind w:firstLine="200" w:firstLineChars="200"/>
      <w:jc w:val="both"/>
    </w:pPr>
    <w:rPr>
      <w:rFonts w:ascii="宋体" w:hAnsi="宋体" w:eastAsia="仿宋_GB2312" w:cs="Times New Roman"/>
      <w:snapToGrid w:val="0"/>
      <w:kern w:val="0"/>
      <w:sz w:val="28"/>
      <w:szCs w:val="20"/>
    </w:rPr>
  </w:style>
  <w:style w:type="paragraph" w:customStyle="1" w:styleId="3725">
    <w:name w:val="哈哈正文"/>
    <w:basedOn w:val="1"/>
    <w:link w:val="3726"/>
    <w:qFormat/>
    <w:uiPriority w:val="0"/>
    <w:pPr>
      <w:spacing w:line="360" w:lineRule="auto"/>
      <w:ind w:firstLine="200" w:firstLineChars="200"/>
      <w:jc w:val="both"/>
    </w:pPr>
    <w:rPr>
      <w:rFonts w:ascii="宋体" w:hAnsi="宋体" w:eastAsia="仿宋_GB2312"/>
      <w:kern w:val="0"/>
      <w:sz w:val="24"/>
      <w:szCs w:val="20"/>
    </w:rPr>
  </w:style>
  <w:style w:type="character" w:customStyle="1" w:styleId="3726">
    <w:name w:val="哈哈正文 Char"/>
    <w:link w:val="3725"/>
    <w:qFormat/>
    <w:uiPriority w:val="0"/>
    <w:rPr>
      <w:rFonts w:ascii="宋体" w:hAnsi="宋体" w:eastAsia="仿宋_GB2312" w:cs="Times New Roman"/>
      <w:kern w:val="0"/>
      <w:sz w:val="24"/>
      <w:szCs w:val="20"/>
    </w:rPr>
  </w:style>
  <w:style w:type="paragraph" w:customStyle="1" w:styleId="3727">
    <w:name w:val="1_"/>
    <w:basedOn w:val="4"/>
    <w:next w:val="1"/>
    <w:qFormat/>
    <w:uiPriority w:val="0"/>
    <w:pPr>
      <w:numPr>
        <w:numId w:val="0"/>
      </w:numPr>
      <w:tabs>
        <w:tab w:val="left" w:pos="420"/>
      </w:tabs>
      <w:ind w:left="420" w:hanging="420"/>
      <w:jc w:val="both"/>
    </w:pPr>
    <w:rPr>
      <w:rFonts w:ascii="宋体" w:hAnsi="Courier New"/>
      <w:sz w:val="44"/>
    </w:rPr>
  </w:style>
  <w:style w:type="paragraph" w:customStyle="1" w:styleId="3728">
    <w:name w:val="2_"/>
    <w:basedOn w:val="5"/>
    <w:next w:val="1"/>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paragraph" w:customStyle="1" w:styleId="3729">
    <w:name w:val="3_"/>
    <w:basedOn w:val="6"/>
    <w:next w:val="1"/>
    <w:qFormat/>
    <w:uiPriority w:val="0"/>
    <w:pPr>
      <w:numPr>
        <w:ilvl w:val="0"/>
        <w:numId w:val="0"/>
      </w:numPr>
      <w:tabs>
        <w:tab w:val="left" w:pos="1260"/>
      </w:tabs>
      <w:spacing w:before="156" w:after="156"/>
      <w:ind w:left="1260" w:right="100" w:rightChars="100" w:hanging="420"/>
      <w:jc w:val="both"/>
    </w:pPr>
    <w:rPr>
      <w:rFonts w:ascii="Times New Roman" w:hAnsi="Times New Roman"/>
    </w:rPr>
  </w:style>
  <w:style w:type="paragraph" w:customStyle="1" w:styleId="3730">
    <w:name w:val="4_"/>
    <w:basedOn w:val="7"/>
    <w:next w:val="1"/>
    <w:qFormat/>
    <w:uiPriority w:val="0"/>
    <w:pPr>
      <w:numPr>
        <w:ilvl w:val="0"/>
        <w:numId w:val="0"/>
      </w:numPr>
      <w:tabs>
        <w:tab w:val="left" w:pos="1680"/>
      </w:tabs>
      <w:adjustRightInd w:val="0"/>
      <w:spacing w:before="156" w:after="156" w:line="376" w:lineRule="atLeast"/>
      <w:ind w:left="1680" w:right="100" w:rightChars="100" w:hanging="420"/>
      <w:textAlignment w:val="baseline"/>
    </w:pPr>
    <w:rPr>
      <w:rFonts w:ascii="Arial" w:hAnsi="Arial" w:eastAsia="黑体" w:cs="Times New Roman"/>
      <w:bCs w:val="0"/>
      <w:kern w:val="0"/>
      <w:szCs w:val="20"/>
    </w:rPr>
  </w:style>
  <w:style w:type="paragraph" w:customStyle="1" w:styleId="3731">
    <w:name w:val="样式 标题 2H2Heading 2 HiddenHeading 2 CCBSheading 22nd levelh...2"/>
    <w:basedOn w:val="5"/>
    <w:qFormat/>
    <w:uiPriority w:val="0"/>
    <w:pPr>
      <w:keepLines w:val="0"/>
      <w:widowControl/>
      <w:tabs>
        <w:tab w:val="left" w:pos="840"/>
      </w:tabs>
      <w:topLinePunct/>
      <w:adjustRightInd w:val="0"/>
      <w:snapToGrid w:val="0"/>
      <w:spacing w:before="156" w:after="156" w:line="240" w:lineRule="auto"/>
      <w:ind w:left="840" w:hanging="420"/>
    </w:pPr>
    <w:rPr>
      <w:rFonts w:ascii="黑体" w:hAnsi="Times New Roman" w:eastAsia="黑体" w:cs="Times New Roman"/>
      <w:bCs w:val="0"/>
      <w:color w:val="000000"/>
      <w:sz w:val="24"/>
      <w:szCs w:val="20"/>
    </w:rPr>
  </w:style>
  <w:style w:type="character" w:customStyle="1" w:styleId="3732">
    <w:name w:val="s lh15"/>
    <w:qFormat/>
    <w:uiPriority w:val="0"/>
  </w:style>
  <w:style w:type="paragraph" w:customStyle="1" w:styleId="3733">
    <w:name w:val="列表项目符号-其他"/>
    <w:basedOn w:val="22"/>
    <w:qFormat/>
    <w:uiPriority w:val="0"/>
    <w:pPr>
      <w:numPr>
        <w:ilvl w:val="0"/>
        <w:numId w:val="164"/>
      </w:numPr>
      <w:tabs>
        <w:tab w:val="left" w:pos="1080"/>
        <w:tab w:val="clear" w:pos="840"/>
      </w:tabs>
      <w:adjustRightInd/>
      <w:snapToGrid/>
      <w:spacing w:beforeLines="0" w:afterLines="0" w:line="240" w:lineRule="auto"/>
      <w:ind w:left="0" w:firstLine="420"/>
      <w:jc w:val="both"/>
    </w:pPr>
    <w:rPr>
      <w:rFonts w:ascii="Times New Roman" w:hAnsi="Times New Roman"/>
      <w:kern w:val="0"/>
      <w:sz w:val="20"/>
      <w:szCs w:val="24"/>
    </w:rPr>
  </w:style>
  <w:style w:type="paragraph" w:customStyle="1" w:styleId="3734">
    <w:name w:val="03 阅读提示"/>
    <w:basedOn w:val="1"/>
    <w:qFormat/>
    <w:uiPriority w:val="0"/>
    <w:pPr>
      <w:spacing w:line="360" w:lineRule="auto"/>
      <w:ind w:firstLine="200" w:firstLineChars="200"/>
      <w:jc w:val="center"/>
    </w:pPr>
    <w:rPr>
      <w:rFonts w:ascii="Times New Roman" w:hAnsi="Times New Roman" w:eastAsia="仿宋_GB2312"/>
      <w:b/>
      <w:sz w:val="44"/>
      <w:szCs w:val="24"/>
    </w:rPr>
  </w:style>
  <w:style w:type="paragraph" w:customStyle="1" w:styleId="3735">
    <w:name w:val="列表项目符号-其他2"/>
    <w:basedOn w:val="15"/>
    <w:qFormat/>
    <w:uiPriority w:val="0"/>
    <w:pPr>
      <w:widowControl w:val="0"/>
      <w:tabs>
        <w:tab w:val="left" w:pos="1202"/>
        <w:tab w:val="clear" w:pos="840"/>
        <w:tab w:val="clear" w:pos="1200"/>
        <w:tab w:val="clear" w:pos="1260"/>
      </w:tabs>
      <w:adjustRightInd/>
      <w:snapToGrid/>
      <w:spacing w:line="360" w:lineRule="auto"/>
      <w:ind w:left="0" w:leftChars="0" w:firstLine="200" w:firstLineChars="200"/>
      <w:jc w:val="both"/>
    </w:pPr>
    <w:rPr>
      <w:rFonts w:ascii="Times New Roman"/>
      <w:kern w:val="2"/>
      <w:sz w:val="24"/>
      <w:szCs w:val="24"/>
    </w:rPr>
  </w:style>
  <w:style w:type="paragraph" w:customStyle="1" w:styleId="3736">
    <w:name w:val="列表项目符号 + 加粗"/>
    <w:basedOn w:val="25"/>
    <w:qFormat/>
    <w:uiPriority w:val="0"/>
    <w:pPr>
      <w:tabs>
        <w:tab w:val="clear" w:pos="360"/>
      </w:tabs>
      <w:spacing w:line="360" w:lineRule="auto"/>
      <w:ind w:left="200" w:hanging="200"/>
    </w:pPr>
    <w:rPr>
      <w:rFonts w:ascii="Arial" w:hAnsi="Arial" w:eastAsia="仿宋_GB2312"/>
      <w:b/>
      <w:bCs/>
      <w:sz w:val="24"/>
    </w:rPr>
  </w:style>
  <w:style w:type="paragraph" w:customStyle="1" w:styleId="3737">
    <w:name w:val="标题3-项目符号"/>
    <w:basedOn w:val="6"/>
    <w:qFormat/>
    <w:uiPriority w:val="0"/>
    <w:pPr>
      <w:numPr>
        <w:ilvl w:val="0"/>
        <w:numId w:val="165"/>
      </w:numPr>
      <w:tabs>
        <w:tab w:val="left" w:pos="360"/>
        <w:tab w:val="clear" w:pos="420"/>
      </w:tabs>
      <w:spacing w:before="156" w:after="156" w:line="360" w:lineRule="auto"/>
      <w:ind w:left="360" w:right="100" w:rightChars="100" w:hanging="360"/>
      <w:jc w:val="both"/>
    </w:pPr>
    <w:rPr>
      <w:rFonts w:ascii="仿宋_GB2312" w:hAnsi="黑体" w:eastAsia="黑体"/>
    </w:rPr>
  </w:style>
  <w:style w:type="paragraph" w:customStyle="1" w:styleId="3738">
    <w:name w:val="标题4-项目符号"/>
    <w:basedOn w:val="7"/>
    <w:qFormat/>
    <w:uiPriority w:val="0"/>
    <w:pPr>
      <w:numPr>
        <w:ilvl w:val="0"/>
        <w:numId w:val="0"/>
      </w:numPr>
      <w:tabs>
        <w:tab w:val="left" w:pos="1680"/>
        <w:tab w:val="left" w:pos="2977"/>
      </w:tabs>
      <w:adjustRightInd w:val="0"/>
      <w:spacing w:before="156" w:after="156" w:line="240" w:lineRule="auto"/>
      <w:ind w:left="1680" w:right="100" w:rightChars="100" w:hanging="420"/>
      <w:jc w:val="left"/>
    </w:pPr>
    <w:rPr>
      <w:rFonts w:ascii="仿宋_GB2312" w:hAnsi="黑体" w:eastAsia="黑体" w:cs="Times New Roman"/>
    </w:rPr>
  </w:style>
  <w:style w:type="paragraph" w:customStyle="1" w:styleId="3739">
    <w:name w:val="标题5-项目符号"/>
    <w:qFormat/>
    <w:uiPriority w:val="0"/>
    <w:pPr>
      <w:numPr>
        <w:ilvl w:val="0"/>
        <w:numId w:val="166"/>
      </w:numPr>
    </w:pPr>
    <w:rPr>
      <w:rFonts w:ascii="Times New Roman" w:hAnsi="Times New Roman" w:eastAsia="宋体" w:cs="Times New Roman"/>
      <w:bCs/>
      <w:kern w:val="2"/>
      <w:sz w:val="24"/>
      <w:szCs w:val="28"/>
      <w:lang w:val="en-US" w:eastAsia="zh-CN" w:bidi="ar-SA"/>
    </w:rPr>
  </w:style>
  <w:style w:type="paragraph" w:customStyle="1" w:styleId="3740">
    <w:name w:val="04 目录"/>
    <w:basedOn w:val="84"/>
    <w:qFormat/>
    <w:uiPriority w:val="0"/>
    <w:pPr>
      <w:pageBreakBefore/>
      <w:spacing w:line="360" w:lineRule="auto"/>
    </w:pPr>
    <w:rPr>
      <w:rFonts w:ascii="Arial" w:hAnsi="Arial" w:eastAsia="仿宋_GB2312" w:cs="Arial"/>
      <w:color w:val="000000"/>
      <w:kern w:val="0"/>
      <w:sz w:val="30"/>
    </w:rPr>
  </w:style>
  <w:style w:type="character" w:customStyle="1" w:styleId="3741">
    <w:name w:val="TOC 3 字符"/>
    <w:link w:val="45"/>
    <w:qFormat/>
    <w:uiPriority w:val="39"/>
    <w:rPr>
      <w:rFonts w:eastAsia="宋体" w:cstheme="minorHAnsi"/>
      <w:sz w:val="20"/>
      <w:szCs w:val="20"/>
    </w:rPr>
  </w:style>
  <w:style w:type="character" w:customStyle="1" w:styleId="3742">
    <w:name w:val="TOC 2 字符"/>
    <w:link w:val="74"/>
    <w:qFormat/>
    <w:uiPriority w:val="39"/>
    <w:rPr>
      <w:rFonts w:eastAsia="宋体" w:cstheme="minorHAnsi"/>
      <w:i/>
      <w:iCs/>
      <w:sz w:val="20"/>
      <w:szCs w:val="20"/>
    </w:rPr>
  </w:style>
  <w:style w:type="character" w:customStyle="1" w:styleId="3743">
    <w:name w:val="图表目录 字符"/>
    <w:link w:val="73"/>
    <w:qFormat/>
    <w:uiPriority w:val="99"/>
    <w:rPr>
      <w:rFonts w:ascii="Arial" w:hAnsi="Arial" w:eastAsia="宋体" w:cs="宋体"/>
      <w:sz w:val="24"/>
      <w:szCs w:val="20"/>
    </w:rPr>
  </w:style>
  <w:style w:type="paragraph" w:customStyle="1" w:styleId="3744">
    <w:name w:val="00内文"/>
    <w:basedOn w:val="1"/>
    <w:qFormat/>
    <w:uiPriority w:val="0"/>
    <w:pPr>
      <w:adjustRightInd w:val="0"/>
      <w:ind w:firstLine="340" w:firstLineChars="200"/>
      <w:jc w:val="both"/>
      <w:textAlignment w:val="baseline"/>
    </w:pPr>
    <w:rPr>
      <w:rFonts w:ascii="Arial" w:hAnsi="Arial" w:eastAsia="汉仪中等线简"/>
      <w:kern w:val="0"/>
      <w:sz w:val="17"/>
      <w:szCs w:val="20"/>
    </w:rPr>
  </w:style>
  <w:style w:type="character" w:customStyle="1" w:styleId="3745">
    <w:name w:val="1.正文 Char"/>
    <w:link w:val="1879"/>
    <w:qFormat/>
    <w:uiPriority w:val="0"/>
    <w:rPr>
      <w:rFonts w:ascii="Times New Roman" w:hAnsi="Times New Roman" w:eastAsia="宋体" w:cs="Times New Roman"/>
      <w:spacing w:val="20"/>
      <w:kern w:val="0"/>
      <w:sz w:val="24"/>
      <w:szCs w:val="20"/>
    </w:rPr>
  </w:style>
  <w:style w:type="paragraph" w:customStyle="1" w:styleId="3746">
    <w:name w:val="地铁方块平行列表样式"/>
    <w:basedOn w:val="1"/>
    <w:link w:val="3747"/>
    <w:qFormat/>
    <w:uiPriority w:val="0"/>
    <w:pPr>
      <w:numPr>
        <w:ilvl w:val="0"/>
        <w:numId w:val="167"/>
      </w:numPr>
      <w:spacing w:line="360" w:lineRule="auto"/>
      <w:ind w:firstLine="0"/>
      <w:jc w:val="both"/>
    </w:pPr>
    <w:rPr>
      <w:rFonts w:ascii="宋体" w:eastAsia="仿宋_GB2312"/>
      <w:sz w:val="24"/>
      <w:szCs w:val="24"/>
    </w:rPr>
  </w:style>
  <w:style w:type="character" w:customStyle="1" w:styleId="3747">
    <w:name w:val="地铁方块平行列表样式 Char"/>
    <w:link w:val="3746"/>
    <w:qFormat/>
    <w:uiPriority w:val="0"/>
    <w:rPr>
      <w:rFonts w:ascii="宋体" w:hAnsi="Calibri" w:eastAsia="仿宋_GB2312" w:cs="Times New Roman"/>
      <w:kern w:val="2"/>
      <w:sz w:val="24"/>
      <w:szCs w:val="24"/>
    </w:rPr>
  </w:style>
  <w:style w:type="paragraph" w:customStyle="1" w:styleId="3748">
    <w:name w:val="PDGInstructionsBullet"/>
    <w:basedOn w:val="1"/>
    <w:qFormat/>
    <w:uiPriority w:val="99"/>
    <w:pPr>
      <w:widowControl/>
      <w:numPr>
        <w:ilvl w:val="0"/>
        <w:numId w:val="168"/>
      </w:numPr>
      <w:tabs>
        <w:tab w:val="left" w:pos="360"/>
        <w:tab w:val="clear" w:pos="720"/>
      </w:tabs>
      <w:ind w:left="108" w:right="360" w:firstLine="0"/>
    </w:pPr>
    <w:rPr>
      <w:rFonts w:ascii="Garamond" w:hAnsi="Garamond" w:eastAsia="仿宋_GB2312"/>
      <w:color w:val="FF0000"/>
      <w:kern w:val="0"/>
      <w:sz w:val="24"/>
      <w:szCs w:val="20"/>
      <w:lang w:eastAsia="en-US"/>
    </w:rPr>
  </w:style>
  <w:style w:type="paragraph" w:customStyle="1" w:styleId="3749">
    <w:name w:val="表身（左）"/>
    <w:qFormat/>
    <w:uiPriority w:val="99"/>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3750">
    <w:name w:val="表身（中）"/>
    <w:basedOn w:val="3749"/>
    <w:qFormat/>
    <w:uiPriority w:val="99"/>
    <w:pPr>
      <w:jc w:val="center"/>
    </w:pPr>
  </w:style>
  <w:style w:type="paragraph" w:customStyle="1" w:styleId="3751">
    <w:name w:val="表项"/>
    <w:next w:val="3749"/>
    <w:qFormat/>
    <w:uiPriority w:val="99"/>
    <w:pPr>
      <w:adjustRightInd w:val="0"/>
      <w:snapToGrid w:val="0"/>
      <w:spacing w:line="300" w:lineRule="auto"/>
      <w:jc w:val="center"/>
    </w:pPr>
    <w:rPr>
      <w:rFonts w:ascii="Arial" w:hAnsi="Arial" w:eastAsia="黑体" w:cs="Arial"/>
      <w:iCs/>
      <w:kern w:val="2"/>
      <w:sz w:val="16"/>
      <w:lang w:val="en-US" w:eastAsia="zh-CN" w:bidi="ar-SA"/>
    </w:rPr>
  </w:style>
  <w:style w:type="character" w:customStyle="1" w:styleId="3752">
    <w:name w:val="pt1"/>
    <w:qFormat/>
    <w:uiPriority w:val="0"/>
    <w:rPr>
      <w:sz w:val="18"/>
      <w:szCs w:val="18"/>
    </w:rPr>
  </w:style>
  <w:style w:type="paragraph" w:customStyle="1" w:styleId="3753">
    <w:name w:val="段落"/>
    <w:link w:val="3754"/>
    <w:qFormat/>
    <w:uiPriority w:val="0"/>
    <w:pPr>
      <w:adjustRightInd w:val="0"/>
      <w:snapToGrid w:val="0"/>
      <w:spacing w:before="120" w:after="120" w:line="360" w:lineRule="auto"/>
      <w:ind w:firstLine="480" w:firstLineChars="200"/>
      <w:jc w:val="both"/>
    </w:pPr>
    <w:rPr>
      <w:rFonts w:ascii="Times New Roman" w:hAnsi="Times New Roman" w:eastAsia="仿宋_GB2312" w:cs="Times New Roman"/>
      <w:sz w:val="24"/>
      <w:szCs w:val="24"/>
      <w:lang w:val="en-US" w:eastAsia="zh-CN" w:bidi="ar-SA"/>
    </w:rPr>
  </w:style>
  <w:style w:type="character" w:customStyle="1" w:styleId="3754">
    <w:name w:val="段落 Char1"/>
    <w:link w:val="3753"/>
    <w:qFormat/>
    <w:uiPriority w:val="0"/>
    <w:rPr>
      <w:rFonts w:ascii="Times New Roman" w:hAnsi="Times New Roman" w:eastAsia="仿宋_GB2312" w:cs="Times New Roman"/>
      <w:kern w:val="0"/>
      <w:sz w:val="24"/>
      <w:szCs w:val="24"/>
    </w:rPr>
  </w:style>
  <w:style w:type="paragraph" w:customStyle="1" w:styleId="3755">
    <w:name w:val="p20"/>
    <w:basedOn w:val="1"/>
    <w:qFormat/>
    <w:uiPriority w:val="0"/>
    <w:pPr>
      <w:widowControl/>
      <w:snapToGrid w:val="0"/>
      <w:spacing w:line="360" w:lineRule="auto"/>
      <w:jc w:val="center"/>
    </w:pPr>
    <w:rPr>
      <w:rFonts w:ascii="Times New Roman" w:hAnsi="Times New Roman"/>
      <w:kern w:val="0"/>
      <w:sz w:val="18"/>
      <w:szCs w:val="18"/>
    </w:rPr>
  </w:style>
  <w:style w:type="character" w:customStyle="1" w:styleId="3756">
    <w:name w:val="info4"/>
    <w:qFormat/>
    <w:uiPriority w:val="0"/>
  </w:style>
  <w:style w:type="character" w:customStyle="1" w:styleId="3757">
    <w:name w:val="hei1"/>
    <w:qFormat/>
    <w:uiPriority w:val="0"/>
    <w:rPr>
      <w:sz w:val="22"/>
      <w:szCs w:val="22"/>
    </w:rPr>
  </w:style>
  <w:style w:type="paragraph" w:customStyle="1" w:styleId="3758">
    <w:name w:val="Char Char Char Char Char Char2"/>
    <w:basedOn w:val="1"/>
    <w:qFormat/>
    <w:uiPriority w:val="99"/>
    <w:pPr>
      <w:ind w:firstLine="200" w:firstLineChars="200"/>
      <w:jc w:val="both"/>
    </w:pPr>
    <w:rPr>
      <w:rFonts w:ascii="Tahoma" w:hAnsi="Tahoma"/>
      <w:sz w:val="24"/>
      <w:szCs w:val="20"/>
    </w:rPr>
  </w:style>
  <w:style w:type="character" w:customStyle="1" w:styleId="3759">
    <w:name w:val="p1501"/>
    <w:qFormat/>
    <w:uiPriority w:val="0"/>
  </w:style>
  <w:style w:type="paragraph" w:customStyle="1" w:styleId="3760">
    <w:name w:val="（空）多级符号"/>
    <w:basedOn w:val="1"/>
    <w:qFormat/>
    <w:uiPriority w:val="0"/>
    <w:pPr>
      <w:adjustRightInd w:val="0"/>
      <w:snapToGrid w:val="0"/>
      <w:spacing w:line="360" w:lineRule="auto"/>
      <w:jc w:val="both"/>
    </w:pPr>
    <w:rPr>
      <w:rFonts w:ascii="宋体" w:hAnsi="宋体"/>
      <w:b/>
      <w:sz w:val="24"/>
      <w:szCs w:val="24"/>
    </w:rPr>
  </w:style>
  <w:style w:type="paragraph" w:customStyle="1" w:styleId="3761">
    <w:name w:val="Char Char Char Char Char3"/>
    <w:basedOn w:val="1"/>
    <w:qFormat/>
    <w:uiPriority w:val="0"/>
    <w:pPr>
      <w:jc w:val="both"/>
    </w:pPr>
    <w:rPr>
      <w:rFonts w:ascii="Tahoma" w:hAnsi="Tahoma"/>
      <w:sz w:val="24"/>
      <w:szCs w:val="20"/>
    </w:rPr>
  </w:style>
  <w:style w:type="paragraph" w:customStyle="1" w:styleId="3762">
    <w:name w:val="默认段落字体 Para Char Char Char Char Char Char Char Char"/>
    <w:basedOn w:val="1"/>
    <w:qFormat/>
    <w:uiPriority w:val="0"/>
    <w:pPr>
      <w:tabs>
        <w:tab w:val="left" w:pos="360"/>
      </w:tabs>
      <w:jc w:val="both"/>
    </w:pPr>
    <w:rPr>
      <w:rFonts w:ascii="Tahoma" w:hAnsi="Tahoma"/>
      <w:sz w:val="24"/>
      <w:szCs w:val="20"/>
    </w:rPr>
  </w:style>
  <w:style w:type="paragraph" w:customStyle="1" w:styleId="3763">
    <w:name w:val="项目符号1号"/>
    <w:link w:val="3764"/>
    <w:qFormat/>
    <w:uiPriority w:val="0"/>
    <w:pPr>
      <w:tabs>
        <w:tab w:val="left" w:pos="0"/>
      </w:tabs>
      <w:spacing w:line="360" w:lineRule="auto"/>
    </w:pPr>
    <w:rPr>
      <w:rFonts w:ascii="Times New Roman" w:hAnsi="Times New Roman" w:eastAsia="宋体" w:cs="Times New Roman"/>
      <w:sz w:val="24"/>
      <w:lang w:val="en-US" w:eastAsia="zh-CN" w:bidi="ar-SA"/>
    </w:rPr>
  </w:style>
  <w:style w:type="character" w:customStyle="1" w:styleId="3764">
    <w:name w:val="项目符号1号 Char"/>
    <w:link w:val="3763"/>
    <w:qFormat/>
    <w:locked/>
    <w:uiPriority w:val="0"/>
    <w:rPr>
      <w:rFonts w:ascii="Times New Roman" w:hAnsi="Times New Roman" w:eastAsia="宋体" w:cs="Times New Roman"/>
      <w:kern w:val="0"/>
      <w:sz w:val="24"/>
      <w:szCs w:val="20"/>
    </w:rPr>
  </w:style>
  <w:style w:type="paragraph" w:customStyle="1" w:styleId="3765">
    <w:name w:val="项目符号2号"/>
    <w:qFormat/>
    <w:uiPriority w:val="0"/>
    <w:pPr>
      <w:tabs>
        <w:tab w:val="left" w:pos="0"/>
      </w:tabs>
      <w:spacing w:line="360" w:lineRule="auto"/>
    </w:pPr>
    <w:rPr>
      <w:rFonts w:ascii="宋体" w:hAnsi="宋体" w:eastAsia="宋体" w:cs="宋体"/>
      <w:kern w:val="2"/>
      <w:sz w:val="24"/>
      <w:lang w:val="en-US" w:eastAsia="zh-CN" w:bidi="ar-SA"/>
    </w:rPr>
  </w:style>
  <w:style w:type="paragraph" w:customStyle="1" w:styleId="3766">
    <w:name w:val="正文，首行缩进:"/>
    <w:basedOn w:val="1"/>
    <w:qFormat/>
    <w:uiPriority w:val="0"/>
    <w:pPr>
      <w:widowControl/>
      <w:spacing w:line="360" w:lineRule="auto"/>
      <w:ind w:firstLine="480" w:firstLineChars="200"/>
    </w:pPr>
    <w:rPr>
      <w:rFonts w:ascii="Arial" w:hAnsi="Arial" w:cs="宋体"/>
      <w:color w:val="0000FF"/>
      <w:kern w:val="0"/>
      <w:sz w:val="24"/>
      <w:szCs w:val="20"/>
    </w:rPr>
  </w:style>
  <w:style w:type="paragraph" w:customStyle="1" w:styleId="3767">
    <w:name w:val="样式 标题 2H22nd levelh22Header 2h2 main headingh21h2 main h...1"/>
    <w:basedOn w:val="5"/>
    <w:qFormat/>
    <w:uiPriority w:val="0"/>
    <w:pPr>
      <w:keepLines w:val="0"/>
      <w:widowControl/>
      <w:tabs>
        <w:tab w:val="left" w:pos="840"/>
      </w:tabs>
      <w:topLinePunct/>
      <w:adjustRightInd w:val="0"/>
      <w:snapToGrid w:val="0"/>
      <w:spacing w:before="156" w:after="156" w:line="360" w:lineRule="auto"/>
      <w:ind w:left="840" w:hanging="420"/>
      <w:jc w:val="left"/>
      <w:textAlignment w:val="baseline"/>
    </w:pPr>
    <w:rPr>
      <w:rFonts w:ascii="CG Times" w:hAnsi="CG Times" w:eastAsia="仿宋_GB2312" w:cs="宋体"/>
      <w:bCs w:val="0"/>
      <w:iCs/>
      <w:color w:val="000000"/>
      <w:kern w:val="0"/>
      <w:szCs w:val="20"/>
    </w:rPr>
  </w:style>
  <w:style w:type="character" w:customStyle="1" w:styleId="3768">
    <w:name w:val="liudong"/>
    <w:qFormat/>
    <w:uiPriority w:val="0"/>
  </w:style>
  <w:style w:type="character" w:customStyle="1" w:styleId="3769">
    <w:name w:val="white_tit1"/>
    <w:qFormat/>
    <w:uiPriority w:val="0"/>
    <w:rPr>
      <w:b/>
      <w:bCs/>
      <w:color w:val="000000"/>
      <w:sz w:val="22"/>
      <w:szCs w:val="22"/>
    </w:rPr>
  </w:style>
  <w:style w:type="character" w:customStyle="1" w:styleId="3770">
    <w:name w:val="cmain1"/>
    <w:qFormat/>
    <w:uiPriority w:val="0"/>
    <w:rPr>
      <w:rFonts w:hint="default" w:ascii="ˎ̥" w:hAnsi="ˎ̥"/>
      <w:color w:val="525052"/>
      <w:sz w:val="21"/>
      <w:szCs w:val="21"/>
    </w:rPr>
  </w:style>
  <w:style w:type="paragraph" w:customStyle="1" w:styleId="3771">
    <w:name w:val="Char Char Char4"/>
    <w:basedOn w:val="1"/>
    <w:qFormat/>
    <w:uiPriority w:val="0"/>
    <w:pPr>
      <w:ind w:firstLine="200" w:firstLineChars="200"/>
      <w:jc w:val="both"/>
    </w:pPr>
    <w:rPr>
      <w:rFonts w:ascii="Tahoma" w:hAnsi="Tahoma"/>
      <w:sz w:val="24"/>
      <w:szCs w:val="20"/>
    </w:rPr>
  </w:style>
  <w:style w:type="paragraph" w:customStyle="1" w:styleId="3772">
    <w:name w:val="正文（首行无缩进）"/>
    <w:basedOn w:val="1"/>
    <w:next w:val="32"/>
    <w:qFormat/>
    <w:uiPriority w:val="0"/>
    <w:pPr>
      <w:adjustRightInd w:val="0"/>
      <w:snapToGrid w:val="0"/>
      <w:spacing w:line="240" w:lineRule="atLeast"/>
      <w:jc w:val="center"/>
    </w:pPr>
    <w:rPr>
      <w:rFonts w:ascii="Times New Roman" w:hAnsi="Times New Roman" w:eastAsia="仿宋_GB2312"/>
      <w:szCs w:val="24"/>
    </w:rPr>
  </w:style>
  <w:style w:type="character" w:customStyle="1" w:styleId="3773">
    <w:name w:val="9p1"/>
    <w:qFormat/>
    <w:uiPriority w:val="0"/>
    <w:rPr>
      <w:rFonts w:ascii="Tahoma" w:hAnsi="Tahoma" w:eastAsia="宋体"/>
      <w:kern w:val="2"/>
      <w:sz w:val="18"/>
      <w:szCs w:val="18"/>
      <w:lang w:val="en-US" w:eastAsia="zh-CN" w:bidi="ar-SA"/>
    </w:rPr>
  </w:style>
  <w:style w:type="paragraph" w:customStyle="1" w:styleId="3774">
    <w:name w:val="表格标题(居中)"/>
    <w:basedOn w:val="1"/>
    <w:qFormat/>
    <w:uiPriority w:val="0"/>
    <w:pPr>
      <w:snapToGrid w:val="0"/>
      <w:spacing w:line="300" w:lineRule="auto"/>
      <w:jc w:val="center"/>
    </w:pPr>
    <w:rPr>
      <w:rFonts w:ascii="Times New Roman" w:hAnsi="Times New Roman" w:eastAsia="黑体"/>
      <w:sz w:val="24"/>
      <w:szCs w:val="20"/>
    </w:rPr>
  </w:style>
  <w:style w:type="paragraph" w:customStyle="1" w:styleId="3775">
    <w:name w:val="14"/>
    <w:basedOn w:val="1"/>
    <w:next w:val="70"/>
    <w:qFormat/>
    <w:uiPriority w:val="0"/>
    <w:pPr>
      <w:snapToGrid w:val="0"/>
      <w:spacing w:beforeLines="30" w:line="288" w:lineRule="auto"/>
      <w:ind w:left="852" w:leftChars="355" w:firstLine="420" w:firstLineChars="175"/>
      <w:jc w:val="both"/>
    </w:pPr>
    <w:rPr>
      <w:rFonts w:ascii="新宋体" w:hAnsi="新宋体"/>
      <w:sz w:val="24"/>
      <w:szCs w:val="20"/>
    </w:rPr>
  </w:style>
  <w:style w:type="character" w:customStyle="1" w:styleId="3776">
    <w:name w:val="txt-red1"/>
    <w:qFormat/>
    <w:uiPriority w:val="0"/>
    <w:rPr>
      <w:color w:val="CC0000"/>
    </w:rPr>
  </w:style>
  <w:style w:type="paragraph" w:customStyle="1" w:styleId="3777">
    <w:name w:val="三级条标题 Char Char"/>
    <w:basedOn w:val="798"/>
    <w:next w:val="1"/>
    <w:qFormat/>
    <w:uiPriority w:val="0"/>
    <w:pPr>
      <w:numPr>
        <w:ilvl w:val="0"/>
        <w:numId w:val="0"/>
      </w:numPr>
      <w:spacing w:before="50" w:after="50"/>
      <w:ind w:left="900"/>
      <w:outlineLvl w:val="4"/>
    </w:pPr>
    <w:rPr>
      <w:rFonts w:ascii="黑体"/>
      <w:sz w:val="24"/>
    </w:rPr>
  </w:style>
  <w:style w:type="character" w:customStyle="1" w:styleId="3778">
    <w:name w:val="red1"/>
    <w:qFormat/>
    <w:uiPriority w:val="0"/>
    <w:rPr>
      <w:b/>
      <w:bCs/>
      <w:color w:val="FF900D"/>
      <w:sz w:val="18"/>
      <w:szCs w:val="18"/>
    </w:rPr>
  </w:style>
  <w:style w:type="paragraph" w:customStyle="1" w:styleId="3779">
    <w:name w:val="??"/>
    <w:qFormat/>
    <w:uiPriority w:val="0"/>
    <w:pPr>
      <w:widowControl w:val="0"/>
      <w:jc w:val="both"/>
    </w:pPr>
    <w:rPr>
      <w:rFonts w:ascii="Times New Roman" w:hAnsi="Times New Roman" w:eastAsia="宋体" w:cs="Times New Roman"/>
      <w:kern w:val="2"/>
      <w:sz w:val="21"/>
      <w:lang w:val="en-US" w:eastAsia="en-US" w:bidi="ar-SA"/>
    </w:rPr>
  </w:style>
  <w:style w:type="paragraph" w:customStyle="1" w:styleId="3780">
    <w:name w:val="ToCompany"/>
    <w:basedOn w:val="1"/>
    <w:qFormat/>
    <w:uiPriority w:val="0"/>
    <w:pPr>
      <w:autoSpaceDE w:val="0"/>
      <w:autoSpaceDN w:val="0"/>
      <w:adjustRightInd w:val="0"/>
      <w:snapToGrid w:val="0"/>
    </w:pPr>
    <w:rPr>
      <w:rFonts w:ascii="楷体_GB2312" w:hAnsi="Times New Roman" w:eastAsia="楷体_GB2312"/>
      <w:kern w:val="0"/>
      <w:szCs w:val="28"/>
      <w:lang w:val="en-GB"/>
    </w:rPr>
  </w:style>
  <w:style w:type="character" w:customStyle="1" w:styleId="3781">
    <w:name w:val="com"/>
    <w:qFormat/>
    <w:uiPriority w:val="0"/>
  </w:style>
  <w:style w:type="character" w:customStyle="1" w:styleId="3782">
    <w:name w:val="产品手册功能描述内容 Char Char"/>
    <w:qFormat/>
    <w:uiPriority w:val="0"/>
    <w:rPr>
      <w:rFonts w:ascii="Arial" w:hAnsi="Arial" w:eastAsia="黑体" w:cs="Arial"/>
      <w:kern w:val="2"/>
      <w:sz w:val="21"/>
      <w:szCs w:val="21"/>
      <w:lang w:val="en-US" w:eastAsia="zh-CN" w:bidi="ar-SA"/>
    </w:rPr>
  </w:style>
  <w:style w:type="character" w:customStyle="1" w:styleId="3783">
    <w:name w:val="style1 style6 style7"/>
    <w:qFormat/>
    <w:uiPriority w:val="0"/>
  </w:style>
  <w:style w:type="character" w:customStyle="1" w:styleId="3784">
    <w:name w:val="SAHeading 1 Char"/>
    <w:qFormat/>
    <w:uiPriority w:val="0"/>
    <w:rPr>
      <w:rFonts w:eastAsia="宋体"/>
      <w:b/>
      <w:bCs/>
      <w:kern w:val="44"/>
      <w:sz w:val="44"/>
      <w:szCs w:val="44"/>
      <w:lang w:val="en-US" w:eastAsia="zh-CN" w:bidi="ar-SA"/>
    </w:rPr>
  </w:style>
  <w:style w:type="paragraph" w:customStyle="1" w:styleId="3785">
    <w:name w:val="标准小四"/>
    <w:basedOn w:val="1"/>
    <w:qFormat/>
    <w:uiPriority w:val="0"/>
    <w:pPr>
      <w:spacing w:line="360" w:lineRule="auto"/>
      <w:ind w:firstLine="480" w:firstLineChars="200"/>
      <w:jc w:val="both"/>
    </w:pPr>
    <w:rPr>
      <w:rFonts w:ascii="Arial" w:hAnsi="Arial"/>
      <w:sz w:val="24"/>
      <w:szCs w:val="21"/>
    </w:rPr>
  </w:style>
  <w:style w:type="character" w:customStyle="1" w:styleId="3786">
    <w:name w:val="hei12un1"/>
    <w:qFormat/>
    <w:uiPriority w:val="0"/>
    <w:rPr>
      <w:color w:val="333333"/>
      <w:sz w:val="21"/>
      <w:szCs w:val="21"/>
    </w:rPr>
  </w:style>
  <w:style w:type="paragraph" w:customStyle="1" w:styleId="3787">
    <w:name w:val="标准小四 Char"/>
    <w:basedOn w:val="1"/>
    <w:qFormat/>
    <w:uiPriority w:val="0"/>
    <w:pPr>
      <w:spacing w:line="360" w:lineRule="auto"/>
      <w:jc w:val="both"/>
    </w:pPr>
    <w:rPr>
      <w:rFonts w:ascii="Arial" w:hAnsi="Arial"/>
      <w:sz w:val="24"/>
      <w:szCs w:val="20"/>
    </w:rPr>
  </w:style>
  <w:style w:type="paragraph" w:customStyle="1" w:styleId="3788">
    <w:name w:val="样式 样式 样式 正文首行缩进正文首行缩进 Char Char Char Char正文首行缩进 Char Char Char C..."/>
    <w:basedOn w:val="1"/>
    <w:link w:val="3789"/>
    <w:qFormat/>
    <w:uiPriority w:val="0"/>
    <w:pPr>
      <w:spacing w:line="300" w:lineRule="auto"/>
      <w:ind w:firstLine="105" w:firstLineChars="50"/>
      <w:jc w:val="both"/>
    </w:pPr>
    <w:rPr>
      <w:rFonts w:ascii="宋体" w:hAnsi="宋体"/>
      <w:kern w:val="0"/>
      <w:sz w:val="20"/>
      <w:szCs w:val="21"/>
    </w:rPr>
  </w:style>
  <w:style w:type="character" w:customStyle="1" w:styleId="3789">
    <w:name w:val="样式 样式 样式 正文首行缩进正文首行缩进 Char Char Char Char正文首行缩进 Char Char Char C... Char"/>
    <w:link w:val="3788"/>
    <w:qFormat/>
    <w:uiPriority w:val="0"/>
    <w:rPr>
      <w:rFonts w:ascii="宋体" w:hAnsi="宋体" w:eastAsia="宋体" w:cs="Times New Roman"/>
      <w:kern w:val="0"/>
      <w:sz w:val="20"/>
      <w:szCs w:val="21"/>
    </w:rPr>
  </w:style>
  <w:style w:type="paragraph" w:customStyle="1" w:styleId="3790">
    <w:name w:val="Char Char1 Char Char Char Char Char Char Char Char"/>
    <w:basedOn w:val="1"/>
    <w:qFormat/>
    <w:uiPriority w:val="0"/>
    <w:pPr>
      <w:widowControl/>
      <w:spacing w:line="240" w:lineRule="exact"/>
    </w:pPr>
    <w:rPr>
      <w:rFonts w:ascii="Verdana" w:hAnsi="Verdana"/>
      <w:kern w:val="0"/>
      <w:sz w:val="20"/>
      <w:szCs w:val="20"/>
      <w:lang w:eastAsia="en-US"/>
    </w:rPr>
  </w:style>
  <w:style w:type="character" w:customStyle="1" w:styleId="3791">
    <w:name w:val="列表 字符"/>
    <w:link w:val="66"/>
    <w:qFormat/>
    <w:uiPriority w:val="0"/>
    <w:rPr>
      <w:rFonts w:ascii="Times New Roman" w:hAnsi="Times New Roman" w:eastAsia="宋体" w:cs="Times New Roman"/>
      <w:sz w:val="24"/>
      <w:szCs w:val="24"/>
    </w:rPr>
  </w:style>
  <w:style w:type="paragraph" w:customStyle="1" w:styleId="3792">
    <w:name w:val="Char Char3 Char Char Char Char Char Char Char Char Char Char Char Char Char Char"/>
    <w:basedOn w:val="1"/>
    <w:qFormat/>
    <w:uiPriority w:val="0"/>
    <w:pPr>
      <w:spacing w:line="360" w:lineRule="auto"/>
      <w:jc w:val="both"/>
    </w:pPr>
    <w:rPr>
      <w:rFonts w:ascii="Tahoma" w:hAnsi="Tahoma"/>
      <w:sz w:val="36"/>
      <w:szCs w:val="36"/>
    </w:rPr>
  </w:style>
  <w:style w:type="character" w:customStyle="1" w:styleId="3793">
    <w:name w:val="art_title1"/>
    <w:qFormat/>
    <w:uiPriority w:val="0"/>
    <w:rPr>
      <w:b/>
      <w:bCs/>
      <w:sz w:val="21"/>
      <w:szCs w:val="21"/>
    </w:rPr>
  </w:style>
  <w:style w:type="paragraph" w:customStyle="1" w:styleId="3794">
    <w:name w:val="Char Char Char Char4"/>
    <w:basedOn w:val="1"/>
    <w:qFormat/>
    <w:uiPriority w:val="0"/>
    <w:pPr>
      <w:tabs>
        <w:tab w:val="left" w:pos="360"/>
      </w:tabs>
      <w:ind w:firstLine="420" w:firstLineChars="150"/>
      <w:jc w:val="both"/>
    </w:pPr>
    <w:rPr>
      <w:rFonts w:ascii="Arial" w:hAnsi="Arial" w:cs="Arial"/>
      <w:sz w:val="20"/>
      <w:szCs w:val="20"/>
    </w:rPr>
  </w:style>
  <w:style w:type="character" w:customStyle="1" w:styleId="3795">
    <w:name w:val="rh111 Char"/>
    <w:qFormat/>
    <w:uiPriority w:val="0"/>
    <w:rPr>
      <w:rFonts w:eastAsia="黑体"/>
      <w:bCs/>
      <w:kern w:val="2"/>
      <w:sz w:val="28"/>
      <w:szCs w:val="28"/>
      <w:lang w:val="en-US" w:eastAsia="zh-CN" w:bidi="ar-SA"/>
    </w:rPr>
  </w:style>
  <w:style w:type="character" w:customStyle="1" w:styleId="3796">
    <w:name w:val="com1"/>
    <w:qFormat/>
    <w:uiPriority w:val="0"/>
    <w:rPr>
      <w:sz w:val="18"/>
      <w:szCs w:val="18"/>
    </w:rPr>
  </w:style>
  <w:style w:type="character" w:customStyle="1" w:styleId="3797">
    <w:name w:val="Char Char73"/>
    <w:qFormat/>
    <w:uiPriority w:val="0"/>
    <w:rPr>
      <w:rFonts w:ascii="Cambria" w:hAnsi="Cambria"/>
      <w:b/>
      <w:bCs/>
      <w:sz w:val="32"/>
      <w:szCs w:val="32"/>
    </w:rPr>
  </w:style>
  <w:style w:type="character" w:customStyle="1" w:styleId="3798">
    <w:name w:val="Char Char53"/>
    <w:qFormat/>
    <w:uiPriority w:val="0"/>
    <w:rPr>
      <w:rFonts w:ascii="Cambria" w:hAnsi="Cambria"/>
      <w:b/>
      <w:bCs/>
      <w:sz w:val="28"/>
      <w:szCs w:val="28"/>
    </w:rPr>
  </w:style>
  <w:style w:type="paragraph" w:customStyle="1" w:styleId="3799">
    <w:name w:val="Char Char Char Char Char Char1 Char5"/>
    <w:basedOn w:val="1"/>
    <w:qFormat/>
    <w:uiPriority w:val="0"/>
    <w:pPr>
      <w:widowControl/>
      <w:spacing w:line="240" w:lineRule="exact"/>
    </w:pPr>
    <w:rPr>
      <w:rFonts w:ascii="Verdana" w:hAnsi="Verdana"/>
      <w:kern w:val="0"/>
      <w:sz w:val="21"/>
      <w:szCs w:val="20"/>
      <w:lang w:eastAsia="en-US"/>
    </w:rPr>
  </w:style>
  <w:style w:type="paragraph" w:customStyle="1" w:styleId="3800">
    <w:name w:val="标书二级标题"/>
    <w:basedOn w:val="5"/>
    <w:qFormat/>
    <w:uiPriority w:val="0"/>
    <w:pPr>
      <w:widowControl/>
      <w:tabs>
        <w:tab w:val="left" w:pos="720"/>
      </w:tabs>
      <w:topLinePunct/>
      <w:adjustRightInd w:val="0"/>
      <w:snapToGrid w:val="0"/>
      <w:spacing w:before="156" w:after="156" w:line="415" w:lineRule="auto"/>
      <w:ind w:left="0" w:firstLine="0"/>
      <w:jc w:val="left"/>
    </w:pPr>
    <w:rPr>
      <w:rFonts w:cs="Times New Roman" w:asciiTheme="minorEastAsia" w:hAnsiTheme="minorEastAsia" w:eastAsiaTheme="minorEastAsia"/>
      <w:iCs/>
      <w:smallCaps/>
    </w:rPr>
  </w:style>
  <w:style w:type="paragraph" w:customStyle="1" w:styleId="3801">
    <w:name w:val="标书二级标题2"/>
    <w:basedOn w:val="3800"/>
    <w:qFormat/>
    <w:uiPriority w:val="0"/>
    <w:rPr>
      <w:rFonts w:ascii="华文楷体" w:hAnsi="华文楷体" w:eastAsia="华文楷体" w:cs="Arial"/>
      <w:smallCaps w:val="0"/>
      <w:sz w:val="30"/>
      <w:szCs w:val="30"/>
    </w:rPr>
  </w:style>
  <w:style w:type="paragraph" w:customStyle="1" w:styleId="3802">
    <w:name w:val="Text 8.0*"/>
    <w:basedOn w:val="1"/>
    <w:qFormat/>
    <w:uiPriority w:val="0"/>
    <w:pPr>
      <w:widowControl/>
      <w:numPr>
        <w:ilvl w:val="0"/>
        <w:numId w:val="169"/>
      </w:numPr>
      <w:tabs>
        <w:tab w:val="left" w:pos="170"/>
        <w:tab w:val="left" w:pos="3957"/>
        <w:tab w:val="clear" w:pos="360"/>
      </w:tabs>
      <w:spacing w:line="188" w:lineRule="atLeast"/>
      <w:ind w:left="170" w:hanging="170"/>
    </w:pPr>
    <w:rPr>
      <w:rFonts w:ascii="Arial" w:hAnsi="Arial"/>
      <w:snapToGrid w:val="0"/>
      <w:color w:val="000000"/>
      <w:kern w:val="0"/>
      <w:sz w:val="16"/>
      <w:szCs w:val="20"/>
      <w:lang w:val="de-DE" w:eastAsia="de-DE"/>
    </w:rPr>
  </w:style>
  <w:style w:type="character" w:customStyle="1" w:styleId="3803">
    <w:name w:val="样式 首行缩进:  0.74 厘米 Char"/>
    <w:qFormat/>
    <w:uiPriority w:val="0"/>
    <w:rPr>
      <w:rFonts w:ascii="宋体" w:hAnsi="宋体" w:eastAsia="宋体" w:cs="宋体"/>
      <w:kern w:val="2"/>
      <w:sz w:val="24"/>
      <w:lang w:val="en-US" w:eastAsia="zh-CN" w:bidi="ar-SA"/>
    </w:rPr>
  </w:style>
  <w:style w:type="character" w:customStyle="1" w:styleId="3804">
    <w:name w:val="样式 标题 4h4heading 4TOCsect 1.2.3.4Ref Heading 1rh1H4Headin...2 Char"/>
    <w:link w:val="2794"/>
    <w:qFormat/>
    <w:uiPriority w:val="0"/>
    <w:rPr>
      <w:rFonts w:ascii="Arial" w:hAnsi="Arial" w:eastAsia="黑体" w:cs="Times New Roman"/>
      <w:b/>
      <w:kern w:val="0"/>
      <w:sz w:val="28"/>
      <w:szCs w:val="20"/>
    </w:rPr>
  </w:style>
  <w:style w:type="character" w:customStyle="1" w:styleId="3805">
    <w:name w:val="正文文本 2 Char1"/>
    <w:qFormat/>
    <w:uiPriority w:val="99"/>
    <w:rPr>
      <w:rFonts w:ascii="宋体" w:hAnsi="宋体"/>
      <w:color w:val="000000"/>
      <w:kern w:val="2"/>
      <w:sz w:val="24"/>
      <w:szCs w:val="24"/>
    </w:rPr>
  </w:style>
  <w:style w:type="paragraph" w:customStyle="1" w:styleId="3806">
    <w:name w:val="默认段落字体212 Char1"/>
    <w:basedOn w:val="1"/>
    <w:qFormat/>
    <w:uiPriority w:val="0"/>
    <w:pPr>
      <w:widowControl/>
      <w:spacing w:line="240" w:lineRule="exact"/>
    </w:pPr>
    <w:rPr>
      <w:rFonts w:ascii="Verdana" w:hAnsi="Verdana" w:eastAsia="仿宋_GB2312"/>
      <w:kern w:val="0"/>
      <w:sz w:val="24"/>
      <w:szCs w:val="20"/>
      <w:lang w:eastAsia="en-US"/>
    </w:rPr>
  </w:style>
  <w:style w:type="character" w:customStyle="1" w:styleId="3807">
    <w:name w:val="称呼 Char1"/>
    <w:qFormat/>
    <w:uiPriority w:val="0"/>
    <w:rPr>
      <w:rFonts w:ascii="宋体" w:hAnsi="宋体"/>
      <w:color w:val="000000"/>
      <w:kern w:val="2"/>
      <w:sz w:val="24"/>
      <w:szCs w:val="24"/>
    </w:rPr>
  </w:style>
  <w:style w:type="character" w:customStyle="1" w:styleId="3808">
    <w:name w:val="注释标题 Char1"/>
    <w:qFormat/>
    <w:uiPriority w:val="0"/>
    <w:rPr>
      <w:rFonts w:ascii="宋体" w:hAnsi="宋体"/>
      <w:color w:val="000000"/>
      <w:kern w:val="2"/>
      <w:sz w:val="24"/>
      <w:szCs w:val="24"/>
    </w:rPr>
  </w:style>
  <w:style w:type="character" w:customStyle="1" w:styleId="3809">
    <w:name w:val="宏文本 Char1"/>
    <w:qFormat/>
    <w:uiPriority w:val="0"/>
    <w:rPr>
      <w:rFonts w:ascii="Courier New" w:hAnsi="Courier New" w:cs="Courier New"/>
      <w:color w:val="000000"/>
      <w:kern w:val="2"/>
      <w:sz w:val="24"/>
      <w:szCs w:val="24"/>
    </w:rPr>
  </w:style>
  <w:style w:type="character" w:customStyle="1" w:styleId="3810">
    <w:name w:val="电子邮件签名 Char1"/>
    <w:qFormat/>
    <w:uiPriority w:val="0"/>
    <w:rPr>
      <w:rFonts w:ascii="宋体" w:hAnsi="宋体"/>
      <w:color w:val="000000"/>
      <w:kern w:val="2"/>
      <w:sz w:val="24"/>
      <w:szCs w:val="24"/>
    </w:rPr>
  </w:style>
  <w:style w:type="character" w:customStyle="1" w:styleId="3811">
    <w:name w:val="结束语 Char1"/>
    <w:qFormat/>
    <w:uiPriority w:val="0"/>
    <w:rPr>
      <w:rFonts w:ascii="宋体" w:hAnsi="宋体"/>
      <w:color w:val="000000"/>
      <w:kern w:val="2"/>
      <w:sz w:val="24"/>
      <w:szCs w:val="24"/>
    </w:rPr>
  </w:style>
  <w:style w:type="paragraph" w:customStyle="1" w:styleId="3812">
    <w:name w:val="样式 纯文本 + 仿宋_GB2312 黑色 行距: 1.5 倍行距1"/>
    <w:basedOn w:val="2"/>
    <w:qFormat/>
    <w:uiPriority w:val="0"/>
    <w:pPr>
      <w:spacing w:line="360" w:lineRule="auto"/>
      <w:ind w:firstLine="560" w:firstLineChars="200"/>
    </w:pPr>
    <w:rPr>
      <w:rFonts w:hint="eastAsia" w:ascii="仿宋_GB2312" w:hAnsi="宋体" w:eastAsia="仿宋_GB2312"/>
      <w:color w:val="000000"/>
      <w:kern w:val="0"/>
      <w:sz w:val="24"/>
    </w:rPr>
  </w:style>
  <w:style w:type="paragraph" w:customStyle="1" w:styleId="3813">
    <w:name w:val="CM153"/>
    <w:basedOn w:val="208"/>
    <w:next w:val="208"/>
    <w:qFormat/>
    <w:uiPriority w:val="99"/>
    <w:pPr>
      <w:spacing w:after="208"/>
    </w:pPr>
    <w:rPr>
      <w:rFonts w:ascii="宋体" w:hAnsi="Times New Roman" w:cs="Times New Roman"/>
      <w:color w:val="auto"/>
    </w:rPr>
  </w:style>
  <w:style w:type="paragraph" w:customStyle="1" w:styleId="3814">
    <w:name w:val="CM38"/>
    <w:basedOn w:val="208"/>
    <w:next w:val="208"/>
    <w:qFormat/>
    <w:uiPriority w:val="99"/>
    <w:pPr>
      <w:spacing w:line="468" w:lineRule="atLeast"/>
    </w:pPr>
    <w:rPr>
      <w:rFonts w:ascii="宋体" w:hAnsi="Times New Roman" w:cs="Times New Roman"/>
      <w:color w:val="auto"/>
    </w:rPr>
  </w:style>
  <w:style w:type="paragraph" w:customStyle="1" w:styleId="3815">
    <w:name w:val="CM85"/>
    <w:basedOn w:val="208"/>
    <w:next w:val="208"/>
    <w:qFormat/>
    <w:uiPriority w:val="99"/>
    <w:pPr>
      <w:spacing w:line="468" w:lineRule="atLeast"/>
    </w:pPr>
    <w:rPr>
      <w:rFonts w:ascii="宋体" w:hAnsi="Times New Roman" w:cs="Times New Roman"/>
      <w:color w:val="auto"/>
    </w:rPr>
  </w:style>
  <w:style w:type="paragraph" w:customStyle="1" w:styleId="3816">
    <w:name w:val="CM112"/>
    <w:basedOn w:val="208"/>
    <w:next w:val="208"/>
    <w:qFormat/>
    <w:uiPriority w:val="99"/>
    <w:pPr>
      <w:spacing w:line="468" w:lineRule="atLeast"/>
    </w:pPr>
    <w:rPr>
      <w:rFonts w:ascii="宋体" w:hAnsi="Times New Roman" w:cs="Times New Roman"/>
      <w:color w:val="auto"/>
    </w:rPr>
  </w:style>
  <w:style w:type="paragraph" w:customStyle="1" w:styleId="3817">
    <w:name w:val="CM165"/>
    <w:basedOn w:val="208"/>
    <w:next w:val="208"/>
    <w:qFormat/>
    <w:uiPriority w:val="99"/>
    <w:pPr>
      <w:spacing w:after="480"/>
    </w:pPr>
    <w:rPr>
      <w:rFonts w:ascii="宋体" w:hAnsi="Times New Roman" w:cs="Times New Roman"/>
      <w:color w:val="auto"/>
    </w:rPr>
  </w:style>
  <w:style w:type="paragraph" w:customStyle="1" w:styleId="3818">
    <w:name w:val="CM163"/>
    <w:basedOn w:val="208"/>
    <w:next w:val="208"/>
    <w:qFormat/>
    <w:uiPriority w:val="99"/>
    <w:pPr>
      <w:spacing w:after="93"/>
    </w:pPr>
    <w:rPr>
      <w:rFonts w:ascii="宋体" w:hAnsi="Times New Roman" w:cs="Times New Roman"/>
      <w:color w:val="auto"/>
    </w:rPr>
  </w:style>
  <w:style w:type="paragraph" w:customStyle="1" w:styleId="3819">
    <w:name w:val="默认段落字体 Para Char Char Char Char Char Char Char Char Char1 Char Char Char Char Char Char Char Char Char Char"/>
    <w:basedOn w:val="27"/>
    <w:qFormat/>
    <w:uiPriority w:val="0"/>
    <w:pPr>
      <w:shd w:val="clear" w:color="auto" w:fill="000080"/>
      <w:jc w:val="both"/>
    </w:pPr>
    <w:rPr>
      <w:rFonts w:ascii="Tahoma" w:hAnsi="Tahoma"/>
      <w:kern w:val="0"/>
      <w:sz w:val="24"/>
      <w:szCs w:val="24"/>
    </w:rPr>
  </w:style>
  <w:style w:type="paragraph" w:customStyle="1" w:styleId="3820">
    <w:name w:val="样式 标题 5 + 右侧:  -0.18 字符"/>
    <w:basedOn w:val="1"/>
    <w:qFormat/>
    <w:uiPriority w:val="0"/>
    <w:pPr>
      <w:tabs>
        <w:tab w:val="left" w:pos="1008"/>
      </w:tabs>
      <w:ind w:left="1008"/>
      <w:jc w:val="both"/>
    </w:pPr>
    <w:rPr>
      <w:rFonts w:ascii="Times New Roman" w:hAnsi="Times New Roman"/>
      <w:sz w:val="21"/>
      <w:szCs w:val="20"/>
    </w:rPr>
  </w:style>
  <w:style w:type="paragraph" w:customStyle="1" w:styleId="3821">
    <w:name w:val="Char Char Char Char1 Char Char Char Char Char Char Char Char Char Char Char Char Char Char Char Char Char Char Char1"/>
    <w:basedOn w:val="1"/>
    <w:qFormat/>
    <w:uiPriority w:val="0"/>
    <w:pPr>
      <w:widowControl/>
      <w:spacing w:line="240" w:lineRule="exact"/>
    </w:pPr>
    <w:rPr>
      <w:rFonts w:ascii="Verdana" w:hAnsi="Verdana" w:eastAsia="仿宋_GB2312"/>
      <w:kern w:val="0"/>
      <w:sz w:val="24"/>
      <w:szCs w:val="20"/>
      <w:lang w:eastAsia="en-US"/>
    </w:rPr>
  </w:style>
  <w:style w:type="paragraph" w:customStyle="1" w:styleId="3822">
    <w:name w:val="方案标题2"/>
    <w:basedOn w:val="1"/>
    <w:next w:val="1"/>
    <w:qFormat/>
    <w:uiPriority w:val="99"/>
    <w:pPr>
      <w:keepLines/>
      <w:tabs>
        <w:tab w:val="left" w:pos="1320"/>
      </w:tabs>
      <w:adjustRightInd w:val="0"/>
      <w:snapToGrid w:val="0"/>
      <w:ind w:left="1320" w:hanging="420"/>
      <w:jc w:val="both"/>
      <w:outlineLvl w:val="1"/>
    </w:pPr>
    <w:rPr>
      <w:rFonts w:ascii="Arial" w:hAnsi="Arial" w:eastAsia="黑体"/>
      <w:b/>
      <w:kern w:val="44"/>
      <w:sz w:val="32"/>
      <w:szCs w:val="24"/>
    </w:rPr>
  </w:style>
  <w:style w:type="paragraph" w:customStyle="1" w:styleId="3823">
    <w:name w:val="Char1 Char Char Char8"/>
    <w:basedOn w:val="1"/>
    <w:qFormat/>
    <w:uiPriority w:val="0"/>
    <w:pPr>
      <w:jc w:val="both"/>
    </w:pPr>
    <w:rPr>
      <w:rFonts w:ascii="Times New Roman" w:hAnsi="Times New Roman"/>
      <w:sz w:val="21"/>
      <w:szCs w:val="24"/>
    </w:rPr>
  </w:style>
  <w:style w:type="paragraph" w:customStyle="1" w:styleId="3824">
    <w:name w:val="正文文本 23"/>
    <w:basedOn w:val="1"/>
    <w:qFormat/>
    <w:uiPriority w:val="0"/>
    <w:pPr>
      <w:adjustRightInd w:val="0"/>
      <w:ind w:left="1332"/>
      <w:textAlignment w:val="baseline"/>
    </w:pPr>
    <w:rPr>
      <w:rFonts w:ascii="Times New Roman" w:hAnsi="Times New Roman"/>
      <w:spacing w:val="-20"/>
      <w:szCs w:val="20"/>
    </w:rPr>
  </w:style>
  <w:style w:type="paragraph" w:customStyle="1" w:styleId="3825">
    <w:name w:val="Char Char Char Char Char Char1 Char6"/>
    <w:basedOn w:val="1"/>
    <w:qFormat/>
    <w:uiPriority w:val="0"/>
    <w:pPr>
      <w:widowControl/>
      <w:spacing w:line="240" w:lineRule="exact"/>
    </w:pPr>
    <w:rPr>
      <w:rFonts w:ascii="Verdana" w:hAnsi="Verdana"/>
      <w:kern w:val="0"/>
      <w:sz w:val="21"/>
      <w:szCs w:val="20"/>
      <w:lang w:eastAsia="en-US"/>
    </w:rPr>
  </w:style>
  <w:style w:type="paragraph" w:customStyle="1" w:styleId="3826">
    <w:name w:val="Char Char 字元 字元 字元 Char Char Char Char3"/>
    <w:basedOn w:val="1"/>
    <w:qFormat/>
    <w:uiPriority w:val="0"/>
    <w:pPr>
      <w:adjustRightInd w:val="0"/>
      <w:spacing w:line="360" w:lineRule="auto"/>
      <w:jc w:val="both"/>
    </w:pPr>
    <w:rPr>
      <w:rFonts w:ascii="Times New Roman" w:hAnsi="Times New Roman"/>
      <w:kern w:val="0"/>
      <w:sz w:val="24"/>
      <w:szCs w:val="20"/>
    </w:rPr>
  </w:style>
  <w:style w:type="character" w:customStyle="1" w:styleId="3827">
    <w:name w:val="Char Char110"/>
    <w:qFormat/>
    <w:uiPriority w:val="0"/>
    <w:rPr>
      <w:rFonts w:eastAsia="宋体"/>
      <w:kern w:val="2"/>
      <w:sz w:val="21"/>
      <w:szCs w:val="24"/>
      <w:lang w:val="en-US" w:eastAsia="zh-CN" w:bidi="ar-SA"/>
    </w:rPr>
  </w:style>
  <w:style w:type="paragraph" w:customStyle="1" w:styleId="3828">
    <w:name w:val="正文缩进2格"/>
    <w:basedOn w:val="1"/>
    <w:link w:val="3829"/>
    <w:qFormat/>
    <w:uiPriority w:val="0"/>
    <w:pPr>
      <w:spacing w:line="600" w:lineRule="exact"/>
      <w:ind w:firstLine="639" w:firstLineChars="206"/>
      <w:jc w:val="both"/>
    </w:pPr>
    <w:rPr>
      <w:rFonts w:ascii="仿宋_GB2312" w:hAnsi="宋体" w:eastAsia="仿宋_GB2312"/>
      <w:kern w:val="0"/>
      <w:sz w:val="31"/>
      <w:szCs w:val="28"/>
    </w:rPr>
  </w:style>
  <w:style w:type="character" w:customStyle="1" w:styleId="3829">
    <w:name w:val="正文缩进2格 Char"/>
    <w:link w:val="3828"/>
    <w:qFormat/>
    <w:uiPriority w:val="0"/>
    <w:rPr>
      <w:rFonts w:ascii="仿宋_GB2312" w:hAnsi="宋体" w:eastAsia="仿宋_GB2312" w:cs="Times New Roman"/>
      <w:kern w:val="0"/>
      <w:sz w:val="31"/>
      <w:szCs w:val="28"/>
    </w:rPr>
  </w:style>
  <w:style w:type="character" w:customStyle="1" w:styleId="3830">
    <w:name w:val="GW-正文 Char Char"/>
    <w:qFormat/>
    <w:uiPriority w:val="0"/>
    <w:rPr>
      <w:rFonts w:ascii="Times New Roman" w:hAnsi="Times New Roman" w:eastAsia="仿宋_GB2312"/>
      <w:kern w:val="2"/>
      <w:sz w:val="24"/>
      <w:szCs w:val="24"/>
    </w:rPr>
  </w:style>
  <w:style w:type="character" w:customStyle="1" w:styleId="3831">
    <w:name w:val="编号 Char Char"/>
    <w:qFormat/>
    <w:uiPriority w:val="0"/>
    <w:rPr>
      <w:rFonts w:eastAsia="宋体"/>
      <w:kern w:val="2"/>
      <w:sz w:val="21"/>
      <w:szCs w:val="24"/>
      <w:lang w:val="en-US" w:eastAsia="zh-CN" w:bidi="ar-SA"/>
    </w:rPr>
  </w:style>
  <w:style w:type="character" w:customStyle="1" w:styleId="3832">
    <w:name w:val="样式 标题 2项目标题 2H2UNDERRUBRIK 1-2h2l2list 2list 2heading 2... Char Char"/>
    <w:qFormat/>
    <w:uiPriority w:val="0"/>
    <w:rPr>
      <w:rFonts w:ascii="宋体" w:hAnsi="宋体" w:eastAsia="黑体" w:cs="Arial Narrow"/>
      <w:b/>
      <w:bCs/>
      <w:sz w:val="24"/>
      <w:szCs w:val="24"/>
    </w:rPr>
  </w:style>
  <w:style w:type="character" w:customStyle="1" w:styleId="3833">
    <w:name w:val="首行缩进 Char Char"/>
    <w:qFormat/>
    <w:uiPriority w:val="0"/>
    <w:rPr>
      <w:rFonts w:eastAsia="宋体"/>
      <w:kern w:val="2"/>
      <w:sz w:val="21"/>
      <w:szCs w:val="24"/>
      <w:lang w:val="en-US" w:eastAsia="zh-CN" w:bidi="ar-SA"/>
    </w:rPr>
  </w:style>
  <w:style w:type="character" w:customStyle="1" w:styleId="3834">
    <w:name w:val="def正文 Char Char"/>
    <w:qFormat/>
    <w:uiPriority w:val="0"/>
    <w:rPr>
      <w:rFonts w:ascii="Times New Roman" w:hAnsi="Times New Roman"/>
      <w:sz w:val="24"/>
      <w:szCs w:val="24"/>
    </w:rPr>
  </w:style>
  <w:style w:type="character" w:customStyle="1" w:styleId="3835">
    <w:name w:val="样式 样式 正文 + 四号 Char Char"/>
    <w:qFormat/>
    <w:uiPriority w:val="0"/>
    <w:rPr>
      <w:rFonts w:ascii="宋体" w:hAnsi="宋体" w:eastAsia="方正仿宋简体" w:cs="宋体"/>
      <w:color w:val="000000"/>
      <w:kern w:val="2"/>
      <w:sz w:val="28"/>
    </w:rPr>
  </w:style>
  <w:style w:type="character" w:customStyle="1" w:styleId="3836">
    <w:name w:val="Default Char Char"/>
    <w:qFormat/>
    <w:uiPriority w:val="0"/>
    <w:rPr>
      <w:rFonts w:ascii="仿宋_GB2312" w:hAnsi="Times New Roman" w:eastAsia="仿宋_GB2312"/>
      <w:color w:val="000000"/>
      <w:sz w:val="24"/>
      <w:szCs w:val="24"/>
      <w:lang w:bidi="ar-SA"/>
    </w:rPr>
  </w:style>
  <w:style w:type="character" w:customStyle="1" w:styleId="3837">
    <w:name w:val="应答文本 Char Char"/>
    <w:qFormat/>
    <w:uiPriority w:val="0"/>
    <w:rPr>
      <w:rFonts w:ascii="Times New Roman" w:hAnsi="Times New Roman"/>
      <w:sz w:val="24"/>
      <w:szCs w:val="21"/>
    </w:rPr>
  </w:style>
  <w:style w:type="character" w:customStyle="1" w:styleId="3838">
    <w:name w:val="引用 Char Char"/>
    <w:qFormat/>
    <w:uiPriority w:val="0"/>
    <w:rPr>
      <w:rFonts w:cs="宋体"/>
      <w:i/>
      <w:iCs/>
      <w:color w:val="000000"/>
      <w:kern w:val="2"/>
      <w:sz w:val="24"/>
      <w:szCs w:val="22"/>
    </w:rPr>
  </w:style>
  <w:style w:type="character" w:customStyle="1" w:styleId="3839">
    <w:name w:val="正文（黑体） Char Char"/>
    <w:qFormat/>
    <w:uiPriority w:val="0"/>
    <w:rPr>
      <w:rFonts w:ascii="黑体" w:hAnsi="Times New Roman" w:eastAsia="黑体"/>
      <w:kern w:val="2"/>
      <w:sz w:val="24"/>
      <w:szCs w:val="24"/>
    </w:rPr>
  </w:style>
  <w:style w:type="character" w:customStyle="1" w:styleId="3840">
    <w:name w:val="文档正文 Char Char"/>
    <w:qFormat/>
    <w:uiPriority w:val="0"/>
    <w:rPr>
      <w:rFonts w:ascii="长城仿宋" w:hAnsi="Times New Roman" w:eastAsia="长城仿宋"/>
      <w:sz w:val="28"/>
      <w:szCs w:val="24"/>
    </w:rPr>
  </w:style>
  <w:style w:type="character" w:customStyle="1" w:styleId="3841">
    <w:name w:val="样式 正文 Char Char"/>
    <w:qFormat/>
    <w:uiPriority w:val="0"/>
    <w:rPr>
      <w:rFonts w:ascii="宋体" w:hAnsi="宋体" w:cs="宋体"/>
      <w:color w:val="000000"/>
      <w:kern w:val="2"/>
      <w:sz w:val="24"/>
    </w:rPr>
  </w:style>
  <w:style w:type="character" w:customStyle="1" w:styleId="3842">
    <w:name w:val="样式 样式 正文（缩进） + 首行缩进:  2 字符 + 首行缩进:  2 字符2 Char Char"/>
    <w:qFormat/>
    <w:uiPriority w:val="0"/>
    <w:rPr>
      <w:rFonts w:ascii="Times New Roman" w:hAnsi="Times New Roman" w:cs="宋体"/>
      <w:kern w:val="2"/>
      <w:sz w:val="24"/>
    </w:rPr>
  </w:style>
  <w:style w:type="character" w:customStyle="1" w:styleId="3843">
    <w:name w:val="表头 Char Char"/>
    <w:qFormat/>
    <w:uiPriority w:val="0"/>
    <w:rPr>
      <w:rFonts w:ascii="Arial" w:hAnsi="Arial" w:eastAsia="黑体"/>
      <w:kern w:val="2"/>
      <w:sz w:val="18"/>
      <w:szCs w:val="18"/>
      <w:lang w:bidi="ar-SA"/>
    </w:rPr>
  </w:style>
  <w:style w:type="character" w:customStyle="1" w:styleId="3844">
    <w:name w:val="Figure Text Char Char Char Char Char"/>
    <w:qFormat/>
    <w:uiPriority w:val="0"/>
    <w:rPr>
      <w:rFonts w:ascii="Arial" w:hAnsi="Arial" w:eastAsia="楷体_GB2312" w:cs="Arial"/>
      <w:sz w:val="18"/>
      <w:szCs w:val="18"/>
      <w:lang w:val="en-US" w:eastAsia="zh-CN" w:bidi="ar-SA"/>
    </w:rPr>
  </w:style>
  <w:style w:type="character" w:customStyle="1" w:styleId="3845">
    <w:name w:val="正文（绿盟科技） Char Char"/>
    <w:qFormat/>
    <w:uiPriority w:val="0"/>
    <w:rPr>
      <w:rFonts w:ascii="Arial" w:hAnsi="Arial"/>
      <w:sz w:val="21"/>
      <w:szCs w:val="21"/>
      <w:lang w:bidi="ar-SA"/>
    </w:rPr>
  </w:style>
  <w:style w:type="character" w:customStyle="1" w:styleId="3846">
    <w:name w:val="哈哈正文 Char Char"/>
    <w:qFormat/>
    <w:uiPriority w:val="0"/>
    <w:rPr>
      <w:rFonts w:ascii="宋体" w:hAnsi="宋体" w:eastAsia="仿宋_GB2312" w:cs="宋体"/>
      <w:kern w:val="2"/>
      <w:sz w:val="24"/>
    </w:rPr>
  </w:style>
  <w:style w:type="character" w:customStyle="1" w:styleId="3847">
    <w:name w:val="文字加粗 Char Char"/>
    <w:qFormat/>
    <w:uiPriority w:val="0"/>
    <w:rPr>
      <w:rFonts w:ascii="Times New Roman" w:hAnsi="Times New Roman"/>
      <w:b/>
      <w:kern w:val="2"/>
      <w:sz w:val="24"/>
      <w:szCs w:val="24"/>
    </w:rPr>
  </w:style>
  <w:style w:type="character" w:customStyle="1" w:styleId="3848">
    <w:name w:val="标正文 Char Char"/>
    <w:qFormat/>
    <w:uiPriority w:val="0"/>
    <w:rPr>
      <w:rFonts w:ascii="Cambria" w:hAnsi="Cambria"/>
      <w:sz w:val="24"/>
      <w:lang w:eastAsia="en-US"/>
    </w:rPr>
  </w:style>
  <w:style w:type="character" w:customStyle="1" w:styleId="3849">
    <w:name w:val="5号正文 Char Char"/>
    <w:qFormat/>
    <w:uiPriority w:val="0"/>
    <w:rPr>
      <w:rFonts w:ascii="Times New Roman" w:hAnsi="Times New Roman"/>
      <w:kern w:val="2"/>
      <w:sz w:val="21"/>
      <w:szCs w:val="24"/>
    </w:rPr>
  </w:style>
  <w:style w:type="character" w:customStyle="1" w:styleId="3850">
    <w:name w:val="列表项目符号 Char Char"/>
    <w:qFormat/>
    <w:uiPriority w:val="0"/>
    <w:rPr>
      <w:rFonts w:ascii="Tahoma" w:hAnsi="Tahoma" w:eastAsia="宋体"/>
      <w:kern w:val="2"/>
      <w:sz w:val="24"/>
      <w:szCs w:val="24"/>
      <w:lang w:val="en-US" w:eastAsia="zh-CN" w:bidi="ar-SA"/>
    </w:rPr>
  </w:style>
  <w:style w:type="character" w:customStyle="1" w:styleId="3851">
    <w:name w:val="正文 首行缩进2字符 Char Char"/>
    <w:qFormat/>
    <w:uiPriority w:val="0"/>
    <w:rPr>
      <w:rFonts w:ascii="Times New Roman" w:hAnsi="Times New Roman"/>
      <w:kern w:val="2"/>
      <w:sz w:val="24"/>
    </w:rPr>
  </w:style>
  <w:style w:type="character" w:customStyle="1" w:styleId="3852">
    <w:name w:val="number1 Char Char"/>
    <w:qFormat/>
    <w:uiPriority w:val="0"/>
    <w:rPr>
      <w:rFonts w:ascii="Times New Roman" w:hAnsi="Times New Roman" w:eastAsia="仿宋_GB2312"/>
      <w:kern w:val="2"/>
      <w:sz w:val="24"/>
      <w:szCs w:val="24"/>
    </w:rPr>
  </w:style>
  <w:style w:type="character" w:customStyle="1" w:styleId="3853">
    <w:name w:val="方框标题 Char Char"/>
    <w:qFormat/>
    <w:uiPriority w:val="0"/>
    <w:rPr>
      <w:rFonts w:ascii="Times New Roman" w:hAnsi="Times New Roman" w:eastAsia="黑体"/>
      <w:kern w:val="2"/>
      <w:sz w:val="21"/>
      <w:szCs w:val="24"/>
    </w:rPr>
  </w:style>
  <w:style w:type="character" w:customStyle="1" w:styleId="3854">
    <w:name w:val="123标题下的小点 Char Char"/>
    <w:qFormat/>
    <w:uiPriority w:val="0"/>
    <w:rPr>
      <w:rFonts w:ascii="宋体" w:hAnsi="宋体"/>
    </w:rPr>
  </w:style>
  <w:style w:type="character" w:customStyle="1" w:styleId="3855">
    <w:name w:val="样式 样式 样式 正文首行缩进正文首行缩进 Char Char Char Char正文首行缩进 Char Char Char C... Char Char"/>
    <w:qFormat/>
    <w:uiPriority w:val="0"/>
    <w:rPr>
      <w:rFonts w:ascii="宋体" w:hAnsi="宋体" w:cs="宋体"/>
      <w:kern w:val="2"/>
      <w:sz w:val="21"/>
      <w:szCs w:val="21"/>
    </w:rPr>
  </w:style>
  <w:style w:type="character" w:customStyle="1" w:styleId="3856">
    <w:name w:val="样式 标题 3标题 3 Char + 黑体 小四 非加粗 Char Char"/>
    <w:qFormat/>
    <w:uiPriority w:val="0"/>
    <w:rPr>
      <w:rFonts w:ascii="黑体" w:hAnsi="黑体" w:eastAsia="黑体" w:cs="Times New Roman"/>
      <w:b/>
      <w:bCs/>
      <w:color w:val="000000"/>
      <w:spacing w:val="6"/>
      <w:sz w:val="24"/>
      <w:szCs w:val="28"/>
      <w:lang w:val="zh-CN"/>
    </w:rPr>
  </w:style>
  <w:style w:type="character" w:customStyle="1" w:styleId="3857">
    <w:name w:val="样式 正文首行缩进 + (符号) 宋体 Char Char"/>
    <w:qFormat/>
    <w:uiPriority w:val="0"/>
    <w:rPr>
      <w:rFonts w:hAnsi="宋体" w:eastAsia="宋体" w:cs="宋体"/>
      <w:sz w:val="21"/>
      <w:lang w:val="en-US" w:eastAsia="zh-CN" w:bidi="ar-SA"/>
    </w:rPr>
  </w:style>
  <w:style w:type="character" w:customStyle="1" w:styleId="3858">
    <w:name w:val="图 Char Char"/>
    <w:qFormat/>
    <w:uiPriority w:val="0"/>
    <w:rPr>
      <w:rFonts w:ascii="Times New Roman" w:hAnsi="Times New Roman"/>
      <w:kern w:val="2"/>
      <w:sz w:val="21"/>
      <w:szCs w:val="24"/>
    </w:rPr>
  </w:style>
  <w:style w:type="character" w:customStyle="1" w:styleId="3859">
    <w:name w:val="正文（缩进） Char Char Char Char"/>
    <w:qFormat/>
    <w:uiPriority w:val="0"/>
    <w:rPr>
      <w:rFonts w:ascii="Times New Roman" w:hAnsi="Times New Roman"/>
      <w:kern w:val="2"/>
      <w:sz w:val="24"/>
      <w:szCs w:val="24"/>
    </w:rPr>
  </w:style>
  <w:style w:type="character" w:customStyle="1" w:styleId="3860">
    <w:name w:val="示意图说明 Char Char"/>
    <w:qFormat/>
    <w:uiPriority w:val="0"/>
    <w:rPr>
      <w:rFonts w:ascii="Times New Roman" w:hAnsi="Times New Roman" w:eastAsia="黑体"/>
      <w:sz w:val="21"/>
      <w:lang w:eastAsia="en-US"/>
    </w:rPr>
  </w:style>
  <w:style w:type="character" w:customStyle="1" w:styleId="3861">
    <w:name w:val="文字 Char Char Char Char Char Char Char"/>
    <w:qFormat/>
    <w:uiPriority w:val="0"/>
    <w:rPr>
      <w:rFonts w:ascii="宋体" w:eastAsia="宋体"/>
      <w:kern w:val="2"/>
      <w:sz w:val="28"/>
      <w:lang w:val="en-US" w:eastAsia="zh-CN" w:bidi="ar-SA"/>
    </w:rPr>
  </w:style>
  <w:style w:type="character" w:customStyle="1" w:styleId="3862">
    <w:name w:val="段落1 Char Char"/>
    <w:qFormat/>
    <w:uiPriority w:val="0"/>
    <w:rPr>
      <w:rFonts w:ascii="Times New Roman" w:hAnsi="Times New Roman"/>
      <w:sz w:val="24"/>
    </w:rPr>
  </w:style>
  <w:style w:type="character" w:customStyle="1" w:styleId="3863">
    <w:name w:val="样式4 Char Char"/>
    <w:qFormat/>
    <w:uiPriority w:val="0"/>
    <w:rPr>
      <w:rFonts w:eastAsia="宋体"/>
      <w:kern w:val="2"/>
      <w:sz w:val="24"/>
      <w:szCs w:val="24"/>
      <w:lang w:val="en-US" w:eastAsia="zh-CN" w:bidi="ar-SA"/>
    </w:rPr>
  </w:style>
  <w:style w:type="character" w:customStyle="1" w:styleId="3864">
    <w:name w:val="正文（缩进） Char2 Char Char Char"/>
    <w:qFormat/>
    <w:uiPriority w:val="0"/>
    <w:rPr>
      <w:rFonts w:ascii="Times New Roman" w:hAnsi="Times New Roman"/>
      <w:kern w:val="2"/>
      <w:sz w:val="24"/>
      <w:szCs w:val="24"/>
    </w:rPr>
  </w:style>
  <w:style w:type="character" w:customStyle="1" w:styleId="3865">
    <w:name w:val="首航缩进 Char Char Char Char"/>
    <w:qFormat/>
    <w:uiPriority w:val="0"/>
    <w:rPr>
      <w:rFonts w:ascii="宋体" w:hAnsi="宋体"/>
      <w:kern w:val="2"/>
      <w:sz w:val="24"/>
      <w:szCs w:val="24"/>
    </w:rPr>
  </w:style>
  <w:style w:type="character" w:customStyle="1" w:styleId="3866">
    <w:name w:val="列出段落 Char Char"/>
    <w:qFormat/>
    <w:uiPriority w:val="0"/>
    <w:rPr>
      <w:kern w:val="2"/>
      <w:sz w:val="24"/>
      <w:szCs w:val="22"/>
    </w:rPr>
  </w:style>
  <w:style w:type="character" w:customStyle="1" w:styleId="3867">
    <w:name w:val="样式 标题 3H3h33rd levelLevel 3 Headl3CTHeading 3 - oldISO2...2 Char Char"/>
    <w:qFormat/>
    <w:uiPriority w:val="0"/>
    <w:rPr>
      <w:rFonts w:ascii="宋体" w:hAnsi="宋体"/>
      <w:bCs/>
      <w:color w:val="000000"/>
      <w:sz w:val="32"/>
      <w:szCs w:val="32"/>
    </w:rPr>
  </w:style>
  <w:style w:type="character" w:customStyle="1" w:styleId="3868">
    <w:name w:val="方框下的ABC标题 Char Char"/>
    <w:qFormat/>
    <w:uiPriority w:val="0"/>
    <w:rPr>
      <w:rFonts w:hAnsi="宋体" w:eastAsia="宋体"/>
      <w:kern w:val="2"/>
      <w:sz w:val="21"/>
      <w:szCs w:val="24"/>
      <w:lang w:val="en-US" w:eastAsia="zh-CN" w:bidi="ar-SA"/>
    </w:rPr>
  </w:style>
  <w:style w:type="character" w:customStyle="1" w:styleId="3869">
    <w:name w:val="地铁方块平行列表样式 Char Char"/>
    <w:qFormat/>
    <w:uiPriority w:val="0"/>
    <w:rPr>
      <w:rFonts w:ascii="宋体" w:hAnsi="Times New Roman" w:eastAsia="仿宋_GB2312"/>
      <w:kern w:val="2"/>
      <w:sz w:val="24"/>
      <w:szCs w:val="24"/>
    </w:rPr>
  </w:style>
  <w:style w:type="character" w:customStyle="1" w:styleId="3870">
    <w:name w:val="正文，首行缩进:  2 字符 Char Char"/>
    <w:qFormat/>
    <w:uiPriority w:val="0"/>
    <w:rPr>
      <w:rFonts w:ascii="Verdana" w:hAnsi="Verdana" w:cs="宋体"/>
      <w:sz w:val="24"/>
    </w:rPr>
  </w:style>
  <w:style w:type="character" w:customStyle="1" w:styleId="3871">
    <w:name w:val="正文（标记） Char Char Char Char Char"/>
    <w:qFormat/>
    <w:uiPriority w:val="0"/>
    <w:rPr>
      <w:rFonts w:ascii="Times New Roman" w:hAnsi="Times New Roman"/>
      <w:kern w:val="2"/>
      <w:sz w:val="24"/>
      <w:szCs w:val="24"/>
    </w:rPr>
  </w:style>
  <w:style w:type="character" w:customStyle="1" w:styleId="3872">
    <w:name w:val="lb标题 1 Char Char"/>
    <w:qFormat/>
    <w:uiPriority w:val="0"/>
    <w:rPr>
      <w:rFonts w:ascii="宋体" w:hAnsi="Courier New"/>
      <w:b/>
      <w:bCs/>
      <w:kern w:val="44"/>
      <w:sz w:val="44"/>
      <w:szCs w:val="44"/>
    </w:rPr>
  </w:style>
  <w:style w:type="character" w:customStyle="1" w:styleId="3873">
    <w:name w:val="报告正文 Char Char"/>
    <w:qFormat/>
    <w:uiPriority w:val="0"/>
    <w:rPr>
      <w:sz w:val="24"/>
    </w:rPr>
  </w:style>
  <w:style w:type="character" w:customStyle="1" w:styleId="3874">
    <w:name w:val="图注 Char Char"/>
    <w:qFormat/>
    <w:uiPriority w:val="0"/>
    <w:rPr>
      <w:rFonts w:ascii="Times New Roman" w:hAnsi="Times New Roman" w:eastAsia="仿宋_GB2312"/>
      <w:kern w:val="2"/>
      <w:sz w:val="28"/>
      <w:szCs w:val="28"/>
    </w:rPr>
  </w:style>
  <w:style w:type="character" w:customStyle="1" w:styleId="3875">
    <w:name w:val="正文首行缩进两字 Char Char"/>
    <w:qFormat/>
    <w:uiPriority w:val="0"/>
    <w:rPr>
      <w:szCs w:val="21"/>
      <w:lang w:val="en-US" w:eastAsia="zh-CN" w:bidi="ar-SA"/>
    </w:rPr>
  </w:style>
  <w:style w:type="character" w:customStyle="1" w:styleId="3876">
    <w:name w:val="样式 段前: 0.5 行 段后: 0.5 行 Char Char"/>
    <w:qFormat/>
    <w:uiPriority w:val="0"/>
    <w:rPr>
      <w:rFonts w:ascii="Times New Roman" w:hAnsi="Times New Roman" w:cs="宋体"/>
      <w:kern w:val="2"/>
      <w:sz w:val="24"/>
    </w:rPr>
  </w:style>
  <w:style w:type="character" w:customStyle="1" w:styleId="3877">
    <w:name w:val="正文（小标题） Char Char"/>
    <w:qFormat/>
    <w:uiPriority w:val="0"/>
    <w:rPr>
      <w:rFonts w:ascii="黑体" w:hAnsi="Times New Roman" w:eastAsia="黑体"/>
      <w:color w:val="0000FF"/>
      <w:kern w:val="2"/>
      <w:sz w:val="24"/>
      <w:szCs w:val="24"/>
    </w:rPr>
  </w:style>
  <w:style w:type="character" w:customStyle="1" w:styleId="3878">
    <w:name w:val="项目列表 Char Char"/>
    <w:qFormat/>
    <w:uiPriority w:val="0"/>
    <w:rPr>
      <w:sz w:val="24"/>
      <w:szCs w:val="21"/>
    </w:rPr>
  </w:style>
  <w:style w:type="character" w:customStyle="1" w:styleId="3879">
    <w:name w:val="样式 标题 4h4heading 4TOCsect 1.2.3.4Ref Heading 1rh1H4Headin...2 Char Char"/>
    <w:qFormat/>
    <w:uiPriority w:val="0"/>
    <w:rPr>
      <w:rFonts w:ascii="Arial" w:hAnsi="Arial" w:eastAsia="黑体"/>
      <w:b/>
      <w:sz w:val="28"/>
    </w:rPr>
  </w:style>
  <w:style w:type="character" w:customStyle="1" w:styleId="3880">
    <w:name w:val="居 中 Char Char"/>
    <w:qFormat/>
    <w:uiPriority w:val="0"/>
    <w:rPr>
      <w:rFonts w:ascii="Times New Roman" w:hAnsi="Times New Roman"/>
      <w:kern w:val="2"/>
      <w:sz w:val="22"/>
      <w:szCs w:val="24"/>
    </w:rPr>
  </w:style>
  <w:style w:type="character" w:customStyle="1" w:styleId="3881">
    <w:name w:val="表文字 Char Char"/>
    <w:qFormat/>
    <w:uiPriority w:val="0"/>
    <w:rPr>
      <w:rFonts w:ascii="Times New Roman" w:hAnsi="Times New Roman"/>
      <w:kern w:val="21"/>
      <w:sz w:val="22"/>
      <w:szCs w:val="22"/>
      <w:lang w:bidi="ar-SA"/>
    </w:rPr>
  </w:style>
  <w:style w:type="character" w:customStyle="1" w:styleId="3882">
    <w:name w:val="样式 样式 正文首行缩进 + 首行缩进:  2 字符 + 首行缩进:  2 字符 Char Char"/>
    <w:qFormat/>
    <w:uiPriority w:val="0"/>
    <w:rPr>
      <w:rFonts w:ascii="Times New Roman" w:hAnsi="Times New Roman" w:cs="宋体"/>
      <w:kern w:val="2"/>
      <w:sz w:val="24"/>
    </w:rPr>
  </w:style>
  <w:style w:type="character" w:customStyle="1" w:styleId="3883">
    <w:name w:val="样式 标题 2项目标题 2H2UNDERRUBRIK 1-2h2l2list 2list 2heading 2...1 Char Char"/>
    <w:qFormat/>
    <w:uiPriority w:val="0"/>
    <w:rPr>
      <w:rFonts w:ascii="仿宋_GB2312" w:hAnsi="仿宋_GB2312" w:cs="Arial Narrow"/>
      <w:b/>
      <w:bCs/>
      <w:sz w:val="24"/>
      <w:szCs w:val="24"/>
    </w:rPr>
  </w:style>
  <w:style w:type="character" w:customStyle="1" w:styleId="3884">
    <w:name w:val="明显引用 Char Char"/>
    <w:qFormat/>
    <w:uiPriority w:val="0"/>
    <w:rPr>
      <w:rFonts w:cs="宋体"/>
      <w:b/>
      <w:bCs/>
      <w:i/>
      <w:iCs/>
      <w:color w:val="4F81BD"/>
      <w:kern w:val="2"/>
      <w:sz w:val="24"/>
      <w:szCs w:val="22"/>
    </w:rPr>
  </w:style>
  <w:style w:type="character" w:customStyle="1" w:styleId="3885">
    <w:name w:val="标题10 Char Char"/>
    <w:qFormat/>
    <w:uiPriority w:val="0"/>
    <w:rPr>
      <w:rFonts w:ascii="Tahoma" w:hAnsi="Tahoma" w:eastAsia="仿宋_GB2312"/>
      <w:kern w:val="2"/>
      <w:sz w:val="28"/>
      <w:szCs w:val="28"/>
      <w:lang w:val="en-US" w:eastAsia="zh-CN" w:bidi="ar-SA"/>
    </w:rPr>
  </w:style>
  <w:style w:type="character" w:customStyle="1" w:styleId="3886">
    <w:name w:val="1.正文 Char Char"/>
    <w:qFormat/>
    <w:uiPriority w:val="0"/>
    <w:rPr>
      <w:rFonts w:ascii="Times New Roman" w:hAnsi="Times New Roman" w:eastAsia="仿宋_GB2312"/>
      <w:kern w:val="2"/>
      <w:sz w:val="24"/>
      <w:szCs w:val="24"/>
    </w:rPr>
  </w:style>
  <w:style w:type="character" w:customStyle="1" w:styleId="3887">
    <w:name w:val="11-正文 Char Char"/>
    <w:qFormat/>
    <w:uiPriority w:val="0"/>
    <w:rPr>
      <w:rFonts w:ascii="宋体" w:hAnsi="宋体"/>
    </w:rPr>
  </w:style>
  <w:style w:type="character" w:customStyle="1" w:styleId="3888">
    <w:name w:val="叙述文件 Char Char"/>
    <w:qFormat/>
    <w:uiPriority w:val="0"/>
    <w:rPr>
      <w:rFonts w:ascii="宋体" w:hAnsi="宋体" w:cs="Angsana New"/>
      <w:bCs/>
      <w:color w:val="000000"/>
      <w:sz w:val="24"/>
      <w:szCs w:val="24"/>
      <w:lang w:bidi="th-TH"/>
    </w:rPr>
  </w:style>
  <w:style w:type="character" w:customStyle="1" w:styleId="3889">
    <w:name w:val="T2 Char Char"/>
    <w:qFormat/>
    <w:uiPriority w:val="0"/>
    <w:rPr>
      <w:rFonts w:eastAsia="黑体" w:cs="Arial"/>
      <w:b/>
      <w:bCs/>
      <w:snapToGrid/>
      <w:spacing w:val="2"/>
      <w:kern w:val="36"/>
      <w:sz w:val="36"/>
      <w:szCs w:val="36"/>
      <w:lang w:val="en-US" w:eastAsia="zh-CN" w:bidi="ar-SA"/>
    </w:rPr>
  </w:style>
  <w:style w:type="character" w:customStyle="1" w:styleId="3890">
    <w:name w:val="标题5 Char Char"/>
    <w:qFormat/>
    <w:uiPriority w:val="0"/>
    <w:rPr>
      <w:rFonts w:ascii="Times New Roman" w:hAnsi="Times New Roman"/>
      <w:kern w:val="2"/>
      <w:sz w:val="21"/>
      <w:szCs w:val="24"/>
      <w:lang w:val="en-US" w:eastAsia="zh-CN"/>
    </w:rPr>
  </w:style>
  <w:style w:type="character" w:customStyle="1" w:styleId="3891">
    <w:name w:val="正文标准 Char Char"/>
    <w:qFormat/>
    <w:uiPriority w:val="0"/>
    <w:rPr>
      <w:rFonts w:ascii="Times New Roman" w:hAnsi="Times New Roman"/>
      <w:kern w:val="2"/>
      <w:sz w:val="21"/>
    </w:rPr>
  </w:style>
  <w:style w:type="character" w:customStyle="1" w:styleId="3892">
    <w:name w:val="样式 number1 + (符号) 宋体 Char Char"/>
    <w:qFormat/>
    <w:uiPriority w:val="0"/>
    <w:rPr>
      <w:rFonts w:ascii="Times New Roman" w:hAnsi="Times New Roman" w:eastAsia="仿宋_GB2312" w:cs="Arial"/>
      <w:kern w:val="2"/>
      <w:sz w:val="24"/>
      <w:szCs w:val="24"/>
    </w:rPr>
  </w:style>
  <w:style w:type="character" w:customStyle="1" w:styleId="3893">
    <w:name w:val="样式 标题 3H3h33rd levelLevel 3 Headl3CTHeading 3 - oldISO2...1 Char Char"/>
    <w:qFormat/>
    <w:uiPriority w:val="0"/>
    <w:rPr>
      <w:rFonts w:ascii="宋体" w:hAnsi="宋体"/>
      <w:bCs/>
      <w:color w:val="000000"/>
      <w:sz w:val="32"/>
      <w:szCs w:val="32"/>
    </w:rPr>
  </w:style>
  <w:style w:type="character" w:customStyle="1" w:styleId="3894">
    <w:name w:val="Style Heading 1H1SAHeading 1卷标题h1标书1L1boc1st levelSection ... Char Char"/>
    <w:qFormat/>
    <w:uiPriority w:val="0"/>
    <w:rPr>
      <w:rFonts w:ascii="Arial" w:hAnsi="Arial" w:eastAsia="黑体" w:cs="Arial"/>
      <w:b/>
      <w:bCs/>
      <w:kern w:val="44"/>
      <w:sz w:val="28"/>
      <w:szCs w:val="28"/>
    </w:rPr>
  </w:style>
  <w:style w:type="character" w:customStyle="1" w:styleId="3895">
    <w:name w:val="项目符号1号 Char Char"/>
    <w:qFormat/>
    <w:uiPriority w:val="0"/>
    <w:rPr>
      <w:rFonts w:ascii="Times New Roman" w:hAnsi="Times New Roman"/>
      <w:kern w:val="2"/>
      <w:sz w:val="24"/>
      <w:lang w:bidi="ar-SA"/>
    </w:rPr>
  </w:style>
  <w:style w:type="character" w:customStyle="1" w:styleId="3896">
    <w:name w:val="一级条标题 Char Char"/>
    <w:qFormat/>
    <w:uiPriority w:val="0"/>
    <w:rPr>
      <w:rFonts w:ascii="黑体" w:eastAsia="黑体"/>
      <w:sz w:val="21"/>
      <w:szCs w:val="21"/>
      <w:lang w:bidi="ar-SA"/>
    </w:rPr>
  </w:style>
  <w:style w:type="character" w:customStyle="1" w:styleId="3897">
    <w:name w:val="符号列表 Char Char"/>
    <w:qFormat/>
    <w:uiPriority w:val="0"/>
    <w:rPr>
      <w:rFonts w:ascii="仿宋_GB2312" w:eastAsia="仿宋_GB2312"/>
      <w:b/>
      <w:sz w:val="24"/>
      <w:szCs w:val="24"/>
    </w:rPr>
  </w:style>
  <w:style w:type="character" w:customStyle="1" w:styleId="3898">
    <w:name w:val="标书正文格式 Char Char Char Char"/>
    <w:qFormat/>
    <w:uiPriority w:val="0"/>
    <w:rPr>
      <w:rFonts w:ascii="Times New Roman" w:hAnsi="Times New Roman" w:eastAsia="楷体_GB2312"/>
      <w:kern w:val="2"/>
      <w:sz w:val="24"/>
      <w:szCs w:val="24"/>
      <w:lang w:bidi="ar-SA"/>
    </w:rPr>
  </w:style>
  <w:style w:type="character" w:customStyle="1" w:styleId="3899">
    <w:name w:val="方案正文 Char Char1 Char Char Char"/>
    <w:qFormat/>
    <w:uiPriority w:val="0"/>
    <w:rPr>
      <w:rFonts w:ascii="Arial" w:hAnsi="Arial" w:cs="宋体"/>
      <w:kern w:val="2"/>
      <w:sz w:val="24"/>
      <w:szCs w:val="21"/>
    </w:rPr>
  </w:style>
  <w:style w:type="character" w:customStyle="1" w:styleId="3900">
    <w:name w:val="表格格式 Char Char"/>
    <w:qFormat/>
    <w:uiPriority w:val="0"/>
    <w:rPr>
      <w:rFonts w:ascii="宋体" w:hAnsi="宋体" w:cs="宋体"/>
      <w:color w:val="000000"/>
      <w:sz w:val="24"/>
      <w:szCs w:val="24"/>
    </w:rPr>
  </w:style>
  <w:style w:type="character" w:customStyle="1" w:styleId="3901">
    <w:name w:val="项目排列 Char Char"/>
    <w:qFormat/>
    <w:uiPriority w:val="0"/>
    <w:rPr>
      <w:rFonts w:ascii="Times New Roman" w:hAnsi="Times New Roman"/>
      <w:kern w:val="2"/>
      <w:sz w:val="24"/>
      <w:szCs w:val="24"/>
    </w:rPr>
  </w:style>
  <w:style w:type="character" w:customStyle="1" w:styleId="3902">
    <w:name w:val="表格文本 Char Char"/>
    <w:qFormat/>
    <w:uiPriority w:val="0"/>
    <w:rPr>
      <w:rFonts w:ascii="Times New Roman" w:hAnsi="Times New Roman"/>
      <w:sz w:val="24"/>
      <w:szCs w:val="24"/>
    </w:rPr>
  </w:style>
  <w:style w:type="character" w:customStyle="1" w:styleId="3903">
    <w:name w:val="样式 正文（缩进） + 小四 Char Char"/>
    <w:qFormat/>
    <w:uiPriority w:val="0"/>
    <w:rPr>
      <w:rFonts w:ascii="CG Times" w:hAnsi="CG Times" w:cs="宋体"/>
      <w:sz w:val="28"/>
    </w:rPr>
  </w:style>
  <w:style w:type="character" w:customStyle="1" w:styleId="3904">
    <w:name w:val="phs_正文 Char Char"/>
    <w:qFormat/>
    <w:uiPriority w:val="0"/>
    <w:rPr>
      <w:rFonts w:ascii="Times New Roman" w:hAnsi="Times New Roman" w:cs="宋体"/>
      <w:sz w:val="21"/>
    </w:rPr>
  </w:style>
  <w:style w:type="character" w:customStyle="1" w:styleId="3905">
    <w:name w:val="表格文字 Char Char"/>
    <w:qFormat/>
    <w:uiPriority w:val="0"/>
    <w:rPr>
      <w:rFonts w:ascii="Times New Roman" w:hAnsi="Times New Roman" w:eastAsia="楷体_GB2312"/>
      <w:bCs/>
      <w:sz w:val="24"/>
      <w:lang w:bidi="ar-SA"/>
    </w:rPr>
  </w:style>
  <w:style w:type="character" w:customStyle="1" w:styleId="3906">
    <w:name w:val="样式 正文首行缩进 + 左侧:  0.85 厘米 首行缩进:  2 字符 段前: 0.5 行 段后: 0.5 行 Char Char"/>
    <w:qFormat/>
    <w:uiPriority w:val="0"/>
    <w:rPr>
      <w:rFonts w:ascii="Times New Roman" w:hAnsi="Times New Roman" w:cs="宋体"/>
      <w:kern w:val="2"/>
      <w:sz w:val="24"/>
    </w:rPr>
  </w:style>
  <w:style w:type="character" w:customStyle="1" w:styleId="3907">
    <w:name w:val="样式 首行缩进:  0.74 厘米 Char Char"/>
    <w:qFormat/>
    <w:uiPriority w:val="0"/>
    <w:rPr>
      <w:rFonts w:ascii="宋体" w:hAnsi="宋体" w:eastAsia="宋体" w:cs="宋体"/>
      <w:kern w:val="2"/>
      <w:sz w:val="24"/>
      <w:lang w:val="en-US" w:eastAsia="zh-CN" w:bidi="ar-SA"/>
    </w:rPr>
  </w:style>
  <w:style w:type="character" w:customStyle="1" w:styleId="3908">
    <w:name w:val="图题目 Char Char"/>
    <w:qFormat/>
    <w:uiPriority w:val="0"/>
    <w:rPr>
      <w:rFonts w:ascii="Times New Roman" w:hAnsi="Times New Roman" w:eastAsia="楷体_GB2312"/>
      <w:kern w:val="24"/>
      <w:sz w:val="24"/>
      <w:szCs w:val="18"/>
      <w:lang w:bidi="ar-SA"/>
    </w:rPr>
  </w:style>
  <w:style w:type="character" w:customStyle="1" w:styleId="3909">
    <w:name w:val="z-窗体顶端 Char Char"/>
    <w:qFormat/>
    <w:uiPriority w:val="0"/>
    <w:rPr>
      <w:rFonts w:ascii="Arial" w:hAnsi="Arial" w:cs="Arial"/>
      <w:vanish/>
      <w:kern w:val="2"/>
      <w:sz w:val="16"/>
      <w:szCs w:val="16"/>
    </w:rPr>
  </w:style>
  <w:style w:type="character" w:customStyle="1" w:styleId="3910">
    <w:name w:val="正文（编号） Char Char Char Char"/>
    <w:qFormat/>
    <w:uiPriority w:val="0"/>
    <w:rPr>
      <w:rFonts w:ascii="Times New Roman" w:hAnsi="Times New Roman"/>
      <w:kern w:val="2"/>
      <w:sz w:val="24"/>
      <w:szCs w:val="24"/>
    </w:rPr>
  </w:style>
  <w:style w:type="character" w:customStyle="1" w:styleId="3911">
    <w:name w:val="表格内容 Char Char"/>
    <w:qFormat/>
    <w:uiPriority w:val="0"/>
    <w:rPr>
      <w:rFonts w:ascii="Arial" w:hAnsi="Arial" w:eastAsia="黑体"/>
      <w:b/>
      <w:sz w:val="24"/>
    </w:rPr>
  </w:style>
  <w:style w:type="character" w:customStyle="1" w:styleId="3912">
    <w:name w:val="产品手册技术规格列表 Char Char"/>
    <w:qFormat/>
    <w:uiPriority w:val="0"/>
    <w:rPr>
      <w:rFonts w:ascii="Arial" w:hAnsi="Arial" w:eastAsia="黑体" w:cs="Arial"/>
      <w:color w:val="000000"/>
      <w:sz w:val="21"/>
      <w:szCs w:val="21"/>
    </w:rPr>
  </w:style>
  <w:style w:type="character" w:customStyle="1" w:styleId="3913">
    <w:name w:val="正文（缩进） Char Char Char Char Char"/>
    <w:qFormat/>
    <w:uiPriority w:val="0"/>
    <w:rPr>
      <w:rFonts w:eastAsia="宋体"/>
      <w:kern w:val="2"/>
      <w:sz w:val="24"/>
      <w:szCs w:val="24"/>
      <w:lang w:val="en-US" w:eastAsia="zh-CN" w:bidi="ar-SA"/>
    </w:rPr>
  </w:style>
  <w:style w:type="character" w:customStyle="1" w:styleId="3914">
    <w:name w:val="缺省文本 Char Char"/>
    <w:qFormat/>
    <w:uiPriority w:val="0"/>
    <w:rPr>
      <w:rFonts w:ascii="Arial" w:hAnsi="Arial" w:cs="Arial"/>
      <w:sz w:val="21"/>
      <w:szCs w:val="21"/>
    </w:rPr>
  </w:style>
  <w:style w:type="character" w:customStyle="1" w:styleId="3915">
    <w:name w:val="正文CARLBABA Char Char Char"/>
    <w:qFormat/>
    <w:uiPriority w:val="0"/>
    <w:rPr>
      <w:rFonts w:ascii="Times New Roman" w:hAnsi="Times New Roman"/>
      <w:sz w:val="24"/>
      <w:szCs w:val="24"/>
    </w:rPr>
  </w:style>
  <w:style w:type="character" w:customStyle="1" w:styleId="3916">
    <w:name w:val="表内文字 Char Char"/>
    <w:qFormat/>
    <w:uiPriority w:val="0"/>
    <w:rPr>
      <w:rFonts w:ascii="Times New Roman" w:hAnsi="Times New Roman"/>
      <w:sz w:val="21"/>
      <w:lang w:bidi="ar-SA"/>
    </w:rPr>
  </w:style>
  <w:style w:type="character" w:customStyle="1" w:styleId="3917">
    <w:name w:val="正文黑体 Char Char"/>
    <w:qFormat/>
    <w:uiPriority w:val="0"/>
    <w:rPr>
      <w:rFonts w:ascii="Times New Roman" w:hAnsi="Times New Roman"/>
      <w:b/>
      <w:kern w:val="2"/>
      <w:sz w:val="24"/>
      <w:szCs w:val="24"/>
    </w:rPr>
  </w:style>
  <w:style w:type="character" w:customStyle="1" w:styleId="3918">
    <w:name w:val="正文格式 Char Char"/>
    <w:qFormat/>
    <w:uiPriority w:val="0"/>
    <w:rPr>
      <w:rFonts w:ascii="Times New Roman" w:hAnsi="Times New Roman"/>
      <w:kern w:val="24"/>
      <w:sz w:val="24"/>
      <w:szCs w:val="21"/>
    </w:rPr>
  </w:style>
  <w:style w:type="character" w:customStyle="1" w:styleId="3919">
    <w:name w:val="Style Heading 2第一层条h22Heading 2 HiddenHeading 2 CCBSl2Course... Char Char"/>
    <w:qFormat/>
    <w:uiPriority w:val="0"/>
    <w:rPr>
      <w:rFonts w:ascii="Arial" w:hAnsi="Arial" w:eastAsia="黑体"/>
      <w:b/>
      <w:bCs/>
      <w:kern w:val="2"/>
      <w:sz w:val="24"/>
      <w:szCs w:val="32"/>
    </w:rPr>
  </w:style>
  <w:style w:type="character" w:customStyle="1" w:styleId="3920">
    <w:name w:val="ABC标题下的小点 Char Char"/>
    <w:qFormat/>
    <w:uiPriority w:val="0"/>
    <w:rPr>
      <w:rFonts w:ascii="宋体" w:hAnsi="宋体"/>
      <w:sz w:val="21"/>
    </w:rPr>
  </w:style>
  <w:style w:type="character" w:customStyle="1" w:styleId="3921">
    <w:name w:val="样式 标题 3H3h33rd levelLevel 3 Headl3CTHeading 3 - oldISO2... Char Char"/>
    <w:qFormat/>
    <w:uiPriority w:val="0"/>
    <w:rPr>
      <w:rFonts w:ascii="宋体" w:hAnsi="宋体"/>
      <w:color w:val="000000"/>
      <w:sz w:val="28"/>
      <w:szCs w:val="32"/>
    </w:rPr>
  </w:style>
  <w:style w:type="character" w:customStyle="1" w:styleId="3922">
    <w:name w:val="编写建议 Char Char"/>
    <w:qFormat/>
    <w:uiPriority w:val="0"/>
    <w:rPr>
      <w:rFonts w:ascii="Tahoma" w:hAnsi="Tahoma"/>
      <w:i/>
      <w:iCs/>
      <w:color w:val="0000FF"/>
      <w:kern w:val="2"/>
      <w:sz w:val="21"/>
      <w:szCs w:val="21"/>
    </w:rPr>
  </w:style>
  <w:style w:type="character" w:customStyle="1" w:styleId="3923">
    <w:name w:val="标书文档正文格式 Char Char"/>
    <w:qFormat/>
    <w:uiPriority w:val="0"/>
    <w:rPr>
      <w:rFonts w:ascii="Times New Roman" w:hAnsi="Times New Roman" w:cs="宋体"/>
      <w:kern w:val="2"/>
      <w:sz w:val="24"/>
    </w:rPr>
  </w:style>
  <w:style w:type="character" w:customStyle="1" w:styleId="3924">
    <w:name w:val="一般正文 Char Char"/>
    <w:qFormat/>
    <w:uiPriority w:val="0"/>
    <w:rPr>
      <w:rFonts w:ascii="Times New Roman" w:hAnsi="Times New Roman" w:cs="宋体"/>
      <w:sz w:val="24"/>
      <w:lang w:eastAsia="en-US"/>
    </w:rPr>
  </w:style>
  <w:style w:type="character" w:customStyle="1" w:styleId="3925">
    <w:name w:val="样式 小四 段前: 6 磅 段后: 6 磅 行距: 1.5 倍行距 Char Char"/>
    <w:qFormat/>
    <w:uiPriority w:val="0"/>
    <w:rPr>
      <w:rFonts w:ascii="Times New Roman" w:hAnsi="Times New Roman" w:cs="宋体"/>
      <w:kern w:val="2"/>
      <w:sz w:val="24"/>
    </w:rPr>
  </w:style>
  <w:style w:type="character" w:customStyle="1" w:styleId="3926">
    <w:name w:val="金宏发行正文 Char Char Char"/>
    <w:qFormat/>
    <w:uiPriority w:val="0"/>
    <w:rPr>
      <w:rFonts w:ascii="Times New Roman" w:hAnsi="Times New Roman" w:eastAsia="仿宋_GB2312" w:cs="宋体"/>
      <w:kern w:val="2"/>
      <w:sz w:val="28"/>
    </w:rPr>
  </w:style>
  <w:style w:type="character" w:customStyle="1" w:styleId="3927">
    <w:name w:val="z-窗体底端 Char Char"/>
    <w:qFormat/>
    <w:uiPriority w:val="0"/>
    <w:rPr>
      <w:rFonts w:ascii="Arial" w:hAnsi="Arial" w:cs="Arial"/>
      <w:vanish/>
      <w:kern w:val="2"/>
      <w:sz w:val="16"/>
      <w:szCs w:val="16"/>
    </w:rPr>
  </w:style>
  <w:style w:type="character" w:customStyle="1" w:styleId="3928">
    <w:name w:val="正文缩进2格 Char Char"/>
    <w:qFormat/>
    <w:uiPriority w:val="0"/>
    <w:rPr>
      <w:rFonts w:ascii="仿宋_GB2312" w:hAnsi="宋体" w:eastAsia="仿宋_GB2312"/>
      <w:kern w:val="2"/>
      <w:sz w:val="31"/>
      <w:szCs w:val="28"/>
    </w:rPr>
  </w:style>
  <w:style w:type="character" w:customStyle="1" w:styleId="3929">
    <w:name w:val="加点正文缩进 Char Char"/>
    <w:qFormat/>
    <w:uiPriority w:val="0"/>
    <w:rPr>
      <w:rFonts w:ascii="宋体" w:hAnsi="宋体"/>
      <w:sz w:val="24"/>
      <w:szCs w:val="24"/>
    </w:rPr>
  </w:style>
  <w:style w:type="character" w:customStyle="1" w:styleId="3930">
    <w:name w:val="文档结构图 Char Char"/>
    <w:link w:val="3931"/>
    <w:qFormat/>
    <w:uiPriority w:val="0"/>
    <w:rPr>
      <w:rFonts w:ascii="宋体"/>
      <w:sz w:val="18"/>
      <w:szCs w:val="18"/>
    </w:rPr>
  </w:style>
  <w:style w:type="paragraph" w:customStyle="1" w:styleId="3931">
    <w:name w:val="文档结构图2"/>
    <w:basedOn w:val="1"/>
    <w:link w:val="3930"/>
    <w:qFormat/>
    <w:uiPriority w:val="0"/>
    <w:pPr>
      <w:jc w:val="both"/>
    </w:pPr>
    <w:rPr>
      <w:rFonts w:ascii="宋体" w:hAnsiTheme="minorHAnsi" w:eastAsiaTheme="minorEastAsia" w:cstheme="minorBidi"/>
      <w:sz w:val="18"/>
      <w:szCs w:val="18"/>
    </w:rPr>
  </w:style>
  <w:style w:type="paragraph" w:customStyle="1" w:styleId="3932">
    <w:name w:val="HTML 预设格式1"/>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customStyle="1" w:styleId="3933">
    <w:name w:val="正文(缩进) 五号"/>
    <w:basedOn w:val="1"/>
    <w:qFormat/>
    <w:uiPriority w:val="0"/>
    <w:pPr>
      <w:widowControl/>
      <w:spacing w:line="360" w:lineRule="auto"/>
      <w:ind w:firstLine="480" w:firstLineChars="200"/>
    </w:pPr>
    <w:rPr>
      <w:rFonts w:ascii="宋体" w:hAnsi="宋体" w:cs="Arial"/>
      <w:kern w:val="0"/>
      <w:sz w:val="24"/>
      <w:szCs w:val="24"/>
    </w:rPr>
  </w:style>
  <w:style w:type="paragraph" w:customStyle="1" w:styleId="3934">
    <w:name w:val="标题 1H1第 ？ 章PIM 1h1h11heading 1TOC1st levelSection Hea..."/>
    <w:basedOn w:val="4"/>
    <w:qFormat/>
    <w:uiPriority w:val="0"/>
    <w:pPr>
      <w:pageBreakBefore/>
      <w:widowControl/>
      <w:numPr>
        <w:ilvl w:val="0"/>
        <w:numId w:val="170"/>
      </w:numPr>
      <w:ind w:hanging="420"/>
      <w:jc w:val="both"/>
    </w:pPr>
    <w:rPr>
      <w:rFonts w:ascii="Arial" w:hAnsi="Arial"/>
      <w:sz w:val="44"/>
    </w:rPr>
  </w:style>
  <w:style w:type="character" w:customStyle="1" w:styleId="3935">
    <w:name w:val="图号 Char"/>
    <w:link w:val="2397"/>
    <w:qFormat/>
    <w:locked/>
    <w:uiPriority w:val="0"/>
    <w:rPr>
      <w:rFonts w:ascii="宋体" w:hAnsi="Times New Roman" w:eastAsia="宋体" w:cs="Times New Roman"/>
      <w:kern w:val="0"/>
      <w:szCs w:val="21"/>
    </w:rPr>
  </w:style>
  <w:style w:type="paragraph" w:customStyle="1" w:styleId="3936">
    <w:name w:val="gp"/>
    <w:basedOn w:val="1"/>
    <w:qFormat/>
    <w:uiPriority w:val="0"/>
    <w:pPr>
      <w:widowControl/>
      <w:spacing w:before="100" w:beforeAutospacing="1" w:after="100" w:afterAutospacing="1"/>
    </w:pPr>
    <w:rPr>
      <w:rFonts w:ascii="宋体" w:hAnsi="宋体" w:cs="宋体"/>
      <w:kern w:val="0"/>
      <w:sz w:val="24"/>
      <w:szCs w:val="24"/>
    </w:rPr>
  </w:style>
  <w:style w:type="paragraph" w:customStyle="1" w:styleId="3937">
    <w:name w:val="无间隔4"/>
    <w:qFormat/>
    <w:uiPriority w:val="0"/>
    <w:pPr>
      <w:widowControl w:val="0"/>
      <w:tabs>
        <w:tab w:val="left" w:pos="3615"/>
      </w:tabs>
      <w:ind w:firstLine="602" w:firstLineChars="200"/>
      <w:jc w:val="both"/>
    </w:pPr>
    <w:rPr>
      <w:rFonts w:ascii="宋体" w:hAnsi="Calibri" w:eastAsia="宋体" w:cs="Times New Roman"/>
      <w:b/>
      <w:kern w:val="2"/>
      <w:sz w:val="21"/>
      <w:szCs w:val="22"/>
      <w:lang w:val="en-US" w:eastAsia="zh-CN" w:bidi="ar-SA"/>
    </w:rPr>
  </w:style>
  <w:style w:type="character" w:customStyle="1" w:styleId="3938">
    <w:name w:val="Table Heading Char Char"/>
    <w:qFormat/>
    <w:uiPriority w:val="0"/>
    <w:rPr>
      <w:rFonts w:ascii="Arial Narrow" w:hAnsi="Arial Narrow" w:eastAsia="黑体"/>
      <w:b/>
      <w:sz w:val="18"/>
      <w:lang w:eastAsia="en-US" w:bidi="ar-SA"/>
    </w:rPr>
  </w:style>
  <w:style w:type="paragraph" w:customStyle="1" w:styleId="3939">
    <w:name w:val="CM23"/>
    <w:basedOn w:val="1"/>
    <w:next w:val="1"/>
    <w:qFormat/>
    <w:uiPriority w:val="0"/>
    <w:pPr>
      <w:autoSpaceDE w:val="0"/>
      <w:autoSpaceDN w:val="0"/>
      <w:adjustRightInd w:val="0"/>
      <w:spacing w:beforeLines="50" w:after="253" w:line="360" w:lineRule="auto"/>
    </w:pPr>
    <w:rPr>
      <w:rFonts w:ascii="Arial Black" w:hAnsi="Arial Black" w:cs="Arial Black"/>
      <w:kern w:val="0"/>
      <w:sz w:val="24"/>
      <w:szCs w:val="24"/>
    </w:rPr>
  </w:style>
  <w:style w:type="paragraph" w:customStyle="1" w:styleId="3940">
    <w:name w:val="Char110"/>
    <w:basedOn w:val="1"/>
    <w:qFormat/>
    <w:uiPriority w:val="0"/>
    <w:pPr>
      <w:shd w:val="clear" w:color="auto" w:fill="000080"/>
      <w:spacing w:beforeLines="50" w:afterLines="50"/>
      <w:jc w:val="both"/>
    </w:pPr>
    <w:rPr>
      <w:rFonts w:ascii="Tahoma" w:hAnsi="Tahoma"/>
      <w:kern w:val="0"/>
      <w:sz w:val="24"/>
      <w:szCs w:val="24"/>
      <w:shd w:val="clear" w:color="auto" w:fill="000080"/>
    </w:rPr>
  </w:style>
  <w:style w:type="paragraph" w:customStyle="1" w:styleId="3941">
    <w:name w:val="Char Char Char Char Char Char Char Char Char Char4"/>
    <w:basedOn w:val="1"/>
    <w:qFormat/>
    <w:uiPriority w:val="0"/>
    <w:pPr>
      <w:spacing w:beforeLines="50" w:afterLines="50"/>
      <w:jc w:val="both"/>
    </w:pPr>
    <w:rPr>
      <w:rFonts w:ascii="Tahoma" w:hAnsi="Tahoma"/>
      <w:sz w:val="24"/>
      <w:szCs w:val="20"/>
    </w:rPr>
  </w:style>
  <w:style w:type="paragraph" w:customStyle="1" w:styleId="3942">
    <w:name w:val="Char Char Char Char5"/>
    <w:basedOn w:val="1"/>
    <w:qFormat/>
    <w:uiPriority w:val="0"/>
    <w:pPr>
      <w:spacing w:beforeLines="50" w:afterLines="50"/>
      <w:jc w:val="both"/>
    </w:pPr>
    <w:rPr>
      <w:rFonts w:ascii="Tahoma" w:hAnsi="Tahoma"/>
      <w:sz w:val="24"/>
      <w:szCs w:val="20"/>
    </w:rPr>
  </w:style>
  <w:style w:type="paragraph" w:customStyle="1" w:styleId="3943">
    <w:name w:val="Char103"/>
    <w:basedOn w:val="1"/>
    <w:qFormat/>
    <w:uiPriority w:val="0"/>
    <w:pPr>
      <w:spacing w:beforeLines="50" w:afterLines="50"/>
      <w:jc w:val="both"/>
    </w:pPr>
    <w:rPr>
      <w:rFonts w:ascii="Tahoma" w:hAnsi="Tahoma"/>
      <w:sz w:val="24"/>
      <w:szCs w:val="20"/>
    </w:rPr>
  </w:style>
  <w:style w:type="paragraph" w:customStyle="1" w:styleId="3944">
    <w:name w:val="Char Char Char Char1 Char Char Char Char Char Char Char Char Char Char Char Char Char Char Char Char Char Char Char2"/>
    <w:basedOn w:val="1"/>
    <w:qFormat/>
    <w:uiPriority w:val="0"/>
    <w:pPr>
      <w:widowControl/>
      <w:spacing w:beforeLines="50" w:after="160" w:line="240" w:lineRule="exact"/>
    </w:pPr>
    <w:rPr>
      <w:rFonts w:ascii="Verdana" w:hAnsi="Verdana" w:eastAsia="仿宋_GB2312"/>
      <w:kern w:val="0"/>
      <w:sz w:val="24"/>
      <w:szCs w:val="20"/>
      <w:lang w:eastAsia="en-US"/>
    </w:rPr>
  </w:style>
  <w:style w:type="paragraph" w:customStyle="1" w:styleId="3945">
    <w:name w:val="QB正文"/>
    <w:basedOn w:val="1"/>
    <w:link w:val="3946"/>
    <w:qFormat/>
    <w:uiPriority w:val="0"/>
    <w:pPr>
      <w:widowControl/>
      <w:autoSpaceDE w:val="0"/>
      <w:autoSpaceDN w:val="0"/>
      <w:ind w:firstLine="200" w:firstLineChars="200"/>
      <w:jc w:val="both"/>
    </w:pPr>
    <w:rPr>
      <w:rFonts w:ascii="宋体" w:hAnsi="Times New Roman"/>
      <w:kern w:val="0"/>
      <w:sz w:val="21"/>
      <w:szCs w:val="20"/>
    </w:rPr>
  </w:style>
  <w:style w:type="character" w:customStyle="1" w:styleId="3946">
    <w:name w:val="QB正文 Char"/>
    <w:link w:val="3945"/>
    <w:qFormat/>
    <w:uiPriority w:val="0"/>
    <w:rPr>
      <w:rFonts w:ascii="宋体" w:hAnsi="Times New Roman" w:eastAsia="宋体" w:cs="Times New Roman"/>
      <w:kern w:val="0"/>
      <w:szCs w:val="20"/>
    </w:rPr>
  </w:style>
  <w:style w:type="paragraph" w:customStyle="1" w:styleId="3947">
    <w:name w:val="VMW_Body Text"/>
    <w:basedOn w:val="35"/>
    <w:link w:val="3948"/>
    <w:qFormat/>
    <w:uiPriority w:val="0"/>
    <w:pPr>
      <w:widowControl/>
      <w:spacing w:before="120"/>
    </w:pPr>
    <w:rPr>
      <w:rFonts w:ascii="Arial" w:hAnsi="Arial" w:eastAsia="宋体" w:cs="Times New Roman"/>
      <w:kern w:val="0"/>
      <w:sz w:val="20"/>
      <w:szCs w:val="24"/>
      <w:lang w:val="en-AU" w:eastAsia="en-US"/>
    </w:rPr>
  </w:style>
  <w:style w:type="character" w:customStyle="1" w:styleId="3948">
    <w:name w:val="VMW_Body Text Char"/>
    <w:link w:val="3947"/>
    <w:qFormat/>
    <w:locked/>
    <w:uiPriority w:val="0"/>
    <w:rPr>
      <w:rFonts w:ascii="Arial" w:hAnsi="Arial" w:eastAsia="宋体" w:cs="Times New Roman"/>
      <w:kern w:val="0"/>
      <w:sz w:val="20"/>
      <w:szCs w:val="24"/>
      <w:lang w:val="en-AU" w:eastAsia="en-US"/>
    </w:rPr>
  </w:style>
  <w:style w:type="table" w:customStyle="1" w:styleId="3949">
    <w:name w:val="浅色底纹1"/>
    <w:basedOn w:val="88"/>
    <w:qFormat/>
    <w:uiPriority w:val="60"/>
    <w:rPr>
      <w:rFonts w:ascii="Calibri" w:hAnsi="Calibri" w:eastAsia="宋体" w:cs="Times New Roman"/>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950">
    <w:name w:val="文档结构图21"/>
    <w:basedOn w:val="1"/>
    <w:qFormat/>
    <w:uiPriority w:val="0"/>
    <w:pPr>
      <w:jc w:val="both"/>
    </w:pPr>
    <w:rPr>
      <w:rFonts w:ascii="宋体"/>
      <w:sz w:val="18"/>
      <w:szCs w:val="18"/>
    </w:rPr>
  </w:style>
  <w:style w:type="paragraph" w:customStyle="1" w:styleId="3951">
    <w:name w:val="HTML 预设格式11"/>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sz w:val="24"/>
      <w:szCs w:val="24"/>
    </w:rPr>
  </w:style>
  <w:style w:type="paragraph" w:customStyle="1" w:styleId="3952">
    <w:name w:val="列出段落41"/>
    <w:basedOn w:val="1"/>
    <w:qFormat/>
    <w:uiPriority w:val="0"/>
    <w:pPr>
      <w:ind w:firstLine="420" w:firstLineChars="200"/>
      <w:jc w:val="both"/>
    </w:pPr>
    <w:rPr>
      <w:sz w:val="21"/>
      <w:szCs w:val="20"/>
    </w:rPr>
  </w:style>
  <w:style w:type="paragraph" w:customStyle="1" w:styleId="3953">
    <w:name w:val="正文文本缩进21"/>
    <w:basedOn w:val="1"/>
    <w:qFormat/>
    <w:uiPriority w:val="0"/>
    <w:pPr>
      <w:tabs>
        <w:tab w:val="left" w:pos="540"/>
        <w:tab w:val="left" w:pos="900"/>
        <w:tab w:val="left" w:pos="1440"/>
      </w:tabs>
      <w:ind w:left="1440"/>
      <w:jc w:val="both"/>
    </w:pPr>
    <w:rPr>
      <w:rFonts w:ascii="Times New Roman" w:hAnsi="Times New Roman"/>
      <w:sz w:val="21"/>
      <w:szCs w:val="24"/>
    </w:rPr>
  </w:style>
  <w:style w:type="paragraph" w:customStyle="1" w:styleId="3954">
    <w:name w:val="并列正文"/>
    <w:basedOn w:val="1"/>
    <w:qFormat/>
    <w:uiPriority w:val="0"/>
    <w:pPr>
      <w:snapToGrid w:val="0"/>
      <w:spacing w:line="360" w:lineRule="auto"/>
      <w:jc w:val="center"/>
    </w:pPr>
    <w:rPr>
      <w:rFonts w:ascii="楷体_GB2312" w:hAnsi="宋体" w:eastAsia="楷体_GB2312"/>
      <w:szCs w:val="24"/>
    </w:rPr>
  </w:style>
  <w:style w:type="character" w:customStyle="1" w:styleId="3955">
    <w:name w:val="标题 1 Char2"/>
    <w:qFormat/>
    <w:uiPriority w:val="1"/>
    <w:rPr>
      <w:rFonts w:ascii="宋体" w:eastAsia="宋体"/>
      <w:b/>
      <w:sz w:val="28"/>
      <w:lang w:val="en-US" w:eastAsia="zh-CN" w:bidi="ar-SA"/>
    </w:rPr>
  </w:style>
  <w:style w:type="paragraph" w:customStyle="1" w:styleId="3956">
    <w:name w:val="Body Text Indent 31"/>
    <w:basedOn w:val="1"/>
    <w:qFormat/>
    <w:uiPriority w:val="0"/>
    <w:pPr>
      <w:autoSpaceDE w:val="0"/>
      <w:autoSpaceDN w:val="0"/>
      <w:adjustRightInd w:val="0"/>
      <w:spacing w:line="360" w:lineRule="auto"/>
      <w:ind w:left="454" w:firstLine="720"/>
      <w:jc w:val="both"/>
      <w:textAlignment w:val="baseline"/>
    </w:pPr>
    <w:rPr>
      <w:rFonts w:ascii="Times New Roman" w:hAnsi="Times New Roman"/>
      <w:szCs w:val="20"/>
    </w:rPr>
  </w:style>
  <w:style w:type="paragraph" w:customStyle="1" w:styleId="3957">
    <w:name w:val="columnhead"/>
    <w:basedOn w:val="1"/>
    <w:qFormat/>
    <w:uiPriority w:val="0"/>
    <w:pPr>
      <w:widowControl/>
      <w:tabs>
        <w:tab w:val="left" w:pos="360"/>
        <w:tab w:val="left" w:pos="720"/>
      </w:tabs>
      <w:overflowPunct w:val="0"/>
      <w:autoSpaceDE w:val="0"/>
      <w:autoSpaceDN w:val="0"/>
      <w:adjustRightInd w:val="0"/>
      <w:spacing w:after="115"/>
      <w:jc w:val="both"/>
      <w:textAlignment w:val="baseline"/>
    </w:pPr>
    <w:rPr>
      <w:rFonts w:ascii="Helvetica-Narrow" w:hAnsi="Tms Rmn" w:eastAsia="Helvetica-Narrow"/>
      <w:b/>
      <w:kern w:val="0"/>
      <w:sz w:val="20"/>
      <w:szCs w:val="20"/>
    </w:rPr>
  </w:style>
  <w:style w:type="paragraph" w:customStyle="1" w:styleId="3958">
    <w:name w:val="feature"/>
    <w:basedOn w:val="1"/>
    <w:qFormat/>
    <w:uiPriority w:val="0"/>
    <w:pPr>
      <w:framePr w:hSpace="187" w:vSpace="187" w:wrap="around" w:vAnchor="margin" w:hAnchor="margin" w:xAlign="center" w:y="1"/>
      <w:widowControl/>
      <w:tabs>
        <w:tab w:val="left" w:pos="720"/>
      </w:tabs>
      <w:overflowPunct w:val="0"/>
      <w:autoSpaceDE w:val="0"/>
      <w:autoSpaceDN w:val="0"/>
      <w:adjustRightInd w:val="0"/>
      <w:spacing w:before="14" w:after="115"/>
      <w:ind w:left="360" w:hanging="360"/>
      <w:jc w:val="both"/>
      <w:textAlignment w:val="baseline"/>
    </w:pPr>
    <w:rPr>
      <w:rFonts w:ascii="Helvetica-Narrow" w:hAnsi="Tms Rmn" w:eastAsia="Helvetica-Narrow"/>
      <w:b/>
      <w:kern w:val="0"/>
      <w:sz w:val="20"/>
      <w:szCs w:val="20"/>
    </w:rPr>
  </w:style>
  <w:style w:type="paragraph" w:customStyle="1" w:styleId="3959">
    <w:name w:val="benefit"/>
    <w:basedOn w:val="1"/>
    <w:qFormat/>
    <w:uiPriority w:val="0"/>
    <w:pPr>
      <w:framePr w:hSpace="187" w:vSpace="187" w:wrap="around" w:vAnchor="margin" w:hAnchor="margin" w:xAlign="center" w:y="1"/>
      <w:widowControl/>
      <w:tabs>
        <w:tab w:val="left" w:pos="360"/>
        <w:tab w:val="left" w:pos="720"/>
      </w:tabs>
      <w:overflowPunct w:val="0"/>
      <w:autoSpaceDE w:val="0"/>
      <w:autoSpaceDN w:val="0"/>
      <w:adjustRightInd w:val="0"/>
      <w:spacing w:before="58" w:after="115"/>
      <w:jc w:val="both"/>
      <w:textAlignment w:val="baseline"/>
    </w:pPr>
    <w:rPr>
      <w:rFonts w:ascii="Helvetica-Narrow" w:hAnsi="Tms Rmn" w:eastAsia="Helvetica-Narrow"/>
      <w:kern w:val="0"/>
      <w:sz w:val="20"/>
      <w:szCs w:val="20"/>
    </w:rPr>
  </w:style>
  <w:style w:type="character" w:customStyle="1" w:styleId="3960">
    <w:name w:val="weby1"/>
    <w:qFormat/>
    <w:uiPriority w:val="0"/>
    <w:rPr>
      <w:color w:val="003300"/>
      <w:spacing w:val="260"/>
      <w:sz w:val="18"/>
      <w:szCs w:val="18"/>
    </w:rPr>
  </w:style>
  <w:style w:type="paragraph" w:customStyle="1" w:styleId="3961">
    <w:name w:val="Style"/>
    <w:basedOn w:val="1"/>
    <w:qFormat/>
    <w:uiPriority w:val="0"/>
    <w:pPr>
      <w:autoSpaceDE w:val="0"/>
      <w:autoSpaceDN w:val="0"/>
      <w:adjustRightInd w:val="0"/>
      <w:spacing w:line="360" w:lineRule="auto"/>
      <w:ind w:left="454" w:firstLine="420"/>
      <w:jc w:val="both"/>
      <w:textAlignment w:val="baseline"/>
    </w:pPr>
    <w:rPr>
      <w:rFonts w:ascii="Arial" w:hAnsi="Arial" w:cs="宋体"/>
      <w:b/>
      <w:bCs/>
      <w:i/>
      <w:iCs/>
      <w:sz w:val="18"/>
      <w:szCs w:val="20"/>
      <w:u w:val="single"/>
    </w:rPr>
  </w:style>
  <w:style w:type="character" w:customStyle="1" w:styleId="3962">
    <w:name w:val="Item List Char1"/>
    <w:qFormat/>
    <w:uiPriority w:val="0"/>
    <w:rPr>
      <w:rFonts w:ascii="Arial" w:hAnsi="Arial"/>
      <w:b/>
      <w:bCs/>
      <w:sz w:val="21"/>
      <w:lang w:val="en-US" w:eastAsia="zh-CN" w:bidi="ar-SA"/>
    </w:rPr>
  </w:style>
  <w:style w:type="paragraph" w:customStyle="1" w:styleId="3963">
    <w:name w:val="钟凯"/>
    <w:basedOn w:val="1"/>
    <w:qFormat/>
    <w:uiPriority w:val="0"/>
    <w:pPr>
      <w:autoSpaceDE w:val="0"/>
      <w:autoSpaceDN w:val="0"/>
      <w:adjustRightInd w:val="0"/>
      <w:spacing w:line="360" w:lineRule="auto"/>
      <w:ind w:firstLine="437"/>
    </w:pPr>
    <w:rPr>
      <w:rFonts w:ascii="Times New Roman" w:hAnsi="Times New Roman"/>
      <w:kern w:val="0"/>
      <w:sz w:val="21"/>
      <w:szCs w:val="24"/>
    </w:rPr>
  </w:style>
  <w:style w:type="paragraph" w:customStyle="1" w:styleId="3964">
    <w:name w:val="Í¼ºÅ"/>
    <w:basedOn w:val="1"/>
    <w:qFormat/>
    <w:uiPriority w:val="0"/>
    <w:pPr>
      <w:widowControl/>
      <w:overflowPunct w:val="0"/>
      <w:autoSpaceDE w:val="0"/>
      <w:autoSpaceDN w:val="0"/>
      <w:adjustRightInd w:val="0"/>
      <w:spacing w:after="210" w:line="360" w:lineRule="exact"/>
      <w:jc w:val="center"/>
      <w:textAlignment w:val="baseline"/>
    </w:pPr>
    <w:rPr>
      <w:rFonts w:ascii="宋体" w:hAnsi="Times New Roman"/>
      <w:kern w:val="0"/>
      <w:sz w:val="21"/>
      <w:szCs w:val="20"/>
    </w:rPr>
  </w:style>
  <w:style w:type="paragraph" w:customStyle="1" w:styleId="3965">
    <w:name w:val="ÕªÒª"/>
    <w:basedOn w:val="1"/>
    <w:qFormat/>
    <w:uiPriority w:val="0"/>
    <w:pPr>
      <w:widowControl/>
      <w:tabs>
        <w:tab w:val="left" w:pos="907"/>
      </w:tabs>
      <w:overflowPunct w:val="0"/>
      <w:autoSpaceDE w:val="0"/>
      <w:autoSpaceDN w:val="0"/>
      <w:adjustRightInd w:val="0"/>
      <w:spacing w:line="360" w:lineRule="auto"/>
      <w:jc w:val="both"/>
      <w:textAlignment w:val="baseline"/>
    </w:pPr>
    <w:rPr>
      <w:rFonts w:ascii="Times New Roman" w:hAnsi="Times New Roman"/>
      <w:b/>
      <w:kern w:val="0"/>
      <w:sz w:val="24"/>
      <w:szCs w:val="20"/>
    </w:rPr>
  </w:style>
  <w:style w:type="paragraph" w:customStyle="1" w:styleId="3966">
    <w:name w:val="¹Ø¼ü´Ê"/>
    <w:basedOn w:val="1"/>
    <w:qFormat/>
    <w:uiPriority w:val="0"/>
    <w:pPr>
      <w:widowControl/>
      <w:tabs>
        <w:tab w:val="left" w:pos="907"/>
      </w:tabs>
      <w:overflowPunct w:val="0"/>
      <w:autoSpaceDE w:val="0"/>
      <w:autoSpaceDN w:val="0"/>
      <w:adjustRightInd w:val="0"/>
      <w:spacing w:line="360" w:lineRule="auto"/>
      <w:jc w:val="both"/>
      <w:textAlignment w:val="baseline"/>
    </w:pPr>
    <w:rPr>
      <w:rFonts w:ascii="Times New Roman" w:hAnsi="Times New Roman"/>
      <w:b/>
      <w:kern w:val="0"/>
      <w:sz w:val="24"/>
      <w:szCs w:val="20"/>
    </w:rPr>
  </w:style>
  <w:style w:type="paragraph" w:customStyle="1" w:styleId="3967">
    <w:name w:val="·âÃæÎÄµµ±êÌâ"/>
    <w:basedOn w:val="1"/>
    <w:qFormat/>
    <w:uiPriority w:val="0"/>
    <w:pPr>
      <w:widowControl/>
      <w:overflowPunct w:val="0"/>
      <w:autoSpaceDE w:val="0"/>
      <w:autoSpaceDN w:val="0"/>
      <w:adjustRightInd w:val="0"/>
      <w:spacing w:line="360" w:lineRule="auto"/>
      <w:jc w:val="center"/>
      <w:textAlignment w:val="baseline"/>
    </w:pPr>
    <w:rPr>
      <w:rFonts w:ascii="Arial" w:hAnsi="Arial"/>
      <w:b/>
      <w:kern w:val="0"/>
      <w:sz w:val="56"/>
      <w:szCs w:val="20"/>
    </w:rPr>
  </w:style>
  <w:style w:type="paragraph" w:customStyle="1" w:styleId="3968">
    <w:name w:val="·âÃæ±í¸ñÎÄ±¾"/>
    <w:basedOn w:val="1"/>
    <w:qFormat/>
    <w:uiPriority w:val="0"/>
    <w:pPr>
      <w:widowControl/>
      <w:overflowPunct w:val="0"/>
      <w:autoSpaceDE w:val="0"/>
      <w:autoSpaceDN w:val="0"/>
      <w:adjustRightInd w:val="0"/>
      <w:jc w:val="center"/>
      <w:textAlignment w:val="baseline"/>
    </w:pPr>
    <w:rPr>
      <w:rFonts w:ascii="Times New Roman" w:hAnsi="Times New Roman"/>
      <w:b/>
      <w:kern w:val="0"/>
      <w:sz w:val="24"/>
      <w:szCs w:val="20"/>
    </w:rPr>
  </w:style>
  <w:style w:type="character" w:customStyle="1" w:styleId="3969">
    <w:name w:val="Table Heading Char Char Char"/>
    <w:qFormat/>
    <w:uiPriority w:val="0"/>
    <w:rPr>
      <w:rFonts w:ascii="Arial" w:hAnsi="Arial" w:eastAsia="黑体"/>
      <w:kern w:val="2"/>
      <w:sz w:val="18"/>
      <w:lang w:val="en-US" w:eastAsia="zh-CN" w:bidi="ar-SA"/>
    </w:rPr>
  </w:style>
  <w:style w:type="paragraph" w:customStyle="1" w:styleId="3970">
    <w:name w:val="导言及总论正文"/>
    <w:basedOn w:val="1"/>
    <w:qFormat/>
    <w:uiPriority w:val="0"/>
    <w:pPr>
      <w:autoSpaceDE w:val="0"/>
      <w:autoSpaceDN w:val="0"/>
      <w:adjustRightInd w:val="0"/>
      <w:spacing w:before="80" w:after="80" w:line="360" w:lineRule="auto"/>
      <w:ind w:left="720" w:right="720" w:firstLine="437"/>
      <w:jc w:val="both"/>
    </w:pPr>
    <w:rPr>
      <w:rFonts w:ascii="宋体" w:hAnsi="Times New Roman"/>
      <w:kern w:val="0"/>
      <w:sz w:val="21"/>
      <w:szCs w:val="20"/>
    </w:rPr>
  </w:style>
  <w:style w:type="character" w:customStyle="1" w:styleId="3971">
    <w:name w:val="Table Text Char Char Char Char Char"/>
    <w:qFormat/>
    <w:uiPriority w:val="0"/>
    <w:rPr>
      <w:rFonts w:ascii="Arial" w:hAnsi="Arial" w:eastAsia="宋体" w:cs="Times New Roman"/>
      <w:sz w:val="18"/>
      <w:szCs w:val="24"/>
    </w:rPr>
  </w:style>
  <w:style w:type="character" w:customStyle="1" w:styleId="3972">
    <w:name w:val="Table Text Char Char Char Char1"/>
    <w:link w:val="1660"/>
    <w:qFormat/>
    <w:uiPriority w:val="0"/>
    <w:rPr>
      <w:rFonts w:ascii="Arial" w:hAnsi="Arial" w:eastAsia="宋体" w:cs="Arial"/>
      <w:kern w:val="0"/>
      <w:sz w:val="18"/>
      <w:szCs w:val="18"/>
    </w:rPr>
  </w:style>
  <w:style w:type="character" w:customStyle="1" w:styleId="3973">
    <w:name w:val="Figure Char"/>
    <w:qFormat/>
    <w:uiPriority w:val="9"/>
    <w:rPr>
      <w:rFonts w:eastAsia="宋体"/>
      <w:szCs w:val="21"/>
    </w:rPr>
  </w:style>
  <w:style w:type="paragraph" w:customStyle="1" w:styleId="3974">
    <w:name w:val="ÖÓ¿­"/>
    <w:basedOn w:val="1"/>
    <w:qFormat/>
    <w:uiPriority w:val="0"/>
    <w:pPr>
      <w:widowControl/>
      <w:overflowPunct w:val="0"/>
      <w:autoSpaceDE w:val="0"/>
      <w:autoSpaceDN w:val="0"/>
      <w:adjustRightInd w:val="0"/>
      <w:ind w:firstLine="437"/>
      <w:textAlignment w:val="baseline"/>
    </w:pPr>
    <w:rPr>
      <w:rFonts w:ascii="Times New Roman" w:hAnsi="Times New Roman"/>
      <w:kern w:val="0"/>
      <w:sz w:val="24"/>
      <w:szCs w:val="20"/>
    </w:rPr>
  </w:style>
  <w:style w:type="paragraph" w:customStyle="1" w:styleId="3975">
    <w:name w:val="Char1 Char Char Char Char Char Char Char Char Char Char Char Char Char Char Char Char Char"/>
    <w:basedOn w:val="1"/>
    <w:qFormat/>
    <w:uiPriority w:val="0"/>
    <w:pPr>
      <w:jc w:val="both"/>
    </w:pPr>
    <w:rPr>
      <w:rFonts w:ascii="Tahoma" w:hAnsi="Tahoma"/>
      <w:sz w:val="24"/>
      <w:szCs w:val="20"/>
    </w:rPr>
  </w:style>
  <w:style w:type="paragraph" w:customStyle="1" w:styleId="3976">
    <w:name w:val="默认段落字体 Para Char Char Char Char Char Char Char Char Char1 Char Char Char"/>
    <w:basedOn w:val="1"/>
    <w:qFormat/>
    <w:uiPriority w:val="99"/>
    <w:pPr>
      <w:jc w:val="both"/>
    </w:pPr>
    <w:rPr>
      <w:rFonts w:ascii="Tahoma" w:hAnsi="Tahoma"/>
      <w:sz w:val="24"/>
      <w:szCs w:val="20"/>
    </w:rPr>
  </w:style>
  <w:style w:type="paragraph" w:customStyle="1" w:styleId="3977">
    <w:name w:val="jin normal"/>
    <w:basedOn w:val="1"/>
    <w:qFormat/>
    <w:uiPriority w:val="0"/>
    <w:pPr>
      <w:spacing w:before="120" w:after="120" w:line="360" w:lineRule="auto"/>
      <w:ind w:firstLine="432"/>
      <w:jc w:val="both"/>
    </w:pPr>
    <w:rPr>
      <w:rFonts w:ascii="Times New Roman" w:hAnsi="Times New Roman" w:eastAsia="楷体"/>
      <w:snapToGrid w:val="0"/>
      <w:sz w:val="24"/>
      <w:szCs w:val="20"/>
      <w:lang w:eastAsia="en-US"/>
    </w:rPr>
  </w:style>
  <w:style w:type="paragraph" w:customStyle="1" w:styleId="3978">
    <w:name w:val="scf_standard"/>
    <w:qFormat/>
    <w:uiPriority w:val="0"/>
    <w:rPr>
      <w:rFonts w:ascii="Arial" w:hAnsi="Arial" w:eastAsia="宋体" w:cs="Times New Roman"/>
      <w:sz w:val="22"/>
      <w:lang w:val="en-US" w:eastAsia="en-US" w:bidi="ar-SA"/>
    </w:rPr>
  </w:style>
  <w:style w:type="paragraph" w:customStyle="1" w:styleId="3979">
    <w:name w:val="Text2"/>
    <w:basedOn w:val="3980"/>
    <w:qFormat/>
    <w:uiPriority w:val="0"/>
    <w:pPr>
      <w:tabs>
        <w:tab w:val="left" w:pos="780"/>
      </w:tabs>
      <w:spacing w:after="120"/>
      <w:ind w:left="993" w:leftChars="200" w:hanging="284" w:hangingChars="200"/>
    </w:pPr>
    <w:rPr>
      <w:snapToGrid w:val="0"/>
    </w:rPr>
  </w:style>
  <w:style w:type="paragraph" w:customStyle="1" w:styleId="3980">
    <w:name w:val="Text1"/>
    <w:basedOn w:val="1"/>
    <w:qFormat/>
    <w:uiPriority w:val="0"/>
    <w:pPr>
      <w:widowControl/>
      <w:jc w:val="both"/>
    </w:pPr>
    <w:rPr>
      <w:rFonts w:ascii="Arial" w:hAnsi="Arial"/>
      <w:kern w:val="0"/>
      <w:sz w:val="20"/>
      <w:szCs w:val="20"/>
      <w:lang w:eastAsia="de-DE"/>
    </w:rPr>
  </w:style>
  <w:style w:type="paragraph" w:customStyle="1" w:styleId="3981">
    <w:name w:val="Bulleted"/>
    <w:basedOn w:val="1"/>
    <w:qFormat/>
    <w:uiPriority w:val="0"/>
    <w:pPr>
      <w:widowControl/>
      <w:ind w:left="454" w:firstLine="567"/>
    </w:pPr>
    <w:rPr>
      <w:rFonts w:ascii="Times New Roman" w:hAnsi="Times New Roman"/>
      <w:kern w:val="0"/>
      <w:sz w:val="24"/>
      <w:szCs w:val="24"/>
      <w:lang w:eastAsia="en-US"/>
    </w:rPr>
  </w:style>
  <w:style w:type="paragraph" w:customStyle="1" w:styleId="3982">
    <w:name w:val="Normal Bold and bigger"/>
    <w:basedOn w:val="1"/>
    <w:qFormat/>
    <w:uiPriority w:val="0"/>
    <w:pPr>
      <w:widowControl/>
      <w:jc w:val="both"/>
    </w:pPr>
    <w:rPr>
      <w:rFonts w:ascii="Arial" w:hAnsi="Arial"/>
      <w:b/>
      <w:kern w:val="0"/>
      <w:sz w:val="24"/>
      <w:szCs w:val="20"/>
      <w:lang w:eastAsia="en-US"/>
    </w:rPr>
  </w:style>
  <w:style w:type="paragraph" w:customStyle="1" w:styleId="3983">
    <w:name w:val="marcus"/>
    <w:basedOn w:val="1"/>
    <w:qFormat/>
    <w:uiPriority w:val="0"/>
    <w:pPr>
      <w:widowControl/>
      <w:ind w:left="1134"/>
    </w:pPr>
    <w:rPr>
      <w:rFonts w:ascii="Arial" w:hAnsi="Arial"/>
      <w:kern w:val="0"/>
      <w:sz w:val="20"/>
      <w:szCs w:val="20"/>
      <w:lang w:val="en-GB" w:eastAsia="en-GB"/>
    </w:rPr>
  </w:style>
  <w:style w:type="paragraph" w:customStyle="1" w:styleId="3984">
    <w:name w:val="Standard 3"/>
    <w:basedOn w:val="22"/>
    <w:qFormat/>
    <w:uiPriority w:val="0"/>
    <w:pPr>
      <w:widowControl/>
      <w:adjustRightInd/>
      <w:snapToGrid/>
      <w:spacing w:beforeLines="0" w:afterLines="0" w:line="240" w:lineRule="auto"/>
      <w:ind w:left="567"/>
    </w:pPr>
    <w:rPr>
      <w:rFonts w:ascii="Arial" w:hAnsi="Arial" w:cs="Arial"/>
      <w:kern w:val="0"/>
      <w:sz w:val="20"/>
      <w:szCs w:val="20"/>
      <w:lang w:val="de-DE" w:eastAsia="de-DE"/>
    </w:rPr>
  </w:style>
  <w:style w:type="paragraph" w:customStyle="1" w:styleId="3985">
    <w:name w:val="Dokumententext"/>
    <w:qFormat/>
    <w:uiPriority w:val="0"/>
    <w:pPr>
      <w:widowControl w:val="0"/>
      <w:ind w:left="992"/>
    </w:pPr>
    <w:rPr>
      <w:rFonts w:ascii="Arial" w:hAnsi="Arial" w:eastAsia="楷体" w:cs="Times New Roman"/>
      <w:snapToGrid w:val="0"/>
      <w:lang w:val="de-DE" w:eastAsia="en-US" w:bidi="ar-SA"/>
    </w:rPr>
  </w:style>
  <w:style w:type="paragraph" w:customStyle="1" w:styleId="3986">
    <w:name w:val="my-style"/>
    <w:basedOn w:val="1"/>
    <w:qFormat/>
    <w:uiPriority w:val="0"/>
    <w:pPr>
      <w:widowControl/>
      <w:spacing w:before="100" w:beforeAutospacing="1" w:after="100" w:afterAutospacing="1"/>
    </w:pPr>
    <w:rPr>
      <w:rFonts w:ascii="宋体" w:hAnsi="宋体"/>
      <w:kern w:val="0"/>
      <w:sz w:val="24"/>
      <w:szCs w:val="24"/>
    </w:rPr>
  </w:style>
  <w:style w:type="character" w:customStyle="1" w:styleId="3987">
    <w:name w:val="line-space1"/>
    <w:qFormat/>
    <w:uiPriority w:val="0"/>
    <w:rPr>
      <w:spacing w:val="309"/>
    </w:rPr>
  </w:style>
  <w:style w:type="paragraph" w:customStyle="1" w:styleId="3988">
    <w:name w:val="Char Char Char Char Char Char Char Char Char1 Char Char Char Char1 Char Char"/>
    <w:basedOn w:val="4"/>
    <w:qFormat/>
    <w:uiPriority w:val="0"/>
    <w:pPr>
      <w:keepLines w:val="0"/>
      <w:pageBreakBefore/>
      <w:widowControl/>
      <w:numPr>
        <w:numId w:val="0"/>
      </w:numPr>
      <w:autoSpaceDE w:val="0"/>
      <w:autoSpaceDN w:val="0"/>
      <w:snapToGrid w:val="0"/>
      <w:spacing w:before="240" w:after="120" w:line="240" w:lineRule="auto"/>
      <w:jc w:val="both"/>
    </w:pPr>
    <w:rPr>
      <w:rFonts w:ascii="Arial" w:hAnsi="Arial"/>
      <w:bCs w:val="0"/>
      <w:kern w:val="0"/>
      <w:sz w:val="36"/>
      <w:szCs w:val="36"/>
    </w:rPr>
  </w:style>
  <w:style w:type="paragraph" w:customStyle="1" w:styleId="3989">
    <w:name w:val="删除"/>
    <w:basedOn w:val="416"/>
    <w:qFormat/>
    <w:uiPriority w:val="99"/>
    <w:pPr>
      <w:widowControl w:val="0"/>
    </w:pPr>
    <w:rPr>
      <w:rFonts w:cs="Arial"/>
      <w:strike/>
      <w:color w:val="0000FF"/>
      <w:szCs w:val="18"/>
    </w:rPr>
  </w:style>
  <w:style w:type="paragraph" w:customStyle="1" w:styleId="3990">
    <w:name w:val="正文段落格式 Char Char Char Char"/>
    <w:basedOn w:val="1"/>
    <w:qFormat/>
    <w:uiPriority w:val="0"/>
    <w:pPr>
      <w:spacing w:afterLines="50" w:line="300" w:lineRule="auto"/>
      <w:ind w:left="718" w:leftChars="342" w:firstLine="540" w:firstLineChars="225"/>
    </w:pPr>
    <w:rPr>
      <w:rFonts w:ascii="Arial" w:hAnsi="Arial"/>
      <w:color w:val="000000"/>
      <w:sz w:val="24"/>
      <w:szCs w:val="24"/>
      <w:lang w:val="en-GB"/>
    </w:rPr>
  </w:style>
  <w:style w:type="paragraph" w:customStyle="1" w:styleId="3991">
    <w:name w:val="重孙 Char"/>
    <w:basedOn w:val="36"/>
    <w:qFormat/>
    <w:uiPriority w:val="0"/>
    <w:pPr>
      <w:tabs>
        <w:tab w:val="left" w:pos="420"/>
      </w:tabs>
      <w:adjustRightInd w:val="0"/>
      <w:spacing w:after="0" w:line="360" w:lineRule="auto"/>
      <w:ind w:left="0" w:leftChars="0"/>
      <w:jc w:val="both"/>
      <w:outlineLvl w:val="5"/>
    </w:pPr>
    <w:rPr>
      <w:rFonts w:ascii="宋体" w:hAnsi="宋体"/>
      <w:spacing w:val="12"/>
      <w:sz w:val="24"/>
      <w:szCs w:val="20"/>
    </w:rPr>
  </w:style>
  <w:style w:type="character" w:customStyle="1" w:styleId="3992">
    <w:name w:val="Item Step Char"/>
    <w:link w:val="354"/>
    <w:qFormat/>
    <w:uiPriority w:val="0"/>
    <w:rPr>
      <w:rFonts w:ascii="Times New Roman" w:hAnsi="Times New Roman" w:eastAsia="宋体" w:cs="Arial"/>
      <w:kern w:val="0"/>
      <w:szCs w:val="21"/>
    </w:rPr>
  </w:style>
  <w:style w:type="paragraph" w:customStyle="1" w:styleId="3993">
    <w:name w:val="Section2"/>
    <w:basedOn w:val="1"/>
    <w:qFormat/>
    <w:uiPriority w:val="0"/>
    <w:pPr>
      <w:widowControl/>
      <w:tabs>
        <w:tab w:val="left" w:pos="360"/>
      </w:tabs>
      <w:spacing w:after="120"/>
      <w:ind w:left="360" w:hanging="360"/>
      <w:jc w:val="both"/>
    </w:pPr>
    <w:rPr>
      <w:rFonts w:ascii="仿宋体" w:hAnsi="Times New Roman" w:eastAsia="仿宋体"/>
      <w:b/>
      <w:kern w:val="0"/>
      <w:sz w:val="26"/>
      <w:szCs w:val="20"/>
    </w:rPr>
  </w:style>
  <w:style w:type="paragraph" w:customStyle="1" w:styleId="3994">
    <w:name w:val="华贸表格"/>
    <w:basedOn w:val="3995"/>
    <w:qFormat/>
    <w:uiPriority w:val="0"/>
    <w:pPr>
      <w:spacing w:line="240" w:lineRule="auto"/>
      <w:ind w:left="0" w:firstLine="0" w:firstLineChars="0"/>
    </w:pPr>
    <w:rPr>
      <w:szCs w:val="24"/>
    </w:rPr>
  </w:style>
  <w:style w:type="paragraph" w:customStyle="1" w:styleId="3995">
    <w:name w:val="华贸正文 Char"/>
    <w:basedOn w:val="1"/>
    <w:qFormat/>
    <w:uiPriority w:val="0"/>
    <w:pPr>
      <w:adjustRightInd w:val="0"/>
      <w:snapToGrid w:val="0"/>
      <w:spacing w:line="360" w:lineRule="auto"/>
      <w:ind w:left="1337" w:hanging="1337" w:hangingChars="557"/>
      <w:jc w:val="center"/>
    </w:pPr>
    <w:rPr>
      <w:rFonts w:ascii="宋体" w:hAnsi="宋体"/>
      <w:color w:val="000000"/>
      <w:kern w:val="0"/>
      <w:sz w:val="24"/>
      <w:szCs w:val="20"/>
    </w:rPr>
  </w:style>
  <w:style w:type="paragraph" w:customStyle="1" w:styleId="3996">
    <w:name w:val="一、"/>
    <w:basedOn w:val="1"/>
    <w:qFormat/>
    <w:uiPriority w:val="0"/>
    <w:pPr>
      <w:tabs>
        <w:tab w:val="left" w:pos="539"/>
      </w:tabs>
      <w:spacing w:line="360" w:lineRule="auto"/>
      <w:outlineLvl w:val="2"/>
    </w:pPr>
    <w:rPr>
      <w:rFonts w:ascii="Arial" w:hAnsi="Arial"/>
      <w:b/>
      <w:bCs/>
      <w:szCs w:val="20"/>
    </w:rPr>
  </w:style>
  <w:style w:type="paragraph" w:customStyle="1" w:styleId="3997">
    <w:name w:val="样式 样式 标题4 + 字距调整二号1 +"/>
    <w:basedOn w:val="1"/>
    <w:qFormat/>
    <w:uiPriority w:val="0"/>
    <w:pPr>
      <w:numPr>
        <w:ilvl w:val="3"/>
        <w:numId w:val="171"/>
      </w:numPr>
      <w:tabs>
        <w:tab w:val="left" w:pos="2880"/>
        <w:tab w:val="clear" w:pos="420"/>
      </w:tabs>
      <w:spacing w:line="360" w:lineRule="auto"/>
      <w:ind w:left="2880" w:hanging="360"/>
      <w:jc w:val="both"/>
      <w:outlineLvl w:val="3"/>
    </w:pPr>
    <w:rPr>
      <w:rFonts w:ascii="宋体" w:hAnsi="Times New Roman"/>
      <w:kern w:val="44"/>
      <w:sz w:val="24"/>
      <w:szCs w:val="24"/>
      <w:lang w:val="zh-CN"/>
    </w:rPr>
  </w:style>
  <w:style w:type="paragraph" w:customStyle="1" w:styleId="3998">
    <w:name w:val="样式 宋体 小四 行距: 1.5 倍行距"/>
    <w:basedOn w:val="1"/>
    <w:qFormat/>
    <w:uiPriority w:val="0"/>
    <w:pPr>
      <w:spacing w:line="360" w:lineRule="auto"/>
      <w:ind w:firstLine="480" w:firstLineChars="200"/>
      <w:jc w:val="both"/>
    </w:pPr>
    <w:rPr>
      <w:rFonts w:ascii="宋体" w:hAnsi="宋体" w:cs="宋体"/>
      <w:sz w:val="24"/>
      <w:szCs w:val="20"/>
    </w:rPr>
  </w:style>
  <w:style w:type="paragraph" w:customStyle="1" w:styleId="3999">
    <w:name w:val="文"/>
    <w:basedOn w:val="1"/>
    <w:link w:val="4000"/>
    <w:semiHidden/>
    <w:qFormat/>
    <w:uiPriority w:val="0"/>
    <w:pPr>
      <w:spacing w:after="156" w:line="360" w:lineRule="auto"/>
      <w:ind w:firstLine="480" w:firstLineChars="200"/>
      <w:jc w:val="both"/>
    </w:pPr>
    <w:rPr>
      <w:rFonts w:ascii="Times New Roman" w:hAnsi="Times New Roman" w:cs="宋体"/>
      <w:sz w:val="24"/>
      <w:szCs w:val="20"/>
    </w:rPr>
  </w:style>
  <w:style w:type="character" w:customStyle="1" w:styleId="4000">
    <w:name w:val="文 Char"/>
    <w:link w:val="3999"/>
    <w:semiHidden/>
    <w:qFormat/>
    <w:uiPriority w:val="0"/>
    <w:rPr>
      <w:rFonts w:ascii="Times New Roman" w:hAnsi="Times New Roman" w:eastAsia="宋体" w:cs="宋体"/>
      <w:sz w:val="24"/>
      <w:szCs w:val="20"/>
    </w:rPr>
  </w:style>
  <w:style w:type="paragraph" w:customStyle="1" w:styleId="4001">
    <w:name w:val="标1"/>
    <w:basedOn w:val="84"/>
    <w:qFormat/>
    <w:uiPriority w:val="99"/>
    <w:pPr>
      <w:numPr>
        <w:ilvl w:val="1"/>
        <w:numId w:val="172"/>
      </w:numPr>
      <w:tabs>
        <w:tab w:val="left" w:pos="840"/>
      </w:tabs>
      <w:spacing w:before="200" w:after="200"/>
      <w:ind w:left="840" w:hanging="420"/>
      <w:jc w:val="left"/>
      <w:outlineLvl w:val="1"/>
    </w:pPr>
    <w:rPr>
      <w:rFonts w:ascii="Times New Roman" w:hAnsi="Arial" w:cs="Arial"/>
      <w:sz w:val="24"/>
    </w:rPr>
  </w:style>
  <w:style w:type="paragraph" w:customStyle="1" w:styleId="4002">
    <w:name w:val="标2"/>
    <w:basedOn w:val="84"/>
    <w:qFormat/>
    <w:uiPriority w:val="99"/>
    <w:pPr>
      <w:numPr>
        <w:ilvl w:val="2"/>
        <w:numId w:val="173"/>
      </w:numPr>
      <w:tabs>
        <w:tab w:val="left" w:pos="1260"/>
      </w:tabs>
      <w:spacing w:before="140" w:after="140" w:line="360" w:lineRule="auto"/>
      <w:ind w:left="1260" w:hanging="420"/>
      <w:jc w:val="left"/>
    </w:pPr>
    <w:rPr>
      <w:rFonts w:ascii="Arial" w:hAnsi="Arial" w:cs="Arial"/>
      <w:sz w:val="24"/>
    </w:rPr>
  </w:style>
  <w:style w:type="paragraph" w:customStyle="1" w:styleId="4003">
    <w:name w:val="标3"/>
    <w:basedOn w:val="84"/>
    <w:qFormat/>
    <w:uiPriority w:val="0"/>
    <w:pPr>
      <w:numPr>
        <w:ilvl w:val="3"/>
        <w:numId w:val="173"/>
      </w:numPr>
      <w:tabs>
        <w:tab w:val="left" w:pos="1680"/>
      </w:tabs>
      <w:spacing w:before="100" w:after="100" w:line="360" w:lineRule="auto"/>
      <w:ind w:left="1680" w:hanging="420"/>
      <w:jc w:val="left"/>
      <w:outlineLvl w:val="3"/>
    </w:pPr>
    <w:rPr>
      <w:rFonts w:ascii="Times New Roman" w:hAnsi="Times New Roman" w:cs="Times New Roman"/>
      <w:sz w:val="24"/>
    </w:rPr>
  </w:style>
  <w:style w:type="paragraph" w:customStyle="1" w:styleId="4004">
    <w:name w:val="标4"/>
    <w:basedOn w:val="84"/>
    <w:qFormat/>
    <w:uiPriority w:val="99"/>
    <w:pPr>
      <w:numPr>
        <w:ilvl w:val="4"/>
        <w:numId w:val="173"/>
      </w:numPr>
      <w:tabs>
        <w:tab w:val="left" w:pos="2100"/>
      </w:tabs>
      <w:spacing w:before="60" w:line="360" w:lineRule="auto"/>
      <w:ind w:left="428" w:leftChars="428" w:hanging="420"/>
      <w:jc w:val="left"/>
      <w:outlineLvl w:val="4"/>
    </w:pPr>
    <w:rPr>
      <w:rFonts w:ascii="Arial" w:hAnsi="Arial" w:cs="Arial"/>
      <w:sz w:val="24"/>
    </w:rPr>
  </w:style>
  <w:style w:type="paragraph" w:customStyle="1" w:styleId="4005">
    <w:name w:val="正文文本中的重点题目"/>
    <w:basedOn w:val="70"/>
    <w:qFormat/>
    <w:uiPriority w:val="0"/>
    <w:pPr>
      <w:spacing w:before="0" w:line="300" w:lineRule="auto"/>
      <w:ind w:left="800" w:leftChars="800" w:firstLine="0"/>
    </w:pPr>
    <w:rPr>
      <w:rFonts w:ascii="仿宋_GB2312" w:eastAsia="仿宋_GB2312"/>
      <w:b/>
      <w:snapToGrid w:val="0"/>
    </w:rPr>
  </w:style>
  <w:style w:type="paragraph" w:customStyle="1" w:styleId="4006">
    <w:name w:val="wen"/>
    <w:basedOn w:val="3996"/>
    <w:qFormat/>
    <w:uiPriority w:val="0"/>
    <w:pPr>
      <w:tabs>
        <w:tab w:val="clear" w:pos="539"/>
      </w:tabs>
      <w:snapToGrid w:val="0"/>
      <w:spacing w:beforeLines="50" w:afterLines="50"/>
      <w:ind w:firstLine="480" w:firstLineChars="200"/>
      <w:jc w:val="both"/>
      <w:outlineLvl w:val="9"/>
    </w:pPr>
    <w:rPr>
      <w:b w:val="0"/>
      <w:bCs w:val="0"/>
      <w:iCs/>
      <w:color w:val="000000"/>
      <w:kern w:val="0"/>
      <w:sz w:val="24"/>
      <w:szCs w:val="24"/>
    </w:rPr>
  </w:style>
  <w:style w:type="paragraph" w:customStyle="1" w:styleId="4007">
    <w:name w:val="wen 粗 Char"/>
    <w:basedOn w:val="1"/>
    <w:qFormat/>
    <w:uiPriority w:val="0"/>
    <w:pPr>
      <w:widowControl/>
      <w:overflowPunct w:val="0"/>
      <w:autoSpaceDE w:val="0"/>
      <w:autoSpaceDN w:val="0"/>
      <w:adjustRightInd w:val="0"/>
      <w:spacing w:beforeLines="50" w:afterLines="50" w:line="360" w:lineRule="auto"/>
      <w:ind w:firstLine="482" w:firstLineChars="200"/>
      <w:textAlignment w:val="baseline"/>
    </w:pPr>
    <w:rPr>
      <w:rFonts w:ascii="Arial" w:hAnsi="Arial" w:eastAsia="黑体"/>
      <w:b/>
      <w:iCs/>
      <w:kern w:val="0"/>
      <w:sz w:val="24"/>
      <w:szCs w:val="24"/>
    </w:rPr>
  </w:style>
  <w:style w:type="paragraph" w:customStyle="1" w:styleId="4008">
    <w:name w:val="wen 粗"/>
    <w:basedOn w:val="3996"/>
    <w:qFormat/>
    <w:uiPriority w:val="0"/>
    <w:pPr>
      <w:tabs>
        <w:tab w:val="clear" w:pos="539"/>
      </w:tabs>
      <w:spacing w:beforeLines="50" w:afterLines="50"/>
      <w:ind w:firstLine="482" w:firstLineChars="200"/>
      <w:jc w:val="both"/>
      <w:outlineLvl w:val="9"/>
    </w:pPr>
    <w:rPr>
      <w:rFonts w:eastAsia="黑体"/>
      <w:bCs w:val="0"/>
      <w:iCs/>
      <w:sz w:val="24"/>
      <w:szCs w:val="24"/>
    </w:rPr>
  </w:style>
  <w:style w:type="paragraph" w:customStyle="1" w:styleId="4009">
    <w:name w:val="样式 正文首行缩进2"/>
    <w:basedOn w:val="1"/>
    <w:qFormat/>
    <w:uiPriority w:val="0"/>
    <w:pPr>
      <w:spacing w:line="400" w:lineRule="exact"/>
      <w:jc w:val="both"/>
    </w:pPr>
    <w:rPr>
      <w:rFonts w:ascii="Arial" w:hAnsi="Arial"/>
      <w:kern w:val="24"/>
      <w:sz w:val="21"/>
      <w:szCs w:val="21"/>
    </w:rPr>
  </w:style>
  <w:style w:type="paragraph" w:customStyle="1" w:styleId="4010">
    <w:name w:val="样式 宋体 小四 加粗 段后: 7.8 磅 行距: 1.5 倍行距"/>
    <w:basedOn w:val="1"/>
    <w:qFormat/>
    <w:uiPriority w:val="0"/>
    <w:pPr>
      <w:spacing w:after="156" w:line="360" w:lineRule="auto"/>
      <w:ind w:firstLine="482" w:firstLineChars="200"/>
      <w:jc w:val="both"/>
    </w:pPr>
    <w:rPr>
      <w:rFonts w:ascii="宋体" w:hAnsi="宋体" w:cs="宋体"/>
      <w:bCs/>
      <w:szCs w:val="20"/>
    </w:rPr>
  </w:style>
  <w:style w:type="paragraph" w:customStyle="1" w:styleId="4011">
    <w:name w:val="普通(网站)3"/>
    <w:basedOn w:val="1"/>
    <w:qFormat/>
    <w:uiPriority w:val="0"/>
    <w:pPr>
      <w:widowControl/>
      <w:spacing w:before="100" w:beforeAutospacing="1" w:after="100" w:afterAutospacing="1" w:line="360" w:lineRule="auto"/>
    </w:pPr>
    <w:rPr>
      <w:rFonts w:ascii="宋体" w:hAnsi="宋体" w:cs="宋体"/>
      <w:kern w:val="0"/>
      <w:sz w:val="24"/>
      <w:szCs w:val="24"/>
    </w:rPr>
  </w:style>
  <w:style w:type="character" w:customStyle="1" w:styleId="4012">
    <w:name w:val="c666666bold"/>
    <w:basedOn w:val="138"/>
    <w:qFormat/>
    <w:uiPriority w:val="0"/>
  </w:style>
  <w:style w:type="paragraph" w:customStyle="1" w:styleId="4013">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14">
    <w:name w:val="xl192"/>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015">
    <w:name w:val="xl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16">
    <w:name w:val="xl1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17">
    <w:name w:val="xl1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18">
    <w:name w:val="xl1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19">
    <w:name w:val="xl1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0">
    <w:name w:val="xl1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1">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2">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3">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4">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5">
    <w:name w:val="xl2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6">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7">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8">
    <w:name w:val="xl2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29">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0">
    <w:name w:val="xl2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1">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2">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3">
    <w:name w:val="xl2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4">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5">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6">
    <w:name w:val="xl2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7">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8">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39">
    <w:name w:val="xl2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0">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1">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2">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3">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4">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5">
    <w:name w:val="xl2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6">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7">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8">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49">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0">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1">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2">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3">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4">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5">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56">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4057">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058">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05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0">
    <w:name w:val="xl238"/>
    <w:basedOn w:val="1"/>
    <w:qFormat/>
    <w:uiPriority w:val="0"/>
    <w:pPr>
      <w:widowControl/>
      <w:spacing w:before="100" w:beforeAutospacing="1" w:after="100" w:afterAutospacing="1"/>
      <w:jc w:val="center"/>
    </w:pPr>
    <w:rPr>
      <w:rFonts w:ascii="宋体" w:hAnsi="宋体" w:cs="宋体"/>
      <w:kern w:val="0"/>
      <w:sz w:val="16"/>
      <w:szCs w:val="16"/>
    </w:rPr>
  </w:style>
  <w:style w:type="paragraph" w:customStyle="1" w:styleId="4061">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2">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3">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5">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7">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8">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6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70">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4071">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72">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073">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74">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075">
    <w:name w:val="xl253"/>
    <w:basedOn w:val="1"/>
    <w:qFormat/>
    <w:uiPriority w:val="0"/>
    <w:pPr>
      <w:widowControl/>
      <w:spacing w:before="100" w:beforeAutospacing="1" w:after="100" w:afterAutospacing="1"/>
      <w:jc w:val="center"/>
    </w:pPr>
    <w:rPr>
      <w:rFonts w:ascii="宋体" w:hAnsi="宋体" w:cs="宋体"/>
      <w:kern w:val="0"/>
      <w:sz w:val="16"/>
      <w:szCs w:val="16"/>
    </w:rPr>
  </w:style>
  <w:style w:type="paragraph" w:customStyle="1" w:styleId="4076">
    <w:name w:val="xl189"/>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077">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4078">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character" w:customStyle="1" w:styleId="4079">
    <w:name w:val="未处理的提及2"/>
    <w:basedOn w:val="138"/>
    <w:unhideWhenUsed/>
    <w:qFormat/>
    <w:uiPriority w:val="99"/>
    <w:rPr>
      <w:color w:val="605E5C"/>
      <w:shd w:val="clear" w:color="auto" w:fill="E1DFDD"/>
    </w:rPr>
  </w:style>
  <w:style w:type="paragraph" w:customStyle="1" w:styleId="4080">
    <w:name w:val="a）"/>
    <w:basedOn w:val="1"/>
    <w:next w:val="815"/>
    <w:qFormat/>
    <w:uiPriority w:val="0"/>
    <w:pPr>
      <w:widowControl/>
      <w:numPr>
        <w:ilvl w:val="0"/>
        <w:numId w:val="174"/>
      </w:numPr>
      <w:autoSpaceDE w:val="0"/>
      <w:autoSpaceDN w:val="0"/>
      <w:ind w:left="0" w:firstLine="200"/>
    </w:pPr>
  </w:style>
  <w:style w:type="paragraph" w:customStyle="1" w:styleId="4081">
    <w:name w:val="样式 样式 左侧:  2 字符 + 左侧:  0.85 厘米 首行缩进:  2 字符1"/>
    <w:basedOn w:val="1"/>
    <w:qFormat/>
    <w:uiPriority w:val="0"/>
    <w:pPr>
      <w:ind w:left="482" w:firstLine="200" w:firstLineChars="200"/>
    </w:pPr>
    <w:rPr>
      <w:rFonts w:cs="宋体"/>
    </w:rPr>
  </w:style>
  <w:style w:type="paragraph" w:customStyle="1" w:styleId="4082">
    <w:name w:val="样式 首行缩进: 0 字符"/>
    <w:basedOn w:val="1"/>
    <w:qFormat/>
    <w:uiPriority w:val="0"/>
    <w:pPr>
      <w:spacing w:line="360" w:lineRule="auto"/>
      <w:ind w:firstLine="200" w:firstLineChars="200"/>
      <w:jc w:val="both"/>
    </w:pPr>
    <w:rPr>
      <w:rFonts w:ascii="Arial" w:hAnsi="Arial"/>
      <w:sz w:val="24"/>
      <w:szCs w:val="24"/>
    </w:rPr>
  </w:style>
  <w:style w:type="paragraph" w:styleId="4083">
    <w:name w:val="List Paragraph"/>
    <w:basedOn w:val="1"/>
    <w:qFormat/>
    <w:uiPriority w:val="0"/>
    <w:pPr>
      <w:ind w:firstLine="420" w:firstLineChars="200"/>
    </w:pPr>
  </w:style>
  <w:style w:type="character" w:customStyle="1" w:styleId="4084">
    <w:name w:val="页眉 Char3"/>
    <w:basedOn w:val="138"/>
    <w:qFormat/>
    <w:uiPriority w:val="99"/>
    <w:rPr>
      <w:sz w:val="18"/>
      <w:szCs w:val="18"/>
    </w:rPr>
  </w:style>
  <w:style w:type="paragraph" w:customStyle="1" w:styleId="4085">
    <w:name w:val="华东-编号1"/>
    <w:link w:val="4086"/>
    <w:qFormat/>
    <w:uiPriority w:val="0"/>
    <w:pPr>
      <w:numPr>
        <w:ilvl w:val="0"/>
        <w:numId w:val="175"/>
      </w:numPr>
      <w:spacing w:line="460" w:lineRule="exact"/>
    </w:pPr>
    <w:rPr>
      <w:rFonts w:ascii="微软雅黑" w:hAnsi="微软雅黑" w:eastAsia="微软雅黑" w:cs="Times New Roman"/>
      <w:sz w:val="21"/>
      <w:szCs w:val="21"/>
      <w:lang w:val="en-US" w:eastAsia="zh-CN" w:bidi="ar-SA"/>
    </w:rPr>
  </w:style>
  <w:style w:type="character" w:customStyle="1" w:styleId="4086">
    <w:name w:val="华东-编号1 字符"/>
    <w:basedOn w:val="138"/>
    <w:link w:val="4085"/>
    <w:qFormat/>
    <w:uiPriority w:val="0"/>
    <w:rPr>
      <w:rFonts w:ascii="微软雅黑" w:hAnsi="微软雅黑" w:eastAsia="微软雅黑" w:cs="Times New Roman"/>
      <w:sz w:val="21"/>
      <w:szCs w:val="21"/>
    </w:rPr>
  </w:style>
  <w:style w:type="character" w:customStyle="1" w:styleId="4087">
    <w:name w:val="北城3 Char"/>
    <w:link w:val="171"/>
    <w:qFormat/>
    <w:uiPriority w:val="0"/>
    <w:rPr>
      <w:rFonts w:ascii="Times New Roman" w:hAnsi="Times New Roman" w:eastAsia="宋体" w:cs="Times New Roman"/>
      <w:b/>
      <w:bCs/>
      <w:kern w:val="2"/>
      <w:sz w:val="28"/>
      <w:szCs w:val="32"/>
    </w:rPr>
  </w:style>
  <w:style w:type="character" w:customStyle="1" w:styleId="4088">
    <w:name w:val="北城4 Char"/>
    <w:link w:val="172"/>
    <w:qFormat/>
    <w:uiPriority w:val="0"/>
    <w:rPr>
      <w:rFonts w:ascii="宋体" w:hAnsi="宋体" w:eastAsia="宋体" w:cstheme="majorBidi"/>
      <w:b/>
      <w:bCs/>
      <w:kern w:val="2"/>
      <w:sz w:val="24"/>
      <w:szCs w:val="24"/>
    </w:rPr>
  </w:style>
  <w:style w:type="paragraph" w:customStyle="1" w:styleId="4089">
    <w:name w:val="TOC Heading"/>
    <w:basedOn w:val="4"/>
    <w:next w:val="1"/>
    <w:unhideWhenUsed/>
    <w:qFormat/>
    <w:uiPriority w:val="39"/>
    <w:pPr>
      <w:numPr>
        <w:numId w:val="0"/>
      </w:numPr>
      <w:adjustRightInd w:val="0"/>
      <w:snapToGrid w:val="0"/>
      <w:jc w:val="left"/>
      <w:outlineLvl w:val="9"/>
    </w:pPr>
    <w:rPr>
      <w:rFonts w:ascii="微软雅黑" w:eastAsia="微软雅黑"/>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5" Type="http://schemas.openxmlformats.org/officeDocument/2006/relationships/fontTable" Target="fontTable.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7.emf"/><Relationship Id="rId40" Type="http://schemas.openxmlformats.org/officeDocument/2006/relationships/image" Target="media/image36.emf"/><Relationship Id="rId4" Type="http://schemas.openxmlformats.org/officeDocument/2006/relationships/theme" Target="theme/theme1.xml"/><Relationship Id="rId39" Type="http://schemas.openxmlformats.org/officeDocument/2006/relationships/image" Target="media/image35.emf"/><Relationship Id="rId38" Type="http://schemas.openxmlformats.org/officeDocument/2006/relationships/image" Target="media/image34.emf"/><Relationship Id="rId37" Type="http://schemas.openxmlformats.org/officeDocument/2006/relationships/image" Target="media/image33.emf"/><Relationship Id="rId36" Type="http://schemas.openxmlformats.org/officeDocument/2006/relationships/image" Target="media/image32.emf"/><Relationship Id="rId35" Type="http://schemas.openxmlformats.org/officeDocument/2006/relationships/image" Target="media/image31.emf"/><Relationship Id="rId34" Type="http://schemas.openxmlformats.org/officeDocument/2006/relationships/image" Target="media/image30.emf"/><Relationship Id="rId33" Type="http://schemas.openxmlformats.org/officeDocument/2006/relationships/image" Target="media/image29.emf"/><Relationship Id="rId32" Type="http://schemas.openxmlformats.org/officeDocument/2006/relationships/image" Target="media/image28.emf"/><Relationship Id="rId31" Type="http://schemas.openxmlformats.org/officeDocument/2006/relationships/image" Target="media/image27.emf"/><Relationship Id="rId30" Type="http://schemas.openxmlformats.org/officeDocument/2006/relationships/image" Target="media/image26.emf"/><Relationship Id="rId3" Type="http://schemas.openxmlformats.org/officeDocument/2006/relationships/footer" Target="footer1.xml"/><Relationship Id="rId29" Type="http://schemas.openxmlformats.org/officeDocument/2006/relationships/image" Target="media/image25.emf"/><Relationship Id="rId28" Type="http://schemas.openxmlformats.org/officeDocument/2006/relationships/image" Target="media/image24.emf"/><Relationship Id="rId27" Type="http://schemas.openxmlformats.org/officeDocument/2006/relationships/image" Target="media/image23.emf"/><Relationship Id="rId26" Type="http://schemas.openxmlformats.org/officeDocument/2006/relationships/image" Target="media/image22.emf"/><Relationship Id="rId25" Type="http://schemas.openxmlformats.org/officeDocument/2006/relationships/image" Target="media/image21.emf"/><Relationship Id="rId24" Type="http://schemas.openxmlformats.org/officeDocument/2006/relationships/image" Target="media/image20.emf"/><Relationship Id="rId23" Type="http://schemas.openxmlformats.org/officeDocument/2006/relationships/image" Target="media/image19.emf"/><Relationship Id="rId22" Type="http://schemas.openxmlformats.org/officeDocument/2006/relationships/image" Target="media/image18.emf"/><Relationship Id="rId21" Type="http://schemas.openxmlformats.org/officeDocument/2006/relationships/image" Target="media/image17.emf"/><Relationship Id="rId20" Type="http://schemas.openxmlformats.org/officeDocument/2006/relationships/image" Target="media/image16.emf"/><Relationship Id="rId2" Type="http://schemas.openxmlformats.org/officeDocument/2006/relationships/settings" Target="settings.xml"/><Relationship Id="rId19" Type="http://schemas.openxmlformats.org/officeDocument/2006/relationships/image" Target="media/image15.emf"/><Relationship Id="rId18" Type="http://schemas.openxmlformats.org/officeDocument/2006/relationships/image" Target="media/image14.emf"/><Relationship Id="rId17" Type="http://schemas.openxmlformats.org/officeDocument/2006/relationships/image" Target="media/image13.emf"/><Relationship Id="rId16" Type="http://schemas.openxmlformats.org/officeDocument/2006/relationships/image" Target="media/image12.emf"/><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39.png"/><Relationship Id="rId1"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9D2B49-0A12-4141-B579-4F9ECD02F74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47</Pages>
  <Words>895</Words>
  <Characters>5102</Characters>
  <Lines>42</Lines>
  <Paragraphs>11</Paragraphs>
  <TotalTime>702</TotalTime>
  <ScaleCrop>false</ScaleCrop>
  <LinksUpToDate>false</LinksUpToDate>
  <CharactersWithSpaces>5986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2021-08-24T06:06:00Z</dcterms:created>
  <dc:creator>尤敬</dc:creator>
  <cp:lastModifiedBy>NTKO</cp:lastModifiedBy>
  <cp:lastPrinted>2021-07-14T21:03:00Z</cp:lastPrinted>
  <dcterms:modified xsi:type="dcterms:W3CDTF">2021-08-25T09:40:19Z</dcterms:modified>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F10178C133234B95A59C5357CB3387FB</vt:lpwstr>
  </property>
</Properties>
</file>